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A08656">
      <w:pPr>
        <w:spacing w:line="500" w:lineRule="exact"/>
        <w:jc w:val="center"/>
        <w:rPr>
          <w:rFonts w:ascii="Times New Roman" w:hAnsi="Times New Roman"/>
          <w:b/>
          <w:color w:val="auto"/>
          <w:sz w:val="48"/>
          <w:highlight w:val="none"/>
        </w:rPr>
      </w:pPr>
    </w:p>
    <w:p w14:paraId="7D4E6D2D">
      <w:pPr>
        <w:spacing w:line="500" w:lineRule="exact"/>
        <w:jc w:val="center"/>
        <w:rPr>
          <w:rFonts w:ascii="Times New Roman" w:hAnsi="Times New Roman"/>
          <w:b/>
          <w:color w:val="auto"/>
          <w:sz w:val="48"/>
          <w:highlight w:val="none"/>
        </w:rPr>
      </w:pPr>
    </w:p>
    <w:p w14:paraId="44BF6111">
      <w:pPr>
        <w:jc w:val="center"/>
        <w:rPr>
          <w:rFonts w:ascii="Times New Roman" w:hAnsi="Times New Roman"/>
          <w:b/>
          <w:color w:val="auto"/>
          <w:sz w:val="52"/>
          <w:szCs w:val="52"/>
          <w:highlight w:val="none"/>
        </w:rPr>
      </w:pPr>
      <w:r>
        <w:rPr>
          <w:rFonts w:ascii="Times New Roman" w:hAnsi="Times New Roman"/>
          <w:b/>
          <w:color w:val="auto"/>
          <w:sz w:val="48"/>
          <w:szCs w:val="48"/>
          <w:highlight w:val="none"/>
        </w:rPr>
        <w:t>浙能武威2×1000MW调峰火电机组工程</w:t>
      </w:r>
    </w:p>
    <w:p w14:paraId="7CFB9D9E">
      <w:pPr>
        <w:jc w:val="center"/>
        <w:rPr>
          <w:rFonts w:ascii="Times New Roman" w:hAnsi="Times New Roman"/>
          <w:b/>
          <w:color w:val="auto"/>
          <w:sz w:val="52"/>
          <w:szCs w:val="52"/>
          <w:highlight w:val="none"/>
        </w:rPr>
      </w:pPr>
      <w:r>
        <w:rPr>
          <w:rFonts w:ascii="Times New Roman" w:hAnsi="Times New Roman"/>
          <w:b/>
          <w:color w:val="auto"/>
          <w:sz w:val="52"/>
          <w:szCs w:val="52"/>
          <w:highlight w:val="none"/>
        </w:rPr>
        <w:tab/>
      </w:r>
    </w:p>
    <w:p w14:paraId="5BDAAB6F">
      <w:pPr>
        <w:pStyle w:val="24"/>
        <w:rPr>
          <w:rFonts w:ascii="Times New Roman"/>
          <w:color w:val="auto"/>
          <w:highlight w:val="none"/>
        </w:rPr>
      </w:pPr>
    </w:p>
    <w:p w14:paraId="6EEFB709">
      <w:pPr>
        <w:pStyle w:val="24"/>
        <w:rPr>
          <w:rFonts w:ascii="Times New Roman"/>
          <w:color w:val="auto"/>
          <w:highlight w:val="none"/>
        </w:rPr>
      </w:pPr>
    </w:p>
    <w:p w14:paraId="7D4DBBD1">
      <w:pPr>
        <w:jc w:val="center"/>
        <w:rPr>
          <w:rFonts w:ascii="Times New Roman" w:hAnsi="Times New Roman"/>
          <w:b/>
          <w:color w:val="auto"/>
          <w:sz w:val="52"/>
          <w:szCs w:val="52"/>
          <w:highlight w:val="none"/>
        </w:rPr>
      </w:pPr>
      <w:r>
        <w:rPr>
          <w:rFonts w:hint="eastAsia" w:ascii="Times New Roman" w:hAnsi="Times New Roman"/>
          <w:b/>
          <w:color w:val="auto"/>
          <w:sz w:val="52"/>
          <w:szCs w:val="52"/>
          <w:highlight w:val="none"/>
        </w:rPr>
        <w:t>全厂</w:t>
      </w:r>
      <w:r>
        <w:rPr>
          <w:rFonts w:ascii="Times New Roman" w:hAnsi="Times New Roman"/>
          <w:b/>
          <w:color w:val="auto"/>
          <w:sz w:val="52"/>
          <w:szCs w:val="52"/>
          <w:highlight w:val="none"/>
        </w:rPr>
        <w:t>辅助制冷设备</w:t>
      </w:r>
      <w:bookmarkStart w:id="177" w:name="_GoBack"/>
      <w:bookmarkEnd w:id="177"/>
    </w:p>
    <w:p w14:paraId="2A2B4254">
      <w:pPr>
        <w:spacing w:line="500" w:lineRule="exact"/>
        <w:jc w:val="center"/>
        <w:rPr>
          <w:rFonts w:ascii="Times New Roman" w:hAnsi="Times New Roman"/>
          <w:b/>
          <w:color w:val="auto"/>
          <w:sz w:val="48"/>
          <w:highlight w:val="none"/>
        </w:rPr>
      </w:pPr>
      <w:bookmarkStart w:id="0" w:name="_Toc286153212"/>
    </w:p>
    <w:p w14:paraId="589C5EAA">
      <w:pPr>
        <w:spacing w:line="500" w:lineRule="exact"/>
        <w:jc w:val="center"/>
        <w:rPr>
          <w:rFonts w:ascii="Times New Roman" w:hAnsi="Times New Roman"/>
          <w:b/>
          <w:color w:val="auto"/>
          <w:sz w:val="48"/>
          <w:highlight w:val="none"/>
        </w:rPr>
      </w:pPr>
    </w:p>
    <w:p w14:paraId="01E88AE9">
      <w:pPr>
        <w:spacing w:line="500" w:lineRule="exact"/>
        <w:jc w:val="center"/>
        <w:rPr>
          <w:rFonts w:ascii="Times New Roman" w:hAnsi="Times New Roman"/>
          <w:b/>
          <w:color w:val="auto"/>
          <w:sz w:val="48"/>
          <w:highlight w:val="none"/>
        </w:rPr>
      </w:pPr>
    </w:p>
    <w:p w14:paraId="5125B661">
      <w:pPr>
        <w:spacing w:line="500" w:lineRule="exact"/>
        <w:jc w:val="center"/>
        <w:rPr>
          <w:rFonts w:ascii="Times New Roman" w:hAnsi="Times New Roman"/>
          <w:b/>
          <w:color w:val="auto"/>
          <w:sz w:val="48"/>
          <w:highlight w:val="none"/>
        </w:rPr>
      </w:pPr>
    </w:p>
    <w:bookmarkEnd w:id="0"/>
    <w:p w14:paraId="2ED287C0">
      <w:pPr>
        <w:spacing w:line="360" w:lineRule="auto"/>
        <w:jc w:val="center"/>
        <w:rPr>
          <w:rFonts w:ascii="Times New Roman" w:hAnsi="Times New Roman"/>
          <w:b/>
          <w:color w:val="auto"/>
          <w:sz w:val="48"/>
          <w:szCs w:val="48"/>
          <w:highlight w:val="none"/>
        </w:rPr>
      </w:pPr>
      <w:r>
        <w:rPr>
          <w:rFonts w:ascii="Times New Roman" w:hAnsi="Times New Roman"/>
          <w:b/>
          <w:bCs/>
          <w:color w:val="auto"/>
          <w:sz w:val="52"/>
          <w:highlight w:val="none"/>
        </w:rPr>
        <w:t>技术规范书</w:t>
      </w:r>
    </w:p>
    <w:p w14:paraId="5DAE996E">
      <w:pPr>
        <w:adjustRightInd w:val="0"/>
        <w:snapToGrid w:val="0"/>
        <w:spacing w:line="360" w:lineRule="auto"/>
        <w:jc w:val="center"/>
        <w:textAlignment w:val="baseline"/>
        <w:rPr>
          <w:rFonts w:ascii="Times New Roman" w:hAnsi="Times New Roman"/>
          <w:b/>
          <w:color w:val="auto"/>
          <w:kern w:val="0"/>
          <w:sz w:val="48"/>
          <w:highlight w:val="none"/>
        </w:rPr>
      </w:pPr>
    </w:p>
    <w:p w14:paraId="0E40F225">
      <w:pPr>
        <w:adjustRightInd w:val="0"/>
        <w:snapToGrid w:val="0"/>
        <w:spacing w:line="360" w:lineRule="auto"/>
        <w:jc w:val="center"/>
        <w:textAlignment w:val="baseline"/>
        <w:rPr>
          <w:rFonts w:ascii="Times New Roman" w:hAnsi="Times New Roman"/>
          <w:b/>
          <w:color w:val="auto"/>
          <w:kern w:val="0"/>
          <w:sz w:val="48"/>
          <w:highlight w:val="none"/>
        </w:rPr>
      </w:pPr>
    </w:p>
    <w:p w14:paraId="6C963F78">
      <w:pPr>
        <w:adjustRightInd w:val="0"/>
        <w:snapToGrid w:val="0"/>
        <w:spacing w:line="360" w:lineRule="auto"/>
        <w:jc w:val="center"/>
        <w:textAlignment w:val="baseline"/>
        <w:rPr>
          <w:rFonts w:ascii="Times New Roman" w:hAnsi="Times New Roman"/>
          <w:b/>
          <w:color w:val="auto"/>
          <w:kern w:val="0"/>
          <w:sz w:val="48"/>
          <w:highlight w:val="none"/>
        </w:rPr>
      </w:pPr>
    </w:p>
    <w:p w14:paraId="5B0DCA1D">
      <w:pPr>
        <w:adjustRightInd w:val="0"/>
        <w:snapToGrid w:val="0"/>
        <w:spacing w:line="360" w:lineRule="auto"/>
        <w:jc w:val="center"/>
        <w:textAlignment w:val="baseline"/>
        <w:rPr>
          <w:rFonts w:ascii="Times New Roman" w:hAnsi="Times New Roman"/>
          <w:b/>
          <w:color w:val="auto"/>
          <w:kern w:val="0"/>
          <w:sz w:val="48"/>
          <w:highlight w:val="none"/>
        </w:rPr>
      </w:pPr>
    </w:p>
    <w:p w14:paraId="3B0FAD8D">
      <w:pPr>
        <w:adjustRightInd w:val="0"/>
        <w:snapToGrid w:val="0"/>
        <w:spacing w:line="360" w:lineRule="auto"/>
        <w:jc w:val="center"/>
        <w:textAlignment w:val="baseline"/>
        <w:rPr>
          <w:rFonts w:ascii="Times New Roman" w:hAnsi="Times New Roman"/>
          <w:b/>
          <w:color w:val="auto"/>
          <w:kern w:val="0"/>
          <w:sz w:val="48"/>
          <w:highlight w:val="none"/>
        </w:rPr>
      </w:pPr>
    </w:p>
    <w:p w14:paraId="6381CD17">
      <w:pPr>
        <w:jc w:val="center"/>
        <w:rPr>
          <w:rFonts w:ascii="Times New Roman" w:hAnsi="Times New Roman"/>
          <w:color w:val="auto"/>
          <w:sz w:val="32"/>
          <w:szCs w:val="24"/>
          <w:highlight w:val="none"/>
        </w:rPr>
      </w:pPr>
      <w:r>
        <w:rPr>
          <w:rFonts w:ascii="Times New Roman" w:hAnsi="Times New Roman"/>
          <w:color w:val="auto"/>
          <w:sz w:val="32"/>
          <w:szCs w:val="24"/>
          <w:highlight w:val="none"/>
        </w:rPr>
        <w:t xml:space="preserve">2025 年 </w:t>
      </w:r>
      <w:r>
        <w:rPr>
          <w:rFonts w:hint="eastAsia" w:ascii="Times New Roman" w:hAnsi="Times New Roman"/>
          <w:color w:val="auto"/>
          <w:sz w:val="32"/>
          <w:szCs w:val="24"/>
          <w:highlight w:val="none"/>
        </w:rPr>
        <w:t>9</w:t>
      </w:r>
      <w:r>
        <w:rPr>
          <w:rFonts w:ascii="Times New Roman" w:hAnsi="Times New Roman"/>
          <w:color w:val="auto"/>
          <w:sz w:val="32"/>
          <w:szCs w:val="24"/>
          <w:highlight w:val="none"/>
        </w:rPr>
        <w:t xml:space="preserve"> 月</w:t>
      </w:r>
    </w:p>
    <w:p w14:paraId="05A5E784">
      <w:pPr>
        <w:pStyle w:val="195"/>
        <w:widowControl/>
        <w:adjustRightInd/>
        <w:spacing w:line="360" w:lineRule="auto"/>
        <w:rPr>
          <w:color w:val="auto"/>
          <w:spacing w:val="5"/>
          <w:highlight w:val="none"/>
        </w:rPr>
        <w:sectPr>
          <w:headerReference r:id="rId5" w:type="first"/>
          <w:footerReference r:id="rId8" w:type="first"/>
          <w:headerReference r:id="rId3" w:type="default"/>
          <w:footerReference r:id="rId6" w:type="default"/>
          <w:headerReference r:id="rId4" w:type="even"/>
          <w:footerReference r:id="rId7" w:type="even"/>
          <w:pgSz w:w="11907" w:h="16840"/>
          <w:pgMar w:top="1588" w:right="1474" w:bottom="1361" w:left="1588" w:header="1134" w:footer="851" w:gutter="0"/>
          <w:pgNumType w:fmt="lowerRoman"/>
          <w:cols w:space="720" w:num="1"/>
          <w:titlePg/>
          <w:docGrid w:linePitch="286" w:charSpace="0"/>
        </w:sectPr>
      </w:pPr>
    </w:p>
    <w:p w14:paraId="48AF659B">
      <w:pPr>
        <w:tabs>
          <w:tab w:val="right" w:leader="dot" w:pos="8393"/>
        </w:tabs>
        <w:snapToGrid w:val="0"/>
        <w:spacing w:line="360" w:lineRule="auto"/>
        <w:jc w:val="center"/>
        <w:rPr>
          <w:rFonts w:ascii="Times New Roman" w:hAnsi="Times New Roman"/>
          <w:color w:val="auto"/>
          <w:sz w:val="36"/>
          <w:highlight w:val="none"/>
        </w:rPr>
      </w:pPr>
      <w:r>
        <w:rPr>
          <w:rFonts w:ascii="Times New Roman" w:hAnsi="Times New Roman"/>
          <w:color w:val="auto"/>
          <w:sz w:val="36"/>
          <w:highlight w:val="none"/>
        </w:rPr>
        <w:t>目录</w:t>
      </w:r>
    </w:p>
    <w:p w14:paraId="0BD9BD0F">
      <w:pPr>
        <w:pStyle w:val="40"/>
        <w:tabs>
          <w:tab w:val="right" w:leader="dot" w:pos="8393"/>
        </w:tabs>
        <w:rPr>
          <w:rFonts w:ascii="Times New Roman"/>
          <w:color w:val="auto"/>
          <w:highlight w:val="none"/>
        </w:rPr>
      </w:pPr>
      <w:r>
        <w:rPr>
          <w:rFonts w:ascii="Times New Roman"/>
          <w:color w:val="auto"/>
          <w:highlight w:val="none"/>
        </w:rPr>
        <w:fldChar w:fldCharType="begin"/>
      </w:r>
      <w:r>
        <w:rPr>
          <w:rFonts w:ascii="Times New Roman"/>
          <w:color w:val="auto"/>
          <w:highlight w:val="none"/>
        </w:rPr>
        <w:instrText xml:space="preserve">TOC \o "1-1" \h  \u </w:instrText>
      </w:r>
      <w:r>
        <w:rPr>
          <w:rFonts w:ascii="Times New Roman"/>
          <w:color w:val="auto"/>
          <w:highlight w:val="none"/>
        </w:rPr>
        <w:fldChar w:fldCharType="separate"/>
      </w:r>
      <w:r>
        <w:rPr>
          <w:color w:val="auto"/>
          <w:highlight w:val="none"/>
        </w:rPr>
        <w:fldChar w:fldCharType="begin"/>
      </w:r>
      <w:r>
        <w:rPr>
          <w:color w:val="auto"/>
          <w:highlight w:val="none"/>
        </w:rPr>
        <w:instrText xml:space="preserve"> HYPERLINK \l "_Toc3134" </w:instrText>
      </w:r>
      <w:r>
        <w:rPr>
          <w:color w:val="auto"/>
          <w:highlight w:val="none"/>
        </w:rPr>
        <w:fldChar w:fldCharType="separate"/>
      </w:r>
      <w:r>
        <w:rPr>
          <w:rFonts w:ascii="Times New Roman"/>
          <w:color w:val="auto"/>
          <w:highlight w:val="none"/>
        </w:rPr>
        <w:t>附件1  技术规范</w:t>
      </w:r>
      <w:r>
        <w:rPr>
          <w:rFonts w:ascii="Times New Roman"/>
          <w:color w:val="auto"/>
          <w:highlight w:val="none"/>
        </w:rPr>
        <w:tab/>
      </w:r>
      <w:r>
        <w:rPr>
          <w:rFonts w:ascii="Times New Roman"/>
          <w:color w:val="auto"/>
          <w:highlight w:val="none"/>
        </w:rPr>
        <w:fldChar w:fldCharType="begin"/>
      </w:r>
      <w:r>
        <w:rPr>
          <w:rFonts w:ascii="Times New Roman"/>
          <w:color w:val="auto"/>
          <w:highlight w:val="none"/>
        </w:rPr>
        <w:instrText xml:space="preserve"> PAGEREF _Toc3134 \h </w:instrText>
      </w:r>
      <w:r>
        <w:rPr>
          <w:rFonts w:ascii="Times New Roman"/>
          <w:color w:val="auto"/>
          <w:highlight w:val="none"/>
        </w:rPr>
        <w:fldChar w:fldCharType="separate"/>
      </w:r>
      <w:r>
        <w:rPr>
          <w:rFonts w:ascii="Times New Roman"/>
          <w:color w:val="auto"/>
          <w:highlight w:val="none"/>
        </w:rPr>
        <w:t>1</w:t>
      </w:r>
      <w:r>
        <w:rPr>
          <w:rFonts w:ascii="Times New Roman"/>
          <w:color w:val="auto"/>
          <w:highlight w:val="none"/>
        </w:rPr>
        <w:fldChar w:fldCharType="end"/>
      </w:r>
      <w:r>
        <w:rPr>
          <w:rFonts w:ascii="Times New Roman"/>
          <w:color w:val="auto"/>
          <w:highlight w:val="none"/>
        </w:rPr>
        <w:fldChar w:fldCharType="end"/>
      </w:r>
    </w:p>
    <w:p w14:paraId="3B36A272">
      <w:pPr>
        <w:pStyle w:val="40"/>
        <w:tabs>
          <w:tab w:val="right" w:leader="dot" w:pos="8393"/>
        </w:tabs>
        <w:rPr>
          <w:rFonts w:ascii="Times New Roman"/>
          <w:color w:val="auto"/>
          <w:highlight w:val="none"/>
        </w:rPr>
      </w:pPr>
      <w:r>
        <w:rPr>
          <w:color w:val="auto"/>
          <w:highlight w:val="none"/>
        </w:rPr>
        <w:fldChar w:fldCharType="begin"/>
      </w:r>
      <w:r>
        <w:rPr>
          <w:color w:val="auto"/>
          <w:highlight w:val="none"/>
        </w:rPr>
        <w:instrText xml:space="preserve"> HYPERLINK \l "_Toc2375" </w:instrText>
      </w:r>
      <w:r>
        <w:rPr>
          <w:color w:val="auto"/>
          <w:highlight w:val="none"/>
        </w:rPr>
        <w:fldChar w:fldCharType="separate"/>
      </w:r>
      <w:r>
        <w:rPr>
          <w:rFonts w:ascii="Times New Roman"/>
          <w:color w:val="auto"/>
          <w:highlight w:val="none"/>
        </w:rPr>
        <w:t>附件2  供货范围</w:t>
      </w:r>
      <w:r>
        <w:rPr>
          <w:rFonts w:ascii="Times New Roman"/>
          <w:color w:val="auto"/>
          <w:highlight w:val="none"/>
        </w:rPr>
        <w:tab/>
      </w:r>
      <w:r>
        <w:rPr>
          <w:rFonts w:ascii="Times New Roman"/>
          <w:color w:val="auto"/>
          <w:highlight w:val="none"/>
        </w:rPr>
        <w:fldChar w:fldCharType="end"/>
      </w:r>
      <w:r>
        <w:rPr>
          <w:rFonts w:hint="eastAsia" w:ascii="Times New Roman"/>
          <w:color w:val="auto"/>
          <w:highlight w:val="none"/>
        </w:rPr>
        <w:t>22</w:t>
      </w:r>
    </w:p>
    <w:p w14:paraId="3A02B985">
      <w:pPr>
        <w:pStyle w:val="40"/>
        <w:tabs>
          <w:tab w:val="right" w:leader="dot" w:pos="8393"/>
        </w:tabs>
        <w:rPr>
          <w:rFonts w:ascii="Times New Roman"/>
          <w:color w:val="auto"/>
          <w:highlight w:val="none"/>
        </w:rPr>
      </w:pPr>
      <w:r>
        <w:rPr>
          <w:color w:val="auto"/>
          <w:highlight w:val="none"/>
        </w:rPr>
        <w:fldChar w:fldCharType="begin"/>
      </w:r>
      <w:r>
        <w:rPr>
          <w:color w:val="auto"/>
          <w:highlight w:val="none"/>
        </w:rPr>
        <w:instrText xml:space="preserve"> HYPERLINK \l "_Toc19582" </w:instrText>
      </w:r>
      <w:r>
        <w:rPr>
          <w:color w:val="auto"/>
          <w:highlight w:val="none"/>
        </w:rPr>
        <w:fldChar w:fldCharType="separate"/>
      </w:r>
      <w:r>
        <w:rPr>
          <w:rFonts w:ascii="Times New Roman"/>
          <w:color w:val="auto"/>
          <w:highlight w:val="none"/>
          <w:lang w:val="zh-CN"/>
        </w:rPr>
        <w:t>附件3  技术资料及交付进度</w:t>
      </w:r>
      <w:r>
        <w:rPr>
          <w:rFonts w:ascii="Times New Roman"/>
          <w:color w:val="auto"/>
          <w:highlight w:val="none"/>
        </w:rPr>
        <w:tab/>
      </w:r>
      <w:r>
        <w:rPr>
          <w:rFonts w:ascii="Times New Roman"/>
          <w:color w:val="auto"/>
          <w:highlight w:val="none"/>
        </w:rPr>
        <w:fldChar w:fldCharType="end"/>
      </w:r>
      <w:r>
        <w:rPr>
          <w:rFonts w:hint="eastAsia" w:ascii="Times New Roman"/>
          <w:color w:val="auto"/>
          <w:highlight w:val="none"/>
        </w:rPr>
        <w:t>26</w:t>
      </w:r>
    </w:p>
    <w:p w14:paraId="1593EF72">
      <w:pPr>
        <w:pStyle w:val="40"/>
        <w:tabs>
          <w:tab w:val="right" w:leader="dot" w:pos="8393"/>
        </w:tabs>
        <w:rPr>
          <w:rFonts w:ascii="Times New Roman"/>
          <w:color w:val="auto"/>
          <w:highlight w:val="none"/>
        </w:rPr>
      </w:pPr>
      <w:r>
        <w:rPr>
          <w:color w:val="auto"/>
          <w:highlight w:val="none"/>
        </w:rPr>
        <w:fldChar w:fldCharType="begin"/>
      </w:r>
      <w:r>
        <w:rPr>
          <w:color w:val="auto"/>
          <w:highlight w:val="none"/>
        </w:rPr>
        <w:instrText xml:space="preserve"> HYPERLINK \l "_Toc12497" </w:instrText>
      </w:r>
      <w:r>
        <w:rPr>
          <w:color w:val="auto"/>
          <w:highlight w:val="none"/>
        </w:rPr>
        <w:fldChar w:fldCharType="separate"/>
      </w:r>
      <w:r>
        <w:rPr>
          <w:rFonts w:ascii="Times New Roman"/>
          <w:color w:val="auto"/>
          <w:highlight w:val="none"/>
        </w:rPr>
        <w:t>附件4  设备交货进度</w:t>
      </w:r>
      <w:r>
        <w:rPr>
          <w:rFonts w:ascii="Times New Roman"/>
          <w:color w:val="auto"/>
          <w:highlight w:val="none"/>
        </w:rPr>
        <w:tab/>
      </w:r>
      <w:r>
        <w:rPr>
          <w:rFonts w:ascii="Times New Roman"/>
          <w:color w:val="auto"/>
          <w:highlight w:val="none"/>
        </w:rPr>
        <w:fldChar w:fldCharType="end"/>
      </w:r>
      <w:r>
        <w:rPr>
          <w:rFonts w:hint="eastAsia" w:ascii="Times New Roman"/>
          <w:color w:val="auto"/>
          <w:highlight w:val="none"/>
        </w:rPr>
        <w:t>30</w:t>
      </w:r>
    </w:p>
    <w:p w14:paraId="6755B0DE">
      <w:pPr>
        <w:pStyle w:val="40"/>
        <w:tabs>
          <w:tab w:val="right" w:leader="dot" w:pos="8393"/>
        </w:tabs>
        <w:rPr>
          <w:rFonts w:ascii="Times New Roman"/>
          <w:color w:val="auto"/>
          <w:highlight w:val="none"/>
        </w:rPr>
      </w:pPr>
      <w:r>
        <w:rPr>
          <w:color w:val="auto"/>
          <w:highlight w:val="none"/>
        </w:rPr>
        <w:fldChar w:fldCharType="begin"/>
      </w:r>
      <w:r>
        <w:rPr>
          <w:color w:val="auto"/>
          <w:highlight w:val="none"/>
        </w:rPr>
        <w:instrText xml:space="preserve"> HYPERLINK \l "_Toc8991" </w:instrText>
      </w:r>
      <w:r>
        <w:rPr>
          <w:color w:val="auto"/>
          <w:highlight w:val="none"/>
        </w:rPr>
        <w:fldChar w:fldCharType="separate"/>
      </w:r>
      <w:r>
        <w:rPr>
          <w:rFonts w:ascii="Times New Roman"/>
          <w:color w:val="auto"/>
          <w:highlight w:val="none"/>
        </w:rPr>
        <w:t>附件5  设备监造、检验和性能验收试验</w:t>
      </w:r>
      <w:r>
        <w:rPr>
          <w:rFonts w:ascii="Times New Roman"/>
          <w:color w:val="auto"/>
          <w:highlight w:val="none"/>
        </w:rPr>
        <w:tab/>
      </w:r>
      <w:r>
        <w:rPr>
          <w:rFonts w:ascii="Times New Roman"/>
          <w:color w:val="auto"/>
          <w:highlight w:val="none"/>
        </w:rPr>
        <w:fldChar w:fldCharType="end"/>
      </w:r>
      <w:r>
        <w:rPr>
          <w:rFonts w:hint="eastAsia" w:ascii="Times New Roman"/>
          <w:color w:val="auto"/>
          <w:highlight w:val="none"/>
        </w:rPr>
        <w:t>31</w:t>
      </w:r>
    </w:p>
    <w:p w14:paraId="5D6F274A">
      <w:pPr>
        <w:pStyle w:val="40"/>
        <w:tabs>
          <w:tab w:val="right" w:leader="dot" w:pos="8393"/>
        </w:tabs>
        <w:rPr>
          <w:rFonts w:ascii="Times New Roman"/>
          <w:color w:val="auto"/>
          <w:highlight w:val="none"/>
        </w:rPr>
      </w:pPr>
      <w:r>
        <w:rPr>
          <w:color w:val="auto"/>
          <w:highlight w:val="none"/>
        </w:rPr>
        <w:fldChar w:fldCharType="begin"/>
      </w:r>
      <w:r>
        <w:rPr>
          <w:color w:val="auto"/>
          <w:highlight w:val="none"/>
        </w:rPr>
        <w:instrText xml:space="preserve"> HYPERLINK \l "_Toc17038" </w:instrText>
      </w:r>
      <w:r>
        <w:rPr>
          <w:color w:val="auto"/>
          <w:highlight w:val="none"/>
        </w:rPr>
        <w:fldChar w:fldCharType="separate"/>
      </w:r>
      <w:r>
        <w:rPr>
          <w:rFonts w:ascii="Times New Roman"/>
          <w:color w:val="auto"/>
          <w:highlight w:val="none"/>
        </w:rPr>
        <w:t>附件7 分包与外购</w:t>
      </w:r>
      <w:r>
        <w:rPr>
          <w:rFonts w:ascii="Times New Roman"/>
          <w:color w:val="auto"/>
          <w:highlight w:val="none"/>
        </w:rPr>
        <w:tab/>
      </w:r>
      <w:r>
        <w:rPr>
          <w:rFonts w:ascii="Times New Roman"/>
          <w:color w:val="auto"/>
          <w:highlight w:val="none"/>
        </w:rPr>
        <w:fldChar w:fldCharType="end"/>
      </w:r>
      <w:r>
        <w:rPr>
          <w:rFonts w:hint="eastAsia" w:ascii="Times New Roman"/>
          <w:color w:val="auto"/>
          <w:highlight w:val="none"/>
        </w:rPr>
        <w:t>49</w:t>
      </w:r>
    </w:p>
    <w:p w14:paraId="0C431847">
      <w:pPr>
        <w:pStyle w:val="40"/>
        <w:tabs>
          <w:tab w:val="right" w:leader="dot" w:pos="8393"/>
        </w:tabs>
        <w:rPr>
          <w:rFonts w:ascii="Times New Roman"/>
          <w:color w:val="auto"/>
          <w:highlight w:val="none"/>
        </w:rPr>
      </w:pPr>
      <w:r>
        <w:rPr>
          <w:color w:val="auto"/>
          <w:highlight w:val="none"/>
        </w:rPr>
        <w:fldChar w:fldCharType="begin"/>
      </w:r>
      <w:r>
        <w:rPr>
          <w:color w:val="auto"/>
          <w:highlight w:val="none"/>
        </w:rPr>
        <w:instrText xml:space="preserve"> HYPERLINK \l "_Toc16068" </w:instrText>
      </w:r>
      <w:r>
        <w:rPr>
          <w:color w:val="auto"/>
          <w:highlight w:val="none"/>
        </w:rPr>
        <w:fldChar w:fldCharType="separate"/>
      </w:r>
      <w:r>
        <w:rPr>
          <w:rFonts w:ascii="Times New Roman"/>
          <w:color w:val="auto"/>
          <w:kern w:val="44"/>
          <w:highlight w:val="none"/>
          <w:lang w:val="zh-CN"/>
        </w:rPr>
        <w:t>附件8  运行维护手册</w:t>
      </w:r>
      <w:r>
        <w:rPr>
          <w:rFonts w:ascii="Times New Roman"/>
          <w:color w:val="auto"/>
          <w:highlight w:val="none"/>
        </w:rPr>
        <w:tab/>
      </w:r>
      <w:r>
        <w:rPr>
          <w:rFonts w:ascii="Times New Roman"/>
          <w:color w:val="auto"/>
          <w:highlight w:val="none"/>
        </w:rPr>
        <w:fldChar w:fldCharType="end"/>
      </w:r>
      <w:r>
        <w:rPr>
          <w:rFonts w:hint="eastAsia" w:ascii="Times New Roman"/>
          <w:color w:val="auto"/>
          <w:highlight w:val="none"/>
        </w:rPr>
        <w:t>50</w:t>
      </w:r>
    </w:p>
    <w:p w14:paraId="05071FD5">
      <w:pPr>
        <w:pStyle w:val="40"/>
        <w:tabs>
          <w:tab w:val="right" w:leader="dot" w:pos="8393"/>
        </w:tabs>
        <w:rPr>
          <w:rFonts w:ascii="Times New Roman"/>
          <w:color w:val="auto"/>
          <w:highlight w:val="none"/>
        </w:rPr>
      </w:pPr>
      <w:r>
        <w:rPr>
          <w:color w:val="auto"/>
          <w:highlight w:val="none"/>
        </w:rPr>
        <w:fldChar w:fldCharType="begin"/>
      </w:r>
      <w:r>
        <w:rPr>
          <w:color w:val="auto"/>
          <w:highlight w:val="none"/>
        </w:rPr>
        <w:instrText xml:space="preserve"> HYPERLINK \l "_Toc20517" </w:instrText>
      </w:r>
      <w:r>
        <w:rPr>
          <w:color w:val="auto"/>
          <w:highlight w:val="none"/>
        </w:rPr>
        <w:fldChar w:fldCharType="separate"/>
      </w:r>
      <w:r>
        <w:rPr>
          <w:rFonts w:ascii="Times New Roman"/>
          <w:color w:val="auto"/>
          <w:highlight w:val="none"/>
        </w:rPr>
        <w:t>附件9 大（部）件情况</w:t>
      </w:r>
      <w:r>
        <w:rPr>
          <w:rFonts w:ascii="Times New Roman"/>
          <w:color w:val="auto"/>
          <w:highlight w:val="none"/>
        </w:rPr>
        <w:tab/>
      </w:r>
      <w:r>
        <w:rPr>
          <w:rFonts w:ascii="Times New Roman"/>
          <w:color w:val="auto"/>
          <w:highlight w:val="none"/>
        </w:rPr>
        <w:fldChar w:fldCharType="end"/>
      </w:r>
      <w:r>
        <w:rPr>
          <w:rFonts w:hint="eastAsia" w:ascii="Times New Roman"/>
          <w:color w:val="auto"/>
          <w:highlight w:val="none"/>
        </w:rPr>
        <w:t>52</w:t>
      </w:r>
    </w:p>
    <w:p w14:paraId="7D5CDF27">
      <w:pPr>
        <w:pStyle w:val="40"/>
        <w:tabs>
          <w:tab w:val="right" w:leader="dot" w:pos="8393"/>
        </w:tabs>
        <w:rPr>
          <w:rFonts w:ascii="Times New Roman"/>
          <w:color w:val="auto"/>
          <w:highlight w:val="none"/>
        </w:rPr>
      </w:pPr>
      <w:r>
        <w:rPr>
          <w:color w:val="auto"/>
          <w:highlight w:val="none"/>
        </w:rPr>
        <w:fldChar w:fldCharType="begin"/>
      </w:r>
      <w:r>
        <w:rPr>
          <w:color w:val="auto"/>
          <w:highlight w:val="none"/>
        </w:rPr>
        <w:instrText xml:space="preserve"> HYPERLINK \l "_Toc12649" </w:instrText>
      </w:r>
      <w:r>
        <w:rPr>
          <w:color w:val="auto"/>
          <w:highlight w:val="none"/>
        </w:rPr>
        <w:fldChar w:fldCharType="separate"/>
      </w:r>
      <w:r>
        <w:rPr>
          <w:rFonts w:ascii="Times New Roman"/>
          <w:color w:val="auto"/>
          <w:highlight w:val="none"/>
        </w:rPr>
        <w:t>附件10  技术差异表</w:t>
      </w:r>
      <w:r>
        <w:rPr>
          <w:rFonts w:ascii="Times New Roman"/>
          <w:color w:val="auto"/>
          <w:highlight w:val="none"/>
        </w:rPr>
        <w:tab/>
      </w:r>
      <w:r>
        <w:rPr>
          <w:rFonts w:ascii="Times New Roman"/>
          <w:color w:val="auto"/>
          <w:highlight w:val="none"/>
        </w:rPr>
        <w:fldChar w:fldCharType="end"/>
      </w:r>
      <w:r>
        <w:rPr>
          <w:rFonts w:hint="eastAsia" w:ascii="Times New Roman"/>
          <w:color w:val="auto"/>
          <w:highlight w:val="none"/>
        </w:rPr>
        <w:t>53</w:t>
      </w:r>
    </w:p>
    <w:p w14:paraId="6EE9E4E2">
      <w:pPr>
        <w:pStyle w:val="40"/>
        <w:tabs>
          <w:tab w:val="right" w:leader="dot" w:pos="8393"/>
        </w:tabs>
        <w:rPr>
          <w:rFonts w:ascii="Times New Roman"/>
          <w:color w:val="auto"/>
          <w:highlight w:val="none"/>
        </w:rPr>
      </w:pPr>
      <w:r>
        <w:rPr>
          <w:color w:val="auto"/>
          <w:highlight w:val="none"/>
        </w:rPr>
        <w:fldChar w:fldCharType="begin"/>
      </w:r>
      <w:r>
        <w:rPr>
          <w:color w:val="auto"/>
          <w:highlight w:val="none"/>
        </w:rPr>
        <w:instrText xml:space="preserve"> HYPERLINK \l "_Toc5913" </w:instrText>
      </w:r>
      <w:r>
        <w:rPr>
          <w:color w:val="auto"/>
          <w:highlight w:val="none"/>
        </w:rPr>
        <w:fldChar w:fldCharType="separate"/>
      </w:r>
      <w:r>
        <w:rPr>
          <w:rFonts w:ascii="Times New Roman"/>
          <w:color w:val="auto"/>
          <w:highlight w:val="none"/>
        </w:rPr>
        <w:t>附件11  附图</w:t>
      </w:r>
      <w:r>
        <w:rPr>
          <w:rFonts w:ascii="Times New Roman"/>
          <w:color w:val="auto"/>
          <w:highlight w:val="none"/>
        </w:rPr>
        <w:tab/>
      </w:r>
      <w:r>
        <w:rPr>
          <w:rFonts w:ascii="Times New Roman"/>
          <w:color w:val="auto"/>
          <w:highlight w:val="none"/>
        </w:rPr>
        <w:fldChar w:fldCharType="end"/>
      </w:r>
      <w:r>
        <w:rPr>
          <w:rFonts w:hint="eastAsia" w:ascii="Times New Roman"/>
          <w:color w:val="auto"/>
          <w:highlight w:val="none"/>
        </w:rPr>
        <w:t>54</w:t>
      </w:r>
    </w:p>
    <w:p w14:paraId="1DFEACE9">
      <w:pPr>
        <w:pStyle w:val="40"/>
        <w:tabs>
          <w:tab w:val="right" w:leader="dot" w:pos="8393"/>
        </w:tabs>
        <w:rPr>
          <w:rFonts w:ascii="Times New Roman"/>
          <w:color w:val="auto"/>
          <w:highlight w:val="none"/>
        </w:rPr>
      </w:pPr>
      <w:r>
        <w:rPr>
          <w:color w:val="auto"/>
          <w:highlight w:val="none"/>
        </w:rPr>
        <w:fldChar w:fldCharType="begin"/>
      </w:r>
      <w:r>
        <w:rPr>
          <w:color w:val="auto"/>
          <w:highlight w:val="none"/>
        </w:rPr>
        <w:instrText xml:space="preserve"> HYPERLINK \l "_Toc11396" </w:instrText>
      </w:r>
      <w:r>
        <w:rPr>
          <w:color w:val="auto"/>
          <w:highlight w:val="none"/>
        </w:rPr>
        <w:fldChar w:fldCharType="separate"/>
      </w:r>
      <w:r>
        <w:rPr>
          <w:rFonts w:ascii="Times New Roman"/>
          <w:color w:val="auto"/>
          <w:highlight w:val="none"/>
        </w:rPr>
        <w:t>附件12  性能考核条款</w:t>
      </w:r>
      <w:r>
        <w:rPr>
          <w:rFonts w:ascii="Times New Roman"/>
          <w:color w:val="auto"/>
          <w:highlight w:val="none"/>
        </w:rPr>
        <w:tab/>
      </w:r>
      <w:r>
        <w:rPr>
          <w:rFonts w:ascii="Times New Roman"/>
          <w:color w:val="auto"/>
          <w:highlight w:val="none"/>
        </w:rPr>
        <w:fldChar w:fldCharType="end"/>
      </w:r>
      <w:r>
        <w:rPr>
          <w:rFonts w:hint="eastAsia" w:ascii="Times New Roman"/>
          <w:color w:val="auto"/>
          <w:highlight w:val="none"/>
        </w:rPr>
        <w:t>55</w:t>
      </w:r>
    </w:p>
    <w:p w14:paraId="4E3C3565">
      <w:pPr>
        <w:pStyle w:val="40"/>
        <w:tabs>
          <w:tab w:val="right" w:leader="dot" w:pos="8393"/>
        </w:tabs>
        <w:rPr>
          <w:rFonts w:ascii="Times New Roman"/>
          <w:color w:val="auto"/>
          <w:highlight w:val="none"/>
        </w:rPr>
      </w:pPr>
      <w:r>
        <w:rPr>
          <w:color w:val="auto"/>
          <w:highlight w:val="none"/>
        </w:rPr>
        <w:fldChar w:fldCharType="begin"/>
      </w:r>
      <w:r>
        <w:rPr>
          <w:color w:val="auto"/>
          <w:highlight w:val="none"/>
        </w:rPr>
        <w:instrText xml:space="preserve"> HYPERLINK \l "_Toc12288" </w:instrText>
      </w:r>
      <w:r>
        <w:rPr>
          <w:color w:val="auto"/>
          <w:highlight w:val="none"/>
        </w:rPr>
        <w:fldChar w:fldCharType="separate"/>
      </w:r>
      <w:r>
        <w:rPr>
          <w:rFonts w:ascii="Times New Roman"/>
          <w:bCs/>
          <w:color w:val="auto"/>
          <w:szCs w:val="30"/>
          <w:highlight w:val="none"/>
        </w:rPr>
        <w:t>附件13投标人需要说明的其他问题（</w:t>
      </w:r>
      <w:r>
        <w:rPr>
          <w:rFonts w:ascii="Times New Roman"/>
          <w:color w:val="auto"/>
          <w:szCs w:val="32"/>
          <w:highlight w:val="none"/>
        </w:rPr>
        <w:t>质量及售后服务承诺等</w:t>
      </w:r>
      <w:r>
        <w:rPr>
          <w:rFonts w:ascii="Times New Roman"/>
          <w:bCs/>
          <w:color w:val="auto"/>
          <w:szCs w:val="30"/>
          <w:highlight w:val="none"/>
        </w:rPr>
        <w:t>）</w:t>
      </w:r>
      <w:r>
        <w:rPr>
          <w:rFonts w:ascii="Times New Roman"/>
          <w:color w:val="auto"/>
          <w:highlight w:val="none"/>
        </w:rPr>
        <w:tab/>
      </w:r>
      <w:r>
        <w:rPr>
          <w:rFonts w:ascii="Times New Roman"/>
          <w:color w:val="auto"/>
          <w:highlight w:val="none"/>
        </w:rPr>
        <w:fldChar w:fldCharType="end"/>
      </w:r>
      <w:r>
        <w:rPr>
          <w:rFonts w:hint="eastAsia" w:ascii="Times New Roman"/>
          <w:color w:val="auto"/>
          <w:highlight w:val="none"/>
        </w:rPr>
        <w:t>57</w:t>
      </w:r>
    </w:p>
    <w:p w14:paraId="76D939DB">
      <w:pPr>
        <w:pStyle w:val="40"/>
        <w:tabs>
          <w:tab w:val="right" w:leader="dot" w:pos="8383"/>
        </w:tabs>
        <w:rPr>
          <w:rFonts w:ascii="Times New Roman"/>
          <w:color w:val="auto"/>
          <w:sz w:val="36"/>
          <w:highlight w:val="none"/>
        </w:rPr>
      </w:pPr>
      <w:r>
        <w:rPr>
          <w:rFonts w:ascii="Times New Roman"/>
          <w:color w:val="auto"/>
          <w:highlight w:val="none"/>
        </w:rPr>
        <w:fldChar w:fldCharType="end"/>
      </w:r>
    </w:p>
    <w:p w14:paraId="068D826B">
      <w:pPr>
        <w:ind w:firstLine="1602" w:firstLineChars="445"/>
        <w:rPr>
          <w:rFonts w:ascii="Times New Roman" w:hAnsi="Times New Roman"/>
          <w:color w:val="auto"/>
          <w:sz w:val="36"/>
          <w:highlight w:val="none"/>
        </w:rPr>
      </w:pPr>
    </w:p>
    <w:p w14:paraId="7DD10016">
      <w:pPr>
        <w:ind w:firstLine="1602" w:firstLineChars="445"/>
        <w:rPr>
          <w:rFonts w:ascii="Times New Roman" w:hAnsi="Times New Roman"/>
          <w:color w:val="auto"/>
          <w:sz w:val="36"/>
          <w:highlight w:val="none"/>
        </w:rPr>
      </w:pPr>
    </w:p>
    <w:p w14:paraId="55FD3531">
      <w:pPr>
        <w:ind w:firstLine="1602" w:firstLineChars="445"/>
        <w:rPr>
          <w:rFonts w:ascii="Times New Roman" w:hAnsi="Times New Roman"/>
          <w:color w:val="auto"/>
          <w:sz w:val="36"/>
          <w:highlight w:val="none"/>
        </w:rPr>
        <w:sectPr>
          <w:headerReference r:id="rId9" w:type="first"/>
          <w:footerReference r:id="rId10" w:type="default"/>
          <w:footerReference r:id="rId11" w:type="even"/>
          <w:pgSz w:w="11907" w:h="16840"/>
          <w:pgMar w:top="1440" w:right="1757" w:bottom="1440" w:left="1757" w:header="851" w:footer="851" w:gutter="0"/>
          <w:pgNumType w:start="1"/>
          <w:cols w:space="720" w:num="1"/>
          <w:docGrid w:type="lines" w:linePitch="326" w:charSpace="0"/>
        </w:sectPr>
      </w:pPr>
    </w:p>
    <w:p w14:paraId="6DEE7389">
      <w:pPr>
        <w:pStyle w:val="5"/>
        <w:spacing w:line="240" w:lineRule="auto"/>
        <w:rPr>
          <w:rFonts w:ascii="Times New Roman"/>
          <w:color w:val="auto"/>
          <w:sz w:val="30"/>
          <w:szCs w:val="30"/>
          <w:highlight w:val="none"/>
        </w:rPr>
      </w:pPr>
      <w:bookmarkStart w:id="1" w:name="_Toc343"/>
      <w:bookmarkStart w:id="2" w:name="_Toc516286528"/>
      <w:bookmarkStart w:id="3" w:name="_Toc18254"/>
      <w:bookmarkStart w:id="4" w:name="_Toc9593"/>
      <w:bookmarkStart w:id="5" w:name="_Toc24524"/>
      <w:bookmarkStart w:id="6" w:name="_Toc292706704"/>
      <w:bookmarkStart w:id="7" w:name="_Toc494186274"/>
      <w:bookmarkStart w:id="8" w:name="_Toc520177442"/>
      <w:bookmarkStart w:id="9" w:name="_Toc8423"/>
      <w:bookmarkStart w:id="10" w:name="_Toc29730"/>
      <w:bookmarkStart w:id="11" w:name="_Toc29720"/>
      <w:bookmarkStart w:id="12" w:name="_Toc23433"/>
      <w:bookmarkStart w:id="13" w:name="_Toc3134"/>
      <w:bookmarkStart w:id="14" w:name="_Toc515726425"/>
      <w:bookmarkStart w:id="15" w:name="_Toc520177443"/>
      <w:bookmarkStart w:id="16" w:name="_Toc516286529"/>
      <w:r>
        <w:rPr>
          <w:rFonts w:ascii="Times New Roman"/>
          <w:color w:val="auto"/>
          <w:sz w:val="30"/>
          <w:szCs w:val="30"/>
          <w:highlight w:val="none"/>
        </w:rPr>
        <w:t>附件1  技术规范</w:t>
      </w:r>
      <w:bookmarkEnd w:id="1"/>
      <w:bookmarkEnd w:id="2"/>
      <w:bookmarkEnd w:id="3"/>
      <w:bookmarkEnd w:id="4"/>
      <w:bookmarkEnd w:id="5"/>
      <w:bookmarkEnd w:id="6"/>
      <w:bookmarkEnd w:id="7"/>
      <w:bookmarkEnd w:id="8"/>
      <w:bookmarkEnd w:id="9"/>
      <w:bookmarkEnd w:id="10"/>
      <w:bookmarkEnd w:id="11"/>
      <w:bookmarkEnd w:id="12"/>
      <w:bookmarkEnd w:id="13"/>
    </w:p>
    <w:p w14:paraId="6FD34DB2">
      <w:pPr>
        <w:pStyle w:val="6"/>
        <w:spacing w:line="240" w:lineRule="auto"/>
        <w:rPr>
          <w:rFonts w:ascii="Times New Roman" w:hAnsi="Times New Roman" w:eastAsia="宋体"/>
          <w:color w:val="auto"/>
          <w:sz w:val="24"/>
          <w:highlight w:val="none"/>
        </w:rPr>
      </w:pPr>
      <w:r>
        <w:rPr>
          <w:rFonts w:ascii="Times New Roman" w:hAnsi="Times New Roman" w:eastAsia="宋体"/>
          <w:color w:val="auto"/>
          <w:sz w:val="24"/>
          <w:highlight w:val="none"/>
        </w:rPr>
        <w:t>1  总则</w:t>
      </w:r>
      <w:bookmarkEnd w:id="14"/>
      <w:bookmarkEnd w:id="15"/>
      <w:bookmarkEnd w:id="16"/>
    </w:p>
    <w:p w14:paraId="18589A7B">
      <w:pPr>
        <w:spacing w:line="360" w:lineRule="auto"/>
        <w:rPr>
          <w:rFonts w:ascii="Times New Roman" w:hAnsi="Times New Roman"/>
          <w:color w:val="auto"/>
          <w:highlight w:val="none"/>
        </w:rPr>
      </w:pPr>
      <w:bookmarkStart w:id="17" w:name="_Toc520177444"/>
      <w:bookmarkStart w:id="18" w:name="_Toc516286530"/>
      <w:bookmarkStart w:id="19" w:name="_Toc515726426"/>
      <w:r>
        <w:rPr>
          <w:rFonts w:ascii="Times New Roman" w:hAnsi="Times New Roman"/>
          <w:color w:val="auto"/>
          <w:highlight w:val="none"/>
        </w:rPr>
        <w:t>1.1 本技术规范书适用于</w:t>
      </w:r>
      <w:r>
        <w:rPr>
          <w:rFonts w:ascii="Times New Roman" w:hAnsi="Times New Roman" w:eastAsiaTheme="minorEastAsia"/>
          <w:color w:val="auto"/>
          <w:highlight w:val="none"/>
        </w:rPr>
        <w:t>浙能武威2×1000MW调峰火电机组工程</w:t>
      </w:r>
      <w:r>
        <w:rPr>
          <w:rFonts w:ascii="Times New Roman" w:hAnsi="Times New Roman"/>
          <w:color w:val="auto"/>
          <w:highlight w:val="none"/>
        </w:rPr>
        <w:t>的</w:t>
      </w:r>
      <w:r>
        <w:rPr>
          <w:rFonts w:hint="eastAsia" w:ascii="Times New Roman" w:hAnsi="Times New Roman"/>
          <w:color w:val="auto"/>
          <w:highlight w:val="none"/>
        </w:rPr>
        <w:t>全厂辅助</w:t>
      </w:r>
      <w:r>
        <w:rPr>
          <w:rFonts w:ascii="Times New Roman" w:hAnsi="Times New Roman"/>
          <w:color w:val="auto"/>
          <w:highlight w:val="none"/>
        </w:rPr>
        <w:t>制冷设备，包括单元式空调、分体空调设备、</w:t>
      </w:r>
      <w:r>
        <w:rPr>
          <w:rFonts w:hint="eastAsia" w:ascii="Times New Roman" w:hAnsi="Times New Roman"/>
          <w:color w:val="auto"/>
          <w:highlight w:val="none"/>
        </w:rPr>
        <w:t>恒温恒湿空调和厂前区变频多联空调系统</w:t>
      </w:r>
      <w:r>
        <w:rPr>
          <w:rFonts w:ascii="Times New Roman" w:hAnsi="Times New Roman"/>
          <w:color w:val="auto"/>
          <w:highlight w:val="none"/>
        </w:rPr>
        <w:t>及其备品备件采购，其中包括技术指标、功能设计、性能、特性、结构、安装和试验等要求。</w:t>
      </w:r>
    </w:p>
    <w:p w14:paraId="1A2B1B0E">
      <w:pPr>
        <w:spacing w:line="360" w:lineRule="auto"/>
        <w:rPr>
          <w:rFonts w:ascii="Times New Roman" w:hAnsi="Times New Roman"/>
          <w:color w:val="auto"/>
          <w:highlight w:val="none"/>
        </w:rPr>
      </w:pPr>
      <w:r>
        <w:rPr>
          <w:rFonts w:ascii="Times New Roman" w:hAnsi="Times New Roman"/>
          <w:color w:val="auto"/>
          <w:highlight w:val="none"/>
        </w:rPr>
        <w:t>1.2 本规范书提出的是最低限度的技术要求，并未对一切技术细节作出规定，也未充分引述有关标准和规范的条文，投标人应保证提供符合本规范书和相关的国际、国内工业标准的优质产品，并应详细列出产品的制造、试验标准。</w:t>
      </w:r>
    </w:p>
    <w:p w14:paraId="02B9AEAC">
      <w:pPr>
        <w:spacing w:line="360" w:lineRule="auto"/>
        <w:rPr>
          <w:rFonts w:ascii="Times New Roman" w:hAnsi="Times New Roman"/>
          <w:color w:val="auto"/>
          <w:highlight w:val="none"/>
        </w:rPr>
      </w:pPr>
      <w:r>
        <w:rPr>
          <w:rFonts w:ascii="Times New Roman" w:hAnsi="Times New Roman"/>
          <w:color w:val="auto"/>
          <w:highlight w:val="none"/>
        </w:rPr>
        <w:t>1.3 投标人提供的设备应是成熟可靠、技术先进的产品。投标人应在投标文件中说明投标设备的主要结构特点。</w:t>
      </w:r>
    </w:p>
    <w:p w14:paraId="286EB402">
      <w:pPr>
        <w:spacing w:line="360" w:lineRule="auto"/>
        <w:rPr>
          <w:rFonts w:ascii="Times New Roman" w:hAnsi="Times New Roman"/>
          <w:color w:val="auto"/>
          <w:highlight w:val="none"/>
        </w:rPr>
      </w:pPr>
      <w:r>
        <w:rPr>
          <w:rFonts w:ascii="Times New Roman" w:hAnsi="Times New Roman"/>
          <w:color w:val="auto"/>
          <w:highlight w:val="none"/>
        </w:rPr>
        <w:t>1.4投标人如对本招标文件有偏差(无论多少或微小)，都必须清楚地表示在本招标文件的“差异表”中，否则招标人将认为投标人完全接受和同意本招标文件的要求。投标人如有优于本招标文件基本要求的条款，也应在投标文件中特殊说明。</w:t>
      </w:r>
    </w:p>
    <w:p w14:paraId="39FC7B0F">
      <w:pPr>
        <w:spacing w:line="360" w:lineRule="auto"/>
        <w:rPr>
          <w:rFonts w:ascii="Times New Roman" w:hAnsi="Times New Roman"/>
          <w:color w:val="auto"/>
          <w:highlight w:val="none"/>
        </w:rPr>
      </w:pPr>
      <w:r>
        <w:rPr>
          <w:rFonts w:ascii="Times New Roman" w:hAnsi="Times New Roman"/>
          <w:color w:val="auto"/>
          <w:highlight w:val="none"/>
        </w:rPr>
        <w:t>1.5投标人对供货范围内的空调</w:t>
      </w:r>
      <w:r>
        <w:rPr>
          <w:rFonts w:hint="eastAsia" w:ascii="Times New Roman" w:hAnsi="Times New Roman"/>
          <w:color w:val="auto"/>
          <w:highlight w:val="none"/>
        </w:rPr>
        <w:t>系统</w:t>
      </w:r>
      <w:r>
        <w:rPr>
          <w:rFonts w:ascii="Times New Roman" w:hAnsi="Times New Roman"/>
          <w:color w:val="auto"/>
          <w:highlight w:val="none"/>
        </w:rPr>
        <w:t>负有全责，即包括分包（或对外采购）的产品。投标人应按本规范提供现场安装，并配合调试。</w:t>
      </w:r>
    </w:p>
    <w:p w14:paraId="2609C01F">
      <w:pPr>
        <w:spacing w:line="360" w:lineRule="auto"/>
        <w:rPr>
          <w:rFonts w:ascii="Times New Roman" w:hAnsi="Times New Roman"/>
          <w:color w:val="auto"/>
          <w:highlight w:val="none"/>
        </w:rPr>
      </w:pPr>
      <w:r>
        <w:rPr>
          <w:rFonts w:ascii="Times New Roman" w:hAnsi="Times New Roman"/>
          <w:color w:val="auto"/>
          <w:highlight w:val="none"/>
        </w:rPr>
        <w:t>1.6 投标人须执行本规范书所列标准。本规范书中未提及的内容均应满足或优于本规范书所列的国家标准、电力行业标准和有关国际标准。规范书所使用的标准如与投标人所执行的标准不一致时，按该类最高标准执行或按双方商定的标准执行。</w:t>
      </w:r>
    </w:p>
    <w:p w14:paraId="5F1C3EA6">
      <w:pPr>
        <w:spacing w:line="360" w:lineRule="auto"/>
        <w:rPr>
          <w:rFonts w:ascii="Times New Roman" w:hAnsi="Times New Roman"/>
          <w:color w:val="auto"/>
          <w:highlight w:val="none"/>
        </w:rPr>
      </w:pPr>
      <w:r>
        <w:rPr>
          <w:rFonts w:ascii="Times New Roman" w:hAnsi="Times New Roman"/>
          <w:color w:val="auto"/>
          <w:highlight w:val="none"/>
        </w:rPr>
        <w:t>1.7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w:t>
      </w:r>
    </w:p>
    <w:p w14:paraId="599C5AE4">
      <w:pPr>
        <w:spacing w:line="360" w:lineRule="auto"/>
        <w:rPr>
          <w:rFonts w:ascii="Times New Roman" w:hAnsi="Times New Roman"/>
          <w:color w:val="auto"/>
          <w:highlight w:val="none"/>
        </w:rPr>
      </w:pPr>
      <w:r>
        <w:rPr>
          <w:rFonts w:ascii="Times New Roman" w:hAnsi="Times New Roman"/>
          <w:color w:val="auto"/>
          <w:highlight w:val="none"/>
        </w:rPr>
        <w:t>1.8在合同签订后，招标人有权因规范、标准、规程发生变化而提出一些补充要求，在设备投料生产前，投标人应在设计上给以修改。投标人后续经招投标双方确认的澄清文件内容的理解如有异议，解释权归招标人。</w:t>
      </w:r>
    </w:p>
    <w:p w14:paraId="5E57CEF1">
      <w:pPr>
        <w:spacing w:line="360" w:lineRule="auto"/>
        <w:rPr>
          <w:rFonts w:ascii="Times New Roman" w:hAnsi="Times New Roman"/>
          <w:color w:val="auto"/>
          <w:highlight w:val="none"/>
        </w:rPr>
      </w:pPr>
      <w:r>
        <w:rPr>
          <w:rFonts w:ascii="Times New Roman" w:hAnsi="Times New Roman"/>
          <w:color w:val="auto"/>
          <w:highlight w:val="none"/>
        </w:rPr>
        <w:t>1.9本工程采用统一标识系统，编码按照GB/T 50549《电厂标识系统编码标准》执行。投标人在提供的技术资料（包括图纸）和设备的标识必须有统一编码。</w:t>
      </w:r>
    </w:p>
    <w:p w14:paraId="69AAE5E4">
      <w:pPr>
        <w:spacing w:line="360" w:lineRule="auto"/>
        <w:rPr>
          <w:rFonts w:ascii="Times New Roman" w:hAnsi="Times New Roman"/>
          <w:color w:val="auto"/>
          <w:highlight w:val="none"/>
        </w:rPr>
      </w:pPr>
      <w:r>
        <w:rPr>
          <w:rFonts w:ascii="Times New Roman" w:hAnsi="Times New Roman"/>
          <w:color w:val="auto"/>
          <w:highlight w:val="none"/>
        </w:rPr>
        <w:t>规范书经买卖双方确认后，作为合同的附件，与合同正文具有同等的法律效力。</w:t>
      </w:r>
    </w:p>
    <w:p w14:paraId="5C423CB6">
      <w:pPr>
        <w:spacing w:line="360" w:lineRule="auto"/>
        <w:rPr>
          <w:rFonts w:ascii="Times New Roman" w:hAnsi="Times New Roman"/>
          <w:color w:val="auto"/>
          <w:highlight w:val="none"/>
        </w:rPr>
      </w:pPr>
      <w:r>
        <w:rPr>
          <w:rFonts w:ascii="Times New Roman" w:hAnsi="Times New Roman"/>
          <w:color w:val="auto"/>
          <w:highlight w:val="none"/>
        </w:rPr>
        <w:t>1.10如果本招标文件的描述存在矛盾或不一致之处，或本招标文件的技术部分和商务部分在供货范围的描述存在矛盾或不一致之处，由招标人决定最终采用哪种描述。</w:t>
      </w:r>
    </w:p>
    <w:p w14:paraId="06DFD0DD">
      <w:pPr>
        <w:rPr>
          <w:rFonts w:hint="eastAsia"/>
          <w:color w:val="auto"/>
          <w:highlight w:val="none"/>
        </w:rPr>
      </w:pPr>
      <w:r>
        <w:rPr>
          <w:rFonts w:ascii="Times New Roman" w:hAnsi="Times New Roman"/>
          <w:color w:val="auto"/>
          <w:highlight w:val="none"/>
        </w:rPr>
        <w:t>1.11若投标人所提供的投标文件前后有不一致的地方，应以更有利于设备安装运行、工程质量为原则，由招标人确定。</w:t>
      </w:r>
      <w:r>
        <w:rPr>
          <w:rFonts w:hint="eastAsia"/>
          <w:color w:val="auto"/>
          <w:highlight w:val="none"/>
        </w:rPr>
        <w:t>1.12</w:t>
      </w:r>
      <w:r>
        <w:rPr>
          <w:rFonts w:ascii="宋体" w:hAnsi="宋体"/>
          <w:color w:val="auto"/>
          <w:szCs w:val="21"/>
          <w:highlight w:val="none"/>
        </w:rPr>
        <w:t>单元式空调投标产品制造企业必须提供《CRAA产品认证证书》</w:t>
      </w:r>
      <w:r>
        <w:rPr>
          <w:rFonts w:ascii="Times New Roman" w:hAnsi="Times New Roman"/>
          <w:color w:val="auto"/>
          <w:highlight w:val="none"/>
        </w:rPr>
        <w:t>。</w:t>
      </w:r>
    </w:p>
    <w:bookmarkEnd w:id="17"/>
    <w:bookmarkEnd w:id="18"/>
    <w:bookmarkEnd w:id="19"/>
    <w:p w14:paraId="535C5313">
      <w:pPr>
        <w:pStyle w:val="6"/>
        <w:spacing w:line="240" w:lineRule="auto"/>
        <w:rPr>
          <w:rFonts w:ascii="Times New Roman" w:hAnsi="Times New Roman" w:eastAsia="宋体"/>
          <w:color w:val="auto"/>
          <w:sz w:val="24"/>
          <w:highlight w:val="none"/>
        </w:rPr>
      </w:pPr>
      <w:r>
        <w:rPr>
          <w:rFonts w:ascii="Times New Roman" w:hAnsi="Times New Roman" w:eastAsia="宋体"/>
          <w:color w:val="auto"/>
          <w:sz w:val="24"/>
          <w:highlight w:val="none"/>
        </w:rPr>
        <w:t>2  规范和标准</w:t>
      </w:r>
    </w:p>
    <w:p w14:paraId="17EBE0DD">
      <w:pPr>
        <w:adjustRightInd w:val="0"/>
        <w:snapToGrid w:val="0"/>
        <w:spacing w:line="360" w:lineRule="auto"/>
        <w:ind w:firstLine="480" w:firstLineChars="200"/>
        <w:rPr>
          <w:rFonts w:ascii="Times New Roman" w:hAnsi="Times New Roman"/>
          <w:color w:val="auto"/>
          <w:highlight w:val="none"/>
        </w:rPr>
      </w:pPr>
      <w:r>
        <w:rPr>
          <w:rFonts w:ascii="Times New Roman" w:hAnsi="Times New Roman"/>
          <w:color w:val="auto"/>
          <w:highlight w:val="none"/>
        </w:rPr>
        <w:t>投标人提供的产品必需满足最新的国家有关标准和规范。当与本技术规范书有矛盾时，投标人应以书面形式向招标人提出，原则上以要求高者为准。</w:t>
      </w:r>
      <w:bookmarkStart w:id="20" w:name="_Toc236658253"/>
    </w:p>
    <w:p w14:paraId="4F1E3369">
      <w:pPr>
        <w:adjustRightInd w:val="0"/>
        <w:snapToGrid w:val="0"/>
        <w:spacing w:line="360" w:lineRule="auto"/>
        <w:ind w:firstLine="480" w:firstLineChars="200"/>
        <w:rPr>
          <w:rFonts w:ascii="Times New Roman" w:hAnsi="Times New Roman"/>
          <w:color w:val="auto"/>
          <w:highlight w:val="none"/>
        </w:rPr>
      </w:pPr>
      <w:r>
        <w:rPr>
          <w:rFonts w:ascii="Times New Roman" w:hAnsi="Times New Roman"/>
          <w:color w:val="auto"/>
          <w:highlight w:val="none"/>
        </w:rPr>
        <w:t>分体空调机组、风机盘管及其附件的</w:t>
      </w:r>
      <w:bookmarkEnd w:id="20"/>
      <w:r>
        <w:rPr>
          <w:rFonts w:ascii="Times New Roman" w:hAnsi="Times New Roman"/>
          <w:color w:val="auto"/>
          <w:highlight w:val="none"/>
        </w:rPr>
        <w:t>制造、喷涂、检验、试验和包装应符合下列(但不限于下列)最新版本的国家标准。</w:t>
      </w:r>
    </w:p>
    <w:p w14:paraId="54A714AA">
      <w:pPr>
        <w:adjustRightInd w:val="0"/>
        <w:spacing w:line="360" w:lineRule="auto"/>
        <w:ind w:left="480" w:leftChars="200"/>
        <w:textAlignment w:val="baseline"/>
        <w:rPr>
          <w:rFonts w:ascii="Times New Roman" w:hAnsi="Times New Roman"/>
          <w:color w:val="auto"/>
          <w:szCs w:val="24"/>
          <w:highlight w:val="none"/>
        </w:rPr>
      </w:pPr>
      <w:r>
        <w:rPr>
          <w:rFonts w:ascii="Times New Roman" w:hAnsi="Times New Roman"/>
          <w:color w:val="auto"/>
          <w:szCs w:val="24"/>
          <w:highlight w:val="none"/>
        </w:rPr>
        <w:t>GB 21455</w:t>
      </w:r>
      <w:r>
        <w:rPr>
          <w:rFonts w:hint="eastAsia" w:ascii="Times New Roman" w:hAnsi="Times New Roman"/>
          <w:color w:val="auto"/>
          <w:szCs w:val="24"/>
          <w:highlight w:val="none"/>
        </w:rPr>
        <w:t xml:space="preserve"> </w:t>
      </w:r>
      <w:r>
        <w:rPr>
          <w:rFonts w:ascii="Times New Roman" w:hAnsi="Times New Roman"/>
          <w:color w:val="auto"/>
          <w:szCs w:val="24"/>
          <w:highlight w:val="none"/>
        </w:rPr>
        <w:t xml:space="preserve">      《房间空气调节器能效限定值及能效等级》</w:t>
      </w:r>
    </w:p>
    <w:p w14:paraId="28D0AF93">
      <w:pPr>
        <w:adjustRightInd w:val="0"/>
        <w:spacing w:line="360" w:lineRule="auto"/>
        <w:ind w:left="480" w:leftChars="200"/>
        <w:textAlignment w:val="baseline"/>
        <w:rPr>
          <w:rFonts w:ascii="Times New Roman" w:hAnsi="Times New Roman"/>
          <w:color w:val="auto"/>
          <w:szCs w:val="24"/>
          <w:highlight w:val="none"/>
        </w:rPr>
      </w:pPr>
      <w:r>
        <w:rPr>
          <w:rFonts w:ascii="Times New Roman" w:hAnsi="Times New Roman"/>
          <w:color w:val="auto"/>
          <w:szCs w:val="24"/>
          <w:highlight w:val="none"/>
        </w:rPr>
        <w:t>GB37479</w:t>
      </w:r>
      <w:r>
        <w:rPr>
          <w:rFonts w:hint="eastAsia" w:ascii="Times New Roman" w:hAnsi="Times New Roman"/>
          <w:color w:val="auto"/>
          <w:szCs w:val="24"/>
          <w:highlight w:val="none"/>
        </w:rPr>
        <w:t xml:space="preserve"> </w:t>
      </w:r>
      <w:r>
        <w:rPr>
          <w:rFonts w:ascii="Times New Roman" w:hAnsi="Times New Roman"/>
          <w:color w:val="auto"/>
          <w:szCs w:val="24"/>
          <w:highlight w:val="none"/>
        </w:rPr>
        <w:t xml:space="preserve">       《风管送风式空调机组能效限定值及能效等级》</w:t>
      </w:r>
    </w:p>
    <w:p w14:paraId="68EC70DE">
      <w:pPr>
        <w:adjustRightInd w:val="0"/>
        <w:spacing w:line="360" w:lineRule="auto"/>
        <w:ind w:left="480" w:leftChars="200"/>
        <w:textAlignment w:val="baseline"/>
        <w:rPr>
          <w:rFonts w:ascii="Times New Roman" w:hAnsi="Times New Roman"/>
          <w:color w:val="auto"/>
          <w:szCs w:val="24"/>
          <w:highlight w:val="none"/>
        </w:rPr>
      </w:pPr>
      <w:r>
        <w:rPr>
          <w:rFonts w:ascii="Times New Roman" w:hAnsi="Times New Roman"/>
          <w:color w:val="auto"/>
          <w:szCs w:val="24"/>
          <w:highlight w:val="none"/>
        </w:rPr>
        <w:t>GB 19576</w:t>
      </w:r>
      <w:r>
        <w:rPr>
          <w:rFonts w:hint="eastAsia" w:ascii="Times New Roman" w:hAnsi="Times New Roman"/>
          <w:color w:val="auto"/>
          <w:szCs w:val="24"/>
          <w:highlight w:val="none"/>
        </w:rPr>
        <w:t xml:space="preserve"> </w:t>
      </w:r>
      <w:r>
        <w:rPr>
          <w:rFonts w:ascii="Times New Roman" w:hAnsi="Times New Roman"/>
          <w:color w:val="auto"/>
          <w:szCs w:val="24"/>
          <w:highlight w:val="none"/>
        </w:rPr>
        <w:t xml:space="preserve">      《单元式空气调节机能效限定值及能效等级》</w:t>
      </w:r>
    </w:p>
    <w:p w14:paraId="51B2E604">
      <w:pPr>
        <w:adjustRightInd w:val="0"/>
        <w:spacing w:line="360" w:lineRule="auto"/>
        <w:ind w:left="480" w:leftChars="200"/>
        <w:textAlignment w:val="baseline"/>
        <w:rPr>
          <w:rFonts w:ascii="Times New Roman" w:hAnsi="Times New Roman"/>
          <w:color w:val="auto"/>
          <w:szCs w:val="24"/>
          <w:highlight w:val="none"/>
        </w:rPr>
      </w:pPr>
      <w:r>
        <w:rPr>
          <w:rFonts w:ascii="Times New Roman" w:hAnsi="Times New Roman"/>
          <w:color w:val="auto"/>
          <w:szCs w:val="24"/>
          <w:highlight w:val="none"/>
        </w:rPr>
        <w:t>GB55015</w:t>
      </w:r>
      <w:r>
        <w:rPr>
          <w:rFonts w:hint="eastAsia" w:ascii="Times New Roman" w:hAnsi="Times New Roman"/>
          <w:color w:val="auto"/>
          <w:szCs w:val="24"/>
          <w:highlight w:val="none"/>
        </w:rPr>
        <w:t xml:space="preserve"> </w:t>
      </w:r>
      <w:r>
        <w:rPr>
          <w:rFonts w:ascii="Times New Roman" w:hAnsi="Times New Roman"/>
          <w:color w:val="auto"/>
          <w:szCs w:val="24"/>
          <w:highlight w:val="none"/>
        </w:rPr>
        <w:t xml:space="preserve">       《建筑节能与可再生能源利用通用规范》</w:t>
      </w:r>
    </w:p>
    <w:p w14:paraId="572EFA79">
      <w:pPr>
        <w:adjustRightInd w:val="0"/>
        <w:spacing w:line="360" w:lineRule="auto"/>
        <w:ind w:left="480" w:leftChars="200"/>
        <w:textAlignment w:val="baseline"/>
        <w:rPr>
          <w:rFonts w:ascii="Times New Roman" w:hAnsi="Times New Roman"/>
          <w:color w:val="auto"/>
          <w:szCs w:val="24"/>
          <w:highlight w:val="none"/>
        </w:rPr>
      </w:pPr>
      <w:r>
        <w:rPr>
          <w:rFonts w:ascii="Times New Roman" w:hAnsi="Times New Roman"/>
          <w:color w:val="auto"/>
          <w:szCs w:val="24"/>
          <w:highlight w:val="none"/>
        </w:rPr>
        <w:t>GB19761</w:t>
      </w:r>
      <w:r>
        <w:rPr>
          <w:rFonts w:hint="eastAsia" w:ascii="Times New Roman" w:hAnsi="Times New Roman"/>
          <w:color w:val="auto"/>
          <w:szCs w:val="24"/>
          <w:highlight w:val="none"/>
        </w:rPr>
        <w:t xml:space="preserve"> </w:t>
      </w:r>
      <w:r>
        <w:rPr>
          <w:rFonts w:ascii="Times New Roman" w:hAnsi="Times New Roman"/>
          <w:color w:val="auto"/>
          <w:szCs w:val="24"/>
          <w:highlight w:val="none"/>
        </w:rPr>
        <w:t xml:space="preserve">       《通风机能效限定值及能效等级》</w:t>
      </w:r>
    </w:p>
    <w:p w14:paraId="404BD7B0">
      <w:pPr>
        <w:adjustRightInd w:val="0"/>
        <w:spacing w:line="360" w:lineRule="auto"/>
        <w:ind w:left="480" w:leftChars="200"/>
        <w:textAlignment w:val="baseline"/>
        <w:rPr>
          <w:rFonts w:ascii="Times New Roman" w:hAnsi="Times New Roman"/>
          <w:color w:val="auto"/>
          <w:szCs w:val="24"/>
          <w:highlight w:val="none"/>
        </w:rPr>
      </w:pPr>
      <w:r>
        <w:rPr>
          <w:rFonts w:ascii="Times New Roman" w:hAnsi="Times New Roman"/>
          <w:color w:val="auto"/>
          <w:szCs w:val="24"/>
          <w:highlight w:val="none"/>
        </w:rPr>
        <w:t>GB/T 17791</w:t>
      </w:r>
      <w:r>
        <w:rPr>
          <w:rFonts w:hint="eastAsia" w:ascii="Times New Roman" w:hAnsi="Times New Roman"/>
          <w:color w:val="auto"/>
          <w:szCs w:val="24"/>
          <w:highlight w:val="none"/>
        </w:rPr>
        <w:t xml:space="preserve"> </w:t>
      </w:r>
      <w:r>
        <w:rPr>
          <w:rFonts w:ascii="Times New Roman" w:hAnsi="Times New Roman"/>
          <w:color w:val="auto"/>
          <w:szCs w:val="24"/>
          <w:highlight w:val="none"/>
        </w:rPr>
        <w:t xml:space="preserve">    《空调与制冷设备用铜及铜合金无缝管》</w:t>
      </w:r>
    </w:p>
    <w:p w14:paraId="389E4BB6">
      <w:pPr>
        <w:adjustRightInd w:val="0"/>
        <w:spacing w:line="360" w:lineRule="auto"/>
        <w:ind w:left="480" w:leftChars="200"/>
        <w:textAlignment w:val="baseline"/>
        <w:rPr>
          <w:rFonts w:ascii="Times New Roman" w:hAnsi="Times New Roman"/>
          <w:color w:val="auto"/>
          <w:szCs w:val="24"/>
          <w:highlight w:val="none"/>
        </w:rPr>
      </w:pPr>
      <w:r>
        <w:rPr>
          <w:rFonts w:ascii="Times New Roman" w:hAnsi="Times New Roman"/>
          <w:color w:val="auto"/>
          <w:szCs w:val="24"/>
          <w:highlight w:val="none"/>
        </w:rPr>
        <w:t>GBT 17981</w:t>
      </w:r>
      <w:r>
        <w:rPr>
          <w:rFonts w:hint="eastAsia" w:ascii="Times New Roman" w:hAnsi="Times New Roman"/>
          <w:color w:val="auto"/>
          <w:szCs w:val="24"/>
          <w:highlight w:val="none"/>
        </w:rPr>
        <w:t xml:space="preserve"> </w:t>
      </w:r>
      <w:r>
        <w:rPr>
          <w:rFonts w:ascii="Times New Roman" w:hAnsi="Times New Roman"/>
          <w:color w:val="auto"/>
          <w:szCs w:val="24"/>
          <w:highlight w:val="none"/>
        </w:rPr>
        <w:t xml:space="preserve">     《空气调节系统经济运行》</w:t>
      </w:r>
    </w:p>
    <w:p w14:paraId="2BCB579D">
      <w:pPr>
        <w:adjustRightInd w:val="0"/>
        <w:spacing w:line="360" w:lineRule="auto"/>
        <w:ind w:left="480" w:leftChars="200"/>
        <w:textAlignment w:val="baseline"/>
        <w:rPr>
          <w:rFonts w:ascii="Times New Roman" w:hAnsi="Times New Roman"/>
          <w:color w:val="auto"/>
          <w:szCs w:val="24"/>
          <w:highlight w:val="none"/>
        </w:rPr>
      </w:pPr>
      <w:r>
        <w:rPr>
          <w:rFonts w:ascii="Times New Roman" w:hAnsi="Times New Roman"/>
          <w:color w:val="auto"/>
          <w:szCs w:val="24"/>
          <w:highlight w:val="none"/>
        </w:rPr>
        <w:t>GB 50274</w:t>
      </w:r>
      <w:r>
        <w:rPr>
          <w:rFonts w:hint="eastAsia" w:ascii="Times New Roman" w:hAnsi="Times New Roman"/>
          <w:color w:val="auto"/>
          <w:szCs w:val="24"/>
          <w:highlight w:val="none"/>
        </w:rPr>
        <w:t xml:space="preserve"> </w:t>
      </w:r>
      <w:r>
        <w:rPr>
          <w:rFonts w:ascii="Times New Roman" w:hAnsi="Times New Roman"/>
          <w:color w:val="auto"/>
          <w:szCs w:val="24"/>
          <w:highlight w:val="none"/>
        </w:rPr>
        <w:t xml:space="preserve">       《制冷设备、空气分离设备安装工程施工及验收规范》</w:t>
      </w:r>
    </w:p>
    <w:p w14:paraId="32ECFB5A">
      <w:pPr>
        <w:adjustRightInd w:val="0"/>
        <w:spacing w:line="360" w:lineRule="auto"/>
        <w:ind w:left="480" w:leftChars="200"/>
        <w:textAlignment w:val="baseline"/>
        <w:rPr>
          <w:rFonts w:ascii="Times New Roman" w:hAnsi="Times New Roman"/>
          <w:color w:val="auto"/>
          <w:szCs w:val="24"/>
          <w:highlight w:val="none"/>
        </w:rPr>
      </w:pPr>
      <w:r>
        <w:rPr>
          <w:rFonts w:ascii="Times New Roman" w:hAnsi="Times New Roman"/>
          <w:color w:val="auto"/>
          <w:szCs w:val="24"/>
          <w:highlight w:val="none"/>
        </w:rPr>
        <w:t>GB/T 13306</w:t>
      </w:r>
      <w:r>
        <w:rPr>
          <w:rFonts w:hint="eastAsia" w:ascii="Times New Roman" w:hAnsi="Times New Roman"/>
          <w:color w:val="auto"/>
          <w:szCs w:val="24"/>
          <w:highlight w:val="none"/>
        </w:rPr>
        <w:t xml:space="preserve"> </w:t>
      </w:r>
      <w:r>
        <w:rPr>
          <w:rFonts w:ascii="Times New Roman" w:hAnsi="Times New Roman"/>
          <w:color w:val="auto"/>
          <w:szCs w:val="24"/>
          <w:highlight w:val="none"/>
        </w:rPr>
        <w:t xml:space="preserve">     《标牌》</w:t>
      </w:r>
    </w:p>
    <w:p w14:paraId="487372F4">
      <w:pPr>
        <w:adjustRightInd w:val="0"/>
        <w:spacing w:line="360" w:lineRule="auto"/>
        <w:ind w:left="480" w:leftChars="200"/>
        <w:textAlignment w:val="baseline"/>
        <w:rPr>
          <w:rFonts w:ascii="Times New Roman" w:hAnsi="Times New Roman"/>
          <w:color w:val="auto"/>
          <w:szCs w:val="24"/>
          <w:highlight w:val="none"/>
        </w:rPr>
      </w:pPr>
      <w:r>
        <w:rPr>
          <w:rFonts w:ascii="Times New Roman" w:hAnsi="Times New Roman"/>
          <w:color w:val="auto"/>
          <w:szCs w:val="24"/>
          <w:highlight w:val="none"/>
        </w:rPr>
        <w:t>JB/T 4330</w:t>
      </w:r>
      <w:r>
        <w:rPr>
          <w:rFonts w:hint="eastAsia" w:ascii="Times New Roman" w:hAnsi="Times New Roman"/>
          <w:color w:val="auto"/>
          <w:szCs w:val="24"/>
          <w:highlight w:val="none"/>
        </w:rPr>
        <w:t xml:space="preserve"> </w:t>
      </w:r>
      <w:r>
        <w:rPr>
          <w:rFonts w:ascii="Times New Roman" w:hAnsi="Times New Roman"/>
          <w:color w:val="auto"/>
          <w:szCs w:val="24"/>
          <w:highlight w:val="none"/>
        </w:rPr>
        <w:t xml:space="preserve">       《制冷和空调设备噪声的测定》</w:t>
      </w:r>
    </w:p>
    <w:p w14:paraId="100DCA84">
      <w:pPr>
        <w:adjustRightInd w:val="0"/>
        <w:spacing w:line="360" w:lineRule="auto"/>
        <w:ind w:left="480" w:leftChars="200"/>
        <w:textAlignment w:val="baseline"/>
        <w:rPr>
          <w:rFonts w:ascii="Times New Roman" w:hAnsi="Times New Roman"/>
          <w:color w:val="auto"/>
          <w:szCs w:val="24"/>
          <w:highlight w:val="none"/>
        </w:rPr>
      </w:pPr>
      <w:r>
        <w:rPr>
          <w:rFonts w:ascii="Times New Roman" w:hAnsi="Times New Roman"/>
          <w:color w:val="auto"/>
          <w:szCs w:val="24"/>
          <w:highlight w:val="none"/>
        </w:rPr>
        <w:t>GB/T13384</w:t>
      </w:r>
      <w:r>
        <w:rPr>
          <w:rFonts w:hint="eastAsia" w:ascii="Times New Roman" w:hAnsi="Times New Roman"/>
          <w:color w:val="auto"/>
          <w:szCs w:val="24"/>
          <w:highlight w:val="none"/>
        </w:rPr>
        <w:t xml:space="preserve"> </w:t>
      </w:r>
      <w:r>
        <w:rPr>
          <w:rFonts w:ascii="Times New Roman" w:hAnsi="Times New Roman"/>
          <w:color w:val="auto"/>
          <w:szCs w:val="24"/>
          <w:highlight w:val="none"/>
        </w:rPr>
        <w:tab/>
      </w:r>
      <w:r>
        <w:rPr>
          <w:rFonts w:ascii="Times New Roman" w:hAnsi="Times New Roman"/>
          <w:color w:val="auto"/>
          <w:szCs w:val="24"/>
          <w:highlight w:val="none"/>
        </w:rPr>
        <w:t xml:space="preserve">   《机电产品包装通用技术条件》</w:t>
      </w:r>
    </w:p>
    <w:p w14:paraId="7C1EF58D">
      <w:pPr>
        <w:adjustRightInd w:val="0"/>
        <w:spacing w:line="360" w:lineRule="auto"/>
        <w:ind w:left="480" w:leftChars="200"/>
        <w:textAlignment w:val="baseline"/>
        <w:rPr>
          <w:rFonts w:ascii="Times New Roman" w:hAnsi="Times New Roman"/>
          <w:color w:val="auto"/>
          <w:szCs w:val="24"/>
          <w:highlight w:val="none"/>
        </w:rPr>
      </w:pPr>
      <w:r>
        <w:rPr>
          <w:rFonts w:ascii="Times New Roman" w:hAnsi="Times New Roman"/>
          <w:color w:val="auto"/>
          <w:szCs w:val="24"/>
          <w:highlight w:val="none"/>
        </w:rPr>
        <w:t>GB/T 7345</w:t>
      </w:r>
      <w:r>
        <w:rPr>
          <w:rFonts w:hint="eastAsia" w:ascii="Times New Roman" w:hAnsi="Times New Roman"/>
          <w:color w:val="auto"/>
          <w:szCs w:val="24"/>
          <w:highlight w:val="none"/>
        </w:rPr>
        <w:t xml:space="preserve"> </w:t>
      </w:r>
      <w:r>
        <w:rPr>
          <w:rFonts w:ascii="Times New Roman" w:hAnsi="Times New Roman"/>
          <w:color w:val="auto"/>
          <w:szCs w:val="24"/>
          <w:highlight w:val="none"/>
        </w:rPr>
        <w:tab/>
      </w:r>
      <w:r>
        <w:rPr>
          <w:rFonts w:ascii="Times New Roman" w:hAnsi="Times New Roman"/>
          <w:color w:val="auto"/>
          <w:szCs w:val="24"/>
          <w:highlight w:val="none"/>
        </w:rPr>
        <w:t xml:space="preserve">   《控制电机基本技术要求》</w:t>
      </w:r>
    </w:p>
    <w:p w14:paraId="4ABF2CFD">
      <w:pPr>
        <w:adjustRightInd w:val="0"/>
        <w:spacing w:line="360" w:lineRule="auto"/>
        <w:ind w:left="480" w:leftChars="200"/>
        <w:textAlignment w:val="baseline"/>
        <w:rPr>
          <w:rFonts w:ascii="Times New Roman" w:hAnsi="Times New Roman"/>
          <w:color w:val="auto"/>
          <w:szCs w:val="24"/>
          <w:highlight w:val="none"/>
        </w:rPr>
      </w:pPr>
      <w:r>
        <w:rPr>
          <w:rFonts w:ascii="Times New Roman" w:hAnsi="Times New Roman"/>
          <w:color w:val="auto"/>
          <w:szCs w:val="24"/>
          <w:highlight w:val="none"/>
        </w:rPr>
        <w:t>GB/T 1032</w:t>
      </w:r>
      <w:r>
        <w:rPr>
          <w:rFonts w:hint="eastAsia" w:ascii="Times New Roman" w:hAnsi="Times New Roman"/>
          <w:color w:val="auto"/>
          <w:szCs w:val="24"/>
          <w:highlight w:val="none"/>
        </w:rPr>
        <w:t xml:space="preserve"> </w:t>
      </w:r>
      <w:r>
        <w:rPr>
          <w:rFonts w:ascii="Times New Roman" w:hAnsi="Times New Roman"/>
          <w:color w:val="auto"/>
          <w:szCs w:val="24"/>
          <w:highlight w:val="none"/>
        </w:rPr>
        <w:t xml:space="preserve">     《三相异步电动机试验方法》</w:t>
      </w:r>
    </w:p>
    <w:p w14:paraId="232DCF09">
      <w:pPr>
        <w:adjustRightInd w:val="0"/>
        <w:spacing w:line="360" w:lineRule="auto"/>
        <w:textAlignment w:val="baseline"/>
        <w:rPr>
          <w:rFonts w:ascii="Times New Roman" w:hAnsi="Times New Roman"/>
          <w:color w:val="auto"/>
          <w:szCs w:val="24"/>
          <w:highlight w:val="none"/>
        </w:rPr>
      </w:pPr>
      <w:r>
        <w:rPr>
          <w:rFonts w:ascii="Times New Roman" w:hAnsi="Times New Roman"/>
          <w:color w:val="auto"/>
          <w:szCs w:val="24"/>
          <w:highlight w:val="none"/>
        </w:rPr>
        <w:t xml:space="preserve">    投标人所采用的带有有效日期的标准、规程、规定的交付时间应满足规范书的要求。</w:t>
      </w:r>
    </w:p>
    <w:p w14:paraId="2F6C600A">
      <w:pPr>
        <w:pStyle w:val="6"/>
        <w:spacing w:line="240" w:lineRule="auto"/>
        <w:rPr>
          <w:rFonts w:ascii="Times New Roman" w:hAnsi="Times New Roman" w:eastAsia="宋体"/>
          <w:color w:val="auto"/>
          <w:sz w:val="24"/>
          <w:highlight w:val="none"/>
        </w:rPr>
      </w:pPr>
      <w:r>
        <w:rPr>
          <w:rFonts w:ascii="Times New Roman" w:hAnsi="Times New Roman" w:eastAsia="宋体"/>
          <w:color w:val="auto"/>
          <w:sz w:val="24"/>
          <w:highlight w:val="none"/>
        </w:rPr>
        <w:t>3  设计与运行条件</w:t>
      </w:r>
    </w:p>
    <w:p w14:paraId="6BAD3C51">
      <w:pPr>
        <w:spacing w:line="360" w:lineRule="auto"/>
        <w:rPr>
          <w:rFonts w:ascii="Times New Roman" w:hAnsi="Times New Roman"/>
          <w:color w:val="auto"/>
          <w:highlight w:val="none"/>
        </w:rPr>
      </w:pPr>
      <w:r>
        <w:rPr>
          <w:rFonts w:ascii="Times New Roman" w:hAnsi="Times New Roman"/>
          <w:color w:val="auto"/>
          <w:highlight w:val="none"/>
        </w:rPr>
        <w:t>3.1 工程概况</w:t>
      </w:r>
    </w:p>
    <w:p w14:paraId="6FEFE3B6">
      <w:pPr>
        <w:tabs>
          <w:tab w:val="left" w:pos="0"/>
        </w:tabs>
        <w:snapToGrid w:val="0"/>
        <w:spacing w:line="360" w:lineRule="auto"/>
        <w:ind w:firstLine="480" w:firstLineChars="200"/>
        <w:rPr>
          <w:rFonts w:ascii="Times New Roman" w:hAnsi="Times New Roman"/>
          <w:color w:val="auto"/>
          <w:szCs w:val="24"/>
          <w:highlight w:val="none"/>
        </w:rPr>
      </w:pPr>
      <w:r>
        <w:rPr>
          <w:rFonts w:ascii="Times New Roman" w:hAnsi="Times New Roman"/>
          <w:color w:val="auto"/>
          <w:szCs w:val="24"/>
          <w:highlight w:val="none"/>
        </w:rPr>
        <w:t>浙能武威2×1000MW调峰火电工程厂址位于武威市民勤县红沙岗工业园，电厂规划容量2×1000MW，本期建设规模2×1000MW高效超超临界燃煤空冷发电机组，同步建设脱硫、脱硝装置。本工程为新建电厂性质，厂址位于甘肃省武威市民勤县红沙岗镇红沙岗矿区一矿西南侧，二矿的东北侧。东侧为金阿铁路，北临民西公路，西南距红沙岗镇约9km。</w:t>
      </w:r>
    </w:p>
    <w:p w14:paraId="60FFB9B9">
      <w:pPr>
        <w:pStyle w:val="2"/>
        <w:ind w:firstLine="464" w:firstLineChars="200"/>
        <w:rPr>
          <w:color w:val="auto"/>
          <w:highlight w:val="none"/>
        </w:rPr>
      </w:pPr>
      <w:r>
        <w:rPr>
          <w:rFonts w:eastAsiaTheme="minorEastAsia"/>
          <w:color w:val="auto"/>
          <w:szCs w:val="24"/>
          <w:highlight w:val="none"/>
        </w:rPr>
        <w:t>厂址地形平坦，呈北高南低之势，海拔在1433～1427m之间，自然坡度约为0.6%。可供利用场地东西长约1.2km，南北宽约1.0km，可利用面积约120hm</w:t>
      </w:r>
      <w:r>
        <w:rPr>
          <w:rFonts w:eastAsiaTheme="minorEastAsia"/>
          <w:color w:val="auto"/>
          <w:szCs w:val="24"/>
          <w:highlight w:val="none"/>
          <w:vertAlign w:val="superscript"/>
        </w:rPr>
        <w:t>2</w:t>
      </w:r>
      <w:r>
        <w:rPr>
          <w:rFonts w:eastAsiaTheme="minorEastAsia"/>
          <w:color w:val="auto"/>
          <w:szCs w:val="24"/>
          <w:highlight w:val="none"/>
        </w:rPr>
        <w:t>，满足2×1000MW机组厂区及施工区的用地要求。</w:t>
      </w:r>
    </w:p>
    <w:p w14:paraId="4D84CABE">
      <w:pPr>
        <w:spacing w:line="360" w:lineRule="auto"/>
        <w:rPr>
          <w:rFonts w:ascii="Times New Roman" w:hAnsi="Times New Roman"/>
          <w:color w:val="auto"/>
          <w:highlight w:val="none"/>
        </w:rPr>
      </w:pPr>
      <w:r>
        <w:rPr>
          <w:rFonts w:ascii="Times New Roman" w:hAnsi="Times New Roman"/>
          <w:color w:val="auto"/>
          <w:highlight w:val="none"/>
        </w:rPr>
        <w:t>3.2 气象资料</w:t>
      </w:r>
    </w:p>
    <w:p w14:paraId="7A62C15F">
      <w:pPr>
        <w:snapToGrid w:val="0"/>
        <w:spacing w:line="360" w:lineRule="auto"/>
        <w:ind w:firstLine="480" w:firstLineChars="200"/>
        <w:rPr>
          <w:rFonts w:ascii="Times New Roman" w:hAnsi="Times New Roman"/>
          <w:color w:val="auto"/>
          <w:szCs w:val="24"/>
          <w:highlight w:val="none"/>
        </w:rPr>
      </w:pPr>
      <w:r>
        <w:rPr>
          <w:rFonts w:ascii="Times New Roman" w:hAnsi="Times New Roman"/>
          <w:color w:val="auto"/>
          <w:szCs w:val="24"/>
          <w:highlight w:val="none"/>
        </w:rPr>
        <w:t>室外设计参数按《工业建筑供暖通风与空气调节设计规范》（GB 50019）中甘肃武威市（北纬：37°55’，东经：102°40’，海拔高度：1530.9m）的采暖、通风及空调设计室外气象参数选取。其采暖、通风及空调设计室外气象参数如下：</w:t>
      </w:r>
    </w:p>
    <w:tbl>
      <w:tblPr>
        <w:tblStyle w:val="5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10"/>
        <w:gridCol w:w="4830"/>
        <w:gridCol w:w="1321"/>
        <w:gridCol w:w="1940"/>
      </w:tblGrid>
      <w:tr w14:paraId="70C7A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455" w:type="pct"/>
            <w:vAlign w:val="center"/>
          </w:tcPr>
          <w:p w14:paraId="39A15E5C">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序号</w:t>
            </w:r>
          </w:p>
        </w:tc>
        <w:tc>
          <w:tcPr>
            <w:tcW w:w="2713" w:type="pct"/>
            <w:vAlign w:val="center"/>
          </w:tcPr>
          <w:p w14:paraId="7EADCB35">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名      称</w:t>
            </w:r>
          </w:p>
        </w:tc>
        <w:tc>
          <w:tcPr>
            <w:tcW w:w="742" w:type="pct"/>
            <w:vAlign w:val="center"/>
          </w:tcPr>
          <w:p w14:paraId="6C599DA6">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单 位</w:t>
            </w:r>
          </w:p>
        </w:tc>
        <w:tc>
          <w:tcPr>
            <w:tcW w:w="1090" w:type="pct"/>
            <w:vAlign w:val="center"/>
          </w:tcPr>
          <w:p w14:paraId="4501CAA3">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数    值</w:t>
            </w:r>
          </w:p>
        </w:tc>
      </w:tr>
      <w:tr w14:paraId="18E01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366852DD">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5B3FB1A3">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当地大气压力（冬季）</w:t>
            </w:r>
          </w:p>
        </w:tc>
        <w:tc>
          <w:tcPr>
            <w:tcW w:w="742" w:type="pct"/>
            <w:vAlign w:val="center"/>
          </w:tcPr>
          <w:p w14:paraId="358EB3C0">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hPa</w:t>
            </w:r>
          </w:p>
        </w:tc>
        <w:tc>
          <w:tcPr>
            <w:tcW w:w="1090" w:type="pct"/>
            <w:vAlign w:val="center"/>
          </w:tcPr>
          <w:p w14:paraId="3E92980E">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850.3</w:t>
            </w:r>
          </w:p>
        </w:tc>
      </w:tr>
      <w:tr w14:paraId="0A395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684395A4">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03D0AD37">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当地大气压力（夏季）</w:t>
            </w:r>
          </w:p>
        </w:tc>
        <w:tc>
          <w:tcPr>
            <w:tcW w:w="742" w:type="pct"/>
            <w:vAlign w:val="center"/>
          </w:tcPr>
          <w:p w14:paraId="7791DB63">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hPa</w:t>
            </w:r>
          </w:p>
        </w:tc>
        <w:tc>
          <w:tcPr>
            <w:tcW w:w="1090" w:type="pct"/>
            <w:vAlign w:val="center"/>
          </w:tcPr>
          <w:p w14:paraId="319A5EF3">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841.8</w:t>
            </w:r>
          </w:p>
        </w:tc>
      </w:tr>
      <w:tr w14:paraId="61B68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55FF65B6">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41EDCC9C">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供暖室外计算温度</w:t>
            </w:r>
          </w:p>
        </w:tc>
        <w:tc>
          <w:tcPr>
            <w:tcW w:w="742" w:type="pct"/>
            <w:vAlign w:val="center"/>
          </w:tcPr>
          <w:p w14:paraId="5ACF602D">
            <w:pPr>
              <w:snapToGrid w:val="0"/>
              <w:spacing w:line="360" w:lineRule="auto"/>
              <w:jc w:val="center"/>
              <w:rPr>
                <w:rFonts w:ascii="Times New Roman" w:hAnsi="Times New Roman"/>
                <w:color w:val="auto"/>
                <w:sz w:val="21"/>
                <w:szCs w:val="21"/>
                <w:highlight w:val="none"/>
              </w:rPr>
            </w:pPr>
            <w:r>
              <w:rPr>
                <w:rFonts w:hint="eastAsia" w:ascii="宋体" w:hAnsi="宋体" w:cs="宋体"/>
                <w:color w:val="auto"/>
                <w:sz w:val="21"/>
                <w:szCs w:val="21"/>
                <w:highlight w:val="none"/>
              </w:rPr>
              <w:t>℃</w:t>
            </w:r>
          </w:p>
        </w:tc>
        <w:tc>
          <w:tcPr>
            <w:tcW w:w="1090" w:type="pct"/>
            <w:vAlign w:val="center"/>
          </w:tcPr>
          <w:p w14:paraId="60A98094">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-12.7</w:t>
            </w:r>
          </w:p>
        </w:tc>
      </w:tr>
      <w:tr w14:paraId="580AD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333DAE51">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60552B3F">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冬季空调室外计算温度</w:t>
            </w:r>
          </w:p>
        </w:tc>
        <w:tc>
          <w:tcPr>
            <w:tcW w:w="742" w:type="pct"/>
            <w:vAlign w:val="center"/>
          </w:tcPr>
          <w:p w14:paraId="3E68F737">
            <w:pPr>
              <w:snapToGrid w:val="0"/>
              <w:spacing w:line="360" w:lineRule="auto"/>
              <w:jc w:val="center"/>
              <w:rPr>
                <w:rFonts w:ascii="Times New Roman" w:hAnsi="Times New Roman"/>
                <w:color w:val="auto"/>
                <w:sz w:val="21"/>
                <w:szCs w:val="21"/>
                <w:highlight w:val="none"/>
              </w:rPr>
            </w:pPr>
            <w:r>
              <w:rPr>
                <w:rFonts w:hint="eastAsia" w:ascii="宋体" w:hAnsi="宋体" w:cs="宋体"/>
                <w:color w:val="auto"/>
                <w:sz w:val="21"/>
                <w:szCs w:val="21"/>
                <w:highlight w:val="none"/>
              </w:rPr>
              <w:t>℃</w:t>
            </w:r>
          </w:p>
        </w:tc>
        <w:tc>
          <w:tcPr>
            <w:tcW w:w="1090" w:type="pct"/>
            <w:vAlign w:val="center"/>
          </w:tcPr>
          <w:p w14:paraId="5BE0BEF6">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-16.3</w:t>
            </w:r>
          </w:p>
        </w:tc>
      </w:tr>
      <w:tr w14:paraId="46B7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32C980BB">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775C63F7">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冬季通风室外计算温度</w:t>
            </w:r>
          </w:p>
        </w:tc>
        <w:tc>
          <w:tcPr>
            <w:tcW w:w="742" w:type="pct"/>
            <w:vAlign w:val="center"/>
          </w:tcPr>
          <w:p w14:paraId="2E73F95C">
            <w:pPr>
              <w:snapToGrid w:val="0"/>
              <w:spacing w:line="360" w:lineRule="auto"/>
              <w:jc w:val="center"/>
              <w:rPr>
                <w:rFonts w:ascii="Times New Roman" w:hAnsi="Times New Roman"/>
                <w:color w:val="auto"/>
                <w:sz w:val="21"/>
                <w:szCs w:val="21"/>
                <w:highlight w:val="none"/>
              </w:rPr>
            </w:pPr>
            <w:r>
              <w:rPr>
                <w:rFonts w:hint="eastAsia" w:ascii="宋体" w:hAnsi="宋体" w:cs="宋体"/>
                <w:color w:val="auto"/>
                <w:sz w:val="21"/>
                <w:szCs w:val="21"/>
                <w:highlight w:val="none"/>
              </w:rPr>
              <w:t>℃</w:t>
            </w:r>
          </w:p>
        </w:tc>
        <w:tc>
          <w:tcPr>
            <w:tcW w:w="1090" w:type="pct"/>
            <w:vAlign w:val="center"/>
          </w:tcPr>
          <w:p w14:paraId="3232175D">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-7.8</w:t>
            </w:r>
          </w:p>
        </w:tc>
      </w:tr>
      <w:tr w14:paraId="0046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78C319CA">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6FC14A79">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夏季通风室外计算温度</w:t>
            </w:r>
          </w:p>
        </w:tc>
        <w:tc>
          <w:tcPr>
            <w:tcW w:w="742" w:type="pct"/>
            <w:vAlign w:val="center"/>
          </w:tcPr>
          <w:p w14:paraId="6552F9F8">
            <w:pPr>
              <w:snapToGrid w:val="0"/>
              <w:spacing w:line="360" w:lineRule="auto"/>
              <w:jc w:val="center"/>
              <w:rPr>
                <w:rFonts w:ascii="Times New Roman" w:hAnsi="Times New Roman"/>
                <w:color w:val="auto"/>
                <w:sz w:val="21"/>
                <w:szCs w:val="21"/>
                <w:highlight w:val="none"/>
              </w:rPr>
            </w:pPr>
            <w:r>
              <w:rPr>
                <w:rFonts w:hint="eastAsia" w:ascii="宋体" w:hAnsi="宋体" w:cs="宋体"/>
                <w:color w:val="auto"/>
                <w:sz w:val="21"/>
                <w:szCs w:val="21"/>
                <w:highlight w:val="none"/>
              </w:rPr>
              <w:t>℃</w:t>
            </w:r>
          </w:p>
        </w:tc>
        <w:tc>
          <w:tcPr>
            <w:tcW w:w="1090" w:type="pct"/>
            <w:vAlign w:val="center"/>
          </w:tcPr>
          <w:p w14:paraId="3B4C7C3B">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26.4</w:t>
            </w:r>
          </w:p>
        </w:tc>
      </w:tr>
      <w:tr w14:paraId="3D187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339326B7">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2F411931">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夏季空调室外计算温度</w:t>
            </w:r>
          </w:p>
        </w:tc>
        <w:tc>
          <w:tcPr>
            <w:tcW w:w="742" w:type="pct"/>
            <w:vAlign w:val="center"/>
          </w:tcPr>
          <w:p w14:paraId="6F704570">
            <w:pPr>
              <w:snapToGrid w:val="0"/>
              <w:spacing w:line="360" w:lineRule="auto"/>
              <w:jc w:val="center"/>
              <w:rPr>
                <w:rFonts w:ascii="Times New Roman" w:hAnsi="Times New Roman"/>
                <w:color w:val="auto"/>
                <w:sz w:val="21"/>
                <w:szCs w:val="21"/>
                <w:highlight w:val="none"/>
              </w:rPr>
            </w:pPr>
            <w:r>
              <w:rPr>
                <w:rFonts w:hint="eastAsia" w:ascii="宋体" w:hAnsi="宋体" w:cs="宋体"/>
                <w:color w:val="auto"/>
                <w:sz w:val="21"/>
                <w:szCs w:val="21"/>
                <w:highlight w:val="none"/>
              </w:rPr>
              <w:t>℃</w:t>
            </w:r>
          </w:p>
        </w:tc>
        <w:tc>
          <w:tcPr>
            <w:tcW w:w="1090" w:type="pct"/>
            <w:vAlign w:val="center"/>
          </w:tcPr>
          <w:p w14:paraId="4124D552">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30.9</w:t>
            </w:r>
          </w:p>
        </w:tc>
      </w:tr>
      <w:tr w14:paraId="080AB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6EFB794C">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40695477">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夏季空调日平均温度</w:t>
            </w:r>
          </w:p>
        </w:tc>
        <w:tc>
          <w:tcPr>
            <w:tcW w:w="742" w:type="pct"/>
            <w:vAlign w:val="center"/>
          </w:tcPr>
          <w:p w14:paraId="23DA3CD0">
            <w:pPr>
              <w:snapToGrid w:val="0"/>
              <w:spacing w:line="360" w:lineRule="auto"/>
              <w:jc w:val="center"/>
              <w:rPr>
                <w:rFonts w:ascii="Times New Roman" w:hAnsi="Times New Roman"/>
                <w:color w:val="auto"/>
                <w:sz w:val="21"/>
                <w:szCs w:val="21"/>
                <w:highlight w:val="none"/>
              </w:rPr>
            </w:pPr>
            <w:r>
              <w:rPr>
                <w:rFonts w:hint="eastAsia" w:ascii="宋体" w:hAnsi="宋体" w:cs="宋体"/>
                <w:color w:val="auto"/>
                <w:sz w:val="21"/>
                <w:szCs w:val="21"/>
                <w:highlight w:val="none"/>
              </w:rPr>
              <w:t>℃</w:t>
            </w:r>
          </w:p>
        </w:tc>
        <w:tc>
          <w:tcPr>
            <w:tcW w:w="1090" w:type="pct"/>
            <w:vAlign w:val="center"/>
          </w:tcPr>
          <w:p w14:paraId="065BBA67">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24.8</w:t>
            </w:r>
          </w:p>
        </w:tc>
      </w:tr>
      <w:tr w14:paraId="298E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1DED0550">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28F19C5D">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夏季空调室外计算湿球温度</w:t>
            </w:r>
          </w:p>
        </w:tc>
        <w:tc>
          <w:tcPr>
            <w:tcW w:w="742" w:type="pct"/>
            <w:vAlign w:val="center"/>
          </w:tcPr>
          <w:p w14:paraId="58086E81">
            <w:pPr>
              <w:snapToGrid w:val="0"/>
              <w:spacing w:line="360" w:lineRule="auto"/>
              <w:jc w:val="center"/>
              <w:rPr>
                <w:rFonts w:ascii="Times New Roman" w:hAnsi="Times New Roman"/>
                <w:color w:val="auto"/>
                <w:sz w:val="21"/>
                <w:szCs w:val="21"/>
                <w:highlight w:val="none"/>
              </w:rPr>
            </w:pPr>
            <w:r>
              <w:rPr>
                <w:rFonts w:hint="eastAsia" w:ascii="宋体" w:hAnsi="宋体" w:cs="宋体"/>
                <w:color w:val="auto"/>
                <w:sz w:val="21"/>
                <w:szCs w:val="21"/>
                <w:highlight w:val="none"/>
              </w:rPr>
              <w:t>℃</w:t>
            </w:r>
          </w:p>
        </w:tc>
        <w:tc>
          <w:tcPr>
            <w:tcW w:w="1090" w:type="pct"/>
            <w:vAlign w:val="center"/>
          </w:tcPr>
          <w:p w14:paraId="56843915">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19.6</w:t>
            </w:r>
          </w:p>
        </w:tc>
      </w:tr>
      <w:tr w14:paraId="441FE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63CAC476">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74DFCA44">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冬季空调室外计算相对湿度</w:t>
            </w:r>
          </w:p>
        </w:tc>
        <w:tc>
          <w:tcPr>
            <w:tcW w:w="742" w:type="pct"/>
            <w:vAlign w:val="center"/>
          </w:tcPr>
          <w:p w14:paraId="485F8605">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w:t>
            </w:r>
          </w:p>
        </w:tc>
        <w:tc>
          <w:tcPr>
            <w:tcW w:w="1090" w:type="pct"/>
            <w:vAlign w:val="center"/>
          </w:tcPr>
          <w:p w14:paraId="13A53646">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49</w:t>
            </w:r>
          </w:p>
        </w:tc>
      </w:tr>
      <w:tr w14:paraId="70A9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1708E126">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4AB232D7">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夏季通风室外计算相对湿度</w:t>
            </w:r>
          </w:p>
        </w:tc>
        <w:tc>
          <w:tcPr>
            <w:tcW w:w="742" w:type="pct"/>
            <w:vAlign w:val="center"/>
          </w:tcPr>
          <w:p w14:paraId="31553940">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w:t>
            </w:r>
          </w:p>
        </w:tc>
        <w:tc>
          <w:tcPr>
            <w:tcW w:w="1090" w:type="pct"/>
            <w:vAlign w:val="center"/>
          </w:tcPr>
          <w:p w14:paraId="2D82093E">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41</w:t>
            </w:r>
          </w:p>
        </w:tc>
      </w:tr>
      <w:tr w14:paraId="60397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2D673007">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6AAA53FB">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冬季室外平均风速</w:t>
            </w:r>
          </w:p>
        </w:tc>
        <w:tc>
          <w:tcPr>
            <w:tcW w:w="742" w:type="pct"/>
            <w:vAlign w:val="center"/>
          </w:tcPr>
          <w:p w14:paraId="2364C36A">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m/s</w:t>
            </w:r>
          </w:p>
        </w:tc>
        <w:tc>
          <w:tcPr>
            <w:tcW w:w="1090" w:type="pct"/>
            <w:vAlign w:val="center"/>
          </w:tcPr>
          <w:p w14:paraId="6BA97D51">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1.6</w:t>
            </w:r>
          </w:p>
        </w:tc>
      </w:tr>
      <w:tr w14:paraId="1683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174B56E7">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405188BA">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夏季室外平均风速</w:t>
            </w:r>
          </w:p>
        </w:tc>
        <w:tc>
          <w:tcPr>
            <w:tcW w:w="742" w:type="pct"/>
            <w:vAlign w:val="center"/>
          </w:tcPr>
          <w:p w14:paraId="12F712E0">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m/s</w:t>
            </w:r>
          </w:p>
        </w:tc>
        <w:tc>
          <w:tcPr>
            <w:tcW w:w="1090" w:type="pct"/>
            <w:vAlign w:val="center"/>
          </w:tcPr>
          <w:p w14:paraId="2B9BE3E8">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1.8</w:t>
            </w:r>
          </w:p>
        </w:tc>
      </w:tr>
      <w:tr w14:paraId="4F24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3CD12351">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fldChar w:fldCharType="begin"/>
            </w:r>
            <w:r>
              <w:rPr>
                <w:rFonts w:ascii="Times New Roman" w:hAnsi="Times New Roman"/>
                <w:color w:val="auto"/>
                <w:sz w:val="21"/>
                <w:szCs w:val="21"/>
                <w:highlight w:val="none"/>
              </w:rPr>
              <w:instrText xml:space="preserve"> AUTONUM  </w:instrText>
            </w:r>
            <w:r>
              <w:rPr>
                <w:rFonts w:ascii="Times New Roman" w:hAnsi="Times New Roman"/>
                <w:color w:val="auto"/>
                <w:sz w:val="21"/>
                <w:szCs w:val="21"/>
                <w:highlight w:val="none"/>
              </w:rPr>
              <w:fldChar w:fldCharType="end"/>
            </w:r>
          </w:p>
        </w:tc>
        <w:tc>
          <w:tcPr>
            <w:tcW w:w="2713" w:type="pct"/>
            <w:vAlign w:val="center"/>
          </w:tcPr>
          <w:p w14:paraId="3E449ED6">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夏季最多风向及其频率</w:t>
            </w:r>
          </w:p>
        </w:tc>
        <w:tc>
          <w:tcPr>
            <w:tcW w:w="742" w:type="pct"/>
            <w:vAlign w:val="center"/>
          </w:tcPr>
          <w:p w14:paraId="698E4B5C">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w:t>
            </w:r>
          </w:p>
        </w:tc>
        <w:tc>
          <w:tcPr>
            <w:tcW w:w="1090" w:type="pct"/>
            <w:vAlign w:val="center"/>
          </w:tcPr>
          <w:p w14:paraId="12EDFD8A">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C NNW/35% 9%</w:t>
            </w:r>
          </w:p>
        </w:tc>
      </w:tr>
      <w:tr w14:paraId="3F34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3DC23AAE">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15</w:t>
            </w:r>
          </w:p>
        </w:tc>
        <w:tc>
          <w:tcPr>
            <w:tcW w:w="2713" w:type="pct"/>
            <w:vAlign w:val="center"/>
          </w:tcPr>
          <w:p w14:paraId="5F5208B7">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冬季最多风向及其频率</w:t>
            </w:r>
          </w:p>
        </w:tc>
        <w:tc>
          <w:tcPr>
            <w:tcW w:w="742" w:type="pct"/>
            <w:vAlign w:val="center"/>
          </w:tcPr>
          <w:p w14:paraId="692536B6">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w:t>
            </w:r>
          </w:p>
        </w:tc>
        <w:tc>
          <w:tcPr>
            <w:tcW w:w="1090" w:type="pct"/>
            <w:vAlign w:val="center"/>
          </w:tcPr>
          <w:p w14:paraId="53B0C2FA">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C SW/35% 11%</w:t>
            </w:r>
          </w:p>
        </w:tc>
      </w:tr>
      <w:tr w14:paraId="1529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671049E9">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16</w:t>
            </w:r>
          </w:p>
        </w:tc>
        <w:tc>
          <w:tcPr>
            <w:tcW w:w="2713" w:type="pct"/>
            <w:vAlign w:val="center"/>
          </w:tcPr>
          <w:p w14:paraId="76F056F8">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全年最多风向及其频率</w:t>
            </w:r>
          </w:p>
        </w:tc>
        <w:tc>
          <w:tcPr>
            <w:tcW w:w="742" w:type="pct"/>
            <w:vAlign w:val="center"/>
          </w:tcPr>
          <w:p w14:paraId="7D455470">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w:t>
            </w:r>
          </w:p>
        </w:tc>
        <w:tc>
          <w:tcPr>
            <w:tcW w:w="1090" w:type="pct"/>
            <w:vAlign w:val="center"/>
          </w:tcPr>
          <w:p w14:paraId="67C53FB3">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C SW/34% 9%</w:t>
            </w:r>
          </w:p>
        </w:tc>
      </w:tr>
      <w:tr w14:paraId="576D5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7B385300">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17</w:t>
            </w:r>
          </w:p>
        </w:tc>
        <w:tc>
          <w:tcPr>
            <w:tcW w:w="2713" w:type="pct"/>
            <w:vAlign w:val="center"/>
          </w:tcPr>
          <w:p w14:paraId="3AD52242">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日平均温度≤＋5</w:t>
            </w:r>
            <w:r>
              <w:rPr>
                <w:rFonts w:hint="eastAsia" w:ascii="宋体" w:hAnsi="宋体" w:cs="宋体"/>
                <w:color w:val="auto"/>
                <w:sz w:val="21"/>
                <w:szCs w:val="21"/>
                <w:highlight w:val="none"/>
              </w:rPr>
              <w:t>℃</w:t>
            </w:r>
            <w:r>
              <w:rPr>
                <w:rFonts w:ascii="Times New Roman" w:hAnsi="Times New Roman"/>
                <w:color w:val="auto"/>
                <w:sz w:val="21"/>
                <w:szCs w:val="21"/>
                <w:highlight w:val="none"/>
              </w:rPr>
              <w:t>的天数</w:t>
            </w:r>
          </w:p>
        </w:tc>
        <w:tc>
          <w:tcPr>
            <w:tcW w:w="742" w:type="pct"/>
            <w:vAlign w:val="center"/>
          </w:tcPr>
          <w:p w14:paraId="1D90102D">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天</w:t>
            </w:r>
          </w:p>
        </w:tc>
        <w:tc>
          <w:tcPr>
            <w:tcW w:w="1090" w:type="pct"/>
            <w:vAlign w:val="center"/>
          </w:tcPr>
          <w:p w14:paraId="3AC94BCA">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155</w:t>
            </w:r>
          </w:p>
        </w:tc>
      </w:tr>
      <w:tr w14:paraId="375CB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19740601">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18</w:t>
            </w:r>
          </w:p>
        </w:tc>
        <w:tc>
          <w:tcPr>
            <w:tcW w:w="2713" w:type="pct"/>
            <w:vAlign w:val="center"/>
          </w:tcPr>
          <w:p w14:paraId="131707B1">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日平均温度≤+5</w:t>
            </w:r>
            <w:r>
              <w:rPr>
                <w:rFonts w:hint="eastAsia" w:ascii="宋体" w:hAnsi="宋体" w:cs="宋体"/>
                <w:color w:val="auto"/>
                <w:sz w:val="21"/>
                <w:szCs w:val="21"/>
                <w:highlight w:val="none"/>
              </w:rPr>
              <w:t>℃</w:t>
            </w:r>
            <w:r>
              <w:rPr>
                <w:rFonts w:ascii="Times New Roman" w:hAnsi="Times New Roman"/>
                <w:color w:val="auto"/>
                <w:sz w:val="21"/>
                <w:szCs w:val="21"/>
                <w:highlight w:val="none"/>
              </w:rPr>
              <w:t>期间内的平均温度</w:t>
            </w:r>
          </w:p>
        </w:tc>
        <w:tc>
          <w:tcPr>
            <w:tcW w:w="742" w:type="pct"/>
            <w:vAlign w:val="center"/>
          </w:tcPr>
          <w:p w14:paraId="758ED508">
            <w:pPr>
              <w:snapToGrid w:val="0"/>
              <w:spacing w:line="360" w:lineRule="auto"/>
              <w:jc w:val="center"/>
              <w:rPr>
                <w:rFonts w:ascii="Times New Roman" w:hAnsi="Times New Roman"/>
                <w:color w:val="auto"/>
                <w:sz w:val="21"/>
                <w:szCs w:val="21"/>
                <w:highlight w:val="none"/>
              </w:rPr>
            </w:pPr>
            <w:r>
              <w:rPr>
                <w:rFonts w:hint="eastAsia" w:ascii="宋体" w:hAnsi="宋体" w:cs="宋体"/>
                <w:color w:val="auto"/>
                <w:sz w:val="21"/>
                <w:szCs w:val="21"/>
                <w:highlight w:val="none"/>
              </w:rPr>
              <w:t>℃</w:t>
            </w:r>
          </w:p>
        </w:tc>
        <w:tc>
          <w:tcPr>
            <w:tcW w:w="1090" w:type="pct"/>
            <w:vAlign w:val="center"/>
          </w:tcPr>
          <w:p w14:paraId="038F9BE8">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-3.1</w:t>
            </w:r>
          </w:p>
        </w:tc>
      </w:tr>
      <w:tr w14:paraId="26D5F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7B6A675B">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19</w:t>
            </w:r>
          </w:p>
        </w:tc>
        <w:tc>
          <w:tcPr>
            <w:tcW w:w="2713" w:type="pct"/>
            <w:vAlign w:val="center"/>
          </w:tcPr>
          <w:p w14:paraId="3C0BFF20">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累年极端最低温度</w:t>
            </w:r>
          </w:p>
        </w:tc>
        <w:tc>
          <w:tcPr>
            <w:tcW w:w="742" w:type="pct"/>
            <w:vAlign w:val="center"/>
          </w:tcPr>
          <w:p w14:paraId="33474C36">
            <w:pPr>
              <w:snapToGrid w:val="0"/>
              <w:spacing w:line="360" w:lineRule="auto"/>
              <w:jc w:val="center"/>
              <w:rPr>
                <w:rFonts w:ascii="Times New Roman" w:hAnsi="Times New Roman"/>
                <w:color w:val="auto"/>
                <w:sz w:val="21"/>
                <w:szCs w:val="21"/>
                <w:highlight w:val="none"/>
              </w:rPr>
            </w:pPr>
            <w:r>
              <w:rPr>
                <w:rFonts w:hint="eastAsia" w:ascii="宋体" w:hAnsi="宋体" w:cs="宋体"/>
                <w:color w:val="auto"/>
                <w:sz w:val="21"/>
                <w:szCs w:val="21"/>
                <w:highlight w:val="none"/>
              </w:rPr>
              <w:t>℃</w:t>
            </w:r>
          </w:p>
        </w:tc>
        <w:tc>
          <w:tcPr>
            <w:tcW w:w="1090" w:type="pct"/>
            <w:vAlign w:val="center"/>
          </w:tcPr>
          <w:p w14:paraId="5143886F">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-28.3</w:t>
            </w:r>
          </w:p>
        </w:tc>
      </w:tr>
      <w:tr w14:paraId="6FFC0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7A2B480F">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20</w:t>
            </w:r>
          </w:p>
        </w:tc>
        <w:tc>
          <w:tcPr>
            <w:tcW w:w="2713" w:type="pct"/>
            <w:vAlign w:val="center"/>
          </w:tcPr>
          <w:p w14:paraId="6978694C">
            <w:pPr>
              <w:snapToGrid w:val="0"/>
              <w:spacing w:line="360" w:lineRule="auto"/>
              <w:rPr>
                <w:rFonts w:ascii="Times New Roman" w:hAnsi="Times New Roman"/>
                <w:color w:val="auto"/>
                <w:sz w:val="21"/>
                <w:szCs w:val="21"/>
                <w:highlight w:val="none"/>
              </w:rPr>
            </w:pPr>
            <w:r>
              <w:rPr>
                <w:rFonts w:ascii="Times New Roman" w:hAnsi="Times New Roman"/>
                <w:color w:val="auto"/>
                <w:sz w:val="21"/>
                <w:szCs w:val="21"/>
                <w:highlight w:val="none"/>
              </w:rPr>
              <w:t>累年极端最高温度</w:t>
            </w:r>
          </w:p>
        </w:tc>
        <w:tc>
          <w:tcPr>
            <w:tcW w:w="742" w:type="pct"/>
            <w:vAlign w:val="center"/>
          </w:tcPr>
          <w:p w14:paraId="4B6C8092">
            <w:pPr>
              <w:snapToGrid w:val="0"/>
              <w:spacing w:line="360" w:lineRule="auto"/>
              <w:jc w:val="center"/>
              <w:rPr>
                <w:rFonts w:ascii="Times New Roman" w:hAnsi="Times New Roman"/>
                <w:color w:val="auto"/>
                <w:sz w:val="21"/>
                <w:szCs w:val="21"/>
                <w:highlight w:val="none"/>
              </w:rPr>
            </w:pPr>
            <w:r>
              <w:rPr>
                <w:rFonts w:hint="eastAsia" w:ascii="宋体" w:hAnsi="宋体" w:cs="宋体"/>
                <w:color w:val="auto"/>
                <w:sz w:val="21"/>
                <w:szCs w:val="21"/>
                <w:highlight w:val="none"/>
              </w:rPr>
              <w:t>℃</w:t>
            </w:r>
          </w:p>
        </w:tc>
        <w:tc>
          <w:tcPr>
            <w:tcW w:w="1090" w:type="pct"/>
            <w:vAlign w:val="center"/>
          </w:tcPr>
          <w:p w14:paraId="1C8D3376">
            <w:pPr>
              <w:snapToGrid w:val="0"/>
              <w:spacing w:line="360" w:lineRule="auto"/>
              <w:jc w:val="center"/>
              <w:rPr>
                <w:rFonts w:ascii="Times New Roman" w:hAnsi="Times New Roman"/>
                <w:color w:val="auto"/>
                <w:sz w:val="21"/>
                <w:szCs w:val="21"/>
                <w:highlight w:val="none"/>
              </w:rPr>
            </w:pPr>
            <w:r>
              <w:rPr>
                <w:rFonts w:ascii="Times New Roman" w:hAnsi="Times New Roman"/>
                <w:color w:val="auto"/>
                <w:sz w:val="21"/>
                <w:szCs w:val="21"/>
                <w:highlight w:val="none"/>
              </w:rPr>
              <w:t>35.1</w:t>
            </w:r>
          </w:p>
        </w:tc>
      </w:tr>
    </w:tbl>
    <w:p w14:paraId="32D3F15C">
      <w:pPr>
        <w:snapToGrid w:val="0"/>
        <w:spacing w:before="120" w:beforeLines="50" w:line="360" w:lineRule="auto"/>
        <w:rPr>
          <w:rFonts w:ascii="Times New Roman" w:hAnsi="Times New Roman"/>
          <w:color w:val="auto"/>
          <w:highlight w:val="none"/>
        </w:rPr>
      </w:pPr>
      <w:r>
        <w:rPr>
          <w:rFonts w:ascii="Times New Roman" w:hAnsi="Times New Roman"/>
          <w:color w:val="auto"/>
          <w:highlight w:val="none"/>
        </w:rPr>
        <w:t xml:space="preserve">3.3 </w:t>
      </w:r>
      <w:r>
        <w:rPr>
          <w:rFonts w:ascii="Times New Roman" w:hAnsi="Times New Roman"/>
          <w:bCs/>
          <w:color w:val="auto"/>
          <w:highlight w:val="none"/>
        </w:rPr>
        <w:t>厂区地震基本烈度为7度，地震动峰值加速度0.10g</w:t>
      </w:r>
      <w:r>
        <w:rPr>
          <w:rFonts w:ascii="Times New Roman" w:hAnsi="Times New Roman"/>
          <w:color w:val="auto"/>
          <w:highlight w:val="none"/>
        </w:rPr>
        <w:t>。</w:t>
      </w:r>
    </w:p>
    <w:p w14:paraId="07DF2613">
      <w:pPr>
        <w:pStyle w:val="6"/>
        <w:spacing w:line="240" w:lineRule="auto"/>
        <w:rPr>
          <w:rFonts w:ascii="Times New Roman" w:hAnsi="Times New Roman" w:eastAsia="宋体"/>
          <w:color w:val="auto"/>
          <w:sz w:val="24"/>
          <w:highlight w:val="none"/>
        </w:rPr>
      </w:pPr>
      <w:bookmarkStart w:id="21" w:name="_Toc87020539"/>
      <w:bookmarkStart w:id="22" w:name="_Toc13261"/>
      <w:r>
        <w:rPr>
          <w:rFonts w:ascii="Times New Roman" w:hAnsi="Times New Roman" w:eastAsia="宋体"/>
          <w:color w:val="auto"/>
          <w:sz w:val="24"/>
          <w:highlight w:val="none"/>
        </w:rPr>
        <w:t>4  设备基本技术参数</w:t>
      </w:r>
      <w:bookmarkEnd w:id="21"/>
      <w:bookmarkEnd w:id="22"/>
    </w:p>
    <w:p w14:paraId="16C45D9A">
      <w:pPr>
        <w:pStyle w:val="7"/>
        <w:spacing w:before="0" w:after="0"/>
        <w:rPr>
          <w:rFonts w:ascii="Times New Roman"/>
          <w:color w:val="auto"/>
          <w:sz w:val="24"/>
          <w:highlight w:val="none"/>
        </w:rPr>
      </w:pPr>
      <w:r>
        <w:rPr>
          <w:rFonts w:ascii="Times New Roman"/>
          <w:color w:val="auto"/>
          <w:sz w:val="24"/>
          <w:highlight w:val="none"/>
        </w:rPr>
        <w:t>4.1 单元式空调</w:t>
      </w:r>
    </w:p>
    <w:tbl>
      <w:tblPr>
        <w:tblStyle w:val="54"/>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471"/>
        <w:gridCol w:w="1641"/>
        <w:gridCol w:w="3969"/>
        <w:gridCol w:w="708"/>
        <w:gridCol w:w="1733"/>
      </w:tblGrid>
      <w:tr w14:paraId="5B4FF25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46" w:hRule="atLeast"/>
          <w:tblHeader/>
          <w:jc w:val="center"/>
        </w:trPr>
        <w:tc>
          <w:tcPr>
            <w:tcW w:w="471" w:type="dxa"/>
            <w:vAlign w:val="center"/>
          </w:tcPr>
          <w:p w14:paraId="0647A75A">
            <w:pPr>
              <w:tabs>
                <w:tab w:val="left" w:pos="360"/>
                <w:tab w:val="left" w:pos="425"/>
              </w:tabs>
              <w:spacing w:line="240" w:lineRule="atLeast"/>
              <w:jc w:val="center"/>
              <w:rPr>
                <w:rFonts w:ascii="Times New Roman" w:hAnsi="Times New Roman"/>
                <w:color w:val="auto"/>
                <w:highlight w:val="none"/>
              </w:rPr>
            </w:pPr>
            <w:r>
              <w:rPr>
                <w:rFonts w:ascii="Times New Roman" w:hAnsi="Times New Roman"/>
                <w:color w:val="auto"/>
                <w:highlight w:val="none"/>
              </w:rPr>
              <w:t>序号</w:t>
            </w:r>
          </w:p>
        </w:tc>
        <w:tc>
          <w:tcPr>
            <w:tcW w:w="1641" w:type="dxa"/>
            <w:vAlign w:val="center"/>
          </w:tcPr>
          <w:p w14:paraId="05EBE956">
            <w:pPr>
              <w:pStyle w:val="205"/>
              <w:tabs>
                <w:tab w:val="left" w:pos="360"/>
                <w:tab w:val="left" w:pos="425"/>
              </w:tabs>
              <w:adjustRightInd/>
              <w:spacing w:line="240" w:lineRule="atLeast"/>
              <w:jc w:val="center"/>
              <w:rPr>
                <w:rFonts w:ascii="Times New Roman"/>
                <w:color w:val="auto"/>
                <w:kern w:val="2"/>
                <w:highlight w:val="none"/>
              </w:rPr>
            </w:pPr>
            <w:r>
              <w:rPr>
                <w:rFonts w:ascii="Times New Roman"/>
                <w:color w:val="auto"/>
                <w:kern w:val="2"/>
                <w:highlight w:val="none"/>
              </w:rPr>
              <w:t>设备名称</w:t>
            </w:r>
          </w:p>
        </w:tc>
        <w:tc>
          <w:tcPr>
            <w:tcW w:w="3969" w:type="dxa"/>
            <w:vAlign w:val="center"/>
          </w:tcPr>
          <w:p w14:paraId="46634037">
            <w:pPr>
              <w:tabs>
                <w:tab w:val="left" w:pos="425"/>
              </w:tabs>
              <w:spacing w:line="240" w:lineRule="atLeast"/>
              <w:jc w:val="center"/>
              <w:rPr>
                <w:rFonts w:ascii="Times New Roman" w:hAnsi="Times New Roman"/>
                <w:color w:val="auto"/>
                <w:highlight w:val="none"/>
              </w:rPr>
            </w:pPr>
            <w:r>
              <w:rPr>
                <w:rFonts w:ascii="Times New Roman" w:hAnsi="Times New Roman"/>
                <w:color w:val="auto"/>
                <w:highlight w:val="none"/>
              </w:rPr>
              <w:t>设备规范</w:t>
            </w:r>
          </w:p>
        </w:tc>
        <w:tc>
          <w:tcPr>
            <w:tcW w:w="708" w:type="dxa"/>
            <w:vAlign w:val="center"/>
          </w:tcPr>
          <w:p w14:paraId="68A34BC1">
            <w:pPr>
              <w:tabs>
                <w:tab w:val="left" w:pos="360"/>
                <w:tab w:val="left" w:pos="425"/>
              </w:tabs>
              <w:spacing w:line="240" w:lineRule="atLeast"/>
              <w:jc w:val="center"/>
              <w:rPr>
                <w:rFonts w:ascii="Times New Roman" w:hAnsi="Times New Roman"/>
                <w:color w:val="auto"/>
                <w:highlight w:val="none"/>
              </w:rPr>
            </w:pPr>
            <w:r>
              <w:rPr>
                <w:rFonts w:ascii="Times New Roman" w:hAnsi="Times New Roman"/>
                <w:color w:val="auto"/>
                <w:highlight w:val="none"/>
              </w:rPr>
              <w:t>台数</w:t>
            </w:r>
          </w:p>
        </w:tc>
        <w:tc>
          <w:tcPr>
            <w:tcW w:w="1733" w:type="dxa"/>
            <w:vAlign w:val="center"/>
          </w:tcPr>
          <w:p w14:paraId="5B9E19C8">
            <w:pPr>
              <w:pStyle w:val="205"/>
              <w:tabs>
                <w:tab w:val="left" w:pos="360"/>
                <w:tab w:val="left" w:pos="425"/>
              </w:tabs>
              <w:adjustRightInd/>
              <w:spacing w:line="240" w:lineRule="atLeast"/>
              <w:jc w:val="center"/>
              <w:rPr>
                <w:rFonts w:ascii="Times New Roman"/>
                <w:color w:val="auto"/>
                <w:kern w:val="2"/>
                <w:highlight w:val="none"/>
              </w:rPr>
            </w:pPr>
            <w:r>
              <w:rPr>
                <w:rFonts w:ascii="Times New Roman"/>
                <w:color w:val="auto"/>
                <w:kern w:val="2"/>
                <w:highlight w:val="none"/>
              </w:rPr>
              <w:t>布置位置</w:t>
            </w:r>
          </w:p>
        </w:tc>
      </w:tr>
      <w:tr w14:paraId="3273AA0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511920F">
            <w:pPr>
              <w:tabs>
                <w:tab w:val="left" w:pos="425"/>
              </w:tabs>
              <w:spacing w:line="240" w:lineRule="atLeast"/>
              <w:jc w:val="center"/>
              <w:rPr>
                <w:rFonts w:ascii="Times New Roman" w:hAnsi="Times New Roman"/>
                <w:color w:val="auto"/>
                <w:sz w:val="21"/>
                <w:szCs w:val="21"/>
                <w:highlight w:val="none"/>
              </w:rPr>
            </w:pPr>
          </w:p>
        </w:tc>
        <w:tc>
          <w:tcPr>
            <w:tcW w:w="1641" w:type="dxa"/>
            <w:vAlign w:val="center"/>
          </w:tcPr>
          <w:p w14:paraId="2E1D0CBC">
            <w:pPr>
              <w:tabs>
                <w:tab w:val="left" w:pos="425"/>
              </w:tabs>
              <w:spacing w:line="240" w:lineRule="atLeast"/>
              <w:rPr>
                <w:rFonts w:ascii="Times New Roman" w:hAnsi="Times New Roman"/>
                <w:b/>
                <w:color w:val="auto"/>
                <w:sz w:val="21"/>
                <w:szCs w:val="21"/>
                <w:highlight w:val="none"/>
              </w:rPr>
            </w:pPr>
            <w:r>
              <w:rPr>
                <w:rFonts w:ascii="Times New Roman" w:hAnsi="Times New Roman"/>
                <w:b/>
                <w:color w:val="auto"/>
                <w:sz w:val="21"/>
                <w:szCs w:val="21"/>
                <w:highlight w:val="none"/>
              </w:rPr>
              <w:t>主厂房</w:t>
            </w:r>
          </w:p>
        </w:tc>
        <w:tc>
          <w:tcPr>
            <w:tcW w:w="3969" w:type="dxa"/>
            <w:vAlign w:val="center"/>
          </w:tcPr>
          <w:p w14:paraId="2B7E667C">
            <w:pPr>
              <w:tabs>
                <w:tab w:val="left" w:pos="425"/>
              </w:tabs>
              <w:spacing w:line="240" w:lineRule="atLeast"/>
              <w:rPr>
                <w:rFonts w:ascii="Times New Roman" w:hAnsi="Times New Roman"/>
                <w:color w:val="auto"/>
                <w:sz w:val="21"/>
                <w:szCs w:val="21"/>
                <w:highlight w:val="none"/>
              </w:rPr>
            </w:pPr>
          </w:p>
        </w:tc>
        <w:tc>
          <w:tcPr>
            <w:tcW w:w="708" w:type="dxa"/>
            <w:vAlign w:val="center"/>
          </w:tcPr>
          <w:p w14:paraId="2B2E62E3">
            <w:pPr>
              <w:tabs>
                <w:tab w:val="left" w:pos="425"/>
              </w:tabs>
              <w:spacing w:line="240" w:lineRule="atLeast"/>
              <w:jc w:val="center"/>
              <w:rPr>
                <w:rFonts w:ascii="Times New Roman" w:hAnsi="Times New Roman"/>
                <w:color w:val="auto"/>
                <w:sz w:val="21"/>
                <w:szCs w:val="21"/>
                <w:highlight w:val="none"/>
              </w:rPr>
            </w:pPr>
          </w:p>
        </w:tc>
        <w:tc>
          <w:tcPr>
            <w:tcW w:w="1733" w:type="dxa"/>
            <w:vAlign w:val="center"/>
          </w:tcPr>
          <w:p w14:paraId="2D946F04">
            <w:pPr>
              <w:tabs>
                <w:tab w:val="left" w:pos="425"/>
              </w:tabs>
              <w:spacing w:line="240" w:lineRule="atLeast"/>
              <w:rPr>
                <w:rFonts w:ascii="Times New Roman" w:hAnsi="Times New Roman"/>
                <w:color w:val="auto"/>
                <w:sz w:val="21"/>
                <w:szCs w:val="21"/>
                <w:highlight w:val="none"/>
              </w:rPr>
            </w:pPr>
          </w:p>
        </w:tc>
      </w:tr>
      <w:tr w14:paraId="59573E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A4F4DAD">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w:t>
            </w:r>
          </w:p>
        </w:tc>
        <w:tc>
          <w:tcPr>
            <w:tcW w:w="1641" w:type="dxa"/>
            <w:vAlign w:val="center"/>
          </w:tcPr>
          <w:p w14:paraId="6F63ABFA">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5DC9969F">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单冷立柜式，顶送风，风量：</w:t>
            </w:r>
            <w:r>
              <w:rPr>
                <w:rFonts w:ascii="Times New Roman" w:hAnsi="Times New Roman"/>
                <w:color w:val="auto"/>
                <w:sz w:val="21"/>
                <w:szCs w:val="21"/>
                <w:highlight w:val="none"/>
              </w:rPr>
              <w:t>22000m</w:t>
            </w:r>
            <w:r>
              <w:rPr>
                <w:rFonts w:ascii="Times New Roman" w:hAnsi="Times New Roman"/>
                <w:color w:val="auto"/>
                <w:sz w:val="21"/>
                <w:szCs w:val="21"/>
                <w:highlight w:val="none"/>
                <w:vertAlign w:val="superscript"/>
              </w:rPr>
              <w:t>3</w:t>
            </w:r>
            <w:r>
              <w:rPr>
                <w:rFonts w:hint="eastAsia" w:ascii="Times New Roman" w:hAnsi="Times New Roman"/>
                <w:color w:val="auto"/>
                <w:sz w:val="21"/>
                <w:szCs w:val="21"/>
                <w:highlight w:val="none"/>
              </w:rPr>
              <w:t>/h，制冷量：</w:t>
            </w:r>
            <w:r>
              <w:rPr>
                <w:rFonts w:ascii="Times New Roman" w:hAnsi="Times New Roman"/>
                <w:color w:val="auto"/>
                <w:sz w:val="21"/>
                <w:szCs w:val="21"/>
                <w:highlight w:val="none"/>
              </w:rPr>
              <w:t>134</w:t>
            </w:r>
            <w:r>
              <w:rPr>
                <w:rFonts w:hint="eastAsia" w:ascii="Times New Roman" w:hAnsi="Times New Roman"/>
                <w:color w:val="auto"/>
                <w:sz w:val="21"/>
                <w:szCs w:val="21"/>
                <w:highlight w:val="none"/>
              </w:rPr>
              <w:t>kW，电加热量：60kW，功率：</w:t>
            </w:r>
            <w:r>
              <w:rPr>
                <w:rFonts w:ascii="Times New Roman" w:hAnsi="Times New Roman"/>
                <w:color w:val="auto"/>
                <w:sz w:val="21"/>
                <w:szCs w:val="21"/>
                <w:highlight w:val="none"/>
              </w:rPr>
              <w:t>55</w:t>
            </w:r>
            <w:r>
              <w:rPr>
                <w:rFonts w:hint="eastAsia" w:ascii="Times New Roman" w:hAnsi="Times New Roman"/>
                <w:color w:val="auto"/>
                <w:sz w:val="21"/>
                <w:szCs w:val="21"/>
                <w:highlight w:val="none"/>
              </w:rPr>
              <w:t>kW，电源：380V，50HZ，每台冷媒管长度约5m，单套空调外机基础：</w:t>
            </w:r>
            <w:r>
              <w:rPr>
                <w:rFonts w:ascii="Times New Roman" w:hAnsi="Times New Roman"/>
                <w:color w:val="auto"/>
                <w:sz w:val="21"/>
                <w:szCs w:val="21"/>
                <w:highlight w:val="none"/>
              </w:rPr>
              <w:t>2100×1300×300(H)×2</w:t>
            </w:r>
          </w:p>
        </w:tc>
        <w:tc>
          <w:tcPr>
            <w:tcW w:w="708" w:type="dxa"/>
            <w:vAlign w:val="center"/>
          </w:tcPr>
          <w:p w14:paraId="19A434E5">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4</w:t>
            </w:r>
          </w:p>
        </w:tc>
        <w:tc>
          <w:tcPr>
            <w:tcW w:w="1733" w:type="dxa"/>
            <w:vAlign w:val="center"/>
          </w:tcPr>
          <w:p w14:paraId="4B8DF495">
            <w:pPr>
              <w:numPr>
                <w:ilvl w:val="0"/>
                <w:numId w:val="8"/>
              </w:num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#1号机</w:t>
            </w:r>
            <w:r>
              <w:rPr>
                <w:rFonts w:ascii="Times New Roman" w:hAnsi="Times New Roman"/>
                <w:color w:val="auto"/>
                <w:sz w:val="21"/>
                <w:szCs w:val="21"/>
                <w:highlight w:val="none"/>
              </w:rPr>
              <w:t>一楼凝泵变频室2台</w:t>
            </w:r>
          </w:p>
          <w:p w14:paraId="1FECC53B">
            <w:pPr>
              <w:pStyle w:val="2"/>
              <w:numPr>
                <w:ilvl w:val="0"/>
                <w:numId w:val="8"/>
              </w:numPr>
              <w:rPr>
                <w:color w:val="auto"/>
                <w:highlight w:val="none"/>
              </w:rPr>
            </w:pPr>
            <w:r>
              <w:rPr>
                <w:rFonts w:hint="eastAsia"/>
                <w:color w:val="auto"/>
                <w:sz w:val="21"/>
                <w:szCs w:val="21"/>
                <w:highlight w:val="none"/>
              </w:rPr>
              <w:t>#2号机</w:t>
            </w:r>
            <w:r>
              <w:rPr>
                <w:color w:val="auto"/>
                <w:sz w:val="21"/>
                <w:szCs w:val="21"/>
                <w:highlight w:val="none"/>
              </w:rPr>
              <w:t>一楼凝泵变频室2台</w:t>
            </w:r>
          </w:p>
        </w:tc>
      </w:tr>
      <w:tr w14:paraId="213565C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30F2F2F">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w:t>
            </w:r>
          </w:p>
        </w:tc>
        <w:tc>
          <w:tcPr>
            <w:tcW w:w="1641" w:type="dxa"/>
            <w:vAlign w:val="center"/>
          </w:tcPr>
          <w:p w14:paraId="7891D2F8">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0D577D71">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单冷立柜式，顶送风，风量：</w:t>
            </w:r>
            <w:r>
              <w:rPr>
                <w:rFonts w:ascii="Times New Roman" w:hAnsi="Times New Roman"/>
                <w:color w:val="auto"/>
                <w:sz w:val="21"/>
                <w:szCs w:val="21"/>
                <w:highlight w:val="none"/>
              </w:rPr>
              <w:t>10000m</w:t>
            </w:r>
            <w:r>
              <w:rPr>
                <w:rFonts w:ascii="Times New Roman" w:hAnsi="Times New Roman"/>
                <w:color w:val="auto"/>
                <w:sz w:val="21"/>
                <w:szCs w:val="21"/>
                <w:highlight w:val="none"/>
                <w:vertAlign w:val="superscript"/>
              </w:rPr>
              <w:t>3</w:t>
            </w:r>
            <w:r>
              <w:rPr>
                <w:rFonts w:hint="eastAsia" w:ascii="Times New Roman" w:hAnsi="Times New Roman"/>
                <w:color w:val="auto"/>
                <w:sz w:val="21"/>
                <w:szCs w:val="21"/>
                <w:highlight w:val="none"/>
              </w:rPr>
              <w:t>/h，制冷量：</w:t>
            </w:r>
            <w:r>
              <w:rPr>
                <w:rFonts w:ascii="Times New Roman" w:hAnsi="Times New Roman"/>
                <w:color w:val="auto"/>
                <w:sz w:val="21"/>
                <w:szCs w:val="21"/>
                <w:highlight w:val="none"/>
              </w:rPr>
              <w:t>60</w:t>
            </w:r>
            <w:r>
              <w:rPr>
                <w:rFonts w:hint="eastAsia" w:ascii="Times New Roman" w:hAnsi="Times New Roman"/>
                <w:color w:val="auto"/>
                <w:sz w:val="21"/>
                <w:szCs w:val="21"/>
                <w:highlight w:val="none"/>
              </w:rPr>
              <w:t>kW，电加热量：27kW，功率：</w:t>
            </w:r>
            <w:r>
              <w:rPr>
                <w:rFonts w:ascii="Times New Roman" w:hAnsi="Times New Roman"/>
                <w:color w:val="auto"/>
                <w:sz w:val="21"/>
                <w:szCs w:val="21"/>
                <w:highlight w:val="none"/>
              </w:rPr>
              <w:t>21</w:t>
            </w:r>
            <w:r>
              <w:rPr>
                <w:rFonts w:hint="eastAsia" w:ascii="Times New Roman" w:hAnsi="Times New Roman"/>
                <w:color w:val="auto"/>
                <w:sz w:val="21"/>
                <w:szCs w:val="21"/>
                <w:highlight w:val="none"/>
              </w:rPr>
              <w:t>kW，电源：380V，50HZ，每台冷媒管长度约5m，单台空调外机基础：</w:t>
            </w:r>
            <w:r>
              <w:rPr>
                <w:rFonts w:ascii="Times New Roman" w:hAnsi="Times New Roman"/>
                <w:color w:val="auto"/>
                <w:sz w:val="21"/>
                <w:szCs w:val="21"/>
                <w:highlight w:val="none"/>
              </w:rPr>
              <w:t>2100×1300×300(H)×2</w:t>
            </w:r>
          </w:p>
        </w:tc>
        <w:tc>
          <w:tcPr>
            <w:tcW w:w="708" w:type="dxa"/>
            <w:vAlign w:val="center"/>
          </w:tcPr>
          <w:p w14:paraId="70742081">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w:t>
            </w:r>
          </w:p>
        </w:tc>
        <w:tc>
          <w:tcPr>
            <w:tcW w:w="1733" w:type="dxa"/>
            <w:vAlign w:val="center"/>
          </w:tcPr>
          <w:p w14:paraId="320FE781">
            <w:pPr>
              <w:numPr>
                <w:ilvl w:val="0"/>
                <w:numId w:val="9"/>
              </w:num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#1号机</w:t>
            </w:r>
            <w:r>
              <w:rPr>
                <w:rFonts w:ascii="Times New Roman" w:hAnsi="Times New Roman"/>
                <w:color w:val="auto"/>
                <w:sz w:val="21"/>
                <w:szCs w:val="21"/>
                <w:highlight w:val="none"/>
              </w:rPr>
              <w:t>一楼</w:t>
            </w:r>
            <w:r>
              <w:rPr>
                <w:rFonts w:hint="eastAsia" w:ascii="Times New Roman" w:hAnsi="Times New Roman"/>
                <w:color w:val="auto"/>
                <w:sz w:val="21"/>
                <w:szCs w:val="21"/>
                <w:highlight w:val="none"/>
              </w:rPr>
              <w:t>汽机PC室</w:t>
            </w:r>
            <w:r>
              <w:rPr>
                <w:rFonts w:ascii="Times New Roman" w:hAnsi="Times New Roman"/>
                <w:color w:val="auto"/>
                <w:sz w:val="21"/>
                <w:szCs w:val="21"/>
                <w:highlight w:val="none"/>
              </w:rPr>
              <w:t>2台</w:t>
            </w:r>
            <w:r>
              <w:rPr>
                <w:rFonts w:hint="eastAsia" w:ascii="Times New Roman" w:hAnsi="Times New Roman"/>
                <w:color w:val="auto"/>
                <w:sz w:val="21"/>
                <w:szCs w:val="21"/>
                <w:highlight w:val="none"/>
              </w:rPr>
              <w:t>、三楼励磁小室2台</w:t>
            </w:r>
          </w:p>
          <w:p w14:paraId="27311668">
            <w:pPr>
              <w:numPr>
                <w:ilvl w:val="0"/>
                <w:numId w:val="9"/>
              </w:numPr>
              <w:tabs>
                <w:tab w:val="left" w:pos="425"/>
              </w:tabs>
              <w:spacing w:line="240" w:lineRule="atLeast"/>
              <w:rPr>
                <w:color w:val="auto"/>
                <w:highlight w:val="none"/>
              </w:rPr>
            </w:pPr>
            <w:r>
              <w:rPr>
                <w:rFonts w:hint="eastAsia" w:ascii="Times New Roman" w:hAnsi="Times New Roman"/>
                <w:color w:val="auto"/>
                <w:sz w:val="21"/>
                <w:szCs w:val="21"/>
                <w:highlight w:val="none"/>
              </w:rPr>
              <w:t>#2号机</w:t>
            </w:r>
            <w:r>
              <w:rPr>
                <w:rFonts w:ascii="Times New Roman" w:hAnsi="Times New Roman"/>
                <w:color w:val="auto"/>
                <w:sz w:val="21"/>
                <w:szCs w:val="21"/>
                <w:highlight w:val="none"/>
              </w:rPr>
              <w:t>一楼</w:t>
            </w:r>
            <w:r>
              <w:rPr>
                <w:rFonts w:hint="eastAsia" w:ascii="Times New Roman" w:hAnsi="Times New Roman"/>
                <w:color w:val="auto"/>
                <w:sz w:val="21"/>
                <w:szCs w:val="21"/>
                <w:highlight w:val="none"/>
              </w:rPr>
              <w:t>汽机PC室</w:t>
            </w:r>
            <w:r>
              <w:rPr>
                <w:rFonts w:ascii="Times New Roman" w:hAnsi="Times New Roman"/>
                <w:color w:val="auto"/>
                <w:sz w:val="21"/>
                <w:szCs w:val="21"/>
                <w:highlight w:val="none"/>
              </w:rPr>
              <w:t>2台</w:t>
            </w:r>
            <w:r>
              <w:rPr>
                <w:rFonts w:hint="eastAsia" w:ascii="Times New Roman" w:hAnsi="Times New Roman"/>
                <w:color w:val="auto"/>
                <w:sz w:val="21"/>
                <w:szCs w:val="21"/>
                <w:highlight w:val="none"/>
              </w:rPr>
              <w:t>、三楼励磁小室2台</w:t>
            </w:r>
          </w:p>
        </w:tc>
      </w:tr>
      <w:tr w14:paraId="329606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88D6C04">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w:t>
            </w:r>
          </w:p>
        </w:tc>
        <w:tc>
          <w:tcPr>
            <w:tcW w:w="1641" w:type="dxa"/>
            <w:vAlign w:val="center"/>
          </w:tcPr>
          <w:p w14:paraId="04759333">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2D9CB26B">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单冷吊装式，侧送风，风量：5000m</w:t>
            </w:r>
            <w:r>
              <w:rPr>
                <w:rFonts w:ascii="Times New Roman" w:hAnsi="Times New Roman"/>
                <w:color w:val="auto"/>
                <w:sz w:val="21"/>
                <w:szCs w:val="21"/>
                <w:highlight w:val="none"/>
                <w:vertAlign w:val="superscript"/>
              </w:rPr>
              <w:t>3</w:t>
            </w:r>
            <w:r>
              <w:rPr>
                <w:rFonts w:hint="eastAsia" w:ascii="Times New Roman" w:hAnsi="Times New Roman"/>
                <w:color w:val="auto"/>
                <w:sz w:val="21"/>
                <w:szCs w:val="21"/>
                <w:highlight w:val="none"/>
              </w:rPr>
              <w:t>/h，制冷量：</w:t>
            </w:r>
            <w:r>
              <w:rPr>
                <w:rFonts w:ascii="Times New Roman" w:hAnsi="Times New Roman"/>
                <w:color w:val="auto"/>
                <w:sz w:val="21"/>
                <w:szCs w:val="21"/>
                <w:highlight w:val="none"/>
              </w:rPr>
              <w:t>25</w:t>
            </w:r>
            <w:r>
              <w:rPr>
                <w:rFonts w:hint="eastAsia" w:ascii="Times New Roman" w:hAnsi="Times New Roman"/>
                <w:color w:val="auto"/>
                <w:sz w:val="21"/>
                <w:szCs w:val="21"/>
                <w:highlight w:val="none"/>
              </w:rPr>
              <w:t>kW，电加热量：12kW，功率：</w:t>
            </w:r>
            <w:r>
              <w:rPr>
                <w:rFonts w:ascii="Times New Roman" w:hAnsi="Times New Roman"/>
                <w:color w:val="auto"/>
                <w:sz w:val="21"/>
                <w:szCs w:val="21"/>
                <w:highlight w:val="none"/>
              </w:rPr>
              <w:t>11</w:t>
            </w:r>
            <w:r>
              <w:rPr>
                <w:rFonts w:hint="eastAsia" w:ascii="Times New Roman" w:hAnsi="Times New Roman"/>
                <w:color w:val="auto"/>
                <w:sz w:val="21"/>
                <w:szCs w:val="21"/>
                <w:highlight w:val="none"/>
              </w:rPr>
              <w:t>kW，电源：380V，50HZ，每台冷媒管长度约</w:t>
            </w:r>
            <w:r>
              <w:rPr>
                <w:rFonts w:ascii="Times New Roman" w:hAnsi="Times New Roman"/>
                <w:color w:val="auto"/>
                <w:sz w:val="21"/>
                <w:szCs w:val="21"/>
                <w:highlight w:val="none"/>
              </w:rPr>
              <w:t>8</w:t>
            </w:r>
            <w:r>
              <w:rPr>
                <w:rFonts w:hint="eastAsia" w:ascii="Times New Roman" w:hAnsi="Times New Roman"/>
                <w:color w:val="auto"/>
                <w:sz w:val="21"/>
                <w:szCs w:val="21"/>
                <w:highlight w:val="none"/>
              </w:rPr>
              <w:t>m，单台空调外机基础：</w:t>
            </w:r>
            <w:r>
              <w:rPr>
                <w:rFonts w:ascii="Times New Roman" w:hAnsi="Times New Roman"/>
                <w:color w:val="auto"/>
                <w:sz w:val="21"/>
                <w:szCs w:val="21"/>
                <w:highlight w:val="none"/>
              </w:rPr>
              <w:t>2000×1500×300(H)</w:t>
            </w:r>
          </w:p>
        </w:tc>
        <w:tc>
          <w:tcPr>
            <w:tcW w:w="708" w:type="dxa"/>
            <w:vAlign w:val="center"/>
          </w:tcPr>
          <w:p w14:paraId="6F7570C2">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w:t>
            </w:r>
          </w:p>
        </w:tc>
        <w:tc>
          <w:tcPr>
            <w:tcW w:w="1733" w:type="dxa"/>
            <w:vAlign w:val="center"/>
          </w:tcPr>
          <w:p w14:paraId="0773C408">
            <w:pPr>
              <w:numPr>
                <w:ilvl w:val="0"/>
                <w:numId w:val="10"/>
              </w:num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#1号机二</w:t>
            </w:r>
            <w:r>
              <w:rPr>
                <w:rFonts w:ascii="Times New Roman" w:hAnsi="Times New Roman"/>
                <w:color w:val="auto"/>
                <w:sz w:val="21"/>
                <w:szCs w:val="21"/>
                <w:highlight w:val="none"/>
              </w:rPr>
              <w:t>楼</w:t>
            </w:r>
            <w:r>
              <w:rPr>
                <w:rFonts w:hint="eastAsia" w:ascii="Times New Roman" w:hAnsi="Times New Roman"/>
                <w:color w:val="auto"/>
                <w:sz w:val="21"/>
                <w:szCs w:val="21"/>
                <w:highlight w:val="none"/>
              </w:rPr>
              <w:t>10kV电气配电室3</w:t>
            </w:r>
            <w:r>
              <w:rPr>
                <w:rFonts w:ascii="Times New Roman" w:hAnsi="Times New Roman"/>
                <w:color w:val="auto"/>
                <w:sz w:val="21"/>
                <w:szCs w:val="21"/>
                <w:highlight w:val="none"/>
              </w:rPr>
              <w:t>台</w:t>
            </w:r>
          </w:p>
          <w:p w14:paraId="7F341CA0">
            <w:pPr>
              <w:numPr>
                <w:ilvl w:val="0"/>
                <w:numId w:val="10"/>
              </w:num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#2号机二</w:t>
            </w:r>
            <w:r>
              <w:rPr>
                <w:rFonts w:ascii="Times New Roman" w:hAnsi="Times New Roman"/>
                <w:color w:val="auto"/>
                <w:sz w:val="21"/>
                <w:szCs w:val="21"/>
                <w:highlight w:val="none"/>
              </w:rPr>
              <w:t>楼</w:t>
            </w:r>
            <w:r>
              <w:rPr>
                <w:rFonts w:hint="eastAsia" w:ascii="Times New Roman" w:hAnsi="Times New Roman"/>
                <w:color w:val="auto"/>
                <w:sz w:val="21"/>
                <w:szCs w:val="21"/>
                <w:highlight w:val="none"/>
              </w:rPr>
              <w:t>10kV电气配电室3</w:t>
            </w:r>
            <w:r>
              <w:rPr>
                <w:rFonts w:ascii="Times New Roman" w:hAnsi="Times New Roman"/>
                <w:color w:val="auto"/>
                <w:sz w:val="21"/>
                <w:szCs w:val="21"/>
                <w:highlight w:val="none"/>
              </w:rPr>
              <w:t>台</w:t>
            </w:r>
          </w:p>
          <w:p w14:paraId="0D3B2F66">
            <w:pPr>
              <w:pStyle w:val="2"/>
              <w:numPr>
                <w:ilvl w:val="0"/>
                <w:numId w:val="10"/>
              </w:numPr>
              <w:rPr>
                <w:color w:val="auto"/>
                <w:highlight w:val="none"/>
              </w:rPr>
            </w:pPr>
          </w:p>
        </w:tc>
      </w:tr>
      <w:tr w14:paraId="4906F9F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085B599">
            <w:pPr>
              <w:tabs>
                <w:tab w:val="left" w:pos="425"/>
              </w:tabs>
              <w:spacing w:line="240" w:lineRule="atLeast"/>
              <w:jc w:val="center"/>
              <w:rPr>
                <w:rFonts w:ascii="Times New Roman" w:hAnsi="Times New Roman"/>
                <w:color w:val="auto"/>
                <w:highlight w:val="none"/>
              </w:rPr>
            </w:pPr>
          </w:p>
        </w:tc>
        <w:tc>
          <w:tcPr>
            <w:tcW w:w="1641" w:type="dxa"/>
            <w:vAlign w:val="center"/>
          </w:tcPr>
          <w:p w14:paraId="649483C6">
            <w:pPr>
              <w:tabs>
                <w:tab w:val="left" w:pos="425"/>
              </w:tabs>
              <w:spacing w:line="240" w:lineRule="atLeast"/>
              <w:rPr>
                <w:rFonts w:ascii="Times New Roman" w:hAnsi="Times New Roman"/>
                <w:color w:val="auto"/>
                <w:highlight w:val="none"/>
              </w:rPr>
            </w:pPr>
            <w:r>
              <w:rPr>
                <w:rFonts w:hint="eastAsia" w:ascii="Times New Roman" w:hAnsi="Times New Roman"/>
                <w:b/>
                <w:color w:val="auto"/>
                <w:sz w:val="21"/>
                <w:szCs w:val="21"/>
                <w:highlight w:val="none"/>
              </w:rPr>
              <w:t>锅炉房</w:t>
            </w:r>
          </w:p>
        </w:tc>
        <w:tc>
          <w:tcPr>
            <w:tcW w:w="3969" w:type="dxa"/>
            <w:vAlign w:val="center"/>
          </w:tcPr>
          <w:p w14:paraId="309030ED">
            <w:pPr>
              <w:tabs>
                <w:tab w:val="left" w:pos="425"/>
              </w:tabs>
              <w:spacing w:line="240" w:lineRule="atLeast"/>
              <w:rPr>
                <w:rFonts w:ascii="Times New Roman" w:hAnsi="Times New Roman"/>
                <w:color w:val="auto"/>
                <w:highlight w:val="none"/>
              </w:rPr>
            </w:pPr>
          </w:p>
        </w:tc>
        <w:tc>
          <w:tcPr>
            <w:tcW w:w="708" w:type="dxa"/>
            <w:vAlign w:val="center"/>
          </w:tcPr>
          <w:p w14:paraId="26B1C074">
            <w:pPr>
              <w:tabs>
                <w:tab w:val="left" w:pos="425"/>
              </w:tabs>
              <w:spacing w:line="240" w:lineRule="atLeast"/>
              <w:jc w:val="center"/>
              <w:rPr>
                <w:rFonts w:ascii="Times New Roman" w:hAnsi="Times New Roman"/>
                <w:color w:val="auto"/>
                <w:highlight w:val="none"/>
              </w:rPr>
            </w:pPr>
          </w:p>
        </w:tc>
        <w:tc>
          <w:tcPr>
            <w:tcW w:w="1733" w:type="dxa"/>
            <w:vAlign w:val="center"/>
          </w:tcPr>
          <w:p w14:paraId="0C30D924">
            <w:pPr>
              <w:tabs>
                <w:tab w:val="left" w:pos="425"/>
              </w:tabs>
              <w:spacing w:line="240" w:lineRule="atLeast"/>
              <w:rPr>
                <w:rFonts w:ascii="Times New Roman" w:hAnsi="Times New Roman"/>
                <w:color w:val="auto"/>
                <w:highlight w:val="none"/>
              </w:rPr>
            </w:pPr>
          </w:p>
        </w:tc>
      </w:tr>
      <w:tr w14:paraId="2BFA9D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BB15CCB">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4</w:t>
            </w:r>
          </w:p>
        </w:tc>
        <w:tc>
          <w:tcPr>
            <w:tcW w:w="1641" w:type="dxa"/>
            <w:vAlign w:val="center"/>
          </w:tcPr>
          <w:p w14:paraId="4E419137">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446CD108">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单冷</w:t>
            </w:r>
            <w:r>
              <w:rPr>
                <w:rFonts w:ascii="Times New Roman" w:hAnsi="Times New Roman"/>
                <w:color w:val="auto"/>
                <w:sz w:val="21"/>
                <w:szCs w:val="21"/>
                <w:highlight w:val="none"/>
              </w:rPr>
              <w:t>立柜式，</w:t>
            </w:r>
            <w:r>
              <w:rPr>
                <w:rFonts w:hint="eastAsia" w:ascii="Times New Roman" w:hAnsi="Times New Roman"/>
                <w:color w:val="auto"/>
                <w:sz w:val="21"/>
                <w:szCs w:val="21"/>
                <w:highlight w:val="none"/>
              </w:rPr>
              <w:t>顶送风，</w:t>
            </w:r>
            <w:r>
              <w:rPr>
                <w:rFonts w:ascii="Times New Roman" w:hAnsi="Times New Roman"/>
                <w:color w:val="auto"/>
                <w:sz w:val="21"/>
                <w:szCs w:val="21"/>
                <w:highlight w:val="none"/>
              </w:rPr>
              <w:t>风量：</w:t>
            </w:r>
            <w:r>
              <w:rPr>
                <w:rFonts w:hint="eastAsia" w:ascii="Times New Roman" w:hAnsi="Times New Roman"/>
                <w:color w:val="auto"/>
                <w:sz w:val="21"/>
                <w:szCs w:val="21"/>
                <w:highlight w:val="none"/>
              </w:rPr>
              <w:t>10</w:t>
            </w:r>
            <w:r>
              <w:rPr>
                <w:rFonts w:ascii="Times New Roman" w:hAnsi="Times New Roman"/>
                <w:color w:val="auto"/>
                <w:sz w:val="21"/>
                <w:szCs w:val="21"/>
                <w:highlight w:val="none"/>
              </w:rPr>
              <w:t>000m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w:t>
            </w:r>
            <w:r>
              <w:rPr>
                <w:rFonts w:hint="eastAsia" w:ascii="Times New Roman" w:hAnsi="Times New Roman"/>
                <w:color w:val="auto"/>
                <w:sz w:val="21"/>
                <w:szCs w:val="21"/>
                <w:highlight w:val="none"/>
              </w:rPr>
              <w:t>制</w:t>
            </w:r>
            <w:r>
              <w:rPr>
                <w:rFonts w:ascii="Times New Roman" w:hAnsi="Times New Roman"/>
                <w:color w:val="auto"/>
                <w:sz w:val="21"/>
                <w:szCs w:val="21"/>
                <w:highlight w:val="none"/>
              </w:rPr>
              <w:t>冷量：</w:t>
            </w:r>
            <w:r>
              <w:rPr>
                <w:rFonts w:hint="eastAsia" w:ascii="Times New Roman" w:hAnsi="Times New Roman"/>
                <w:color w:val="auto"/>
                <w:sz w:val="21"/>
                <w:szCs w:val="21"/>
                <w:highlight w:val="none"/>
              </w:rPr>
              <w:t>49</w:t>
            </w:r>
            <w:r>
              <w:rPr>
                <w:rFonts w:ascii="Times New Roman" w:hAnsi="Times New Roman"/>
                <w:color w:val="auto"/>
                <w:sz w:val="21"/>
                <w:szCs w:val="21"/>
                <w:highlight w:val="none"/>
              </w:rPr>
              <w:t>kW，</w:t>
            </w:r>
            <w:r>
              <w:rPr>
                <w:rFonts w:hint="eastAsia" w:ascii="Times New Roman" w:hAnsi="Times New Roman"/>
                <w:color w:val="auto"/>
                <w:sz w:val="21"/>
                <w:szCs w:val="21"/>
                <w:highlight w:val="none"/>
              </w:rPr>
              <w:t>电加热量：27kW，制冷</w:t>
            </w:r>
            <w:r>
              <w:rPr>
                <w:rFonts w:ascii="Times New Roman" w:hAnsi="Times New Roman"/>
                <w:color w:val="auto"/>
                <w:sz w:val="21"/>
                <w:szCs w:val="21"/>
                <w:highlight w:val="none"/>
              </w:rPr>
              <w:t>功率：</w:t>
            </w:r>
            <w:r>
              <w:rPr>
                <w:rFonts w:hint="eastAsia" w:ascii="Times New Roman" w:hAnsi="Times New Roman"/>
                <w:color w:val="auto"/>
                <w:sz w:val="21"/>
                <w:szCs w:val="21"/>
                <w:highlight w:val="none"/>
              </w:rPr>
              <w:t>21</w:t>
            </w:r>
            <w:r>
              <w:rPr>
                <w:rFonts w:ascii="Times New Roman" w:hAnsi="Times New Roman"/>
                <w:color w:val="auto"/>
                <w:sz w:val="21"/>
                <w:szCs w:val="21"/>
                <w:highlight w:val="none"/>
              </w:rPr>
              <w:t>kW，电源：380V，50HZ，每台冷媒管长度约5m，</w:t>
            </w:r>
            <w:r>
              <w:rPr>
                <w:rFonts w:hint="eastAsia" w:ascii="Times New Roman" w:hAnsi="Times New Roman"/>
                <w:color w:val="auto"/>
                <w:sz w:val="21"/>
                <w:szCs w:val="21"/>
                <w:highlight w:val="none"/>
              </w:rPr>
              <w:t>单台</w:t>
            </w:r>
            <w:r>
              <w:rPr>
                <w:rFonts w:ascii="Times New Roman" w:hAnsi="Times New Roman"/>
                <w:color w:val="auto"/>
                <w:sz w:val="21"/>
                <w:szCs w:val="21"/>
                <w:highlight w:val="none"/>
              </w:rPr>
              <w:t>空调外机基础：</w:t>
            </w:r>
            <w:r>
              <w:rPr>
                <w:rFonts w:hint="eastAsia" w:ascii="Times New Roman" w:hAnsi="Times New Roman"/>
                <w:color w:val="auto"/>
                <w:sz w:val="21"/>
                <w:szCs w:val="21"/>
                <w:highlight w:val="none"/>
              </w:rPr>
              <w:t>14</w:t>
            </w:r>
            <w:r>
              <w:rPr>
                <w:rFonts w:ascii="Times New Roman" w:hAnsi="Times New Roman"/>
                <w:color w:val="auto"/>
                <w:sz w:val="21"/>
                <w:szCs w:val="21"/>
                <w:highlight w:val="none"/>
              </w:rPr>
              <w:t>00×1</w:t>
            </w:r>
            <w:r>
              <w:rPr>
                <w:rFonts w:hint="eastAsia" w:ascii="Times New Roman" w:hAnsi="Times New Roman"/>
                <w:color w:val="auto"/>
                <w:sz w:val="21"/>
                <w:szCs w:val="21"/>
                <w:highlight w:val="none"/>
              </w:rPr>
              <w:t>3</w:t>
            </w:r>
            <w:r>
              <w:rPr>
                <w:rFonts w:ascii="Times New Roman" w:hAnsi="Times New Roman"/>
                <w:color w:val="auto"/>
                <w:sz w:val="21"/>
                <w:szCs w:val="21"/>
                <w:highlight w:val="none"/>
              </w:rPr>
              <w:t>00×300(H)×</w:t>
            </w:r>
            <w:r>
              <w:rPr>
                <w:rFonts w:hint="eastAsia" w:ascii="Times New Roman" w:hAnsi="Times New Roman"/>
                <w:color w:val="auto"/>
                <w:sz w:val="21"/>
                <w:szCs w:val="21"/>
                <w:highlight w:val="none"/>
              </w:rPr>
              <w:t>2</w:t>
            </w:r>
          </w:p>
        </w:tc>
        <w:tc>
          <w:tcPr>
            <w:tcW w:w="708" w:type="dxa"/>
            <w:vAlign w:val="center"/>
          </w:tcPr>
          <w:p w14:paraId="1D9C08E2">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w:t>
            </w:r>
          </w:p>
        </w:tc>
        <w:tc>
          <w:tcPr>
            <w:tcW w:w="1733" w:type="dxa"/>
            <w:vAlign w:val="center"/>
          </w:tcPr>
          <w:p w14:paraId="060D8BF0">
            <w:pPr>
              <w:numPr>
                <w:ilvl w:val="0"/>
                <w:numId w:val="11"/>
              </w:num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#1</w:t>
            </w:r>
            <w:r>
              <w:rPr>
                <w:rFonts w:ascii="Times New Roman" w:hAnsi="Times New Roman"/>
                <w:color w:val="auto"/>
                <w:sz w:val="21"/>
                <w:szCs w:val="21"/>
                <w:highlight w:val="none"/>
              </w:rPr>
              <w:t>一楼</w:t>
            </w:r>
            <w:r>
              <w:rPr>
                <w:rFonts w:hint="eastAsia" w:ascii="Times New Roman" w:hAnsi="Times New Roman"/>
                <w:color w:val="auto"/>
                <w:sz w:val="21"/>
                <w:szCs w:val="21"/>
                <w:highlight w:val="none"/>
              </w:rPr>
              <w:t>锅炉配电室2台</w:t>
            </w:r>
          </w:p>
          <w:p w14:paraId="50BE34C0">
            <w:pPr>
              <w:pStyle w:val="2"/>
              <w:numPr>
                <w:ilvl w:val="0"/>
                <w:numId w:val="11"/>
              </w:numPr>
              <w:rPr>
                <w:color w:val="auto"/>
                <w:highlight w:val="none"/>
              </w:rPr>
            </w:pPr>
            <w:r>
              <w:rPr>
                <w:rFonts w:hint="eastAsia"/>
                <w:color w:val="auto"/>
                <w:sz w:val="21"/>
                <w:szCs w:val="21"/>
                <w:highlight w:val="none"/>
              </w:rPr>
              <w:t>#1</w:t>
            </w:r>
            <w:r>
              <w:rPr>
                <w:color w:val="auto"/>
                <w:sz w:val="21"/>
                <w:szCs w:val="21"/>
                <w:highlight w:val="none"/>
              </w:rPr>
              <w:t>一楼</w:t>
            </w:r>
            <w:r>
              <w:rPr>
                <w:rFonts w:hint="eastAsia"/>
                <w:color w:val="auto"/>
                <w:sz w:val="21"/>
                <w:szCs w:val="21"/>
                <w:highlight w:val="none"/>
              </w:rPr>
              <w:t>锅炉配电室2台</w:t>
            </w:r>
          </w:p>
        </w:tc>
      </w:tr>
      <w:tr w14:paraId="5099426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870FD2B">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5</w:t>
            </w:r>
          </w:p>
        </w:tc>
        <w:tc>
          <w:tcPr>
            <w:tcW w:w="1641" w:type="dxa"/>
            <w:vAlign w:val="center"/>
          </w:tcPr>
          <w:p w14:paraId="31AD39EE">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防爆型</w:t>
            </w:r>
            <w:r>
              <w:rPr>
                <w:rFonts w:ascii="Times New Roman" w:hAnsi="Times New Roman"/>
                <w:color w:val="auto"/>
                <w:sz w:val="21"/>
                <w:szCs w:val="21"/>
                <w:highlight w:val="none"/>
              </w:rPr>
              <w:t>单元式空调机</w:t>
            </w:r>
          </w:p>
        </w:tc>
        <w:tc>
          <w:tcPr>
            <w:tcW w:w="3969" w:type="dxa"/>
            <w:vAlign w:val="center"/>
          </w:tcPr>
          <w:p w14:paraId="5D943B19">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热泵吊装</w:t>
            </w:r>
            <w:r>
              <w:rPr>
                <w:rFonts w:ascii="Times New Roman" w:hAnsi="Times New Roman"/>
                <w:color w:val="auto"/>
                <w:sz w:val="21"/>
                <w:szCs w:val="21"/>
                <w:highlight w:val="none"/>
              </w:rPr>
              <w:t>式，</w:t>
            </w:r>
            <w:r>
              <w:rPr>
                <w:rFonts w:hint="eastAsia" w:ascii="Times New Roman" w:hAnsi="Times New Roman"/>
                <w:color w:val="auto"/>
                <w:sz w:val="21"/>
                <w:szCs w:val="21"/>
                <w:highlight w:val="none"/>
              </w:rPr>
              <w:t>侧送风，</w:t>
            </w:r>
            <w:r>
              <w:rPr>
                <w:rFonts w:ascii="Times New Roman" w:hAnsi="Times New Roman"/>
                <w:color w:val="auto"/>
                <w:sz w:val="21"/>
                <w:szCs w:val="21"/>
                <w:highlight w:val="none"/>
              </w:rPr>
              <w:t>风量：</w:t>
            </w:r>
            <w:r>
              <w:rPr>
                <w:rFonts w:hint="eastAsia" w:ascii="Times New Roman" w:hAnsi="Times New Roman"/>
                <w:color w:val="auto"/>
                <w:sz w:val="21"/>
                <w:szCs w:val="21"/>
                <w:highlight w:val="none"/>
              </w:rPr>
              <w:t>3</w:t>
            </w:r>
            <w:r>
              <w:rPr>
                <w:rFonts w:ascii="Times New Roman" w:hAnsi="Times New Roman"/>
                <w:color w:val="auto"/>
                <w:sz w:val="21"/>
                <w:szCs w:val="21"/>
                <w:highlight w:val="none"/>
              </w:rPr>
              <w:t>500m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w:t>
            </w:r>
            <w:r>
              <w:rPr>
                <w:rFonts w:hint="eastAsia" w:ascii="Times New Roman" w:hAnsi="Times New Roman"/>
                <w:color w:val="auto"/>
                <w:sz w:val="21"/>
                <w:szCs w:val="21"/>
                <w:highlight w:val="none"/>
              </w:rPr>
              <w:t>制</w:t>
            </w:r>
            <w:r>
              <w:rPr>
                <w:rFonts w:ascii="Times New Roman" w:hAnsi="Times New Roman"/>
                <w:color w:val="auto"/>
                <w:sz w:val="21"/>
                <w:szCs w:val="21"/>
                <w:highlight w:val="none"/>
              </w:rPr>
              <w:t>冷量：</w:t>
            </w:r>
            <w:r>
              <w:rPr>
                <w:rFonts w:hint="eastAsia" w:ascii="Times New Roman" w:hAnsi="Times New Roman"/>
                <w:color w:val="auto"/>
                <w:sz w:val="21"/>
                <w:szCs w:val="21"/>
                <w:highlight w:val="none"/>
              </w:rPr>
              <w:t>15</w:t>
            </w:r>
            <w:r>
              <w:rPr>
                <w:rFonts w:ascii="Times New Roman" w:hAnsi="Times New Roman"/>
                <w:color w:val="auto"/>
                <w:sz w:val="21"/>
                <w:szCs w:val="21"/>
                <w:highlight w:val="none"/>
              </w:rPr>
              <w:t>kW，</w:t>
            </w:r>
            <w:r>
              <w:rPr>
                <w:rFonts w:hint="eastAsia" w:ascii="Times New Roman" w:hAnsi="Times New Roman"/>
                <w:color w:val="auto"/>
                <w:sz w:val="21"/>
                <w:szCs w:val="21"/>
                <w:highlight w:val="none"/>
              </w:rPr>
              <w:t>制热量：16kW，</w:t>
            </w:r>
            <w:r>
              <w:rPr>
                <w:rFonts w:ascii="Times New Roman" w:hAnsi="Times New Roman"/>
                <w:color w:val="auto"/>
                <w:sz w:val="21"/>
                <w:szCs w:val="21"/>
                <w:highlight w:val="none"/>
              </w:rPr>
              <w:t>功率：</w:t>
            </w:r>
            <w:r>
              <w:rPr>
                <w:rFonts w:hint="eastAsia" w:ascii="Times New Roman" w:hAnsi="Times New Roman"/>
                <w:color w:val="auto"/>
                <w:sz w:val="21"/>
                <w:szCs w:val="21"/>
                <w:highlight w:val="none"/>
              </w:rPr>
              <w:t>6</w:t>
            </w:r>
            <w:r>
              <w:rPr>
                <w:rFonts w:ascii="Times New Roman" w:hAnsi="Times New Roman"/>
                <w:color w:val="auto"/>
                <w:sz w:val="21"/>
                <w:szCs w:val="21"/>
                <w:highlight w:val="none"/>
              </w:rPr>
              <w:t>kW，电源：380V，50HZ，每台冷媒管长度约</w:t>
            </w:r>
            <w:r>
              <w:rPr>
                <w:rFonts w:hint="eastAsia" w:ascii="Times New Roman" w:hAnsi="Times New Roman"/>
                <w:color w:val="auto"/>
                <w:sz w:val="21"/>
                <w:szCs w:val="21"/>
                <w:highlight w:val="none"/>
              </w:rPr>
              <w:t>8</w:t>
            </w:r>
            <w:r>
              <w:rPr>
                <w:rFonts w:ascii="Times New Roman" w:hAnsi="Times New Roman"/>
                <w:color w:val="auto"/>
                <w:sz w:val="21"/>
                <w:szCs w:val="21"/>
                <w:highlight w:val="none"/>
              </w:rPr>
              <w:t>m，</w:t>
            </w:r>
            <w:r>
              <w:rPr>
                <w:rFonts w:hint="eastAsia" w:ascii="Times New Roman" w:hAnsi="Times New Roman"/>
                <w:color w:val="auto"/>
                <w:sz w:val="21"/>
                <w:szCs w:val="21"/>
                <w:highlight w:val="none"/>
              </w:rPr>
              <w:t>单台</w:t>
            </w:r>
            <w:r>
              <w:rPr>
                <w:rFonts w:ascii="Times New Roman" w:hAnsi="Times New Roman"/>
                <w:color w:val="auto"/>
                <w:sz w:val="21"/>
                <w:szCs w:val="21"/>
                <w:highlight w:val="none"/>
              </w:rPr>
              <w:t>空调外机基础：</w:t>
            </w:r>
            <w:r>
              <w:rPr>
                <w:rFonts w:hint="eastAsia" w:ascii="Times New Roman" w:hAnsi="Times New Roman"/>
                <w:color w:val="auto"/>
                <w:sz w:val="21"/>
                <w:szCs w:val="21"/>
                <w:highlight w:val="none"/>
              </w:rPr>
              <w:t>15</w:t>
            </w:r>
            <w:r>
              <w:rPr>
                <w:rFonts w:ascii="Times New Roman" w:hAnsi="Times New Roman"/>
                <w:color w:val="auto"/>
                <w:sz w:val="21"/>
                <w:szCs w:val="21"/>
                <w:highlight w:val="none"/>
              </w:rPr>
              <w:t>00×1</w:t>
            </w:r>
            <w:r>
              <w:rPr>
                <w:rFonts w:hint="eastAsia" w:ascii="Times New Roman" w:hAnsi="Times New Roman"/>
                <w:color w:val="auto"/>
                <w:sz w:val="21"/>
                <w:szCs w:val="21"/>
                <w:highlight w:val="none"/>
              </w:rPr>
              <w:t>2</w:t>
            </w:r>
            <w:r>
              <w:rPr>
                <w:rFonts w:ascii="Times New Roman" w:hAnsi="Times New Roman"/>
                <w:color w:val="auto"/>
                <w:sz w:val="21"/>
                <w:szCs w:val="21"/>
                <w:highlight w:val="none"/>
              </w:rPr>
              <w:t>00×300(H)</w:t>
            </w:r>
          </w:p>
        </w:tc>
        <w:tc>
          <w:tcPr>
            <w:tcW w:w="708" w:type="dxa"/>
            <w:vAlign w:val="center"/>
          </w:tcPr>
          <w:p w14:paraId="1AAC0D8B">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w:t>
            </w:r>
          </w:p>
        </w:tc>
        <w:tc>
          <w:tcPr>
            <w:tcW w:w="1733" w:type="dxa"/>
            <w:vAlign w:val="center"/>
          </w:tcPr>
          <w:p w14:paraId="559050B5">
            <w:pPr>
              <w:numPr>
                <w:ilvl w:val="0"/>
                <w:numId w:val="12"/>
              </w:num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#1号机一楼蓄电池室2</w:t>
            </w:r>
            <w:r>
              <w:rPr>
                <w:rFonts w:ascii="Times New Roman" w:hAnsi="Times New Roman"/>
                <w:color w:val="auto"/>
                <w:sz w:val="21"/>
                <w:szCs w:val="21"/>
                <w:highlight w:val="none"/>
              </w:rPr>
              <w:t>台</w:t>
            </w:r>
          </w:p>
          <w:p w14:paraId="1C7506F9">
            <w:pPr>
              <w:pStyle w:val="2"/>
              <w:numPr>
                <w:ilvl w:val="0"/>
                <w:numId w:val="12"/>
              </w:numPr>
              <w:rPr>
                <w:color w:val="auto"/>
                <w:highlight w:val="none"/>
              </w:rPr>
            </w:pPr>
            <w:r>
              <w:rPr>
                <w:rFonts w:hint="eastAsia"/>
                <w:color w:val="auto"/>
                <w:sz w:val="21"/>
                <w:szCs w:val="21"/>
                <w:highlight w:val="none"/>
              </w:rPr>
              <w:t>#1号机一楼蓄电池室2</w:t>
            </w:r>
            <w:r>
              <w:rPr>
                <w:color w:val="auto"/>
                <w:sz w:val="21"/>
                <w:szCs w:val="21"/>
                <w:highlight w:val="none"/>
              </w:rPr>
              <w:t>台</w:t>
            </w:r>
          </w:p>
        </w:tc>
      </w:tr>
      <w:tr w14:paraId="1D714F4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295D30C">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6</w:t>
            </w:r>
          </w:p>
        </w:tc>
        <w:tc>
          <w:tcPr>
            <w:tcW w:w="1641" w:type="dxa"/>
            <w:vAlign w:val="center"/>
          </w:tcPr>
          <w:p w14:paraId="68CE3478">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49BFD9E0">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单冷吊装</w:t>
            </w:r>
            <w:r>
              <w:rPr>
                <w:rFonts w:ascii="Times New Roman" w:hAnsi="Times New Roman"/>
                <w:color w:val="auto"/>
                <w:sz w:val="21"/>
                <w:szCs w:val="21"/>
                <w:highlight w:val="none"/>
              </w:rPr>
              <w:t>式，</w:t>
            </w:r>
            <w:r>
              <w:rPr>
                <w:rFonts w:hint="eastAsia" w:ascii="Times New Roman" w:hAnsi="Times New Roman"/>
                <w:color w:val="auto"/>
                <w:sz w:val="21"/>
                <w:szCs w:val="21"/>
                <w:highlight w:val="none"/>
              </w:rPr>
              <w:t>侧送风，</w:t>
            </w:r>
            <w:r>
              <w:rPr>
                <w:rFonts w:ascii="Times New Roman" w:hAnsi="Times New Roman"/>
                <w:color w:val="auto"/>
                <w:sz w:val="21"/>
                <w:szCs w:val="21"/>
                <w:highlight w:val="none"/>
              </w:rPr>
              <w:t>风量：5000m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w:t>
            </w:r>
            <w:r>
              <w:rPr>
                <w:rFonts w:hint="eastAsia" w:ascii="Times New Roman" w:hAnsi="Times New Roman"/>
                <w:color w:val="auto"/>
                <w:sz w:val="21"/>
                <w:szCs w:val="21"/>
                <w:highlight w:val="none"/>
              </w:rPr>
              <w:t>制</w:t>
            </w:r>
            <w:r>
              <w:rPr>
                <w:rFonts w:ascii="Times New Roman" w:hAnsi="Times New Roman"/>
                <w:color w:val="auto"/>
                <w:sz w:val="21"/>
                <w:szCs w:val="21"/>
                <w:highlight w:val="none"/>
              </w:rPr>
              <w:t>冷量：</w:t>
            </w:r>
            <w:r>
              <w:rPr>
                <w:rFonts w:hint="eastAsia" w:ascii="Times New Roman" w:hAnsi="Times New Roman"/>
                <w:color w:val="auto"/>
                <w:sz w:val="21"/>
                <w:szCs w:val="21"/>
                <w:highlight w:val="none"/>
              </w:rPr>
              <w:t>25</w:t>
            </w:r>
            <w:r>
              <w:rPr>
                <w:rFonts w:ascii="Times New Roman" w:hAnsi="Times New Roman"/>
                <w:color w:val="auto"/>
                <w:sz w:val="21"/>
                <w:szCs w:val="21"/>
                <w:highlight w:val="none"/>
              </w:rPr>
              <w:t>kW</w:t>
            </w:r>
            <w:r>
              <w:rPr>
                <w:rFonts w:hint="eastAsia" w:ascii="Times New Roman" w:hAnsi="Times New Roman"/>
                <w:color w:val="auto"/>
                <w:sz w:val="21"/>
                <w:szCs w:val="21"/>
                <w:highlight w:val="none"/>
              </w:rPr>
              <w:t>，电加热量：12kW，</w:t>
            </w:r>
            <w:r>
              <w:rPr>
                <w:rFonts w:ascii="Times New Roman" w:hAnsi="Times New Roman"/>
                <w:color w:val="auto"/>
                <w:sz w:val="21"/>
                <w:szCs w:val="21"/>
                <w:highlight w:val="none"/>
              </w:rPr>
              <w:t>功率：</w:t>
            </w:r>
            <w:r>
              <w:rPr>
                <w:rFonts w:hint="eastAsia" w:ascii="Times New Roman" w:hAnsi="Times New Roman"/>
                <w:color w:val="auto"/>
                <w:sz w:val="21"/>
                <w:szCs w:val="21"/>
                <w:highlight w:val="none"/>
              </w:rPr>
              <w:t>11</w:t>
            </w:r>
            <w:r>
              <w:rPr>
                <w:rFonts w:ascii="Times New Roman" w:hAnsi="Times New Roman"/>
                <w:color w:val="auto"/>
                <w:sz w:val="21"/>
                <w:szCs w:val="21"/>
                <w:highlight w:val="none"/>
              </w:rPr>
              <w:t>kW，电源：380V，50HZ，每台冷媒管长度约</w:t>
            </w:r>
            <w:r>
              <w:rPr>
                <w:rFonts w:hint="eastAsia" w:ascii="Times New Roman" w:hAnsi="Times New Roman"/>
                <w:color w:val="auto"/>
                <w:sz w:val="21"/>
                <w:szCs w:val="21"/>
                <w:highlight w:val="none"/>
              </w:rPr>
              <w:t>8</w:t>
            </w:r>
            <w:r>
              <w:rPr>
                <w:rFonts w:ascii="Times New Roman" w:hAnsi="Times New Roman"/>
                <w:color w:val="auto"/>
                <w:sz w:val="21"/>
                <w:szCs w:val="21"/>
                <w:highlight w:val="none"/>
              </w:rPr>
              <w:t>m，</w:t>
            </w:r>
            <w:r>
              <w:rPr>
                <w:rFonts w:hint="eastAsia" w:ascii="Times New Roman" w:hAnsi="Times New Roman"/>
                <w:color w:val="auto"/>
                <w:sz w:val="21"/>
                <w:szCs w:val="21"/>
                <w:highlight w:val="none"/>
              </w:rPr>
              <w:t>单台</w:t>
            </w:r>
            <w:r>
              <w:rPr>
                <w:rFonts w:ascii="Times New Roman" w:hAnsi="Times New Roman"/>
                <w:color w:val="auto"/>
                <w:sz w:val="21"/>
                <w:szCs w:val="21"/>
                <w:highlight w:val="none"/>
              </w:rPr>
              <w:t>空调外机基础：</w:t>
            </w:r>
            <w:r>
              <w:rPr>
                <w:rFonts w:hint="eastAsia" w:ascii="Times New Roman" w:hAnsi="Times New Roman"/>
                <w:color w:val="auto"/>
                <w:sz w:val="21"/>
                <w:szCs w:val="21"/>
                <w:highlight w:val="none"/>
              </w:rPr>
              <w:t>20</w:t>
            </w:r>
            <w:r>
              <w:rPr>
                <w:rFonts w:ascii="Times New Roman" w:hAnsi="Times New Roman"/>
                <w:color w:val="auto"/>
                <w:sz w:val="21"/>
                <w:szCs w:val="21"/>
                <w:highlight w:val="none"/>
              </w:rPr>
              <w:t>00×1</w:t>
            </w:r>
            <w:r>
              <w:rPr>
                <w:rFonts w:hint="eastAsia" w:ascii="Times New Roman" w:hAnsi="Times New Roman"/>
                <w:color w:val="auto"/>
                <w:sz w:val="21"/>
                <w:szCs w:val="21"/>
                <w:highlight w:val="none"/>
              </w:rPr>
              <w:t>5</w:t>
            </w:r>
            <w:r>
              <w:rPr>
                <w:rFonts w:ascii="Times New Roman" w:hAnsi="Times New Roman"/>
                <w:color w:val="auto"/>
                <w:sz w:val="21"/>
                <w:szCs w:val="21"/>
                <w:highlight w:val="none"/>
              </w:rPr>
              <w:t>00×300(H)</w:t>
            </w:r>
          </w:p>
        </w:tc>
        <w:tc>
          <w:tcPr>
            <w:tcW w:w="708" w:type="dxa"/>
            <w:vAlign w:val="center"/>
          </w:tcPr>
          <w:p w14:paraId="601650FF">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w:t>
            </w:r>
          </w:p>
        </w:tc>
        <w:tc>
          <w:tcPr>
            <w:tcW w:w="1733" w:type="dxa"/>
            <w:vAlign w:val="center"/>
          </w:tcPr>
          <w:p w14:paraId="532E32AF">
            <w:pPr>
              <w:numPr>
                <w:ilvl w:val="0"/>
                <w:numId w:val="13"/>
              </w:num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#1号机二</w:t>
            </w:r>
            <w:r>
              <w:rPr>
                <w:rFonts w:ascii="Times New Roman" w:hAnsi="Times New Roman"/>
                <w:color w:val="auto"/>
                <w:sz w:val="21"/>
                <w:szCs w:val="21"/>
                <w:highlight w:val="none"/>
              </w:rPr>
              <w:t>楼</w:t>
            </w:r>
            <w:r>
              <w:rPr>
                <w:rFonts w:hint="eastAsia" w:ascii="Times New Roman" w:hAnsi="Times New Roman"/>
                <w:color w:val="auto"/>
                <w:sz w:val="21"/>
                <w:szCs w:val="21"/>
                <w:highlight w:val="none"/>
              </w:rPr>
              <w:t>等离子点火室、保安MCC室2</w:t>
            </w:r>
            <w:r>
              <w:rPr>
                <w:rFonts w:ascii="Times New Roman" w:hAnsi="Times New Roman"/>
                <w:color w:val="auto"/>
                <w:sz w:val="21"/>
                <w:szCs w:val="21"/>
                <w:highlight w:val="none"/>
              </w:rPr>
              <w:t>台</w:t>
            </w:r>
          </w:p>
          <w:p w14:paraId="2E5B3A91">
            <w:pPr>
              <w:numPr>
                <w:ilvl w:val="0"/>
                <w:numId w:val="13"/>
              </w:num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#2号机二</w:t>
            </w:r>
            <w:r>
              <w:rPr>
                <w:rFonts w:ascii="Times New Roman" w:hAnsi="Times New Roman"/>
                <w:color w:val="auto"/>
                <w:sz w:val="21"/>
                <w:szCs w:val="21"/>
                <w:highlight w:val="none"/>
              </w:rPr>
              <w:t>楼</w:t>
            </w:r>
            <w:r>
              <w:rPr>
                <w:rFonts w:hint="eastAsia" w:ascii="Times New Roman" w:hAnsi="Times New Roman"/>
                <w:color w:val="auto"/>
                <w:sz w:val="21"/>
                <w:szCs w:val="21"/>
                <w:highlight w:val="none"/>
              </w:rPr>
              <w:t>等离子点火室、保安MCC室2</w:t>
            </w:r>
            <w:r>
              <w:rPr>
                <w:rFonts w:ascii="Times New Roman" w:hAnsi="Times New Roman"/>
                <w:color w:val="auto"/>
                <w:sz w:val="21"/>
                <w:szCs w:val="21"/>
                <w:highlight w:val="none"/>
              </w:rPr>
              <w:t>台</w:t>
            </w:r>
          </w:p>
          <w:p w14:paraId="7CE2A217">
            <w:pPr>
              <w:pStyle w:val="2"/>
              <w:numPr>
                <w:ilvl w:val="0"/>
                <w:numId w:val="13"/>
              </w:numPr>
              <w:rPr>
                <w:color w:val="auto"/>
                <w:highlight w:val="none"/>
              </w:rPr>
            </w:pPr>
          </w:p>
        </w:tc>
      </w:tr>
      <w:tr w14:paraId="2001FA0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EFA570B">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7</w:t>
            </w:r>
          </w:p>
        </w:tc>
        <w:tc>
          <w:tcPr>
            <w:tcW w:w="1641" w:type="dxa"/>
            <w:vAlign w:val="center"/>
          </w:tcPr>
          <w:p w14:paraId="04EA0017">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20122396">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单冷吊装</w:t>
            </w:r>
            <w:r>
              <w:rPr>
                <w:rFonts w:ascii="Times New Roman" w:hAnsi="Times New Roman"/>
                <w:color w:val="auto"/>
                <w:sz w:val="21"/>
                <w:szCs w:val="21"/>
                <w:highlight w:val="none"/>
              </w:rPr>
              <w:t>式，</w:t>
            </w:r>
            <w:r>
              <w:rPr>
                <w:rFonts w:hint="eastAsia" w:ascii="Times New Roman" w:hAnsi="Times New Roman"/>
                <w:color w:val="auto"/>
                <w:sz w:val="21"/>
                <w:szCs w:val="21"/>
                <w:highlight w:val="none"/>
              </w:rPr>
              <w:t>侧送风，</w:t>
            </w:r>
            <w:r>
              <w:rPr>
                <w:rFonts w:ascii="Times New Roman" w:hAnsi="Times New Roman"/>
                <w:color w:val="auto"/>
                <w:sz w:val="21"/>
                <w:szCs w:val="21"/>
                <w:highlight w:val="none"/>
              </w:rPr>
              <w:t>风量：3500m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w:t>
            </w:r>
            <w:r>
              <w:rPr>
                <w:rFonts w:hint="eastAsia" w:ascii="Times New Roman" w:hAnsi="Times New Roman"/>
                <w:color w:val="auto"/>
                <w:sz w:val="21"/>
                <w:szCs w:val="21"/>
                <w:highlight w:val="none"/>
              </w:rPr>
              <w:t>制</w:t>
            </w:r>
            <w:r>
              <w:rPr>
                <w:rFonts w:ascii="Times New Roman" w:hAnsi="Times New Roman"/>
                <w:color w:val="auto"/>
                <w:sz w:val="21"/>
                <w:szCs w:val="21"/>
                <w:highlight w:val="none"/>
              </w:rPr>
              <w:t>冷量：</w:t>
            </w:r>
            <w:r>
              <w:rPr>
                <w:rFonts w:hint="eastAsia" w:ascii="Times New Roman" w:hAnsi="Times New Roman"/>
                <w:color w:val="auto"/>
                <w:sz w:val="21"/>
                <w:szCs w:val="21"/>
                <w:highlight w:val="none"/>
              </w:rPr>
              <w:t>15</w:t>
            </w:r>
            <w:r>
              <w:rPr>
                <w:rFonts w:ascii="Times New Roman" w:hAnsi="Times New Roman"/>
                <w:color w:val="auto"/>
                <w:sz w:val="21"/>
                <w:szCs w:val="21"/>
                <w:highlight w:val="none"/>
              </w:rPr>
              <w:t>kW，</w:t>
            </w:r>
            <w:r>
              <w:rPr>
                <w:rFonts w:hint="eastAsia" w:ascii="Times New Roman" w:hAnsi="Times New Roman"/>
                <w:color w:val="auto"/>
                <w:sz w:val="21"/>
                <w:szCs w:val="21"/>
                <w:highlight w:val="none"/>
              </w:rPr>
              <w:t>电加热量：6kW，</w:t>
            </w:r>
            <w:r>
              <w:rPr>
                <w:rFonts w:ascii="Times New Roman" w:hAnsi="Times New Roman"/>
                <w:color w:val="auto"/>
                <w:sz w:val="21"/>
                <w:szCs w:val="21"/>
                <w:highlight w:val="none"/>
              </w:rPr>
              <w:t>功率：</w:t>
            </w:r>
            <w:r>
              <w:rPr>
                <w:rFonts w:hint="eastAsia" w:ascii="Times New Roman" w:hAnsi="Times New Roman"/>
                <w:color w:val="auto"/>
                <w:sz w:val="21"/>
                <w:szCs w:val="21"/>
                <w:highlight w:val="none"/>
              </w:rPr>
              <w:t>6</w:t>
            </w:r>
            <w:r>
              <w:rPr>
                <w:rFonts w:ascii="Times New Roman" w:hAnsi="Times New Roman"/>
                <w:color w:val="auto"/>
                <w:sz w:val="21"/>
                <w:szCs w:val="21"/>
                <w:highlight w:val="none"/>
              </w:rPr>
              <w:t>kW，电源：380V，50HZ，每台冷媒管长度约</w:t>
            </w:r>
            <w:r>
              <w:rPr>
                <w:rFonts w:hint="eastAsia" w:ascii="Times New Roman" w:hAnsi="Times New Roman"/>
                <w:color w:val="auto"/>
                <w:sz w:val="21"/>
                <w:szCs w:val="21"/>
                <w:highlight w:val="none"/>
              </w:rPr>
              <w:t>8</w:t>
            </w:r>
            <w:r>
              <w:rPr>
                <w:rFonts w:ascii="Times New Roman" w:hAnsi="Times New Roman"/>
                <w:color w:val="auto"/>
                <w:sz w:val="21"/>
                <w:szCs w:val="21"/>
                <w:highlight w:val="none"/>
              </w:rPr>
              <w:t>m，</w:t>
            </w:r>
            <w:r>
              <w:rPr>
                <w:rFonts w:hint="eastAsia" w:ascii="Times New Roman" w:hAnsi="Times New Roman"/>
                <w:color w:val="auto"/>
                <w:sz w:val="21"/>
                <w:szCs w:val="21"/>
                <w:highlight w:val="none"/>
              </w:rPr>
              <w:t>单台</w:t>
            </w:r>
            <w:r>
              <w:rPr>
                <w:rFonts w:ascii="Times New Roman" w:hAnsi="Times New Roman"/>
                <w:color w:val="auto"/>
                <w:sz w:val="21"/>
                <w:szCs w:val="21"/>
                <w:highlight w:val="none"/>
              </w:rPr>
              <w:t>空调外机基础：</w:t>
            </w:r>
            <w:r>
              <w:rPr>
                <w:rFonts w:hint="eastAsia" w:ascii="Times New Roman" w:hAnsi="Times New Roman"/>
                <w:color w:val="auto"/>
                <w:sz w:val="21"/>
                <w:szCs w:val="21"/>
                <w:highlight w:val="none"/>
              </w:rPr>
              <w:t>15</w:t>
            </w:r>
            <w:r>
              <w:rPr>
                <w:rFonts w:ascii="Times New Roman" w:hAnsi="Times New Roman"/>
                <w:color w:val="auto"/>
                <w:sz w:val="21"/>
                <w:szCs w:val="21"/>
                <w:highlight w:val="none"/>
              </w:rPr>
              <w:t>00×1</w:t>
            </w:r>
            <w:r>
              <w:rPr>
                <w:rFonts w:hint="eastAsia" w:ascii="Times New Roman" w:hAnsi="Times New Roman"/>
                <w:color w:val="auto"/>
                <w:sz w:val="21"/>
                <w:szCs w:val="21"/>
                <w:highlight w:val="none"/>
              </w:rPr>
              <w:t>2</w:t>
            </w:r>
            <w:r>
              <w:rPr>
                <w:rFonts w:ascii="Times New Roman" w:hAnsi="Times New Roman"/>
                <w:color w:val="auto"/>
                <w:sz w:val="21"/>
                <w:szCs w:val="21"/>
                <w:highlight w:val="none"/>
              </w:rPr>
              <w:t>00×300(H)</w:t>
            </w:r>
          </w:p>
        </w:tc>
        <w:tc>
          <w:tcPr>
            <w:tcW w:w="708" w:type="dxa"/>
            <w:vAlign w:val="center"/>
          </w:tcPr>
          <w:p w14:paraId="72EBF1EE">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w:t>
            </w:r>
          </w:p>
        </w:tc>
        <w:tc>
          <w:tcPr>
            <w:tcW w:w="1733" w:type="dxa"/>
            <w:vAlign w:val="center"/>
          </w:tcPr>
          <w:p w14:paraId="60AD1964">
            <w:pPr>
              <w:numPr>
                <w:ilvl w:val="0"/>
                <w:numId w:val="14"/>
              </w:num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#1号机二</w:t>
            </w:r>
            <w:r>
              <w:rPr>
                <w:rFonts w:ascii="Times New Roman" w:hAnsi="Times New Roman"/>
                <w:color w:val="auto"/>
                <w:sz w:val="21"/>
                <w:szCs w:val="21"/>
                <w:highlight w:val="none"/>
              </w:rPr>
              <w:t>楼</w:t>
            </w:r>
            <w:r>
              <w:rPr>
                <w:rFonts w:hint="eastAsia" w:ascii="Times New Roman" w:hAnsi="Times New Roman"/>
                <w:color w:val="auto"/>
                <w:sz w:val="21"/>
                <w:szCs w:val="21"/>
                <w:highlight w:val="none"/>
              </w:rPr>
              <w:t>等离子PC室2</w:t>
            </w:r>
            <w:r>
              <w:rPr>
                <w:rFonts w:ascii="Times New Roman" w:hAnsi="Times New Roman"/>
                <w:color w:val="auto"/>
                <w:sz w:val="21"/>
                <w:szCs w:val="21"/>
                <w:highlight w:val="none"/>
              </w:rPr>
              <w:t>台</w:t>
            </w:r>
          </w:p>
          <w:p w14:paraId="6BB3FAC0">
            <w:pPr>
              <w:numPr>
                <w:ilvl w:val="0"/>
                <w:numId w:val="14"/>
              </w:num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#2号机二</w:t>
            </w:r>
            <w:r>
              <w:rPr>
                <w:rFonts w:ascii="Times New Roman" w:hAnsi="Times New Roman"/>
                <w:color w:val="auto"/>
                <w:sz w:val="21"/>
                <w:szCs w:val="21"/>
                <w:highlight w:val="none"/>
              </w:rPr>
              <w:t>楼</w:t>
            </w:r>
            <w:r>
              <w:rPr>
                <w:rFonts w:hint="eastAsia" w:ascii="Times New Roman" w:hAnsi="Times New Roman"/>
                <w:color w:val="auto"/>
                <w:sz w:val="21"/>
                <w:szCs w:val="21"/>
                <w:highlight w:val="none"/>
              </w:rPr>
              <w:t>等离子PC室2</w:t>
            </w:r>
            <w:r>
              <w:rPr>
                <w:rFonts w:ascii="Times New Roman" w:hAnsi="Times New Roman"/>
                <w:color w:val="auto"/>
                <w:sz w:val="21"/>
                <w:szCs w:val="21"/>
                <w:highlight w:val="none"/>
              </w:rPr>
              <w:t>台</w:t>
            </w:r>
          </w:p>
          <w:p w14:paraId="72A78764">
            <w:pPr>
              <w:pStyle w:val="2"/>
              <w:numPr>
                <w:ilvl w:val="0"/>
                <w:numId w:val="14"/>
              </w:numPr>
              <w:rPr>
                <w:color w:val="auto"/>
                <w:highlight w:val="none"/>
              </w:rPr>
            </w:pPr>
          </w:p>
        </w:tc>
      </w:tr>
      <w:tr w14:paraId="799B6BA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6E2556F">
            <w:pPr>
              <w:tabs>
                <w:tab w:val="left" w:pos="425"/>
              </w:tabs>
              <w:spacing w:line="240" w:lineRule="atLeast"/>
              <w:jc w:val="center"/>
              <w:rPr>
                <w:rFonts w:ascii="Times New Roman" w:hAnsi="Times New Roman"/>
                <w:color w:val="auto"/>
                <w:sz w:val="21"/>
                <w:szCs w:val="21"/>
                <w:highlight w:val="none"/>
              </w:rPr>
            </w:pPr>
          </w:p>
        </w:tc>
        <w:tc>
          <w:tcPr>
            <w:tcW w:w="1641" w:type="dxa"/>
            <w:vAlign w:val="center"/>
          </w:tcPr>
          <w:p w14:paraId="33F44A35">
            <w:pPr>
              <w:tabs>
                <w:tab w:val="left" w:pos="425"/>
              </w:tabs>
              <w:spacing w:line="240" w:lineRule="atLeast"/>
              <w:rPr>
                <w:rFonts w:ascii="Times New Roman" w:hAnsi="Times New Roman"/>
                <w:b/>
                <w:color w:val="auto"/>
                <w:sz w:val="21"/>
                <w:szCs w:val="21"/>
                <w:highlight w:val="none"/>
              </w:rPr>
            </w:pPr>
            <w:r>
              <w:rPr>
                <w:rFonts w:hint="eastAsia" w:ascii="Times New Roman" w:hAnsi="Times New Roman"/>
                <w:b/>
                <w:color w:val="auto"/>
                <w:sz w:val="21"/>
                <w:szCs w:val="21"/>
                <w:highlight w:val="none"/>
              </w:rPr>
              <w:t>集控楼</w:t>
            </w:r>
          </w:p>
        </w:tc>
        <w:tc>
          <w:tcPr>
            <w:tcW w:w="3969" w:type="dxa"/>
            <w:vAlign w:val="center"/>
          </w:tcPr>
          <w:p w14:paraId="3DCFA6A6">
            <w:pPr>
              <w:tabs>
                <w:tab w:val="left" w:pos="425"/>
              </w:tabs>
              <w:spacing w:line="240" w:lineRule="atLeast"/>
              <w:rPr>
                <w:rFonts w:ascii="Times New Roman" w:hAnsi="Times New Roman"/>
                <w:color w:val="auto"/>
                <w:sz w:val="21"/>
                <w:szCs w:val="21"/>
                <w:highlight w:val="none"/>
              </w:rPr>
            </w:pPr>
          </w:p>
        </w:tc>
        <w:tc>
          <w:tcPr>
            <w:tcW w:w="708" w:type="dxa"/>
            <w:vAlign w:val="center"/>
          </w:tcPr>
          <w:p w14:paraId="62390E83">
            <w:pPr>
              <w:tabs>
                <w:tab w:val="left" w:pos="425"/>
              </w:tabs>
              <w:spacing w:line="240" w:lineRule="atLeast"/>
              <w:jc w:val="center"/>
              <w:rPr>
                <w:rFonts w:ascii="Times New Roman" w:hAnsi="Times New Roman"/>
                <w:color w:val="auto"/>
                <w:sz w:val="21"/>
                <w:szCs w:val="21"/>
                <w:highlight w:val="none"/>
              </w:rPr>
            </w:pPr>
          </w:p>
        </w:tc>
        <w:tc>
          <w:tcPr>
            <w:tcW w:w="1733" w:type="dxa"/>
            <w:vAlign w:val="center"/>
          </w:tcPr>
          <w:p w14:paraId="41EE9A1F">
            <w:pPr>
              <w:tabs>
                <w:tab w:val="left" w:pos="425"/>
              </w:tabs>
              <w:spacing w:line="240" w:lineRule="atLeast"/>
              <w:rPr>
                <w:rFonts w:ascii="Times New Roman" w:hAnsi="Times New Roman"/>
                <w:color w:val="auto"/>
                <w:sz w:val="21"/>
                <w:szCs w:val="21"/>
                <w:highlight w:val="none"/>
              </w:rPr>
            </w:pPr>
          </w:p>
        </w:tc>
      </w:tr>
      <w:tr w14:paraId="401E3FE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A7CED8F">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8</w:t>
            </w:r>
          </w:p>
        </w:tc>
        <w:tc>
          <w:tcPr>
            <w:tcW w:w="1641" w:type="dxa"/>
            <w:vAlign w:val="center"/>
          </w:tcPr>
          <w:p w14:paraId="05B25A59">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2640C22E">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单冷立柜式，风量：5400m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/h，冷量：27.6kW，</w:t>
            </w:r>
            <w:r>
              <w:rPr>
                <w:rFonts w:hint="eastAsia" w:ascii="Times New Roman" w:hAnsi="Times New Roman"/>
                <w:color w:val="auto"/>
                <w:sz w:val="21"/>
                <w:szCs w:val="21"/>
                <w:highlight w:val="none"/>
              </w:rPr>
              <w:t>电加热：12</w:t>
            </w:r>
            <w:r>
              <w:rPr>
                <w:rFonts w:ascii="Times New Roman" w:hAnsi="Times New Roman"/>
                <w:color w:val="auto"/>
                <w:sz w:val="21"/>
                <w:szCs w:val="21"/>
                <w:highlight w:val="none"/>
              </w:rPr>
              <w:t>kW</w:t>
            </w:r>
            <w:r>
              <w:rPr>
                <w:rFonts w:hint="eastAsia" w:ascii="Times New Roman" w:hAnsi="Times New Roman"/>
                <w:color w:val="auto"/>
                <w:sz w:val="21"/>
                <w:szCs w:val="21"/>
                <w:highlight w:val="none"/>
              </w:rPr>
              <w:t>；制冷</w:t>
            </w:r>
            <w:r>
              <w:rPr>
                <w:rFonts w:ascii="Times New Roman" w:hAnsi="Times New Roman"/>
                <w:color w:val="auto"/>
                <w:sz w:val="21"/>
                <w:szCs w:val="21"/>
                <w:highlight w:val="none"/>
              </w:rPr>
              <w:t>功率：10kW，电源：380V，50Hz，空调外机基础：1200×1000×300(H)</w:t>
            </w:r>
          </w:p>
        </w:tc>
        <w:tc>
          <w:tcPr>
            <w:tcW w:w="708" w:type="dxa"/>
            <w:vAlign w:val="center"/>
          </w:tcPr>
          <w:p w14:paraId="1D661AE1">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w:t>
            </w:r>
          </w:p>
        </w:tc>
        <w:tc>
          <w:tcPr>
            <w:tcW w:w="1733" w:type="dxa"/>
            <w:vAlign w:val="center"/>
          </w:tcPr>
          <w:p w14:paraId="7121FE1B">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一楼公用配电室</w:t>
            </w:r>
            <w:r>
              <w:rPr>
                <w:rFonts w:ascii="Times New Roman" w:hAnsi="Times New Roman"/>
                <w:color w:val="auto"/>
                <w:sz w:val="21"/>
                <w:szCs w:val="21"/>
                <w:highlight w:val="none"/>
              </w:rPr>
              <w:t>2</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每台冷媒管长度</w:t>
            </w:r>
            <w:r>
              <w:rPr>
                <w:rFonts w:hint="eastAsia" w:ascii="Times New Roman" w:hAnsi="Times New Roman"/>
                <w:color w:val="auto"/>
                <w:sz w:val="21"/>
                <w:szCs w:val="21"/>
                <w:highlight w:val="none"/>
              </w:rPr>
              <w:t>约10</w:t>
            </w:r>
            <w:r>
              <w:rPr>
                <w:rFonts w:ascii="Times New Roman" w:hAnsi="Times New Roman"/>
                <w:color w:val="auto"/>
                <w:sz w:val="21"/>
                <w:szCs w:val="21"/>
                <w:highlight w:val="none"/>
              </w:rPr>
              <w:t>m</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仪表架间</w:t>
            </w:r>
            <w:r>
              <w:rPr>
                <w:rFonts w:hint="eastAsia" w:ascii="Times New Roman" w:hAnsi="Times New Roman"/>
                <w:color w:val="auto"/>
                <w:sz w:val="21"/>
                <w:szCs w:val="21"/>
                <w:highlight w:val="none"/>
              </w:rPr>
              <w:t>1（</w:t>
            </w:r>
            <w:r>
              <w:rPr>
                <w:rFonts w:ascii="Times New Roman" w:hAnsi="Times New Roman"/>
                <w:color w:val="auto"/>
                <w:sz w:val="21"/>
                <w:szCs w:val="21"/>
                <w:highlight w:val="none"/>
              </w:rPr>
              <w:t>冷媒管长度</w:t>
            </w:r>
            <w:r>
              <w:rPr>
                <w:rFonts w:hint="eastAsia" w:ascii="Times New Roman" w:hAnsi="Times New Roman"/>
                <w:color w:val="auto"/>
                <w:sz w:val="21"/>
                <w:szCs w:val="21"/>
                <w:highlight w:val="none"/>
              </w:rPr>
              <w:t>约1</w:t>
            </w:r>
            <w:r>
              <w:rPr>
                <w:rFonts w:ascii="Times New Roman" w:hAnsi="Times New Roman"/>
                <w:color w:val="auto"/>
                <w:sz w:val="21"/>
                <w:szCs w:val="21"/>
                <w:highlight w:val="none"/>
              </w:rPr>
              <w:t>5m</w:t>
            </w:r>
            <w:r>
              <w:rPr>
                <w:rFonts w:hint="eastAsia" w:ascii="Times New Roman" w:hAnsi="Times New Roman"/>
                <w:color w:val="auto"/>
                <w:sz w:val="21"/>
                <w:szCs w:val="21"/>
                <w:highlight w:val="none"/>
              </w:rPr>
              <w:t>）</w:t>
            </w:r>
          </w:p>
        </w:tc>
      </w:tr>
      <w:tr w14:paraId="7FC3182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3856E22">
            <w:pPr>
              <w:tabs>
                <w:tab w:val="left" w:pos="425"/>
              </w:tabs>
              <w:spacing w:line="240" w:lineRule="atLeast"/>
              <w:jc w:val="center"/>
              <w:rPr>
                <w:rFonts w:ascii="Times New Roman" w:hAnsi="Times New Roman"/>
                <w:color w:val="auto"/>
                <w:sz w:val="21"/>
                <w:szCs w:val="21"/>
                <w:highlight w:val="none"/>
              </w:rPr>
            </w:pPr>
          </w:p>
        </w:tc>
        <w:tc>
          <w:tcPr>
            <w:tcW w:w="1641" w:type="dxa"/>
            <w:vAlign w:val="center"/>
          </w:tcPr>
          <w:p w14:paraId="10DEEE90">
            <w:pPr>
              <w:tabs>
                <w:tab w:val="left" w:pos="425"/>
              </w:tabs>
              <w:spacing w:line="240" w:lineRule="atLeast"/>
              <w:rPr>
                <w:rFonts w:ascii="Times New Roman" w:hAnsi="Times New Roman"/>
                <w:color w:val="auto"/>
                <w:sz w:val="21"/>
                <w:szCs w:val="21"/>
                <w:highlight w:val="none"/>
              </w:rPr>
            </w:pPr>
            <w:r>
              <w:rPr>
                <w:rFonts w:hint="eastAsia" w:ascii="Times New Roman" w:hAnsi="Times New Roman"/>
                <w:b/>
                <w:color w:val="auto"/>
                <w:sz w:val="21"/>
                <w:szCs w:val="21"/>
                <w:highlight w:val="none"/>
              </w:rPr>
              <w:t>网络</w:t>
            </w:r>
            <w:r>
              <w:rPr>
                <w:rFonts w:ascii="Times New Roman" w:hAnsi="Times New Roman"/>
                <w:b/>
                <w:color w:val="auto"/>
                <w:sz w:val="21"/>
                <w:szCs w:val="21"/>
                <w:highlight w:val="none"/>
              </w:rPr>
              <w:t>继电器室</w:t>
            </w:r>
          </w:p>
        </w:tc>
        <w:tc>
          <w:tcPr>
            <w:tcW w:w="3969" w:type="dxa"/>
            <w:vAlign w:val="center"/>
          </w:tcPr>
          <w:p w14:paraId="5372C67B">
            <w:pPr>
              <w:tabs>
                <w:tab w:val="left" w:pos="425"/>
              </w:tabs>
              <w:spacing w:line="240" w:lineRule="atLeast"/>
              <w:rPr>
                <w:rFonts w:ascii="Times New Roman" w:hAnsi="Times New Roman"/>
                <w:color w:val="auto"/>
                <w:sz w:val="21"/>
                <w:szCs w:val="21"/>
                <w:highlight w:val="none"/>
              </w:rPr>
            </w:pPr>
          </w:p>
        </w:tc>
        <w:tc>
          <w:tcPr>
            <w:tcW w:w="708" w:type="dxa"/>
            <w:vAlign w:val="center"/>
          </w:tcPr>
          <w:p w14:paraId="7535310D">
            <w:pPr>
              <w:tabs>
                <w:tab w:val="left" w:pos="425"/>
              </w:tabs>
              <w:spacing w:line="240" w:lineRule="atLeast"/>
              <w:jc w:val="center"/>
              <w:rPr>
                <w:rFonts w:ascii="Times New Roman" w:hAnsi="Times New Roman"/>
                <w:color w:val="auto"/>
                <w:sz w:val="21"/>
                <w:szCs w:val="21"/>
                <w:highlight w:val="none"/>
              </w:rPr>
            </w:pPr>
          </w:p>
        </w:tc>
        <w:tc>
          <w:tcPr>
            <w:tcW w:w="1733" w:type="dxa"/>
            <w:vAlign w:val="center"/>
          </w:tcPr>
          <w:p w14:paraId="14A7ADCC">
            <w:pPr>
              <w:tabs>
                <w:tab w:val="left" w:pos="425"/>
              </w:tabs>
              <w:spacing w:line="240" w:lineRule="atLeast"/>
              <w:rPr>
                <w:rFonts w:ascii="Times New Roman" w:hAnsi="Times New Roman"/>
                <w:color w:val="auto"/>
                <w:sz w:val="21"/>
                <w:szCs w:val="21"/>
                <w:highlight w:val="none"/>
              </w:rPr>
            </w:pPr>
          </w:p>
        </w:tc>
      </w:tr>
      <w:tr w14:paraId="44FCA7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A81FD48">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9</w:t>
            </w:r>
          </w:p>
        </w:tc>
        <w:tc>
          <w:tcPr>
            <w:tcW w:w="1641" w:type="dxa"/>
            <w:vAlign w:val="center"/>
          </w:tcPr>
          <w:p w14:paraId="67DEBC0C">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66E1132A">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单冷立柜式，</w:t>
            </w:r>
            <w:r>
              <w:rPr>
                <w:rFonts w:hint="eastAsia" w:ascii="Times New Roman" w:hAnsi="Times New Roman"/>
                <w:color w:val="auto"/>
                <w:sz w:val="21"/>
                <w:szCs w:val="21"/>
                <w:highlight w:val="none"/>
              </w:rPr>
              <w:t>侧送风，</w:t>
            </w:r>
            <w:r>
              <w:rPr>
                <w:rFonts w:ascii="Times New Roman" w:hAnsi="Times New Roman"/>
                <w:color w:val="auto"/>
                <w:sz w:val="21"/>
                <w:szCs w:val="21"/>
                <w:highlight w:val="none"/>
              </w:rPr>
              <w:t>风量：2000m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/h，冷量：10.5kW，</w:t>
            </w:r>
            <w:r>
              <w:rPr>
                <w:rFonts w:hint="eastAsia" w:ascii="Times New Roman" w:hAnsi="Times New Roman"/>
                <w:color w:val="auto"/>
                <w:sz w:val="21"/>
                <w:szCs w:val="21"/>
                <w:highlight w:val="none"/>
              </w:rPr>
              <w:t>电加热：</w:t>
            </w:r>
            <w:r>
              <w:rPr>
                <w:rFonts w:ascii="Times New Roman" w:hAnsi="Times New Roman"/>
                <w:color w:val="auto"/>
                <w:sz w:val="21"/>
                <w:szCs w:val="21"/>
                <w:highlight w:val="none"/>
              </w:rPr>
              <w:t>6kW</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功率：3.8kW，电源：380V，50HZ，每台冷媒管长度约5m，空调外机基础：1100×1200×300(H)</w:t>
            </w:r>
          </w:p>
        </w:tc>
        <w:tc>
          <w:tcPr>
            <w:tcW w:w="708" w:type="dxa"/>
            <w:vAlign w:val="center"/>
          </w:tcPr>
          <w:p w14:paraId="63A9274B">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7</w:t>
            </w:r>
          </w:p>
        </w:tc>
        <w:tc>
          <w:tcPr>
            <w:tcW w:w="1733" w:type="dxa"/>
            <w:vAlign w:val="center"/>
          </w:tcPr>
          <w:p w14:paraId="6B555DCE">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继电器室4台</w:t>
            </w:r>
            <w:r>
              <w:rPr>
                <w:rFonts w:ascii="Times New Roman" w:hAnsi="Times New Roman"/>
                <w:color w:val="auto"/>
                <w:sz w:val="21"/>
                <w:szCs w:val="21"/>
                <w:highlight w:val="none"/>
              </w:rPr>
              <w:t>；</w:t>
            </w:r>
            <w:r>
              <w:rPr>
                <w:rFonts w:hint="eastAsia" w:ascii="Times New Roman" w:hAnsi="Times New Roman"/>
                <w:color w:val="auto"/>
                <w:sz w:val="21"/>
                <w:szCs w:val="21"/>
                <w:highlight w:val="none"/>
              </w:rPr>
              <w:t>UPS及</w:t>
            </w:r>
            <w:r>
              <w:rPr>
                <w:rFonts w:ascii="Times New Roman" w:hAnsi="Times New Roman"/>
                <w:color w:val="auto"/>
                <w:sz w:val="21"/>
                <w:szCs w:val="21"/>
                <w:highlight w:val="none"/>
              </w:rPr>
              <w:t>网控</w:t>
            </w:r>
            <w:r>
              <w:rPr>
                <w:rFonts w:hint="eastAsia" w:ascii="Times New Roman" w:hAnsi="Times New Roman"/>
                <w:color w:val="auto"/>
                <w:sz w:val="21"/>
                <w:szCs w:val="21"/>
                <w:highlight w:val="none"/>
              </w:rPr>
              <w:t>MCC室</w:t>
            </w:r>
            <w:r>
              <w:rPr>
                <w:rFonts w:ascii="Times New Roman" w:hAnsi="Times New Roman"/>
                <w:color w:val="auto"/>
                <w:sz w:val="21"/>
                <w:szCs w:val="21"/>
                <w:highlight w:val="none"/>
              </w:rPr>
              <w:t>2台</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通信机房</w:t>
            </w:r>
            <w:r>
              <w:rPr>
                <w:rFonts w:hint="eastAsia" w:ascii="Times New Roman" w:hAnsi="Times New Roman"/>
                <w:color w:val="auto"/>
                <w:sz w:val="21"/>
                <w:szCs w:val="21"/>
                <w:highlight w:val="none"/>
              </w:rPr>
              <w:t>1台</w:t>
            </w:r>
          </w:p>
        </w:tc>
      </w:tr>
      <w:tr w14:paraId="04FB5C6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BBEB9B2">
            <w:pPr>
              <w:tabs>
                <w:tab w:val="left" w:pos="425"/>
              </w:tabs>
              <w:spacing w:line="240" w:lineRule="atLeast"/>
              <w:jc w:val="center"/>
              <w:rPr>
                <w:rFonts w:ascii="Times New Roman" w:hAnsi="Times New Roman"/>
                <w:color w:val="auto"/>
                <w:sz w:val="21"/>
                <w:szCs w:val="21"/>
                <w:highlight w:val="none"/>
              </w:rPr>
            </w:pPr>
          </w:p>
        </w:tc>
        <w:tc>
          <w:tcPr>
            <w:tcW w:w="1641" w:type="dxa"/>
            <w:vAlign w:val="center"/>
          </w:tcPr>
          <w:p w14:paraId="4EE6A10E">
            <w:pPr>
              <w:tabs>
                <w:tab w:val="left" w:pos="425"/>
              </w:tabs>
              <w:spacing w:line="240" w:lineRule="atLeast"/>
              <w:rPr>
                <w:rFonts w:ascii="Times New Roman" w:hAnsi="Times New Roman"/>
                <w:color w:val="auto"/>
                <w:sz w:val="21"/>
                <w:szCs w:val="21"/>
                <w:highlight w:val="none"/>
              </w:rPr>
            </w:pPr>
            <w:r>
              <w:rPr>
                <w:rFonts w:hint="eastAsia" w:ascii="Times New Roman" w:hAnsi="Times New Roman"/>
                <w:b/>
                <w:color w:val="auto"/>
                <w:sz w:val="21"/>
                <w:szCs w:val="21"/>
                <w:highlight w:val="none"/>
              </w:rPr>
              <w:t>T3转运站</w:t>
            </w:r>
          </w:p>
        </w:tc>
        <w:tc>
          <w:tcPr>
            <w:tcW w:w="3969" w:type="dxa"/>
            <w:vAlign w:val="center"/>
          </w:tcPr>
          <w:p w14:paraId="00BD6331">
            <w:pPr>
              <w:tabs>
                <w:tab w:val="left" w:pos="425"/>
              </w:tabs>
              <w:spacing w:line="240" w:lineRule="atLeast"/>
              <w:rPr>
                <w:rFonts w:ascii="Times New Roman" w:hAnsi="Times New Roman"/>
                <w:color w:val="auto"/>
                <w:sz w:val="21"/>
                <w:szCs w:val="21"/>
                <w:highlight w:val="none"/>
              </w:rPr>
            </w:pPr>
          </w:p>
        </w:tc>
        <w:tc>
          <w:tcPr>
            <w:tcW w:w="708" w:type="dxa"/>
            <w:vAlign w:val="center"/>
          </w:tcPr>
          <w:p w14:paraId="7C92FEC0">
            <w:pPr>
              <w:tabs>
                <w:tab w:val="left" w:pos="425"/>
              </w:tabs>
              <w:spacing w:line="240" w:lineRule="atLeast"/>
              <w:jc w:val="center"/>
              <w:rPr>
                <w:rFonts w:ascii="Times New Roman" w:hAnsi="Times New Roman"/>
                <w:color w:val="auto"/>
                <w:sz w:val="21"/>
                <w:szCs w:val="21"/>
                <w:highlight w:val="none"/>
              </w:rPr>
            </w:pPr>
          </w:p>
        </w:tc>
        <w:tc>
          <w:tcPr>
            <w:tcW w:w="1733" w:type="dxa"/>
            <w:vAlign w:val="center"/>
          </w:tcPr>
          <w:p w14:paraId="2E44158C">
            <w:pPr>
              <w:tabs>
                <w:tab w:val="left" w:pos="425"/>
              </w:tabs>
              <w:spacing w:line="240" w:lineRule="atLeast"/>
              <w:rPr>
                <w:rFonts w:ascii="Times New Roman" w:hAnsi="Times New Roman"/>
                <w:color w:val="auto"/>
                <w:sz w:val="21"/>
                <w:szCs w:val="21"/>
                <w:highlight w:val="none"/>
              </w:rPr>
            </w:pPr>
          </w:p>
        </w:tc>
      </w:tr>
      <w:tr w14:paraId="409F22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A139169">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10</w:t>
            </w:r>
          </w:p>
        </w:tc>
        <w:tc>
          <w:tcPr>
            <w:tcW w:w="1641" w:type="dxa"/>
            <w:vAlign w:val="center"/>
          </w:tcPr>
          <w:p w14:paraId="1BBE4E60">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单元式空调机</w:t>
            </w:r>
          </w:p>
        </w:tc>
        <w:tc>
          <w:tcPr>
            <w:tcW w:w="3969" w:type="dxa"/>
            <w:vAlign w:val="center"/>
          </w:tcPr>
          <w:p w14:paraId="6ED17B8F">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单冷立柜式，</w:t>
            </w:r>
            <w:r>
              <w:rPr>
                <w:rFonts w:hint="eastAsia" w:ascii="Times New Roman" w:hAnsi="Times New Roman"/>
                <w:color w:val="auto"/>
                <w:sz w:val="21"/>
                <w:szCs w:val="21"/>
                <w:highlight w:val="none"/>
              </w:rPr>
              <w:t>侧送风，</w:t>
            </w:r>
            <w:r>
              <w:rPr>
                <w:rFonts w:ascii="Times New Roman" w:hAnsi="Times New Roman"/>
                <w:color w:val="auto"/>
                <w:sz w:val="21"/>
                <w:szCs w:val="21"/>
                <w:highlight w:val="none"/>
              </w:rPr>
              <w:t>风量：</w:t>
            </w:r>
            <w:r>
              <w:rPr>
                <w:rFonts w:hint="eastAsia" w:ascii="Times New Roman" w:hAnsi="Times New Roman"/>
                <w:color w:val="auto"/>
                <w:sz w:val="21"/>
                <w:szCs w:val="21"/>
                <w:highlight w:val="none"/>
              </w:rPr>
              <w:t>4</w:t>
            </w:r>
            <w:r>
              <w:rPr>
                <w:rFonts w:ascii="Times New Roman" w:hAnsi="Times New Roman"/>
                <w:color w:val="auto"/>
                <w:sz w:val="21"/>
                <w:szCs w:val="21"/>
                <w:highlight w:val="none"/>
              </w:rPr>
              <w:t>100m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/h，冷量：22.1kW，</w:t>
            </w:r>
            <w:r>
              <w:rPr>
                <w:rFonts w:hint="eastAsia" w:ascii="Times New Roman" w:hAnsi="Times New Roman"/>
                <w:color w:val="auto"/>
                <w:sz w:val="21"/>
                <w:szCs w:val="21"/>
                <w:highlight w:val="none"/>
              </w:rPr>
              <w:t>电加热：12</w:t>
            </w:r>
            <w:r>
              <w:rPr>
                <w:rFonts w:ascii="Times New Roman" w:hAnsi="Times New Roman"/>
                <w:color w:val="auto"/>
                <w:sz w:val="21"/>
                <w:szCs w:val="21"/>
                <w:highlight w:val="none"/>
              </w:rPr>
              <w:t>kW</w:t>
            </w:r>
            <w:r>
              <w:rPr>
                <w:rFonts w:hint="eastAsia" w:ascii="Times New Roman" w:hAnsi="Times New Roman"/>
                <w:color w:val="auto"/>
                <w:sz w:val="21"/>
                <w:szCs w:val="21"/>
                <w:highlight w:val="none"/>
              </w:rPr>
              <w:t>；制冷</w:t>
            </w:r>
            <w:r>
              <w:rPr>
                <w:rFonts w:ascii="Times New Roman" w:hAnsi="Times New Roman"/>
                <w:color w:val="auto"/>
                <w:sz w:val="21"/>
                <w:szCs w:val="21"/>
                <w:highlight w:val="none"/>
              </w:rPr>
              <w:t>功率：</w:t>
            </w:r>
            <w:r>
              <w:rPr>
                <w:rFonts w:hint="eastAsia" w:ascii="Times New Roman" w:hAnsi="Times New Roman"/>
                <w:color w:val="auto"/>
                <w:sz w:val="21"/>
                <w:szCs w:val="21"/>
                <w:highlight w:val="none"/>
              </w:rPr>
              <w:t>8</w:t>
            </w:r>
            <w:r>
              <w:rPr>
                <w:rFonts w:ascii="Times New Roman" w:hAnsi="Times New Roman"/>
                <w:color w:val="auto"/>
                <w:sz w:val="21"/>
                <w:szCs w:val="21"/>
                <w:highlight w:val="none"/>
              </w:rPr>
              <w:t>.31kW，电源：380V，50Hz，空调外机基础：1200×1000×300(H)</w:t>
            </w:r>
          </w:p>
        </w:tc>
        <w:tc>
          <w:tcPr>
            <w:tcW w:w="708" w:type="dxa"/>
            <w:vAlign w:val="center"/>
          </w:tcPr>
          <w:p w14:paraId="757E101C">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w:t>
            </w:r>
          </w:p>
        </w:tc>
        <w:tc>
          <w:tcPr>
            <w:tcW w:w="1733" w:type="dxa"/>
            <w:vAlign w:val="center"/>
          </w:tcPr>
          <w:p w14:paraId="003D096C">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T</w:t>
            </w:r>
            <w:r>
              <w:rPr>
                <w:rFonts w:ascii="Times New Roman" w:hAnsi="Times New Roman"/>
                <w:color w:val="auto"/>
                <w:sz w:val="21"/>
                <w:szCs w:val="21"/>
                <w:highlight w:val="none"/>
              </w:rPr>
              <w:t>3</w:t>
            </w:r>
            <w:r>
              <w:rPr>
                <w:rFonts w:hint="eastAsia" w:ascii="Times New Roman" w:hAnsi="Times New Roman"/>
                <w:color w:val="auto"/>
                <w:sz w:val="21"/>
                <w:szCs w:val="21"/>
                <w:highlight w:val="none"/>
              </w:rPr>
              <w:t>转运站输煤P</w:t>
            </w:r>
            <w:r>
              <w:rPr>
                <w:rFonts w:ascii="Times New Roman" w:hAnsi="Times New Roman"/>
                <w:color w:val="auto"/>
                <w:sz w:val="21"/>
                <w:szCs w:val="21"/>
                <w:highlight w:val="none"/>
              </w:rPr>
              <w:t>C</w:t>
            </w:r>
            <w:r>
              <w:rPr>
                <w:rFonts w:hint="eastAsia" w:ascii="Times New Roman" w:hAnsi="Times New Roman"/>
                <w:color w:val="auto"/>
                <w:sz w:val="21"/>
                <w:szCs w:val="21"/>
                <w:highlight w:val="none"/>
              </w:rPr>
              <w:t>室</w:t>
            </w:r>
          </w:p>
        </w:tc>
      </w:tr>
      <w:tr w14:paraId="4624C50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3FA0BD8">
            <w:pPr>
              <w:tabs>
                <w:tab w:val="left" w:pos="425"/>
              </w:tabs>
              <w:spacing w:line="240" w:lineRule="atLeast"/>
              <w:jc w:val="center"/>
              <w:rPr>
                <w:rFonts w:ascii="Times New Roman" w:hAnsi="Times New Roman"/>
                <w:color w:val="auto"/>
                <w:sz w:val="21"/>
                <w:szCs w:val="21"/>
                <w:highlight w:val="none"/>
              </w:rPr>
            </w:pPr>
          </w:p>
        </w:tc>
        <w:tc>
          <w:tcPr>
            <w:tcW w:w="1641" w:type="dxa"/>
            <w:vAlign w:val="center"/>
          </w:tcPr>
          <w:p w14:paraId="1AA532D1">
            <w:pPr>
              <w:tabs>
                <w:tab w:val="left" w:pos="425"/>
              </w:tabs>
              <w:spacing w:line="240" w:lineRule="atLeast"/>
              <w:rPr>
                <w:rFonts w:ascii="Times New Roman" w:hAnsi="Times New Roman"/>
                <w:b/>
                <w:color w:val="auto"/>
                <w:sz w:val="21"/>
                <w:szCs w:val="21"/>
                <w:highlight w:val="none"/>
              </w:rPr>
            </w:pPr>
            <w:r>
              <w:rPr>
                <w:rFonts w:hint="eastAsia" w:ascii="Times New Roman" w:hAnsi="Times New Roman"/>
                <w:b/>
                <w:color w:val="auto"/>
                <w:sz w:val="21"/>
                <w:szCs w:val="21"/>
                <w:highlight w:val="none"/>
              </w:rPr>
              <w:t>送风机室</w:t>
            </w:r>
          </w:p>
        </w:tc>
        <w:tc>
          <w:tcPr>
            <w:tcW w:w="3969" w:type="dxa"/>
            <w:vAlign w:val="center"/>
          </w:tcPr>
          <w:p w14:paraId="4E9B2B21">
            <w:pPr>
              <w:tabs>
                <w:tab w:val="left" w:pos="425"/>
              </w:tabs>
              <w:spacing w:line="240" w:lineRule="atLeast"/>
              <w:rPr>
                <w:rFonts w:ascii="Times New Roman" w:hAnsi="Times New Roman"/>
                <w:color w:val="auto"/>
                <w:sz w:val="21"/>
                <w:szCs w:val="21"/>
                <w:highlight w:val="none"/>
              </w:rPr>
            </w:pPr>
          </w:p>
        </w:tc>
        <w:tc>
          <w:tcPr>
            <w:tcW w:w="708" w:type="dxa"/>
            <w:vAlign w:val="center"/>
          </w:tcPr>
          <w:p w14:paraId="31D27B76">
            <w:pPr>
              <w:tabs>
                <w:tab w:val="left" w:pos="425"/>
              </w:tabs>
              <w:spacing w:line="240" w:lineRule="atLeast"/>
              <w:jc w:val="center"/>
              <w:rPr>
                <w:rFonts w:ascii="Times New Roman" w:hAnsi="Times New Roman"/>
                <w:color w:val="auto"/>
                <w:sz w:val="21"/>
                <w:szCs w:val="21"/>
                <w:highlight w:val="none"/>
              </w:rPr>
            </w:pPr>
          </w:p>
        </w:tc>
        <w:tc>
          <w:tcPr>
            <w:tcW w:w="1733" w:type="dxa"/>
            <w:vAlign w:val="center"/>
          </w:tcPr>
          <w:p w14:paraId="72D73BF9">
            <w:pPr>
              <w:tabs>
                <w:tab w:val="left" w:pos="425"/>
              </w:tabs>
              <w:spacing w:line="240" w:lineRule="atLeast"/>
              <w:rPr>
                <w:rFonts w:ascii="Times New Roman" w:hAnsi="Times New Roman"/>
                <w:color w:val="auto"/>
                <w:sz w:val="21"/>
                <w:szCs w:val="21"/>
                <w:highlight w:val="none"/>
              </w:rPr>
            </w:pPr>
          </w:p>
        </w:tc>
      </w:tr>
      <w:tr w14:paraId="6F166FE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BA87ED5">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w:t>
            </w:r>
          </w:p>
        </w:tc>
        <w:tc>
          <w:tcPr>
            <w:tcW w:w="1641" w:type="dxa"/>
            <w:vAlign w:val="center"/>
          </w:tcPr>
          <w:p w14:paraId="5A167590">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2AA8FA64">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单冷立柜式，</w:t>
            </w:r>
            <w:r>
              <w:rPr>
                <w:rFonts w:hint="eastAsia" w:ascii="Times New Roman" w:hAnsi="Times New Roman"/>
                <w:color w:val="auto"/>
                <w:sz w:val="21"/>
                <w:szCs w:val="21"/>
                <w:highlight w:val="none"/>
              </w:rPr>
              <w:t>侧送风，</w:t>
            </w:r>
            <w:r>
              <w:rPr>
                <w:rFonts w:ascii="Times New Roman" w:hAnsi="Times New Roman"/>
                <w:color w:val="auto"/>
                <w:sz w:val="21"/>
                <w:szCs w:val="21"/>
                <w:highlight w:val="none"/>
              </w:rPr>
              <w:t>风量：2700m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/h，冷量：13.6kW，</w:t>
            </w:r>
            <w:r>
              <w:rPr>
                <w:rFonts w:hint="eastAsia" w:ascii="Times New Roman" w:hAnsi="Times New Roman"/>
                <w:color w:val="auto"/>
                <w:sz w:val="21"/>
                <w:szCs w:val="21"/>
                <w:highlight w:val="none"/>
              </w:rPr>
              <w:t>电加热：</w:t>
            </w:r>
            <w:r>
              <w:rPr>
                <w:rFonts w:ascii="Times New Roman" w:hAnsi="Times New Roman"/>
                <w:color w:val="auto"/>
                <w:sz w:val="21"/>
                <w:szCs w:val="21"/>
                <w:highlight w:val="none"/>
              </w:rPr>
              <w:t>8kW</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功率：5kW，电源：380V，50Hz，每台冷媒管长度约5m，空调外机基础：1050×900×300(H)</w:t>
            </w:r>
          </w:p>
        </w:tc>
        <w:tc>
          <w:tcPr>
            <w:tcW w:w="708" w:type="dxa"/>
            <w:vAlign w:val="center"/>
          </w:tcPr>
          <w:p w14:paraId="2F9AA971">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14</w:t>
            </w:r>
          </w:p>
        </w:tc>
        <w:tc>
          <w:tcPr>
            <w:tcW w:w="1733" w:type="dxa"/>
            <w:vAlign w:val="center"/>
          </w:tcPr>
          <w:p w14:paraId="5B632918">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w:t>
            </w:r>
            <w:r>
              <w:rPr>
                <w:rFonts w:ascii="Times New Roman" w:hAnsi="Times New Roman"/>
                <w:color w:val="auto"/>
                <w:sz w:val="21"/>
                <w:szCs w:val="21"/>
                <w:highlight w:val="none"/>
              </w:rPr>
              <w:t>1</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#2</w:t>
            </w:r>
            <w:r>
              <w:rPr>
                <w:rFonts w:hint="eastAsia" w:ascii="Times New Roman" w:hAnsi="Times New Roman"/>
                <w:color w:val="auto"/>
                <w:sz w:val="21"/>
                <w:szCs w:val="21"/>
                <w:highlight w:val="none"/>
              </w:rPr>
              <w:t>除尘器配电间各</w:t>
            </w:r>
            <w:r>
              <w:rPr>
                <w:rFonts w:ascii="Times New Roman" w:hAnsi="Times New Roman"/>
                <w:color w:val="auto"/>
                <w:sz w:val="21"/>
                <w:szCs w:val="21"/>
                <w:highlight w:val="none"/>
              </w:rPr>
              <w:t>6</w:t>
            </w:r>
            <w:r>
              <w:rPr>
                <w:rFonts w:hint="eastAsia" w:ascii="Times New Roman" w:hAnsi="Times New Roman"/>
                <w:color w:val="auto"/>
                <w:sz w:val="21"/>
                <w:szCs w:val="21"/>
                <w:highlight w:val="none"/>
              </w:rPr>
              <w:t>台</w:t>
            </w:r>
            <w:r>
              <w:rPr>
                <w:rFonts w:ascii="Times New Roman" w:hAnsi="Times New Roman"/>
                <w:color w:val="auto"/>
                <w:sz w:val="21"/>
                <w:szCs w:val="21"/>
                <w:highlight w:val="none"/>
              </w:rPr>
              <w:t>；</w:t>
            </w:r>
          </w:p>
          <w:p w14:paraId="062C5DC8">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w:t>
            </w:r>
            <w:r>
              <w:rPr>
                <w:rFonts w:ascii="Times New Roman" w:hAnsi="Times New Roman"/>
                <w:color w:val="auto"/>
                <w:sz w:val="21"/>
                <w:szCs w:val="21"/>
                <w:highlight w:val="none"/>
              </w:rPr>
              <w:t>1</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#2 I/O</w:t>
            </w:r>
            <w:r>
              <w:rPr>
                <w:rFonts w:hint="eastAsia" w:ascii="Times New Roman" w:hAnsi="Times New Roman"/>
                <w:color w:val="auto"/>
                <w:sz w:val="21"/>
                <w:szCs w:val="21"/>
                <w:highlight w:val="none"/>
              </w:rPr>
              <w:t>室各1</w:t>
            </w:r>
            <w:r>
              <w:rPr>
                <w:rFonts w:ascii="Times New Roman" w:hAnsi="Times New Roman"/>
                <w:color w:val="auto"/>
                <w:sz w:val="21"/>
                <w:szCs w:val="21"/>
                <w:highlight w:val="none"/>
              </w:rPr>
              <w:t>台</w:t>
            </w:r>
            <w:r>
              <w:rPr>
                <w:rFonts w:hint="eastAsia" w:ascii="Times New Roman" w:hAnsi="Times New Roman"/>
                <w:color w:val="auto"/>
                <w:sz w:val="21"/>
                <w:szCs w:val="21"/>
                <w:highlight w:val="none"/>
              </w:rPr>
              <w:t>；</w:t>
            </w:r>
          </w:p>
        </w:tc>
      </w:tr>
      <w:tr w14:paraId="0F2D8DC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ACF3413">
            <w:pPr>
              <w:tabs>
                <w:tab w:val="left" w:pos="425"/>
              </w:tabs>
              <w:spacing w:line="240" w:lineRule="atLeast"/>
              <w:jc w:val="center"/>
              <w:rPr>
                <w:rFonts w:ascii="Times New Roman" w:hAnsi="Times New Roman"/>
                <w:color w:val="auto"/>
                <w:sz w:val="21"/>
                <w:szCs w:val="21"/>
                <w:highlight w:val="none"/>
              </w:rPr>
            </w:pPr>
          </w:p>
        </w:tc>
        <w:tc>
          <w:tcPr>
            <w:tcW w:w="1641" w:type="dxa"/>
            <w:vAlign w:val="center"/>
          </w:tcPr>
          <w:p w14:paraId="0A0DAA3A">
            <w:pPr>
              <w:tabs>
                <w:tab w:val="left" w:pos="425"/>
              </w:tabs>
              <w:spacing w:line="240" w:lineRule="atLeast"/>
              <w:rPr>
                <w:rFonts w:ascii="Times New Roman" w:hAnsi="Times New Roman"/>
                <w:color w:val="auto"/>
                <w:sz w:val="21"/>
                <w:szCs w:val="21"/>
                <w:highlight w:val="none"/>
              </w:rPr>
            </w:pPr>
            <w:r>
              <w:rPr>
                <w:rFonts w:ascii="Times New Roman" w:hAnsi="Times New Roman"/>
                <w:b/>
                <w:color w:val="auto"/>
                <w:sz w:val="21"/>
                <w:szCs w:val="21"/>
                <w:highlight w:val="none"/>
              </w:rPr>
              <w:t>循环水泵房</w:t>
            </w:r>
          </w:p>
        </w:tc>
        <w:tc>
          <w:tcPr>
            <w:tcW w:w="3969" w:type="dxa"/>
            <w:vAlign w:val="center"/>
          </w:tcPr>
          <w:p w14:paraId="49482712">
            <w:pPr>
              <w:tabs>
                <w:tab w:val="left" w:pos="425"/>
              </w:tabs>
              <w:spacing w:line="240" w:lineRule="atLeast"/>
              <w:rPr>
                <w:rFonts w:ascii="Times New Roman" w:hAnsi="Times New Roman"/>
                <w:color w:val="auto"/>
                <w:sz w:val="21"/>
                <w:szCs w:val="21"/>
                <w:highlight w:val="none"/>
              </w:rPr>
            </w:pPr>
          </w:p>
        </w:tc>
        <w:tc>
          <w:tcPr>
            <w:tcW w:w="708" w:type="dxa"/>
            <w:vAlign w:val="center"/>
          </w:tcPr>
          <w:p w14:paraId="700FB9A0">
            <w:pPr>
              <w:tabs>
                <w:tab w:val="left" w:pos="425"/>
              </w:tabs>
              <w:spacing w:line="240" w:lineRule="atLeast"/>
              <w:jc w:val="center"/>
              <w:rPr>
                <w:rFonts w:ascii="Times New Roman" w:hAnsi="Times New Roman"/>
                <w:color w:val="auto"/>
                <w:sz w:val="21"/>
                <w:szCs w:val="21"/>
                <w:highlight w:val="none"/>
              </w:rPr>
            </w:pPr>
          </w:p>
        </w:tc>
        <w:tc>
          <w:tcPr>
            <w:tcW w:w="1733" w:type="dxa"/>
            <w:vAlign w:val="center"/>
          </w:tcPr>
          <w:p w14:paraId="26511208">
            <w:pPr>
              <w:tabs>
                <w:tab w:val="left" w:pos="425"/>
              </w:tabs>
              <w:spacing w:line="240" w:lineRule="atLeast"/>
              <w:rPr>
                <w:rFonts w:ascii="Times New Roman" w:hAnsi="Times New Roman"/>
                <w:color w:val="auto"/>
                <w:sz w:val="21"/>
                <w:szCs w:val="21"/>
                <w:highlight w:val="none"/>
              </w:rPr>
            </w:pPr>
          </w:p>
        </w:tc>
      </w:tr>
      <w:tr w14:paraId="0542DE5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1A3FE93">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w:t>
            </w:r>
          </w:p>
        </w:tc>
        <w:tc>
          <w:tcPr>
            <w:tcW w:w="1641" w:type="dxa"/>
            <w:vAlign w:val="center"/>
          </w:tcPr>
          <w:p w14:paraId="6B6A48F5">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677DCCFF">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单冷立柜式，</w:t>
            </w:r>
            <w:r>
              <w:rPr>
                <w:rFonts w:hint="eastAsia" w:ascii="Times New Roman" w:hAnsi="Times New Roman"/>
                <w:color w:val="auto"/>
                <w:sz w:val="21"/>
                <w:szCs w:val="21"/>
                <w:highlight w:val="none"/>
              </w:rPr>
              <w:t>侧送风，</w:t>
            </w:r>
            <w:r>
              <w:rPr>
                <w:rFonts w:ascii="Times New Roman" w:hAnsi="Times New Roman"/>
                <w:color w:val="auto"/>
                <w:sz w:val="21"/>
                <w:szCs w:val="21"/>
                <w:highlight w:val="none"/>
              </w:rPr>
              <w:t>风量：2000m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/h，冷量：10.5kW，</w:t>
            </w:r>
            <w:r>
              <w:rPr>
                <w:rFonts w:hint="eastAsia" w:ascii="Times New Roman" w:hAnsi="Times New Roman"/>
                <w:color w:val="auto"/>
                <w:sz w:val="21"/>
                <w:szCs w:val="21"/>
                <w:highlight w:val="none"/>
              </w:rPr>
              <w:t>电加热：</w:t>
            </w:r>
            <w:r>
              <w:rPr>
                <w:rFonts w:ascii="Times New Roman" w:hAnsi="Times New Roman"/>
                <w:color w:val="auto"/>
                <w:sz w:val="21"/>
                <w:szCs w:val="21"/>
                <w:highlight w:val="none"/>
              </w:rPr>
              <w:t>6kW</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功率：3.8kW，电源：380V，50Hz，空调外机基础：1100×1200×300(H)</w:t>
            </w:r>
          </w:p>
        </w:tc>
        <w:tc>
          <w:tcPr>
            <w:tcW w:w="708" w:type="dxa"/>
            <w:vAlign w:val="center"/>
          </w:tcPr>
          <w:p w14:paraId="602E455A">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3</w:t>
            </w:r>
          </w:p>
        </w:tc>
        <w:tc>
          <w:tcPr>
            <w:tcW w:w="1733" w:type="dxa"/>
            <w:vAlign w:val="center"/>
          </w:tcPr>
          <w:p w14:paraId="6A276B0E">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热控电子室</w:t>
            </w:r>
            <w:r>
              <w:rPr>
                <w:rFonts w:ascii="Times New Roman" w:hAnsi="Times New Roman"/>
                <w:color w:val="auto"/>
                <w:sz w:val="21"/>
                <w:szCs w:val="21"/>
                <w:highlight w:val="none"/>
              </w:rPr>
              <w:t>2</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每台冷媒管长度</w:t>
            </w:r>
            <w:r>
              <w:rPr>
                <w:rFonts w:hint="eastAsia" w:ascii="Times New Roman" w:hAnsi="Times New Roman"/>
                <w:color w:val="auto"/>
                <w:sz w:val="21"/>
                <w:szCs w:val="21"/>
                <w:highlight w:val="none"/>
              </w:rPr>
              <w:t>约</w:t>
            </w:r>
            <w:r>
              <w:rPr>
                <w:rFonts w:ascii="Times New Roman" w:hAnsi="Times New Roman"/>
                <w:color w:val="auto"/>
                <w:sz w:val="21"/>
                <w:szCs w:val="21"/>
                <w:highlight w:val="none"/>
              </w:rPr>
              <w:t>5m</w:t>
            </w:r>
            <w:r>
              <w:rPr>
                <w:rFonts w:hint="eastAsia" w:ascii="Times New Roman" w:hAnsi="Times New Roman"/>
                <w:color w:val="auto"/>
                <w:sz w:val="21"/>
                <w:szCs w:val="21"/>
                <w:highlight w:val="none"/>
              </w:rPr>
              <w:t>），加二氧化碳控制柜间1（</w:t>
            </w:r>
            <w:r>
              <w:rPr>
                <w:rFonts w:ascii="Times New Roman" w:hAnsi="Times New Roman"/>
                <w:color w:val="auto"/>
                <w:sz w:val="21"/>
                <w:szCs w:val="21"/>
                <w:highlight w:val="none"/>
              </w:rPr>
              <w:t>冷媒管长度</w:t>
            </w:r>
            <w:r>
              <w:rPr>
                <w:rFonts w:hint="eastAsia" w:ascii="Times New Roman" w:hAnsi="Times New Roman"/>
                <w:color w:val="auto"/>
                <w:sz w:val="21"/>
                <w:szCs w:val="21"/>
                <w:highlight w:val="none"/>
              </w:rPr>
              <w:t>约1</w:t>
            </w:r>
            <w:r>
              <w:rPr>
                <w:rFonts w:ascii="Times New Roman" w:hAnsi="Times New Roman"/>
                <w:color w:val="auto"/>
                <w:sz w:val="21"/>
                <w:szCs w:val="21"/>
                <w:highlight w:val="none"/>
              </w:rPr>
              <w:t>0m</w:t>
            </w:r>
            <w:r>
              <w:rPr>
                <w:rFonts w:hint="eastAsia" w:ascii="Times New Roman" w:hAnsi="Times New Roman"/>
                <w:color w:val="auto"/>
                <w:sz w:val="21"/>
                <w:szCs w:val="21"/>
                <w:highlight w:val="none"/>
              </w:rPr>
              <w:t>）</w:t>
            </w:r>
          </w:p>
        </w:tc>
      </w:tr>
      <w:tr w14:paraId="38CC023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1596D4C">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13</w:t>
            </w:r>
          </w:p>
        </w:tc>
        <w:tc>
          <w:tcPr>
            <w:tcW w:w="1641" w:type="dxa"/>
            <w:vAlign w:val="center"/>
          </w:tcPr>
          <w:p w14:paraId="0EC302CF">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6A4F7EF6">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单冷立柜式，</w:t>
            </w:r>
            <w:r>
              <w:rPr>
                <w:rFonts w:hint="eastAsia" w:ascii="Times New Roman" w:hAnsi="Times New Roman"/>
                <w:color w:val="auto"/>
                <w:sz w:val="21"/>
                <w:szCs w:val="21"/>
                <w:highlight w:val="none"/>
              </w:rPr>
              <w:t>侧送风，</w:t>
            </w:r>
            <w:r>
              <w:rPr>
                <w:rFonts w:ascii="Times New Roman" w:hAnsi="Times New Roman"/>
                <w:color w:val="auto"/>
                <w:sz w:val="21"/>
                <w:szCs w:val="21"/>
                <w:highlight w:val="none"/>
              </w:rPr>
              <w:t>风量：4500m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/h，冷量：22.1kW，</w:t>
            </w:r>
            <w:r>
              <w:rPr>
                <w:rFonts w:hint="eastAsia" w:ascii="Times New Roman" w:hAnsi="Times New Roman"/>
                <w:color w:val="auto"/>
                <w:sz w:val="21"/>
                <w:szCs w:val="21"/>
                <w:highlight w:val="none"/>
              </w:rPr>
              <w:t>电加热：</w:t>
            </w:r>
            <w:r>
              <w:rPr>
                <w:rFonts w:ascii="Times New Roman" w:hAnsi="Times New Roman"/>
                <w:color w:val="auto"/>
                <w:sz w:val="21"/>
                <w:szCs w:val="21"/>
                <w:highlight w:val="none"/>
              </w:rPr>
              <w:t>12kW</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功率：8.5kW，电源：380V，50Hz，每台冷媒管长度约5m，空调外机基础：1200×1300×300(H)</w:t>
            </w:r>
          </w:p>
        </w:tc>
        <w:tc>
          <w:tcPr>
            <w:tcW w:w="708" w:type="dxa"/>
            <w:vAlign w:val="center"/>
          </w:tcPr>
          <w:p w14:paraId="06C69350">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3</w:t>
            </w:r>
          </w:p>
        </w:tc>
        <w:tc>
          <w:tcPr>
            <w:tcW w:w="1733" w:type="dxa"/>
            <w:vAlign w:val="center"/>
          </w:tcPr>
          <w:p w14:paraId="0B0E25C7">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循环水低压配电室</w:t>
            </w:r>
            <w:r>
              <w:rPr>
                <w:rFonts w:ascii="Times New Roman" w:hAnsi="Times New Roman"/>
                <w:color w:val="auto"/>
                <w:sz w:val="21"/>
                <w:szCs w:val="21"/>
                <w:highlight w:val="none"/>
              </w:rPr>
              <w:t>3</w:t>
            </w:r>
            <w:r>
              <w:rPr>
                <w:rFonts w:hint="eastAsia" w:ascii="Times New Roman" w:hAnsi="Times New Roman"/>
                <w:color w:val="auto"/>
                <w:sz w:val="21"/>
                <w:szCs w:val="21"/>
                <w:highlight w:val="none"/>
              </w:rPr>
              <w:t xml:space="preserve">台 </w:t>
            </w:r>
          </w:p>
        </w:tc>
      </w:tr>
      <w:tr w14:paraId="2FFE091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57E8175">
            <w:pPr>
              <w:tabs>
                <w:tab w:val="left" w:pos="425"/>
              </w:tabs>
              <w:spacing w:line="240" w:lineRule="atLeast"/>
              <w:jc w:val="center"/>
              <w:rPr>
                <w:rFonts w:ascii="Times New Roman" w:hAnsi="Times New Roman"/>
                <w:color w:val="auto"/>
                <w:sz w:val="21"/>
                <w:szCs w:val="21"/>
                <w:highlight w:val="none"/>
              </w:rPr>
            </w:pPr>
          </w:p>
        </w:tc>
        <w:tc>
          <w:tcPr>
            <w:tcW w:w="1641" w:type="dxa"/>
            <w:vAlign w:val="center"/>
          </w:tcPr>
          <w:p w14:paraId="613907D2">
            <w:pPr>
              <w:tabs>
                <w:tab w:val="left" w:pos="425"/>
              </w:tabs>
              <w:spacing w:line="240" w:lineRule="atLeast"/>
              <w:rPr>
                <w:rFonts w:ascii="Times New Roman" w:hAnsi="Times New Roman"/>
                <w:color w:val="auto"/>
                <w:sz w:val="21"/>
                <w:szCs w:val="21"/>
                <w:highlight w:val="none"/>
              </w:rPr>
            </w:pPr>
            <w:r>
              <w:rPr>
                <w:rFonts w:hint="eastAsia" w:ascii="Times New Roman" w:hAnsi="Times New Roman"/>
                <w:b/>
                <w:color w:val="auto"/>
                <w:sz w:val="21"/>
                <w:szCs w:val="21"/>
                <w:highlight w:val="none"/>
              </w:rPr>
              <w:t>净化站综合泵房</w:t>
            </w:r>
          </w:p>
        </w:tc>
        <w:tc>
          <w:tcPr>
            <w:tcW w:w="3969" w:type="dxa"/>
            <w:vAlign w:val="center"/>
          </w:tcPr>
          <w:p w14:paraId="63EDE478">
            <w:pPr>
              <w:tabs>
                <w:tab w:val="left" w:pos="425"/>
              </w:tabs>
              <w:spacing w:line="240" w:lineRule="atLeast"/>
              <w:rPr>
                <w:rFonts w:ascii="Times New Roman" w:hAnsi="Times New Roman"/>
                <w:color w:val="auto"/>
                <w:sz w:val="21"/>
                <w:szCs w:val="21"/>
                <w:highlight w:val="none"/>
              </w:rPr>
            </w:pPr>
          </w:p>
        </w:tc>
        <w:tc>
          <w:tcPr>
            <w:tcW w:w="708" w:type="dxa"/>
            <w:vAlign w:val="center"/>
          </w:tcPr>
          <w:p w14:paraId="3862BFFD">
            <w:pPr>
              <w:tabs>
                <w:tab w:val="left" w:pos="425"/>
              </w:tabs>
              <w:spacing w:line="240" w:lineRule="atLeast"/>
              <w:jc w:val="center"/>
              <w:rPr>
                <w:rFonts w:ascii="Times New Roman" w:hAnsi="Times New Roman"/>
                <w:color w:val="auto"/>
                <w:sz w:val="21"/>
                <w:szCs w:val="21"/>
                <w:highlight w:val="none"/>
              </w:rPr>
            </w:pPr>
          </w:p>
        </w:tc>
        <w:tc>
          <w:tcPr>
            <w:tcW w:w="1733" w:type="dxa"/>
            <w:vAlign w:val="center"/>
          </w:tcPr>
          <w:p w14:paraId="3F6C1212">
            <w:pPr>
              <w:tabs>
                <w:tab w:val="left" w:pos="425"/>
              </w:tabs>
              <w:spacing w:line="240" w:lineRule="atLeast"/>
              <w:rPr>
                <w:rFonts w:ascii="Times New Roman" w:hAnsi="Times New Roman"/>
                <w:color w:val="auto"/>
                <w:sz w:val="21"/>
                <w:szCs w:val="21"/>
                <w:highlight w:val="none"/>
              </w:rPr>
            </w:pPr>
          </w:p>
        </w:tc>
      </w:tr>
      <w:tr w14:paraId="0F27762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FB08FCD">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14</w:t>
            </w:r>
          </w:p>
        </w:tc>
        <w:tc>
          <w:tcPr>
            <w:tcW w:w="1641" w:type="dxa"/>
            <w:vAlign w:val="center"/>
          </w:tcPr>
          <w:p w14:paraId="73898562">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7DCEFF9A">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单冷立柜式，</w:t>
            </w:r>
            <w:r>
              <w:rPr>
                <w:rFonts w:hint="eastAsia" w:ascii="Times New Roman" w:hAnsi="Times New Roman"/>
                <w:color w:val="auto"/>
                <w:sz w:val="21"/>
                <w:szCs w:val="21"/>
                <w:highlight w:val="none"/>
              </w:rPr>
              <w:t>侧送风，</w:t>
            </w:r>
            <w:r>
              <w:rPr>
                <w:rFonts w:ascii="Times New Roman" w:hAnsi="Times New Roman"/>
                <w:color w:val="auto"/>
                <w:sz w:val="21"/>
                <w:szCs w:val="21"/>
                <w:highlight w:val="none"/>
              </w:rPr>
              <w:t>风量：2000m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/h，冷量：10.5kW，</w:t>
            </w:r>
            <w:r>
              <w:rPr>
                <w:rFonts w:hint="eastAsia" w:ascii="Times New Roman" w:hAnsi="Times New Roman"/>
                <w:color w:val="auto"/>
                <w:sz w:val="21"/>
                <w:szCs w:val="21"/>
                <w:highlight w:val="none"/>
              </w:rPr>
              <w:t>电加热：</w:t>
            </w:r>
            <w:r>
              <w:rPr>
                <w:rFonts w:ascii="Times New Roman" w:hAnsi="Times New Roman"/>
                <w:color w:val="auto"/>
                <w:sz w:val="21"/>
                <w:szCs w:val="21"/>
                <w:highlight w:val="none"/>
              </w:rPr>
              <w:t>6kW</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功率：3.8kW，电源：380V，50Hz，空调外机基础：1100×1200×300(H)</w:t>
            </w:r>
          </w:p>
        </w:tc>
        <w:tc>
          <w:tcPr>
            <w:tcW w:w="708" w:type="dxa"/>
            <w:vAlign w:val="center"/>
          </w:tcPr>
          <w:p w14:paraId="0930B2A8">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w:t>
            </w:r>
          </w:p>
        </w:tc>
        <w:tc>
          <w:tcPr>
            <w:tcW w:w="1733" w:type="dxa"/>
            <w:vAlign w:val="center"/>
          </w:tcPr>
          <w:p w14:paraId="2C428650">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配电间2（</w:t>
            </w:r>
            <w:r>
              <w:rPr>
                <w:rFonts w:ascii="Times New Roman" w:hAnsi="Times New Roman"/>
                <w:color w:val="auto"/>
                <w:sz w:val="21"/>
                <w:szCs w:val="21"/>
                <w:highlight w:val="none"/>
              </w:rPr>
              <w:t>每台冷媒管长度</w:t>
            </w:r>
            <w:r>
              <w:rPr>
                <w:rFonts w:hint="eastAsia" w:ascii="Times New Roman" w:hAnsi="Times New Roman"/>
                <w:color w:val="auto"/>
                <w:sz w:val="21"/>
                <w:szCs w:val="21"/>
                <w:highlight w:val="none"/>
              </w:rPr>
              <w:t>约</w:t>
            </w:r>
            <w:r>
              <w:rPr>
                <w:rFonts w:ascii="Times New Roman" w:hAnsi="Times New Roman"/>
                <w:color w:val="auto"/>
                <w:sz w:val="21"/>
                <w:szCs w:val="21"/>
                <w:highlight w:val="none"/>
              </w:rPr>
              <w:t>5m</w:t>
            </w:r>
            <w:r>
              <w:rPr>
                <w:rFonts w:hint="eastAsia" w:ascii="Times New Roman" w:hAnsi="Times New Roman"/>
                <w:color w:val="auto"/>
                <w:sz w:val="21"/>
                <w:szCs w:val="21"/>
                <w:highlight w:val="none"/>
              </w:rPr>
              <w:t>）</w:t>
            </w:r>
          </w:p>
        </w:tc>
      </w:tr>
      <w:tr w14:paraId="2BB5D46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7EC1D10">
            <w:pPr>
              <w:tabs>
                <w:tab w:val="left" w:pos="425"/>
              </w:tabs>
              <w:spacing w:line="240" w:lineRule="atLeast"/>
              <w:jc w:val="center"/>
              <w:rPr>
                <w:rFonts w:ascii="Times New Roman" w:hAnsi="Times New Roman"/>
                <w:color w:val="auto"/>
                <w:sz w:val="21"/>
                <w:szCs w:val="21"/>
                <w:highlight w:val="none"/>
              </w:rPr>
            </w:pPr>
          </w:p>
        </w:tc>
        <w:tc>
          <w:tcPr>
            <w:tcW w:w="1641" w:type="dxa"/>
            <w:vAlign w:val="center"/>
          </w:tcPr>
          <w:p w14:paraId="3823F4C9">
            <w:pPr>
              <w:tabs>
                <w:tab w:val="left" w:pos="425"/>
              </w:tabs>
              <w:spacing w:line="240" w:lineRule="atLeast"/>
              <w:rPr>
                <w:rFonts w:ascii="Times New Roman" w:hAnsi="Times New Roman"/>
                <w:color w:val="auto"/>
                <w:sz w:val="21"/>
                <w:szCs w:val="21"/>
                <w:highlight w:val="none"/>
              </w:rPr>
            </w:pPr>
            <w:r>
              <w:rPr>
                <w:rFonts w:hint="eastAsia" w:ascii="Times New Roman" w:hAnsi="Times New Roman"/>
                <w:b/>
                <w:color w:val="auto"/>
                <w:sz w:val="21"/>
                <w:szCs w:val="21"/>
                <w:highlight w:val="none"/>
              </w:rPr>
              <w:t>脱硫</w:t>
            </w:r>
            <w:r>
              <w:rPr>
                <w:rFonts w:ascii="Times New Roman" w:hAnsi="Times New Roman"/>
                <w:b/>
                <w:color w:val="auto"/>
                <w:sz w:val="21"/>
                <w:szCs w:val="21"/>
                <w:highlight w:val="none"/>
              </w:rPr>
              <w:t>综合楼</w:t>
            </w:r>
          </w:p>
        </w:tc>
        <w:tc>
          <w:tcPr>
            <w:tcW w:w="3969" w:type="dxa"/>
            <w:vAlign w:val="center"/>
          </w:tcPr>
          <w:p w14:paraId="5672942A">
            <w:pPr>
              <w:tabs>
                <w:tab w:val="left" w:pos="425"/>
              </w:tabs>
              <w:spacing w:line="240" w:lineRule="atLeast"/>
              <w:rPr>
                <w:rFonts w:ascii="Times New Roman" w:hAnsi="Times New Roman"/>
                <w:color w:val="auto"/>
                <w:sz w:val="21"/>
                <w:szCs w:val="21"/>
                <w:highlight w:val="none"/>
              </w:rPr>
            </w:pPr>
          </w:p>
        </w:tc>
        <w:tc>
          <w:tcPr>
            <w:tcW w:w="708" w:type="dxa"/>
            <w:vAlign w:val="center"/>
          </w:tcPr>
          <w:p w14:paraId="04AB0499">
            <w:pPr>
              <w:tabs>
                <w:tab w:val="left" w:pos="425"/>
              </w:tabs>
              <w:spacing w:line="240" w:lineRule="atLeast"/>
              <w:jc w:val="center"/>
              <w:rPr>
                <w:rFonts w:ascii="Times New Roman" w:hAnsi="Times New Roman"/>
                <w:color w:val="auto"/>
                <w:sz w:val="21"/>
                <w:szCs w:val="21"/>
                <w:highlight w:val="none"/>
              </w:rPr>
            </w:pPr>
          </w:p>
        </w:tc>
        <w:tc>
          <w:tcPr>
            <w:tcW w:w="1733" w:type="dxa"/>
            <w:vAlign w:val="center"/>
          </w:tcPr>
          <w:p w14:paraId="2FDC264B">
            <w:pPr>
              <w:tabs>
                <w:tab w:val="left" w:pos="425"/>
              </w:tabs>
              <w:spacing w:line="240" w:lineRule="atLeast"/>
              <w:rPr>
                <w:rFonts w:ascii="Times New Roman" w:hAnsi="Times New Roman"/>
                <w:color w:val="auto"/>
                <w:sz w:val="21"/>
                <w:szCs w:val="21"/>
                <w:highlight w:val="none"/>
              </w:rPr>
            </w:pPr>
          </w:p>
        </w:tc>
      </w:tr>
      <w:tr w14:paraId="16AB856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9A14B80">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w:t>
            </w:r>
            <w:r>
              <w:rPr>
                <w:rFonts w:ascii="Times New Roman" w:hAnsi="Times New Roman"/>
                <w:color w:val="auto"/>
                <w:sz w:val="21"/>
                <w:szCs w:val="21"/>
                <w:highlight w:val="none"/>
              </w:rPr>
              <w:t>5</w:t>
            </w:r>
          </w:p>
        </w:tc>
        <w:tc>
          <w:tcPr>
            <w:tcW w:w="1641" w:type="dxa"/>
            <w:vAlign w:val="center"/>
          </w:tcPr>
          <w:p w14:paraId="3BDA6B88">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455C07F6">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单冷立柜式，风量：4500m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/h，冷量：22.1kW</w:t>
            </w:r>
            <w:r>
              <w:rPr>
                <w:rFonts w:hint="eastAsia" w:ascii="Times New Roman" w:hAnsi="Times New Roman"/>
                <w:color w:val="auto"/>
                <w:sz w:val="21"/>
                <w:szCs w:val="21"/>
                <w:highlight w:val="none"/>
              </w:rPr>
              <w:t>；电加热：12</w:t>
            </w:r>
            <w:r>
              <w:rPr>
                <w:rFonts w:ascii="Times New Roman" w:hAnsi="Times New Roman"/>
                <w:color w:val="auto"/>
                <w:sz w:val="21"/>
                <w:szCs w:val="21"/>
                <w:highlight w:val="none"/>
              </w:rPr>
              <w:t>kW</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功率：8.5kW，电源：380V，50Hz，</w:t>
            </w:r>
            <w:r>
              <w:rPr>
                <w:rFonts w:hint="eastAsia" w:ascii="Times New Roman" w:hAnsi="Times New Roman"/>
                <w:color w:val="auto"/>
                <w:sz w:val="21"/>
                <w:highlight w:val="none"/>
              </w:rPr>
              <w:t>，</w:t>
            </w:r>
            <w:r>
              <w:rPr>
                <w:rFonts w:ascii="Times New Roman" w:hAnsi="Times New Roman"/>
                <w:color w:val="auto"/>
                <w:sz w:val="21"/>
                <w:szCs w:val="21"/>
                <w:highlight w:val="none"/>
              </w:rPr>
              <w:t>空调外机基础：1200×1300×300(H)</w:t>
            </w:r>
          </w:p>
        </w:tc>
        <w:tc>
          <w:tcPr>
            <w:tcW w:w="708" w:type="dxa"/>
            <w:vAlign w:val="center"/>
          </w:tcPr>
          <w:p w14:paraId="76AA541C">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4</w:t>
            </w:r>
          </w:p>
        </w:tc>
        <w:tc>
          <w:tcPr>
            <w:tcW w:w="1733" w:type="dxa"/>
            <w:vAlign w:val="center"/>
          </w:tcPr>
          <w:p w14:paraId="7F69BE03">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2楼</w:t>
            </w:r>
            <w:r>
              <w:rPr>
                <w:rFonts w:ascii="Times New Roman" w:hAnsi="Times New Roman"/>
                <w:color w:val="auto"/>
                <w:sz w:val="21"/>
                <w:szCs w:val="21"/>
                <w:highlight w:val="none"/>
              </w:rPr>
              <w:t>控制室2</w:t>
            </w:r>
            <w:r>
              <w:rPr>
                <w:rFonts w:hint="eastAsia" w:ascii="Times New Roman" w:hAnsi="Times New Roman"/>
                <w:color w:val="auto"/>
                <w:sz w:val="21"/>
                <w:szCs w:val="21"/>
                <w:highlight w:val="none"/>
              </w:rPr>
              <w:t>（每台</w:t>
            </w:r>
            <w:bookmarkStart w:id="23" w:name="OLE_LINK1"/>
            <w:r>
              <w:rPr>
                <w:rFonts w:ascii="Times New Roman" w:hAnsi="Times New Roman"/>
                <w:color w:val="auto"/>
                <w:sz w:val="21"/>
                <w:highlight w:val="none"/>
              </w:rPr>
              <w:t>冷媒管长</w:t>
            </w:r>
            <w:r>
              <w:rPr>
                <w:rFonts w:hint="eastAsia" w:ascii="Times New Roman" w:hAnsi="Times New Roman"/>
                <w:color w:val="auto"/>
                <w:sz w:val="21"/>
                <w:highlight w:val="none"/>
              </w:rPr>
              <w:t>10</w:t>
            </w:r>
            <w:r>
              <w:rPr>
                <w:rFonts w:ascii="Times New Roman" w:hAnsi="Times New Roman"/>
                <w:color w:val="auto"/>
                <w:sz w:val="21"/>
                <w:highlight w:val="none"/>
              </w:rPr>
              <w:t>m</w:t>
            </w:r>
            <w:bookmarkEnd w:id="23"/>
            <w:r>
              <w:rPr>
                <w:rFonts w:hint="eastAsia" w:ascii="Times New Roman" w:hAnsi="Times New Roman"/>
                <w:color w:val="auto"/>
                <w:sz w:val="21"/>
                <w:szCs w:val="21"/>
                <w:highlight w:val="none"/>
              </w:rPr>
              <w:t>），输煤I/O室2（每台</w:t>
            </w:r>
            <w:r>
              <w:rPr>
                <w:rFonts w:ascii="Times New Roman" w:hAnsi="Times New Roman"/>
                <w:color w:val="auto"/>
                <w:sz w:val="21"/>
                <w:highlight w:val="none"/>
              </w:rPr>
              <w:t>冷媒管长</w:t>
            </w:r>
            <w:r>
              <w:rPr>
                <w:rFonts w:hint="eastAsia" w:ascii="Times New Roman" w:hAnsi="Times New Roman"/>
                <w:color w:val="auto"/>
                <w:sz w:val="21"/>
                <w:highlight w:val="none"/>
              </w:rPr>
              <w:t>6</w:t>
            </w:r>
            <w:r>
              <w:rPr>
                <w:rFonts w:ascii="Times New Roman" w:hAnsi="Times New Roman"/>
                <w:color w:val="auto"/>
                <w:sz w:val="21"/>
                <w:highlight w:val="none"/>
              </w:rPr>
              <w:t>m</w:t>
            </w:r>
            <w:r>
              <w:rPr>
                <w:rFonts w:hint="eastAsia" w:ascii="Times New Roman" w:hAnsi="Times New Roman"/>
                <w:color w:val="auto"/>
                <w:sz w:val="21"/>
                <w:szCs w:val="21"/>
                <w:highlight w:val="none"/>
              </w:rPr>
              <w:t>）</w:t>
            </w:r>
          </w:p>
        </w:tc>
      </w:tr>
      <w:tr w14:paraId="16E41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D2AAF0B">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w:t>
            </w:r>
            <w:r>
              <w:rPr>
                <w:rFonts w:ascii="Times New Roman" w:hAnsi="Times New Roman"/>
                <w:color w:val="auto"/>
                <w:sz w:val="21"/>
                <w:szCs w:val="21"/>
                <w:highlight w:val="none"/>
              </w:rPr>
              <w:t>6</w:t>
            </w:r>
          </w:p>
        </w:tc>
        <w:tc>
          <w:tcPr>
            <w:tcW w:w="1641" w:type="dxa"/>
            <w:vAlign w:val="center"/>
          </w:tcPr>
          <w:p w14:paraId="798A09EA">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3FAB5CCE">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单冷立柜式，风量：5400m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/h，冷量：27.6kW</w:t>
            </w:r>
            <w:r>
              <w:rPr>
                <w:rFonts w:hint="eastAsia" w:ascii="Times New Roman" w:hAnsi="Times New Roman"/>
                <w:color w:val="auto"/>
                <w:sz w:val="21"/>
                <w:szCs w:val="21"/>
                <w:highlight w:val="none"/>
              </w:rPr>
              <w:t>；电加热：12</w:t>
            </w:r>
            <w:r>
              <w:rPr>
                <w:rFonts w:ascii="Times New Roman" w:hAnsi="Times New Roman"/>
                <w:color w:val="auto"/>
                <w:sz w:val="21"/>
                <w:szCs w:val="21"/>
                <w:highlight w:val="none"/>
              </w:rPr>
              <w:t>kW</w:t>
            </w:r>
            <w:r>
              <w:rPr>
                <w:rFonts w:hint="eastAsia" w:ascii="Times New Roman" w:hAnsi="Times New Roman"/>
                <w:color w:val="auto"/>
                <w:sz w:val="21"/>
                <w:szCs w:val="21"/>
                <w:highlight w:val="none"/>
              </w:rPr>
              <w:t>，制冷</w:t>
            </w:r>
            <w:r>
              <w:rPr>
                <w:rFonts w:ascii="Times New Roman" w:hAnsi="Times New Roman"/>
                <w:color w:val="auto"/>
                <w:sz w:val="21"/>
                <w:szCs w:val="21"/>
                <w:highlight w:val="none"/>
              </w:rPr>
              <w:t>功率：10kW，电源：380V，50Hz，</w:t>
            </w:r>
            <w:r>
              <w:rPr>
                <w:rFonts w:ascii="Times New Roman" w:hAnsi="Times New Roman"/>
                <w:color w:val="auto"/>
                <w:sz w:val="21"/>
                <w:highlight w:val="none"/>
              </w:rPr>
              <w:t>冷媒管长</w:t>
            </w:r>
            <w:r>
              <w:rPr>
                <w:rFonts w:hint="eastAsia" w:ascii="Times New Roman" w:hAnsi="Times New Roman"/>
                <w:color w:val="auto"/>
                <w:sz w:val="21"/>
                <w:highlight w:val="none"/>
              </w:rPr>
              <w:t>8</w:t>
            </w:r>
            <w:r>
              <w:rPr>
                <w:rFonts w:ascii="Times New Roman" w:hAnsi="Times New Roman"/>
                <w:color w:val="auto"/>
                <w:sz w:val="21"/>
                <w:highlight w:val="none"/>
              </w:rPr>
              <w:t>m</w:t>
            </w:r>
            <w:r>
              <w:rPr>
                <w:rFonts w:hint="eastAsia" w:ascii="Times New Roman" w:hAnsi="Times New Roman"/>
                <w:color w:val="auto"/>
                <w:sz w:val="21"/>
                <w:highlight w:val="none"/>
              </w:rPr>
              <w:t>，</w:t>
            </w:r>
            <w:r>
              <w:rPr>
                <w:rFonts w:ascii="Times New Roman" w:hAnsi="Times New Roman"/>
                <w:color w:val="auto"/>
                <w:sz w:val="21"/>
                <w:szCs w:val="21"/>
                <w:highlight w:val="none"/>
              </w:rPr>
              <w:t>空调外机基础：1200×1000×300(H)</w:t>
            </w:r>
          </w:p>
        </w:tc>
        <w:tc>
          <w:tcPr>
            <w:tcW w:w="708" w:type="dxa"/>
            <w:vAlign w:val="center"/>
          </w:tcPr>
          <w:p w14:paraId="2C141BFC">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w:t>
            </w:r>
          </w:p>
        </w:tc>
        <w:tc>
          <w:tcPr>
            <w:tcW w:w="1733" w:type="dxa"/>
            <w:vAlign w:val="center"/>
          </w:tcPr>
          <w:p w14:paraId="1A826186">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脱硫公用MCC室3</w:t>
            </w:r>
          </w:p>
        </w:tc>
      </w:tr>
      <w:tr w14:paraId="4EB4C3C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73BC375">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w:t>
            </w:r>
            <w:r>
              <w:rPr>
                <w:rFonts w:ascii="Times New Roman" w:hAnsi="Times New Roman"/>
                <w:color w:val="auto"/>
                <w:sz w:val="21"/>
                <w:szCs w:val="21"/>
                <w:highlight w:val="none"/>
              </w:rPr>
              <w:t>7</w:t>
            </w:r>
          </w:p>
        </w:tc>
        <w:tc>
          <w:tcPr>
            <w:tcW w:w="1641" w:type="dxa"/>
            <w:vAlign w:val="center"/>
          </w:tcPr>
          <w:p w14:paraId="5AC64422">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0330A406">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单冷立柜式，冷量：34kW，</w:t>
            </w:r>
            <w:r>
              <w:rPr>
                <w:rFonts w:hint="eastAsia" w:ascii="Times New Roman" w:hAnsi="Times New Roman"/>
                <w:color w:val="auto"/>
                <w:sz w:val="21"/>
                <w:szCs w:val="21"/>
                <w:highlight w:val="none"/>
              </w:rPr>
              <w:t>制冷</w:t>
            </w:r>
            <w:r>
              <w:rPr>
                <w:rFonts w:ascii="Times New Roman" w:hAnsi="Times New Roman"/>
                <w:color w:val="auto"/>
                <w:sz w:val="21"/>
                <w:szCs w:val="21"/>
                <w:highlight w:val="none"/>
              </w:rPr>
              <w:t>功率：14.68kW</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电源：380V，50Hz</w:t>
            </w:r>
            <w:r>
              <w:rPr>
                <w:rFonts w:hint="eastAsia" w:ascii="Times New Roman" w:hAnsi="Times New Roman"/>
                <w:color w:val="auto"/>
                <w:sz w:val="21"/>
                <w:szCs w:val="21"/>
                <w:highlight w:val="none"/>
              </w:rPr>
              <w:t>，</w:t>
            </w:r>
          </w:p>
        </w:tc>
        <w:tc>
          <w:tcPr>
            <w:tcW w:w="708" w:type="dxa"/>
            <w:vAlign w:val="center"/>
          </w:tcPr>
          <w:p w14:paraId="7C111B38">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w:t>
            </w:r>
          </w:p>
        </w:tc>
        <w:tc>
          <w:tcPr>
            <w:tcW w:w="1733" w:type="dxa"/>
            <w:vAlign w:val="center"/>
          </w:tcPr>
          <w:p w14:paraId="374E3785">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输煤配电室4（</w:t>
            </w:r>
            <w:r>
              <w:rPr>
                <w:rFonts w:ascii="Times New Roman" w:hAnsi="Times New Roman"/>
                <w:color w:val="auto"/>
                <w:sz w:val="21"/>
                <w:highlight w:val="none"/>
              </w:rPr>
              <w:t>冷媒管长</w:t>
            </w:r>
            <w:r>
              <w:rPr>
                <w:rFonts w:hint="eastAsia" w:ascii="Times New Roman" w:hAnsi="Times New Roman"/>
                <w:color w:val="auto"/>
                <w:sz w:val="21"/>
                <w:highlight w:val="none"/>
              </w:rPr>
              <w:t>：2台10m，1台12m，1台22m</w:t>
            </w:r>
            <w:r>
              <w:rPr>
                <w:rFonts w:hint="eastAsia" w:ascii="Times New Roman" w:hAnsi="Times New Roman"/>
                <w:color w:val="auto"/>
                <w:sz w:val="21"/>
                <w:szCs w:val="21"/>
                <w:highlight w:val="none"/>
              </w:rPr>
              <w:t>）</w:t>
            </w:r>
          </w:p>
        </w:tc>
      </w:tr>
      <w:tr w14:paraId="567B784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7C6A62C">
            <w:pPr>
              <w:tabs>
                <w:tab w:val="left" w:pos="425"/>
              </w:tabs>
              <w:spacing w:line="240" w:lineRule="atLeast"/>
              <w:jc w:val="center"/>
              <w:rPr>
                <w:rFonts w:ascii="Times New Roman" w:hAnsi="Times New Roman"/>
                <w:color w:val="auto"/>
                <w:sz w:val="21"/>
                <w:szCs w:val="21"/>
                <w:highlight w:val="none"/>
              </w:rPr>
            </w:pPr>
          </w:p>
        </w:tc>
        <w:tc>
          <w:tcPr>
            <w:tcW w:w="1641" w:type="dxa"/>
            <w:vAlign w:val="center"/>
          </w:tcPr>
          <w:p w14:paraId="6AE19E67">
            <w:pPr>
              <w:tabs>
                <w:tab w:val="left" w:pos="425"/>
              </w:tabs>
              <w:spacing w:line="240" w:lineRule="atLeast"/>
              <w:rPr>
                <w:rFonts w:ascii="Times New Roman" w:hAnsi="Times New Roman"/>
                <w:color w:val="auto"/>
                <w:sz w:val="21"/>
                <w:szCs w:val="21"/>
                <w:highlight w:val="none"/>
              </w:rPr>
            </w:pPr>
            <w:r>
              <w:rPr>
                <w:rFonts w:hint="eastAsia" w:ascii="Times New Roman" w:hAnsi="Times New Roman"/>
                <w:b/>
                <w:color w:val="auto"/>
                <w:sz w:val="21"/>
                <w:szCs w:val="21"/>
                <w:highlight w:val="none"/>
              </w:rPr>
              <w:t>综合泵房</w:t>
            </w:r>
          </w:p>
        </w:tc>
        <w:tc>
          <w:tcPr>
            <w:tcW w:w="3969" w:type="dxa"/>
            <w:vAlign w:val="center"/>
          </w:tcPr>
          <w:p w14:paraId="6C86CD00">
            <w:pPr>
              <w:tabs>
                <w:tab w:val="left" w:pos="425"/>
              </w:tabs>
              <w:spacing w:line="240" w:lineRule="atLeast"/>
              <w:rPr>
                <w:rFonts w:ascii="Times New Roman" w:hAnsi="Times New Roman"/>
                <w:color w:val="auto"/>
                <w:sz w:val="21"/>
                <w:szCs w:val="21"/>
                <w:highlight w:val="none"/>
              </w:rPr>
            </w:pPr>
          </w:p>
        </w:tc>
        <w:tc>
          <w:tcPr>
            <w:tcW w:w="708" w:type="dxa"/>
            <w:vAlign w:val="center"/>
          </w:tcPr>
          <w:p w14:paraId="0A73754F">
            <w:pPr>
              <w:tabs>
                <w:tab w:val="left" w:pos="425"/>
              </w:tabs>
              <w:spacing w:line="240" w:lineRule="atLeast"/>
              <w:jc w:val="center"/>
              <w:rPr>
                <w:rFonts w:ascii="Times New Roman" w:hAnsi="Times New Roman"/>
                <w:color w:val="auto"/>
                <w:sz w:val="21"/>
                <w:szCs w:val="21"/>
                <w:highlight w:val="none"/>
              </w:rPr>
            </w:pPr>
          </w:p>
        </w:tc>
        <w:tc>
          <w:tcPr>
            <w:tcW w:w="1733" w:type="dxa"/>
            <w:vAlign w:val="center"/>
          </w:tcPr>
          <w:p w14:paraId="0A68185E">
            <w:pPr>
              <w:tabs>
                <w:tab w:val="left" w:pos="425"/>
              </w:tabs>
              <w:spacing w:line="240" w:lineRule="atLeast"/>
              <w:rPr>
                <w:rFonts w:ascii="Times New Roman" w:hAnsi="Times New Roman"/>
                <w:color w:val="auto"/>
                <w:sz w:val="21"/>
                <w:szCs w:val="21"/>
                <w:highlight w:val="none"/>
              </w:rPr>
            </w:pPr>
          </w:p>
        </w:tc>
      </w:tr>
      <w:tr w14:paraId="3632DD9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9C158F6">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18</w:t>
            </w:r>
          </w:p>
        </w:tc>
        <w:tc>
          <w:tcPr>
            <w:tcW w:w="1641" w:type="dxa"/>
            <w:vAlign w:val="center"/>
          </w:tcPr>
          <w:p w14:paraId="697EBF2A">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单元式空调机</w:t>
            </w:r>
          </w:p>
        </w:tc>
        <w:tc>
          <w:tcPr>
            <w:tcW w:w="3969" w:type="dxa"/>
            <w:vAlign w:val="center"/>
          </w:tcPr>
          <w:p w14:paraId="3E789A61">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szCs w:val="21"/>
                <w:highlight w:val="none"/>
              </w:rPr>
              <w:t>单冷立柜式，</w:t>
            </w:r>
            <w:r>
              <w:rPr>
                <w:rFonts w:hint="eastAsia" w:ascii="Times New Roman" w:hAnsi="Times New Roman"/>
                <w:color w:val="auto"/>
                <w:sz w:val="21"/>
                <w:szCs w:val="21"/>
                <w:highlight w:val="none"/>
              </w:rPr>
              <w:t>侧送风，</w:t>
            </w:r>
            <w:r>
              <w:rPr>
                <w:rFonts w:ascii="Times New Roman" w:hAnsi="Times New Roman"/>
                <w:color w:val="auto"/>
                <w:sz w:val="21"/>
                <w:szCs w:val="21"/>
                <w:highlight w:val="none"/>
              </w:rPr>
              <w:t>风量：2000m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/h，冷量：10.5kW，</w:t>
            </w:r>
            <w:r>
              <w:rPr>
                <w:rFonts w:hint="eastAsia" w:ascii="Times New Roman" w:hAnsi="Times New Roman"/>
                <w:color w:val="auto"/>
                <w:sz w:val="21"/>
                <w:szCs w:val="21"/>
                <w:highlight w:val="none"/>
              </w:rPr>
              <w:t>电加热：</w:t>
            </w:r>
            <w:r>
              <w:rPr>
                <w:rFonts w:ascii="Times New Roman" w:hAnsi="Times New Roman"/>
                <w:color w:val="auto"/>
                <w:sz w:val="21"/>
                <w:szCs w:val="21"/>
                <w:highlight w:val="none"/>
              </w:rPr>
              <w:t>6kW</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功率：3.8kW，电源：380V，50Hz，空调外机基础：1100×1200×300(H)</w:t>
            </w:r>
          </w:p>
        </w:tc>
        <w:tc>
          <w:tcPr>
            <w:tcW w:w="708" w:type="dxa"/>
            <w:vAlign w:val="center"/>
          </w:tcPr>
          <w:p w14:paraId="33C75933">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w:t>
            </w:r>
          </w:p>
        </w:tc>
        <w:tc>
          <w:tcPr>
            <w:tcW w:w="1733" w:type="dxa"/>
            <w:vAlign w:val="center"/>
          </w:tcPr>
          <w:p w14:paraId="01B5CAD4">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消防水泵巡检室1台，热控电子间1台，水工配电间4台</w:t>
            </w:r>
          </w:p>
        </w:tc>
      </w:tr>
      <w:tr w14:paraId="5CFBCB2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86AC025">
            <w:pPr>
              <w:tabs>
                <w:tab w:val="left" w:pos="425"/>
              </w:tabs>
              <w:spacing w:line="240" w:lineRule="atLeast"/>
              <w:jc w:val="center"/>
              <w:rPr>
                <w:rFonts w:ascii="Times New Roman" w:hAnsi="Times New Roman"/>
                <w:color w:val="auto"/>
                <w:sz w:val="21"/>
                <w:szCs w:val="21"/>
                <w:highlight w:val="none"/>
              </w:rPr>
            </w:pPr>
          </w:p>
        </w:tc>
        <w:tc>
          <w:tcPr>
            <w:tcW w:w="1641" w:type="dxa"/>
            <w:vAlign w:val="center"/>
          </w:tcPr>
          <w:p w14:paraId="125A2C54">
            <w:pPr>
              <w:tabs>
                <w:tab w:val="left" w:pos="425"/>
              </w:tabs>
              <w:spacing w:line="240" w:lineRule="atLeast"/>
              <w:rPr>
                <w:rFonts w:ascii="Times New Roman" w:hAnsi="Times New Roman"/>
                <w:color w:val="auto"/>
                <w:sz w:val="21"/>
                <w:szCs w:val="21"/>
                <w:highlight w:val="none"/>
              </w:rPr>
            </w:pPr>
          </w:p>
        </w:tc>
        <w:tc>
          <w:tcPr>
            <w:tcW w:w="3969" w:type="dxa"/>
            <w:vAlign w:val="center"/>
          </w:tcPr>
          <w:p w14:paraId="286340AC">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合计</w:t>
            </w:r>
          </w:p>
        </w:tc>
        <w:tc>
          <w:tcPr>
            <w:tcW w:w="708" w:type="dxa"/>
            <w:vAlign w:val="center"/>
          </w:tcPr>
          <w:p w14:paraId="02B4DC22">
            <w:pPr>
              <w:tabs>
                <w:tab w:val="left" w:pos="425"/>
              </w:tabs>
              <w:spacing w:line="24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89台</w:t>
            </w:r>
          </w:p>
        </w:tc>
        <w:tc>
          <w:tcPr>
            <w:tcW w:w="1733" w:type="dxa"/>
            <w:vAlign w:val="center"/>
          </w:tcPr>
          <w:p w14:paraId="6F6DA910">
            <w:pPr>
              <w:tabs>
                <w:tab w:val="left" w:pos="425"/>
              </w:tabs>
              <w:spacing w:line="240" w:lineRule="atLeast"/>
              <w:rPr>
                <w:rFonts w:ascii="Times New Roman" w:hAnsi="Times New Roman"/>
                <w:color w:val="auto"/>
                <w:sz w:val="21"/>
                <w:szCs w:val="21"/>
                <w:highlight w:val="none"/>
              </w:rPr>
            </w:pPr>
          </w:p>
        </w:tc>
      </w:tr>
    </w:tbl>
    <w:p w14:paraId="42AE00DF">
      <w:pPr>
        <w:pStyle w:val="7"/>
        <w:spacing w:beforeLines="50" w:after="0"/>
        <w:rPr>
          <w:rFonts w:ascii="Times New Roman"/>
          <w:color w:val="auto"/>
          <w:sz w:val="24"/>
          <w:highlight w:val="none"/>
        </w:rPr>
      </w:pPr>
      <w:r>
        <w:rPr>
          <w:rFonts w:ascii="Times New Roman"/>
          <w:color w:val="auto"/>
          <w:sz w:val="24"/>
          <w:highlight w:val="none"/>
        </w:rPr>
        <w:t>4.2 分体空调</w:t>
      </w:r>
    </w:p>
    <w:tbl>
      <w:tblPr>
        <w:tblStyle w:val="54"/>
        <w:tblW w:w="9766"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471"/>
        <w:gridCol w:w="1924"/>
        <w:gridCol w:w="3544"/>
        <w:gridCol w:w="567"/>
        <w:gridCol w:w="3260"/>
      </w:tblGrid>
      <w:tr w14:paraId="043FDA0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0" w:hRule="atLeast"/>
          <w:tblHeader/>
          <w:jc w:val="center"/>
        </w:trPr>
        <w:tc>
          <w:tcPr>
            <w:tcW w:w="471" w:type="dxa"/>
            <w:vAlign w:val="center"/>
          </w:tcPr>
          <w:p w14:paraId="28643318">
            <w:pPr>
              <w:tabs>
                <w:tab w:val="left" w:pos="360"/>
                <w:tab w:val="left" w:pos="425"/>
              </w:tabs>
              <w:spacing w:line="240" w:lineRule="atLeast"/>
              <w:jc w:val="center"/>
              <w:rPr>
                <w:rFonts w:ascii="Times New Roman" w:hAnsi="Times New Roman"/>
                <w:color w:val="auto"/>
                <w:highlight w:val="none"/>
              </w:rPr>
            </w:pPr>
            <w:r>
              <w:rPr>
                <w:rFonts w:ascii="Times New Roman" w:hAnsi="Times New Roman"/>
                <w:color w:val="auto"/>
                <w:highlight w:val="none"/>
              </w:rPr>
              <w:t>序号</w:t>
            </w:r>
          </w:p>
        </w:tc>
        <w:tc>
          <w:tcPr>
            <w:tcW w:w="1924" w:type="dxa"/>
            <w:vAlign w:val="center"/>
          </w:tcPr>
          <w:p w14:paraId="2708EF85">
            <w:pPr>
              <w:pStyle w:val="205"/>
              <w:tabs>
                <w:tab w:val="left" w:pos="360"/>
                <w:tab w:val="left" w:pos="425"/>
              </w:tabs>
              <w:adjustRightInd/>
              <w:spacing w:line="240" w:lineRule="atLeast"/>
              <w:jc w:val="center"/>
              <w:rPr>
                <w:rFonts w:ascii="Times New Roman"/>
                <w:color w:val="auto"/>
                <w:kern w:val="2"/>
                <w:highlight w:val="none"/>
              </w:rPr>
            </w:pPr>
            <w:r>
              <w:rPr>
                <w:rFonts w:ascii="Times New Roman"/>
                <w:color w:val="auto"/>
                <w:kern w:val="2"/>
                <w:highlight w:val="none"/>
              </w:rPr>
              <w:t>设备名称</w:t>
            </w:r>
          </w:p>
        </w:tc>
        <w:tc>
          <w:tcPr>
            <w:tcW w:w="3544" w:type="dxa"/>
            <w:vAlign w:val="center"/>
          </w:tcPr>
          <w:p w14:paraId="1CD985F4">
            <w:pPr>
              <w:tabs>
                <w:tab w:val="left" w:pos="425"/>
              </w:tabs>
              <w:spacing w:line="240" w:lineRule="atLeast"/>
              <w:jc w:val="center"/>
              <w:rPr>
                <w:rFonts w:ascii="Times New Roman" w:hAnsi="Times New Roman"/>
                <w:color w:val="auto"/>
                <w:highlight w:val="none"/>
              </w:rPr>
            </w:pPr>
            <w:r>
              <w:rPr>
                <w:rFonts w:ascii="Times New Roman" w:hAnsi="Times New Roman"/>
                <w:color w:val="auto"/>
                <w:highlight w:val="none"/>
              </w:rPr>
              <w:t>设备规范</w:t>
            </w:r>
          </w:p>
        </w:tc>
        <w:tc>
          <w:tcPr>
            <w:tcW w:w="567" w:type="dxa"/>
            <w:vAlign w:val="center"/>
          </w:tcPr>
          <w:p w14:paraId="5FF4A3CD">
            <w:pPr>
              <w:tabs>
                <w:tab w:val="left" w:pos="360"/>
                <w:tab w:val="left" w:pos="425"/>
              </w:tabs>
              <w:spacing w:line="240" w:lineRule="atLeast"/>
              <w:jc w:val="center"/>
              <w:rPr>
                <w:rFonts w:ascii="Times New Roman" w:hAnsi="Times New Roman"/>
                <w:color w:val="auto"/>
                <w:highlight w:val="none"/>
              </w:rPr>
            </w:pPr>
            <w:r>
              <w:rPr>
                <w:rFonts w:ascii="Times New Roman" w:hAnsi="Times New Roman"/>
                <w:color w:val="auto"/>
                <w:highlight w:val="none"/>
              </w:rPr>
              <w:t>台数</w:t>
            </w:r>
          </w:p>
        </w:tc>
        <w:tc>
          <w:tcPr>
            <w:tcW w:w="3260" w:type="dxa"/>
            <w:vAlign w:val="center"/>
          </w:tcPr>
          <w:p w14:paraId="473CD839">
            <w:pPr>
              <w:pStyle w:val="205"/>
              <w:tabs>
                <w:tab w:val="left" w:pos="360"/>
                <w:tab w:val="left" w:pos="425"/>
              </w:tabs>
              <w:adjustRightInd/>
              <w:spacing w:line="240" w:lineRule="atLeast"/>
              <w:jc w:val="center"/>
              <w:rPr>
                <w:rFonts w:ascii="Times New Roman"/>
                <w:color w:val="auto"/>
                <w:kern w:val="2"/>
                <w:highlight w:val="none"/>
              </w:rPr>
            </w:pPr>
            <w:r>
              <w:rPr>
                <w:rFonts w:ascii="Times New Roman"/>
                <w:color w:val="auto"/>
                <w:kern w:val="2"/>
                <w:highlight w:val="none"/>
              </w:rPr>
              <w:t>布置位置</w:t>
            </w:r>
          </w:p>
        </w:tc>
      </w:tr>
      <w:tr w14:paraId="21C8A07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09AFCEE">
            <w:pPr>
              <w:tabs>
                <w:tab w:val="left" w:pos="425"/>
              </w:tabs>
              <w:spacing w:line="240" w:lineRule="atLeast"/>
              <w:jc w:val="center"/>
              <w:rPr>
                <w:rFonts w:ascii="Times New Roman" w:hAnsi="Times New Roman"/>
                <w:color w:val="auto"/>
                <w:sz w:val="21"/>
                <w:highlight w:val="none"/>
              </w:rPr>
            </w:pPr>
          </w:p>
        </w:tc>
        <w:tc>
          <w:tcPr>
            <w:tcW w:w="1924" w:type="dxa"/>
            <w:vAlign w:val="center"/>
          </w:tcPr>
          <w:p w14:paraId="74E60283">
            <w:pPr>
              <w:tabs>
                <w:tab w:val="left" w:pos="425"/>
              </w:tabs>
              <w:spacing w:line="240" w:lineRule="atLeast"/>
              <w:rPr>
                <w:rFonts w:ascii="Times New Roman" w:hAnsi="Times New Roman"/>
                <w:color w:val="auto"/>
                <w:sz w:val="21"/>
                <w:highlight w:val="none"/>
              </w:rPr>
            </w:pPr>
            <w:r>
              <w:rPr>
                <w:rFonts w:hint="eastAsia" w:ascii="Times New Roman" w:hAnsi="Times New Roman"/>
                <w:b/>
                <w:color w:val="auto"/>
                <w:sz w:val="21"/>
                <w:szCs w:val="21"/>
                <w:highlight w:val="none"/>
              </w:rPr>
              <w:t>主厂房</w:t>
            </w:r>
          </w:p>
        </w:tc>
        <w:tc>
          <w:tcPr>
            <w:tcW w:w="3544" w:type="dxa"/>
            <w:vAlign w:val="center"/>
          </w:tcPr>
          <w:p w14:paraId="36FB4371">
            <w:pPr>
              <w:tabs>
                <w:tab w:val="left" w:pos="425"/>
              </w:tabs>
              <w:spacing w:line="240" w:lineRule="atLeast"/>
              <w:rPr>
                <w:rFonts w:ascii="Times New Roman" w:hAnsi="Times New Roman"/>
                <w:color w:val="auto"/>
                <w:sz w:val="21"/>
                <w:highlight w:val="none"/>
              </w:rPr>
            </w:pPr>
          </w:p>
        </w:tc>
        <w:tc>
          <w:tcPr>
            <w:tcW w:w="567" w:type="dxa"/>
            <w:vAlign w:val="center"/>
          </w:tcPr>
          <w:p w14:paraId="60571699">
            <w:pPr>
              <w:tabs>
                <w:tab w:val="left" w:pos="425"/>
              </w:tabs>
              <w:spacing w:line="240" w:lineRule="atLeast"/>
              <w:jc w:val="center"/>
              <w:rPr>
                <w:rFonts w:ascii="Times New Roman" w:hAnsi="Times New Roman"/>
                <w:color w:val="auto"/>
                <w:sz w:val="21"/>
                <w:highlight w:val="none"/>
              </w:rPr>
            </w:pPr>
          </w:p>
        </w:tc>
        <w:tc>
          <w:tcPr>
            <w:tcW w:w="3260" w:type="dxa"/>
            <w:vAlign w:val="center"/>
          </w:tcPr>
          <w:p w14:paraId="080ACF8A">
            <w:pPr>
              <w:tabs>
                <w:tab w:val="left" w:pos="425"/>
              </w:tabs>
              <w:spacing w:line="240" w:lineRule="atLeast"/>
              <w:rPr>
                <w:rFonts w:ascii="Times New Roman" w:hAnsi="Times New Roman"/>
                <w:color w:val="auto"/>
                <w:sz w:val="21"/>
                <w:highlight w:val="none"/>
              </w:rPr>
            </w:pPr>
          </w:p>
        </w:tc>
      </w:tr>
      <w:tr w14:paraId="498FB7A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8C021E9">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1</w:t>
            </w:r>
          </w:p>
        </w:tc>
        <w:tc>
          <w:tcPr>
            <w:tcW w:w="1924" w:type="dxa"/>
            <w:vAlign w:val="center"/>
          </w:tcPr>
          <w:p w14:paraId="6DE1C215">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分体立柜式空调机</w:t>
            </w:r>
          </w:p>
        </w:tc>
        <w:tc>
          <w:tcPr>
            <w:tcW w:w="3544" w:type="dxa"/>
            <w:vAlign w:val="center"/>
          </w:tcPr>
          <w:p w14:paraId="08DF82B0">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w:t>
            </w:r>
            <w:r>
              <w:rPr>
                <w:rFonts w:ascii="Times New Roman" w:hAnsi="Times New Roman"/>
                <w:color w:val="auto"/>
                <w:sz w:val="21"/>
                <w:highlight w:val="none"/>
              </w:rPr>
              <w:t>，</w:t>
            </w:r>
            <w:r>
              <w:rPr>
                <w:rFonts w:hint="eastAsia" w:ascii="Times New Roman" w:hAnsi="Times New Roman"/>
                <w:color w:val="auto"/>
                <w:sz w:val="21"/>
                <w:highlight w:val="none"/>
              </w:rPr>
              <w:t>制</w:t>
            </w:r>
            <w:r>
              <w:rPr>
                <w:rFonts w:ascii="Times New Roman" w:hAnsi="Times New Roman"/>
                <w:color w:val="auto"/>
                <w:sz w:val="21"/>
                <w:highlight w:val="none"/>
              </w:rPr>
              <w:t>冷量：1</w:t>
            </w:r>
            <w:r>
              <w:rPr>
                <w:rFonts w:hint="eastAsia" w:ascii="Times New Roman" w:hAnsi="Times New Roman"/>
                <w:color w:val="auto"/>
                <w:sz w:val="21"/>
                <w:highlight w:val="none"/>
              </w:rPr>
              <w:t>2.0</w:t>
            </w:r>
            <w:r>
              <w:rPr>
                <w:rFonts w:ascii="Times New Roman" w:hAnsi="Times New Roman"/>
                <w:color w:val="auto"/>
                <w:sz w:val="21"/>
                <w:highlight w:val="none"/>
              </w:rPr>
              <w:t>kW，</w:t>
            </w:r>
            <w:r>
              <w:rPr>
                <w:rFonts w:hint="eastAsia" w:ascii="Times New Roman" w:hAnsi="Times New Roman"/>
                <w:color w:val="auto"/>
                <w:sz w:val="21"/>
                <w:highlight w:val="none"/>
              </w:rPr>
              <w:t>制热量12.5</w:t>
            </w:r>
            <w:r>
              <w:rPr>
                <w:rFonts w:ascii="Times New Roman" w:hAnsi="Times New Roman"/>
                <w:color w:val="auto"/>
                <w:sz w:val="21"/>
                <w:highlight w:val="none"/>
              </w:rPr>
              <w:t>kW</w:t>
            </w:r>
            <w:r>
              <w:rPr>
                <w:rFonts w:hint="eastAsia" w:ascii="Times New Roman" w:hAnsi="Times New Roman"/>
                <w:color w:val="auto"/>
                <w:sz w:val="21"/>
                <w:highlight w:val="none"/>
              </w:rPr>
              <w:t>，</w:t>
            </w:r>
            <w:r>
              <w:rPr>
                <w:rFonts w:hint="eastAsia" w:ascii="Times New Roman" w:hAnsi="Times New Roman"/>
                <w:color w:val="auto"/>
                <w:sz w:val="21"/>
                <w:szCs w:val="21"/>
                <w:highlight w:val="none"/>
              </w:rPr>
              <w:t>电加热：</w:t>
            </w:r>
            <w:r>
              <w:rPr>
                <w:rFonts w:ascii="Times New Roman" w:hAnsi="Times New Roman"/>
                <w:color w:val="auto"/>
                <w:sz w:val="21"/>
                <w:szCs w:val="21"/>
                <w:highlight w:val="none"/>
              </w:rPr>
              <w:t>6kW</w:t>
            </w:r>
            <w:r>
              <w:rPr>
                <w:rFonts w:hint="eastAsia" w:ascii="Times New Roman" w:hAnsi="Times New Roman"/>
                <w:color w:val="auto"/>
                <w:sz w:val="21"/>
                <w:szCs w:val="21"/>
                <w:highlight w:val="none"/>
              </w:rPr>
              <w:t>；</w:t>
            </w:r>
            <w:r>
              <w:rPr>
                <w:rFonts w:ascii="Times New Roman" w:hAnsi="Times New Roman"/>
                <w:color w:val="auto"/>
                <w:sz w:val="21"/>
                <w:highlight w:val="none"/>
              </w:rPr>
              <w:t>功率：4.2kW，电源：380V，50HZ，每台冷媒管长度</w:t>
            </w:r>
            <w:r>
              <w:rPr>
                <w:rFonts w:hint="eastAsia" w:ascii="Times New Roman" w:hAnsi="Times New Roman"/>
                <w:color w:val="auto"/>
                <w:sz w:val="21"/>
                <w:highlight w:val="none"/>
              </w:rPr>
              <w:t>5</w:t>
            </w:r>
            <w:r>
              <w:rPr>
                <w:rFonts w:ascii="Times New Roman" w:hAnsi="Times New Roman"/>
                <w:color w:val="auto"/>
                <w:sz w:val="21"/>
                <w:highlight w:val="none"/>
              </w:rPr>
              <w:t>m，空调外机基础：</w:t>
            </w:r>
            <w:r>
              <w:rPr>
                <w:rFonts w:hint="eastAsia" w:ascii="Times New Roman" w:hAnsi="Times New Roman"/>
                <w:color w:val="auto"/>
                <w:sz w:val="21"/>
                <w:highlight w:val="none"/>
              </w:rPr>
              <w:t>120</w:t>
            </w:r>
            <w:r>
              <w:rPr>
                <w:rFonts w:ascii="Times New Roman" w:hAnsi="Times New Roman"/>
                <w:color w:val="auto"/>
                <w:sz w:val="21"/>
                <w:highlight w:val="none"/>
              </w:rPr>
              <w:t>0×</w:t>
            </w:r>
            <w:r>
              <w:rPr>
                <w:rFonts w:hint="eastAsia" w:ascii="Times New Roman" w:hAnsi="Times New Roman"/>
                <w:color w:val="auto"/>
                <w:sz w:val="21"/>
                <w:highlight w:val="none"/>
              </w:rPr>
              <w:t>60</w:t>
            </w:r>
            <w:r>
              <w:rPr>
                <w:rFonts w:ascii="Times New Roman" w:hAnsi="Times New Roman"/>
                <w:color w:val="auto"/>
                <w:sz w:val="21"/>
                <w:highlight w:val="none"/>
              </w:rPr>
              <w:t>0×</w:t>
            </w:r>
            <w:r>
              <w:rPr>
                <w:rFonts w:hint="eastAsia" w:ascii="Times New Roman" w:hAnsi="Times New Roman"/>
                <w:color w:val="auto"/>
                <w:sz w:val="21"/>
                <w:highlight w:val="none"/>
              </w:rPr>
              <w:t>3</w:t>
            </w:r>
            <w:r>
              <w:rPr>
                <w:rFonts w:ascii="Times New Roman" w:hAnsi="Times New Roman"/>
                <w:color w:val="auto"/>
                <w:sz w:val="21"/>
                <w:highlight w:val="none"/>
              </w:rPr>
              <w:t>00(H)</w:t>
            </w:r>
          </w:p>
        </w:tc>
        <w:tc>
          <w:tcPr>
            <w:tcW w:w="567" w:type="dxa"/>
            <w:vAlign w:val="center"/>
          </w:tcPr>
          <w:p w14:paraId="01A55283">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6</w:t>
            </w:r>
          </w:p>
        </w:tc>
        <w:tc>
          <w:tcPr>
            <w:tcW w:w="3260" w:type="dxa"/>
            <w:vAlign w:val="center"/>
          </w:tcPr>
          <w:p w14:paraId="3E5B2463">
            <w:pPr>
              <w:autoSpaceDE w:val="0"/>
              <w:autoSpaceDN w:val="0"/>
              <w:adjustRightInd w:val="0"/>
              <w:jc w:val="left"/>
              <w:rPr>
                <w:rFonts w:ascii="Times New Roman" w:hAnsi="Times New Roman"/>
                <w:color w:val="auto"/>
                <w:sz w:val="21"/>
                <w:highlight w:val="none"/>
              </w:rPr>
            </w:pPr>
            <w:r>
              <w:rPr>
                <w:rFonts w:ascii="Times New Roman" w:hAnsi="Times New Roman"/>
                <w:color w:val="auto"/>
                <w:sz w:val="21"/>
                <w:highlight w:val="none"/>
              </w:rPr>
              <w:t>一楼</w:t>
            </w:r>
            <w:r>
              <w:rPr>
                <w:rFonts w:hint="eastAsia" w:ascii="Times New Roman" w:hAnsi="Times New Roman"/>
                <w:color w:val="auto"/>
                <w:sz w:val="21"/>
                <w:highlight w:val="none"/>
              </w:rPr>
              <w:t>低加疏水泵变频器室4</w:t>
            </w:r>
            <w:r>
              <w:rPr>
                <w:rFonts w:ascii="Times New Roman" w:hAnsi="Times New Roman"/>
                <w:color w:val="auto"/>
                <w:sz w:val="21"/>
                <w:highlight w:val="none"/>
              </w:rPr>
              <w:t>台</w:t>
            </w:r>
            <w:r>
              <w:rPr>
                <w:rFonts w:hint="eastAsia" w:ascii="Times New Roman" w:hAnsi="Times New Roman"/>
                <w:color w:val="auto"/>
                <w:sz w:val="21"/>
                <w:highlight w:val="none"/>
              </w:rPr>
              <w:t>，煤仓间MCC室2台</w:t>
            </w:r>
          </w:p>
        </w:tc>
      </w:tr>
      <w:tr w14:paraId="6DFCAAD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985E7ED">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w:t>
            </w:r>
          </w:p>
        </w:tc>
        <w:tc>
          <w:tcPr>
            <w:tcW w:w="1924" w:type="dxa"/>
            <w:vAlign w:val="center"/>
          </w:tcPr>
          <w:p w14:paraId="111F298B">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分体壁挂式空调机</w:t>
            </w:r>
          </w:p>
        </w:tc>
        <w:tc>
          <w:tcPr>
            <w:tcW w:w="3544" w:type="dxa"/>
            <w:vAlign w:val="center"/>
          </w:tcPr>
          <w:p w14:paraId="7389870B">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w:t>
            </w:r>
            <w:r>
              <w:rPr>
                <w:rFonts w:ascii="Times New Roman" w:hAnsi="Times New Roman"/>
                <w:color w:val="auto"/>
                <w:sz w:val="21"/>
                <w:highlight w:val="none"/>
              </w:rPr>
              <w:t>，</w:t>
            </w:r>
            <w:r>
              <w:rPr>
                <w:rFonts w:hint="eastAsia" w:ascii="Times New Roman" w:hAnsi="Times New Roman"/>
                <w:color w:val="auto"/>
                <w:sz w:val="21"/>
                <w:highlight w:val="none"/>
              </w:rPr>
              <w:t>制</w:t>
            </w:r>
            <w:r>
              <w:rPr>
                <w:rFonts w:ascii="Times New Roman" w:hAnsi="Times New Roman"/>
                <w:color w:val="auto"/>
                <w:sz w:val="21"/>
                <w:highlight w:val="none"/>
              </w:rPr>
              <w:t>冷量：</w:t>
            </w:r>
            <w:r>
              <w:rPr>
                <w:rFonts w:hint="eastAsia" w:ascii="Times New Roman" w:hAnsi="Times New Roman"/>
                <w:color w:val="auto"/>
                <w:sz w:val="21"/>
                <w:highlight w:val="none"/>
              </w:rPr>
              <w:t>7.2</w:t>
            </w:r>
            <w:r>
              <w:rPr>
                <w:rFonts w:ascii="Times New Roman" w:hAnsi="Times New Roman"/>
                <w:color w:val="auto"/>
                <w:sz w:val="21"/>
                <w:highlight w:val="none"/>
              </w:rPr>
              <w:t>kW，</w:t>
            </w:r>
            <w:r>
              <w:rPr>
                <w:rFonts w:hint="eastAsia" w:ascii="Times New Roman" w:hAnsi="Times New Roman"/>
                <w:color w:val="auto"/>
                <w:sz w:val="21"/>
                <w:highlight w:val="none"/>
              </w:rPr>
              <w:t>制热量7.5</w:t>
            </w:r>
            <w:r>
              <w:rPr>
                <w:rFonts w:ascii="Times New Roman" w:hAnsi="Times New Roman"/>
                <w:color w:val="auto"/>
                <w:sz w:val="21"/>
                <w:highlight w:val="none"/>
              </w:rPr>
              <w:t>kW</w:t>
            </w:r>
            <w:r>
              <w:rPr>
                <w:rFonts w:hint="eastAsia" w:ascii="Times New Roman" w:hAnsi="Times New Roman"/>
                <w:color w:val="auto"/>
                <w:sz w:val="21"/>
                <w:highlight w:val="none"/>
              </w:rPr>
              <w:t>，电加热量</w:t>
            </w:r>
            <w:r>
              <w:rPr>
                <w:rFonts w:ascii="Times New Roman" w:hAnsi="Times New Roman"/>
                <w:color w:val="auto"/>
                <w:sz w:val="21"/>
                <w:highlight w:val="none"/>
              </w:rPr>
              <w:t>4</w:t>
            </w:r>
            <w:r>
              <w:rPr>
                <w:rFonts w:hint="eastAsia" w:ascii="Times New Roman" w:hAnsi="Times New Roman"/>
                <w:color w:val="auto"/>
                <w:sz w:val="21"/>
                <w:highlight w:val="none"/>
              </w:rPr>
              <w:t>.0</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2.</w:t>
            </w:r>
            <w:r>
              <w:rPr>
                <w:rFonts w:ascii="Times New Roman" w:hAnsi="Times New Roman"/>
                <w:color w:val="auto"/>
                <w:sz w:val="21"/>
                <w:highlight w:val="none"/>
              </w:rPr>
              <w:t>7kW，电源：220V，50Hz，每台冷媒管长度</w:t>
            </w:r>
            <w:r>
              <w:rPr>
                <w:rFonts w:hint="eastAsia" w:ascii="Times New Roman" w:hAnsi="Times New Roman"/>
                <w:color w:val="auto"/>
                <w:sz w:val="21"/>
                <w:highlight w:val="none"/>
              </w:rPr>
              <w:t>8</w:t>
            </w:r>
            <w:r>
              <w:rPr>
                <w:rFonts w:ascii="Times New Roman" w:hAnsi="Times New Roman"/>
                <w:color w:val="auto"/>
                <w:sz w:val="21"/>
                <w:highlight w:val="none"/>
              </w:rPr>
              <w:t>m，空调外机基础：</w:t>
            </w:r>
            <w:r>
              <w:rPr>
                <w:rFonts w:hint="eastAsia" w:ascii="Times New Roman" w:hAnsi="Times New Roman"/>
                <w:color w:val="auto"/>
                <w:sz w:val="21"/>
                <w:highlight w:val="none"/>
              </w:rPr>
              <w:t>120</w:t>
            </w:r>
            <w:r>
              <w:rPr>
                <w:rFonts w:ascii="Times New Roman" w:hAnsi="Times New Roman"/>
                <w:color w:val="auto"/>
                <w:sz w:val="21"/>
                <w:highlight w:val="none"/>
              </w:rPr>
              <w:t>0×</w:t>
            </w:r>
            <w:r>
              <w:rPr>
                <w:rFonts w:hint="eastAsia" w:ascii="Times New Roman" w:hAnsi="Times New Roman"/>
                <w:color w:val="auto"/>
                <w:sz w:val="21"/>
                <w:highlight w:val="none"/>
              </w:rPr>
              <w:t>60</w:t>
            </w:r>
            <w:r>
              <w:rPr>
                <w:rFonts w:ascii="Times New Roman" w:hAnsi="Times New Roman"/>
                <w:color w:val="auto"/>
                <w:sz w:val="21"/>
                <w:highlight w:val="none"/>
              </w:rPr>
              <w:t>0×</w:t>
            </w:r>
            <w:r>
              <w:rPr>
                <w:rFonts w:hint="eastAsia" w:ascii="Times New Roman" w:hAnsi="Times New Roman"/>
                <w:color w:val="auto"/>
                <w:sz w:val="21"/>
                <w:highlight w:val="none"/>
              </w:rPr>
              <w:t>3</w:t>
            </w:r>
            <w:r>
              <w:rPr>
                <w:rFonts w:ascii="Times New Roman" w:hAnsi="Times New Roman"/>
                <w:color w:val="auto"/>
                <w:sz w:val="21"/>
                <w:highlight w:val="none"/>
              </w:rPr>
              <w:t>00(H)</w:t>
            </w:r>
          </w:p>
        </w:tc>
        <w:tc>
          <w:tcPr>
            <w:tcW w:w="567" w:type="dxa"/>
            <w:vAlign w:val="center"/>
          </w:tcPr>
          <w:p w14:paraId="7E0EB11F">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w:t>
            </w:r>
          </w:p>
        </w:tc>
        <w:tc>
          <w:tcPr>
            <w:tcW w:w="3260" w:type="dxa"/>
            <w:vAlign w:val="center"/>
          </w:tcPr>
          <w:p w14:paraId="14ADE37B">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煤仓间制冷加热站配电间</w:t>
            </w:r>
            <w:r>
              <w:rPr>
                <w:rFonts w:ascii="Times New Roman" w:hAnsi="Times New Roman"/>
                <w:color w:val="auto"/>
                <w:sz w:val="21"/>
                <w:highlight w:val="none"/>
              </w:rPr>
              <w:t>2台</w:t>
            </w:r>
            <w:r>
              <w:rPr>
                <w:rFonts w:hint="eastAsia" w:ascii="Times New Roman" w:hAnsi="Times New Roman"/>
                <w:color w:val="auto"/>
                <w:sz w:val="21"/>
                <w:highlight w:val="none"/>
              </w:rPr>
              <w:t>、煤仓间I/O室1台</w:t>
            </w:r>
          </w:p>
        </w:tc>
      </w:tr>
      <w:tr w14:paraId="689F207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132ED0C">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w:t>
            </w:r>
          </w:p>
        </w:tc>
        <w:tc>
          <w:tcPr>
            <w:tcW w:w="1924" w:type="dxa"/>
            <w:vAlign w:val="center"/>
          </w:tcPr>
          <w:p w14:paraId="69BCB169">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分体壁挂式空调机</w:t>
            </w:r>
          </w:p>
        </w:tc>
        <w:tc>
          <w:tcPr>
            <w:tcW w:w="3544" w:type="dxa"/>
            <w:vAlign w:val="center"/>
          </w:tcPr>
          <w:p w14:paraId="06EEF100">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w:t>
            </w:r>
            <w:r>
              <w:rPr>
                <w:rFonts w:ascii="Times New Roman" w:hAnsi="Times New Roman"/>
                <w:color w:val="auto"/>
                <w:sz w:val="21"/>
                <w:highlight w:val="none"/>
              </w:rPr>
              <w:t>，</w:t>
            </w:r>
            <w:r>
              <w:rPr>
                <w:rFonts w:hint="eastAsia" w:ascii="Times New Roman" w:hAnsi="Times New Roman"/>
                <w:color w:val="auto"/>
                <w:sz w:val="21"/>
                <w:highlight w:val="none"/>
              </w:rPr>
              <w:t>制</w:t>
            </w:r>
            <w:r>
              <w:rPr>
                <w:rFonts w:ascii="Times New Roman" w:hAnsi="Times New Roman"/>
                <w:color w:val="auto"/>
                <w:sz w:val="21"/>
                <w:highlight w:val="none"/>
              </w:rPr>
              <w:t>冷量：</w:t>
            </w:r>
            <w:r>
              <w:rPr>
                <w:rFonts w:hint="eastAsia" w:ascii="Times New Roman" w:hAnsi="Times New Roman"/>
                <w:color w:val="auto"/>
                <w:sz w:val="21"/>
                <w:highlight w:val="none"/>
              </w:rPr>
              <w:t>5.0</w:t>
            </w:r>
            <w:r>
              <w:rPr>
                <w:rFonts w:ascii="Times New Roman" w:hAnsi="Times New Roman"/>
                <w:color w:val="auto"/>
                <w:sz w:val="21"/>
                <w:highlight w:val="none"/>
              </w:rPr>
              <w:t>kW，</w:t>
            </w:r>
            <w:r>
              <w:rPr>
                <w:rFonts w:hint="eastAsia" w:ascii="Times New Roman" w:hAnsi="Times New Roman"/>
                <w:color w:val="auto"/>
                <w:sz w:val="21"/>
                <w:highlight w:val="none"/>
              </w:rPr>
              <w:t>制热量5.5</w:t>
            </w:r>
            <w:r>
              <w:rPr>
                <w:rFonts w:ascii="Times New Roman" w:hAnsi="Times New Roman"/>
                <w:color w:val="auto"/>
                <w:sz w:val="21"/>
                <w:highlight w:val="none"/>
              </w:rPr>
              <w:t>kW</w:t>
            </w:r>
            <w:r>
              <w:rPr>
                <w:rFonts w:hint="eastAsia" w:ascii="Times New Roman" w:hAnsi="Times New Roman"/>
                <w:color w:val="auto"/>
                <w:sz w:val="21"/>
                <w:highlight w:val="none"/>
              </w:rPr>
              <w:t>，</w:t>
            </w:r>
            <w:r>
              <w:rPr>
                <w:rFonts w:hint="eastAsia" w:ascii="Times New Roman" w:hAnsi="Times New Roman"/>
                <w:color w:val="auto"/>
                <w:sz w:val="21"/>
                <w:szCs w:val="21"/>
                <w:highlight w:val="none"/>
              </w:rPr>
              <w:t>电热量</w:t>
            </w:r>
            <w:r>
              <w:rPr>
                <w:rFonts w:ascii="Times New Roman" w:hAnsi="Times New Roman"/>
                <w:color w:val="auto"/>
                <w:sz w:val="21"/>
                <w:szCs w:val="21"/>
                <w:highlight w:val="none"/>
              </w:rPr>
              <w:t>2.5kW</w:t>
            </w:r>
            <w:r>
              <w:rPr>
                <w:rFonts w:hint="eastAsia"/>
                <w:color w:val="auto"/>
                <w:sz w:val="21"/>
                <w:szCs w:val="21"/>
                <w:highlight w:val="none"/>
              </w:rPr>
              <w:t>；</w:t>
            </w:r>
            <w:r>
              <w:rPr>
                <w:rFonts w:ascii="Times New Roman" w:hAnsi="Times New Roman"/>
                <w:color w:val="auto"/>
                <w:sz w:val="21"/>
                <w:highlight w:val="none"/>
              </w:rPr>
              <w:t>功率：2.0kW，电源：</w:t>
            </w:r>
            <w:r>
              <w:rPr>
                <w:rFonts w:hint="eastAsia" w:ascii="Times New Roman" w:hAnsi="Times New Roman"/>
                <w:color w:val="auto"/>
                <w:sz w:val="21"/>
                <w:highlight w:val="none"/>
              </w:rPr>
              <w:t>22</w:t>
            </w:r>
            <w:r>
              <w:rPr>
                <w:rFonts w:ascii="Times New Roman" w:hAnsi="Times New Roman"/>
                <w:color w:val="auto"/>
                <w:sz w:val="21"/>
                <w:highlight w:val="none"/>
              </w:rPr>
              <w:t>0V，50Hz，每台冷媒管长度</w:t>
            </w:r>
            <w:r>
              <w:rPr>
                <w:rFonts w:hint="eastAsia" w:ascii="Times New Roman" w:hAnsi="Times New Roman"/>
                <w:color w:val="auto"/>
                <w:sz w:val="21"/>
                <w:highlight w:val="none"/>
              </w:rPr>
              <w:t>5</w:t>
            </w:r>
            <w:r>
              <w:rPr>
                <w:rFonts w:ascii="Times New Roman" w:hAnsi="Times New Roman"/>
                <w:color w:val="auto"/>
                <w:sz w:val="21"/>
                <w:highlight w:val="none"/>
              </w:rPr>
              <w:t>m，空调外机基础：</w:t>
            </w:r>
            <w:r>
              <w:rPr>
                <w:rFonts w:hint="eastAsia" w:ascii="Times New Roman" w:hAnsi="Times New Roman"/>
                <w:color w:val="auto"/>
                <w:sz w:val="21"/>
                <w:highlight w:val="none"/>
              </w:rPr>
              <w:t>100</w:t>
            </w:r>
            <w:r>
              <w:rPr>
                <w:rFonts w:ascii="Times New Roman" w:hAnsi="Times New Roman"/>
                <w:color w:val="auto"/>
                <w:sz w:val="21"/>
                <w:highlight w:val="none"/>
              </w:rPr>
              <w:t>0×</w:t>
            </w:r>
            <w:r>
              <w:rPr>
                <w:rFonts w:hint="eastAsia" w:ascii="Times New Roman" w:hAnsi="Times New Roman"/>
                <w:color w:val="auto"/>
                <w:sz w:val="21"/>
                <w:highlight w:val="none"/>
              </w:rPr>
              <w:t>50</w:t>
            </w:r>
            <w:r>
              <w:rPr>
                <w:rFonts w:ascii="Times New Roman" w:hAnsi="Times New Roman"/>
                <w:color w:val="auto"/>
                <w:sz w:val="21"/>
                <w:highlight w:val="none"/>
              </w:rPr>
              <w:t>0×</w:t>
            </w:r>
            <w:r>
              <w:rPr>
                <w:rFonts w:hint="eastAsia" w:ascii="Times New Roman" w:hAnsi="Times New Roman"/>
                <w:color w:val="auto"/>
                <w:sz w:val="21"/>
                <w:highlight w:val="none"/>
              </w:rPr>
              <w:t>3</w:t>
            </w:r>
            <w:r>
              <w:rPr>
                <w:rFonts w:ascii="Times New Roman" w:hAnsi="Times New Roman"/>
                <w:color w:val="auto"/>
                <w:sz w:val="21"/>
                <w:highlight w:val="none"/>
              </w:rPr>
              <w:t>00(H)</w:t>
            </w:r>
          </w:p>
        </w:tc>
        <w:tc>
          <w:tcPr>
            <w:tcW w:w="567" w:type="dxa"/>
            <w:vAlign w:val="center"/>
          </w:tcPr>
          <w:p w14:paraId="17A0370A">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w:t>
            </w:r>
          </w:p>
        </w:tc>
        <w:tc>
          <w:tcPr>
            <w:tcW w:w="3260" w:type="dxa"/>
            <w:vAlign w:val="center"/>
          </w:tcPr>
          <w:p w14:paraId="786C2A49">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煤仓间制冷加热站控制室</w:t>
            </w:r>
            <w:r>
              <w:rPr>
                <w:rFonts w:ascii="Times New Roman" w:hAnsi="Times New Roman"/>
                <w:color w:val="auto"/>
                <w:sz w:val="21"/>
                <w:highlight w:val="none"/>
              </w:rPr>
              <w:t>2台</w:t>
            </w:r>
          </w:p>
        </w:tc>
      </w:tr>
      <w:tr w14:paraId="7B5169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BAC5483">
            <w:pPr>
              <w:tabs>
                <w:tab w:val="left" w:pos="425"/>
              </w:tabs>
              <w:spacing w:line="240" w:lineRule="atLeast"/>
              <w:jc w:val="center"/>
              <w:rPr>
                <w:rFonts w:ascii="Times New Roman" w:hAnsi="Times New Roman"/>
                <w:color w:val="auto"/>
                <w:sz w:val="21"/>
                <w:highlight w:val="none"/>
              </w:rPr>
            </w:pPr>
          </w:p>
        </w:tc>
        <w:tc>
          <w:tcPr>
            <w:tcW w:w="1924" w:type="dxa"/>
            <w:vAlign w:val="center"/>
          </w:tcPr>
          <w:p w14:paraId="5D32E7AD">
            <w:pPr>
              <w:tabs>
                <w:tab w:val="left" w:pos="425"/>
              </w:tabs>
              <w:spacing w:line="240" w:lineRule="atLeast"/>
              <w:rPr>
                <w:rFonts w:ascii="Times New Roman" w:hAnsi="Times New Roman"/>
                <w:color w:val="auto"/>
                <w:sz w:val="21"/>
                <w:highlight w:val="none"/>
              </w:rPr>
            </w:pPr>
            <w:r>
              <w:rPr>
                <w:rFonts w:hint="eastAsia" w:ascii="Times New Roman" w:hAnsi="Times New Roman"/>
                <w:b/>
                <w:color w:val="auto"/>
                <w:sz w:val="21"/>
                <w:szCs w:val="21"/>
                <w:highlight w:val="none"/>
              </w:rPr>
              <w:t>锅炉房</w:t>
            </w:r>
          </w:p>
        </w:tc>
        <w:tc>
          <w:tcPr>
            <w:tcW w:w="3544" w:type="dxa"/>
            <w:vAlign w:val="center"/>
          </w:tcPr>
          <w:p w14:paraId="04EEB9A2">
            <w:pPr>
              <w:tabs>
                <w:tab w:val="left" w:pos="425"/>
              </w:tabs>
              <w:spacing w:line="240" w:lineRule="atLeast"/>
              <w:rPr>
                <w:rFonts w:ascii="Times New Roman" w:hAnsi="Times New Roman"/>
                <w:color w:val="auto"/>
                <w:sz w:val="21"/>
                <w:highlight w:val="none"/>
              </w:rPr>
            </w:pPr>
          </w:p>
        </w:tc>
        <w:tc>
          <w:tcPr>
            <w:tcW w:w="567" w:type="dxa"/>
            <w:vAlign w:val="center"/>
          </w:tcPr>
          <w:p w14:paraId="555430E6">
            <w:pPr>
              <w:tabs>
                <w:tab w:val="left" w:pos="425"/>
              </w:tabs>
              <w:spacing w:line="240" w:lineRule="atLeast"/>
              <w:jc w:val="center"/>
              <w:rPr>
                <w:rFonts w:ascii="Times New Roman" w:hAnsi="Times New Roman"/>
                <w:color w:val="auto"/>
                <w:sz w:val="21"/>
                <w:highlight w:val="none"/>
              </w:rPr>
            </w:pPr>
          </w:p>
        </w:tc>
        <w:tc>
          <w:tcPr>
            <w:tcW w:w="3260" w:type="dxa"/>
            <w:vAlign w:val="center"/>
          </w:tcPr>
          <w:p w14:paraId="19E4D879">
            <w:pPr>
              <w:tabs>
                <w:tab w:val="left" w:pos="425"/>
              </w:tabs>
              <w:spacing w:line="240" w:lineRule="atLeast"/>
              <w:rPr>
                <w:rFonts w:ascii="Times New Roman" w:hAnsi="Times New Roman"/>
                <w:color w:val="auto"/>
                <w:sz w:val="21"/>
                <w:highlight w:val="none"/>
              </w:rPr>
            </w:pPr>
          </w:p>
        </w:tc>
      </w:tr>
      <w:tr w14:paraId="49AB69A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D4A5C7F">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4</w:t>
            </w:r>
          </w:p>
        </w:tc>
        <w:tc>
          <w:tcPr>
            <w:tcW w:w="1924" w:type="dxa"/>
            <w:vAlign w:val="center"/>
          </w:tcPr>
          <w:p w14:paraId="28CB691A">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分体立柜式空调机</w:t>
            </w:r>
          </w:p>
        </w:tc>
        <w:tc>
          <w:tcPr>
            <w:tcW w:w="3544" w:type="dxa"/>
            <w:vAlign w:val="center"/>
          </w:tcPr>
          <w:p w14:paraId="1E8BD2C1">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w:t>
            </w:r>
            <w:r>
              <w:rPr>
                <w:rFonts w:ascii="Times New Roman" w:hAnsi="Times New Roman"/>
                <w:color w:val="auto"/>
                <w:sz w:val="21"/>
                <w:highlight w:val="none"/>
              </w:rPr>
              <w:t>，</w:t>
            </w:r>
            <w:r>
              <w:rPr>
                <w:rFonts w:hint="eastAsia" w:ascii="Times New Roman" w:hAnsi="Times New Roman"/>
                <w:color w:val="auto"/>
                <w:sz w:val="21"/>
                <w:highlight w:val="none"/>
              </w:rPr>
              <w:t>制</w:t>
            </w:r>
            <w:r>
              <w:rPr>
                <w:rFonts w:ascii="Times New Roman" w:hAnsi="Times New Roman"/>
                <w:color w:val="auto"/>
                <w:sz w:val="21"/>
                <w:highlight w:val="none"/>
              </w:rPr>
              <w:t>冷量：1</w:t>
            </w:r>
            <w:r>
              <w:rPr>
                <w:rFonts w:hint="eastAsia" w:ascii="Times New Roman" w:hAnsi="Times New Roman"/>
                <w:color w:val="auto"/>
                <w:sz w:val="21"/>
                <w:highlight w:val="none"/>
              </w:rPr>
              <w:t>2.0</w:t>
            </w:r>
            <w:r>
              <w:rPr>
                <w:rFonts w:ascii="Times New Roman" w:hAnsi="Times New Roman"/>
                <w:color w:val="auto"/>
                <w:sz w:val="21"/>
                <w:highlight w:val="none"/>
              </w:rPr>
              <w:t>kW，</w:t>
            </w:r>
            <w:r>
              <w:rPr>
                <w:rFonts w:hint="eastAsia" w:ascii="Times New Roman" w:hAnsi="Times New Roman"/>
                <w:color w:val="auto"/>
                <w:sz w:val="21"/>
                <w:highlight w:val="none"/>
              </w:rPr>
              <w:t>制热量12.5</w:t>
            </w:r>
            <w:r>
              <w:rPr>
                <w:rFonts w:ascii="Times New Roman" w:hAnsi="Times New Roman"/>
                <w:color w:val="auto"/>
                <w:sz w:val="21"/>
                <w:highlight w:val="none"/>
              </w:rPr>
              <w:t>kW</w:t>
            </w:r>
            <w:r>
              <w:rPr>
                <w:rFonts w:hint="eastAsia" w:ascii="Times New Roman" w:hAnsi="Times New Roman"/>
                <w:color w:val="auto"/>
                <w:sz w:val="21"/>
                <w:highlight w:val="none"/>
              </w:rPr>
              <w:t>，</w:t>
            </w:r>
            <w:r>
              <w:rPr>
                <w:rFonts w:hint="eastAsia" w:ascii="Times New Roman" w:hAnsi="Times New Roman"/>
                <w:color w:val="auto"/>
                <w:sz w:val="21"/>
                <w:szCs w:val="21"/>
                <w:highlight w:val="none"/>
              </w:rPr>
              <w:t>电加热：</w:t>
            </w:r>
            <w:r>
              <w:rPr>
                <w:rFonts w:ascii="Times New Roman" w:hAnsi="Times New Roman"/>
                <w:color w:val="auto"/>
                <w:sz w:val="21"/>
                <w:szCs w:val="21"/>
                <w:highlight w:val="none"/>
              </w:rPr>
              <w:t>6kW</w:t>
            </w:r>
            <w:r>
              <w:rPr>
                <w:rFonts w:hint="eastAsia" w:ascii="Times New Roman" w:hAnsi="Times New Roman"/>
                <w:color w:val="auto"/>
                <w:sz w:val="21"/>
                <w:szCs w:val="21"/>
                <w:highlight w:val="none"/>
              </w:rPr>
              <w:t>；</w:t>
            </w:r>
            <w:r>
              <w:rPr>
                <w:rFonts w:ascii="Times New Roman" w:hAnsi="Times New Roman"/>
                <w:color w:val="auto"/>
                <w:sz w:val="21"/>
                <w:highlight w:val="none"/>
              </w:rPr>
              <w:t>功率：4.2kW，电源：380V，50Hz，每台冷媒管长度</w:t>
            </w:r>
            <w:r>
              <w:rPr>
                <w:rFonts w:hint="eastAsia" w:ascii="Times New Roman" w:hAnsi="Times New Roman"/>
                <w:color w:val="auto"/>
                <w:sz w:val="21"/>
                <w:highlight w:val="none"/>
              </w:rPr>
              <w:t>5</w:t>
            </w:r>
            <w:r>
              <w:rPr>
                <w:rFonts w:ascii="Times New Roman" w:hAnsi="Times New Roman"/>
                <w:color w:val="auto"/>
                <w:sz w:val="21"/>
                <w:highlight w:val="none"/>
              </w:rPr>
              <w:t>m，空调外机基础：</w:t>
            </w:r>
            <w:r>
              <w:rPr>
                <w:rFonts w:hint="eastAsia" w:ascii="Times New Roman" w:hAnsi="Times New Roman"/>
                <w:color w:val="auto"/>
                <w:sz w:val="21"/>
                <w:highlight w:val="none"/>
              </w:rPr>
              <w:t>120</w:t>
            </w:r>
            <w:r>
              <w:rPr>
                <w:rFonts w:ascii="Times New Roman" w:hAnsi="Times New Roman"/>
                <w:color w:val="auto"/>
                <w:sz w:val="21"/>
                <w:highlight w:val="none"/>
              </w:rPr>
              <w:t>0×</w:t>
            </w:r>
            <w:r>
              <w:rPr>
                <w:rFonts w:hint="eastAsia" w:ascii="Times New Roman" w:hAnsi="Times New Roman"/>
                <w:color w:val="auto"/>
                <w:sz w:val="21"/>
                <w:highlight w:val="none"/>
              </w:rPr>
              <w:t>60</w:t>
            </w:r>
            <w:r>
              <w:rPr>
                <w:rFonts w:ascii="Times New Roman" w:hAnsi="Times New Roman"/>
                <w:color w:val="auto"/>
                <w:sz w:val="21"/>
                <w:highlight w:val="none"/>
              </w:rPr>
              <w:t>0×</w:t>
            </w:r>
            <w:r>
              <w:rPr>
                <w:rFonts w:hint="eastAsia" w:ascii="Times New Roman" w:hAnsi="Times New Roman"/>
                <w:color w:val="auto"/>
                <w:sz w:val="21"/>
                <w:highlight w:val="none"/>
              </w:rPr>
              <w:t>3</w:t>
            </w:r>
            <w:r>
              <w:rPr>
                <w:rFonts w:ascii="Times New Roman" w:hAnsi="Times New Roman"/>
                <w:color w:val="auto"/>
                <w:sz w:val="21"/>
                <w:highlight w:val="none"/>
              </w:rPr>
              <w:t>00(H)</w:t>
            </w:r>
          </w:p>
        </w:tc>
        <w:tc>
          <w:tcPr>
            <w:tcW w:w="567" w:type="dxa"/>
            <w:vAlign w:val="center"/>
          </w:tcPr>
          <w:p w14:paraId="7520F473">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4</w:t>
            </w:r>
          </w:p>
        </w:tc>
        <w:tc>
          <w:tcPr>
            <w:tcW w:w="3260" w:type="dxa"/>
            <w:vAlign w:val="center"/>
          </w:tcPr>
          <w:p w14:paraId="0C4EE4C7">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1#、2#机</w:t>
            </w:r>
            <w:r>
              <w:rPr>
                <w:rFonts w:ascii="Times New Roman" w:hAnsi="Times New Roman"/>
                <w:color w:val="auto"/>
                <w:sz w:val="21"/>
                <w:highlight w:val="none"/>
              </w:rPr>
              <w:t>一楼</w:t>
            </w:r>
            <w:r>
              <w:rPr>
                <w:rFonts w:hint="eastAsia" w:ascii="Times New Roman" w:hAnsi="Times New Roman"/>
                <w:color w:val="auto"/>
                <w:sz w:val="21"/>
                <w:highlight w:val="none"/>
              </w:rPr>
              <w:t>直流配电间</w:t>
            </w:r>
            <w:r>
              <w:rPr>
                <w:rFonts w:ascii="Times New Roman" w:hAnsi="Times New Roman"/>
                <w:color w:val="auto"/>
                <w:sz w:val="21"/>
                <w:highlight w:val="none"/>
              </w:rPr>
              <w:t>各2台</w:t>
            </w:r>
          </w:p>
        </w:tc>
      </w:tr>
      <w:tr w14:paraId="2306FD3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00110D2">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5</w:t>
            </w:r>
          </w:p>
        </w:tc>
        <w:tc>
          <w:tcPr>
            <w:tcW w:w="1924" w:type="dxa"/>
            <w:vAlign w:val="center"/>
          </w:tcPr>
          <w:p w14:paraId="53EF2A5F">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分体壁挂式空调机</w:t>
            </w:r>
          </w:p>
        </w:tc>
        <w:tc>
          <w:tcPr>
            <w:tcW w:w="3544" w:type="dxa"/>
            <w:vAlign w:val="center"/>
          </w:tcPr>
          <w:p w14:paraId="19394F70">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w:t>
            </w:r>
            <w:r>
              <w:rPr>
                <w:rFonts w:ascii="Times New Roman" w:hAnsi="Times New Roman"/>
                <w:color w:val="auto"/>
                <w:sz w:val="21"/>
                <w:highlight w:val="none"/>
              </w:rPr>
              <w:t>，</w:t>
            </w:r>
            <w:r>
              <w:rPr>
                <w:rFonts w:hint="eastAsia" w:ascii="Times New Roman" w:hAnsi="Times New Roman"/>
                <w:color w:val="auto"/>
                <w:sz w:val="21"/>
                <w:highlight w:val="none"/>
              </w:rPr>
              <w:t>制</w:t>
            </w:r>
            <w:r>
              <w:rPr>
                <w:rFonts w:ascii="Times New Roman" w:hAnsi="Times New Roman"/>
                <w:color w:val="auto"/>
                <w:sz w:val="21"/>
                <w:highlight w:val="none"/>
              </w:rPr>
              <w:t>冷量：</w:t>
            </w:r>
            <w:r>
              <w:rPr>
                <w:rFonts w:hint="eastAsia" w:ascii="Times New Roman" w:hAnsi="Times New Roman"/>
                <w:color w:val="auto"/>
                <w:sz w:val="21"/>
                <w:highlight w:val="none"/>
              </w:rPr>
              <w:t>7.2</w:t>
            </w:r>
            <w:r>
              <w:rPr>
                <w:rFonts w:ascii="Times New Roman" w:hAnsi="Times New Roman"/>
                <w:color w:val="auto"/>
                <w:sz w:val="21"/>
                <w:highlight w:val="none"/>
              </w:rPr>
              <w:t>kW，</w:t>
            </w:r>
            <w:r>
              <w:rPr>
                <w:rFonts w:hint="eastAsia" w:ascii="Times New Roman" w:hAnsi="Times New Roman"/>
                <w:color w:val="auto"/>
                <w:sz w:val="21"/>
                <w:highlight w:val="none"/>
              </w:rPr>
              <w:t>制热量7.5</w:t>
            </w:r>
            <w:r>
              <w:rPr>
                <w:rFonts w:ascii="Times New Roman" w:hAnsi="Times New Roman"/>
                <w:color w:val="auto"/>
                <w:sz w:val="21"/>
                <w:highlight w:val="none"/>
              </w:rPr>
              <w:t>kW</w:t>
            </w:r>
            <w:r>
              <w:rPr>
                <w:rFonts w:hint="eastAsia" w:ascii="Times New Roman" w:hAnsi="Times New Roman"/>
                <w:color w:val="auto"/>
                <w:sz w:val="21"/>
                <w:highlight w:val="none"/>
              </w:rPr>
              <w:t>，电加热量</w:t>
            </w:r>
            <w:r>
              <w:rPr>
                <w:rFonts w:ascii="Times New Roman" w:hAnsi="Times New Roman"/>
                <w:color w:val="auto"/>
                <w:sz w:val="21"/>
                <w:highlight w:val="none"/>
              </w:rPr>
              <w:t>4</w:t>
            </w:r>
            <w:r>
              <w:rPr>
                <w:rFonts w:hint="eastAsia" w:ascii="Times New Roman" w:hAnsi="Times New Roman"/>
                <w:color w:val="auto"/>
                <w:sz w:val="21"/>
                <w:highlight w:val="none"/>
              </w:rPr>
              <w:t>.0</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2.</w:t>
            </w:r>
            <w:r>
              <w:rPr>
                <w:rFonts w:ascii="Times New Roman" w:hAnsi="Times New Roman"/>
                <w:color w:val="auto"/>
                <w:sz w:val="21"/>
                <w:highlight w:val="none"/>
              </w:rPr>
              <w:t>7kW，电源：</w:t>
            </w:r>
            <w:r>
              <w:rPr>
                <w:rFonts w:hint="eastAsia" w:ascii="Times New Roman" w:hAnsi="Times New Roman"/>
                <w:color w:val="auto"/>
                <w:sz w:val="21"/>
                <w:highlight w:val="none"/>
              </w:rPr>
              <w:t>22</w:t>
            </w:r>
            <w:r>
              <w:rPr>
                <w:rFonts w:ascii="Times New Roman" w:hAnsi="Times New Roman"/>
                <w:color w:val="auto"/>
                <w:sz w:val="21"/>
                <w:highlight w:val="none"/>
              </w:rPr>
              <w:t>0V，50Hz，每台冷媒管长度</w:t>
            </w:r>
            <w:r>
              <w:rPr>
                <w:rFonts w:hint="eastAsia" w:ascii="Times New Roman" w:hAnsi="Times New Roman"/>
                <w:color w:val="auto"/>
                <w:sz w:val="21"/>
                <w:highlight w:val="none"/>
              </w:rPr>
              <w:t>5</w:t>
            </w:r>
            <w:r>
              <w:rPr>
                <w:rFonts w:ascii="Times New Roman" w:hAnsi="Times New Roman"/>
                <w:color w:val="auto"/>
                <w:sz w:val="21"/>
                <w:highlight w:val="none"/>
              </w:rPr>
              <w:t>m，空调外机基础：</w:t>
            </w:r>
            <w:r>
              <w:rPr>
                <w:rFonts w:hint="eastAsia" w:ascii="Times New Roman" w:hAnsi="Times New Roman"/>
                <w:color w:val="auto"/>
                <w:sz w:val="21"/>
                <w:highlight w:val="none"/>
              </w:rPr>
              <w:t>120</w:t>
            </w:r>
            <w:r>
              <w:rPr>
                <w:rFonts w:ascii="Times New Roman" w:hAnsi="Times New Roman"/>
                <w:color w:val="auto"/>
                <w:sz w:val="21"/>
                <w:highlight w:val="none"/>
              </w:rPr>
              <w:t>0×</w:t>
            </w:r>
            <w:r>
              <w:rPr>
                <w:rFonts w:hint="eastAsia" w:ascii="Times New Roman" w:hAnsi="Times New Roman"/>
                <w:color w:val="auto"/>
                <w:sz w:val="21"/>
                <w:highlight w:val="none"/>
              </w:rPr>
              <w:t>60</w:t>
            </w:r>
            <w:r>
              <w:rPr>
                <w:rFonts w:ascii="Times New Roman" w:hAnsi="Times New Roman"/>
                <w:color w:val="auto"/>
                <w:sz w:val="21"/>
                <w:highlight w:val="none"/>
              </w:rPr>
              <w:t>0×</w:t>
            </w:r>
            <w:r>
              <w:rPr>
                <w:rFonts w:hint="eastAsia" w:ascii="Times New Roman" w:hAnsi="Times New Roman"/>
                <w:color w:val="auto"/>
                <w:sz w:val="21"/>
                <w:highlight w:val="none"/>
              </w:rPr>
              <w:t>3</w:t>
            </w:r>
            <w:r>
              <w:rPr>
                <w:rFonts w:ascii="Times New Roman" w:hAnsi="Times New Roman"/>
                <w:color w:val="auto"/>
                <w:sz w:val="21"/>
                <w:highlight w:val="none"/>
              </w:rPr>
              <w:t>00(H)</w:t>
            </w:r>
          </w:p>
        </w:tc>
        <w:tc>
          <w:tcPr>
            <w:tcW w:w="567" w:type="dxa"/>
            <w:vAlign w:val="center"/>
          </w:tcPr>
          <w:p w14:paraId="46A935C2">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4</w:t>
            </w:r>
          </w:p>
        </w:tc>
        <w:tc>
          <w:tcPr>
            <w:tcW w:w="3260" w:type="dxa"/>
            <w:vAlign w:val="center"/>
          </w:tcPr>
          <w:p w14:paraId="6480248C">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1#、2#机二</w:t>
            </w:r>
            <w:r>
              <w:rPr>
                <w:rFonts w:ascii="Times New Roman" w:hAnsi="Times New Roman"/>
                <w:color w:val="auto"/>
                <w:sz w:val="21"/>
                <w:highlight w:val="none"/>
              </w:rPr>
              <w:t>楼</w:t>
            </w:r>
            <w:r>
              <w:rPr>
                <w:rFonts w:hint="eastAsia" w:ascii="Times New Roman" w:hAnsi="Times New Roman"/>
                <w:color w:val="auto"/>
                <w:sz w:val="21"/>
                <w:highlight w:val="none"/>
              </w:rPr>
              <w:t>直流UPS室</w:t>
            </w:r>
            <w:r>
              <w:rPr>
                <w:rFonts w:ascii="Times New Roman" w:hAnsi="Times New Roman"/>
                <w:color w:val="auto"/>
                <w:sz w:val="21"/>
                <w:highlight w:val="none"/>
              </w:rPr>
              <w:t>各2台</w:t>
            </w:r>
          </w:p>
        </w:tc>
      </w:tr>
      <w:tr w14:paraId="79C5DC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E2D8943">
            <w:pPr>
              <w:tabs>
                <w:tab w:val="left" w:pos="425"/>
              </w:tabs>
              <w:spacing w:line="240" w:lineRule="atLeast"/>
              <w:jc w:val="center"/>
              <w:rPr>
                <w:rFonts w:ascii="Times New Roman" w:hAnsi="Times New Roman"/>
                <w:color w:val="auto"/>
                <w:sz w:val="21"/>
                <w:szCs w:val="21"/>
                <w:highlight w:val="none"/>
              </w:rPr>
            </w:pPr>
          </w:p>
        </w:tc>
        <w:tc>
          <w:tcPr>
            <w:tcW w:w="1924" w:type="dxa"/>
            <w:vAlign w:val="center"/>
          </w:tcPr>
          <w:p w14:paraId="13F7BE76">
            <w:pPr>
              <w:tabs>
                <w:tab w:val="left" w:pos="425"/>
              </w:tabs>
              <w:spacing w:line="240" w:lineRule="atLeast"/>
              <w:rPr>
                <w:rFonts w:ascii="Times New Roman" w:hAnsi="Times New Roman"/>
                <w:color w:val="auto"/>
                <w:sz w:val="21"/>
                <w:szCs w:val="21"/>
                <w:highlight w:val="none"/>
              </w:rPr>
            </w:pPr>
            <w:r>
              <w:rPr>
                <w:rFonts w:hint="eastAsia" w:ascii="Times New Roman" w:hAnsi="Times New Roman"/>
                <w:b/>
                <w:color w:val="auto"/>
                <w:sz w:val="21"/>
                <w:szCs w:val="21"/>
                <w:highlight w:val="none"/>
              </w:rPr>
              <w:t>网络</w:t>
            </w:r>
            <w:r>
              <w:rPr>
                <w:rFonts w:ascii="Times New Roman" w:hAnsi="Times New Roman"/>
                <w:b/>
                <w:color w:val="auto"/>
                <w:sz w:val="21"/>
                <w:szCs w:val="21"/>
                <w:highlight w:val="none"/>
              </w:rPr>
              <w:t>继电器室</w:t>
            </w:r>
          </w:p>
        </w:tc>
        <w:tc>
          <w:tcPr>
            <w:tcW w:w="3544" w:type="dxa"/>
            <w:vAlign w:val="center"/>
          </w:tcPr>
          <w:p w14:paraId="225276A8">
            <w:pPr>
              <w:tabs>
                <w:tab w:val="left" w:pos="425"/>
              </w:tabs>
              <w:spacing w:line="240" w:lineRule="atLeast"/>
              <w:rPr>
                <w:rFonts w:ascii="Times New Roman" w:hAnsi="Times New Roman"/>
                <w:color w:val="auto"/>
                <w:highlight w:val="none"/>
              </w:rPr>
            </w:pPr>
          </w:p>
        </w:tc>
        <w:tc>
          <w:tcPr>
            <w:tcW w:w="567" w:type="dxa"/>
            <w:vAlign w:val="center"/>
          </w:tcPr>
          <w:p w14:paraId="509ED0F0">
            <w:pPr>
              <w:tabs>
                <w:tab w:val="left" w:pos="425"/>
              </w:tabs>
              <w:spacing w:line="240" w:lineRule="atLeast"/>
              <w:jc w:val="center"/>
              <w:rPr>
                <w:rFonts w:ascii="Times New Roman" w:hAnsi="Times New Roman"/>
                <w:color w:val="auto"/>
                <w:highlight w:val="none"/>
              </w:rPr>
            </w:pPr>
          </w:p>
        </w:tc>
        <w:tc>
          <w:tcPr>
            <w:tcW w:w="3260" w:type="dxa"/>
            <w:vAlign w:val="center"/>
          </w:tcPr>
          <w:p w14:paraId="77C27315">
            <w:pPr>
              <w:tabs>
                <w:tab w:val="left" w:pos="425"/>
              </w:tabs>
              <w:spacing w:line="240" w:lineRule="atLeast"/>
              <w:rPr>
                <w:rFonts w:ascii="Times New Roman" w:hAnsi="Times New Roman"/>
                <w:color w:val="auto"/>
                <w:highlight w:val="none"/>
              </w:rPr>
            </w:pPr>
          </w:p>
        </w:tc>
      </w:tr>
      <w:tr w14:paraId="20A904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6979618">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6</w:t>
            </w:r>
          </w:p>
        </w:tc>
        <w:tc>
          <w:tcPr>
            <w:tcW w:w="1924" w:type="dxa"/>
            <w:vAlign w:val="center"/>
          </w:tcPr>
          <w:p w14:paraId="7065F98C">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防爆</w:t>
            </w:r>
            <w:r>
              <w:rPr>
                <w:rFonts w:ascii="Times New Roman" w:hAnsi="Times New Roman"/>
                <w:color w:val="auto"/>
                <w:sz w:val="21"/>
                <w:szCs w:val="21"/>
                <w:highlight w:val="none"/>
              </w:rPr>
              <w:t>壁挂式分体空调</w:t>
            </w:r>
          </w:p>
        </w:tc>
        <w:tc>
          <w:tcPr>
            <w:tcW w:w="3544" w:type="dxa"/>
            <w:vAlign w:val="center"/>
          </w:tcPr>
          <w:p w14:paraId="1323601B">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w:t>
            </w:r>
            <w:r>
              <w:rPr>
                <w:rFonts w:hint="eastAsia" w:ascii="Times New Roman" w:hAnsi="Times New Roman"/>
                <w:color w:val="auto"/>
                <w:sz w:val="21"/>
                <w:highlight w:val="none"/>
              </w:rPr>
              <w:t>B</w:t>
            </w:r>
            <w:r>
              <w:rPr>
                <w:rFonts w:ascii="Times New Roman" w:hAnsi="Times New Roman"/>
                <w:color w:val="auto"/>
                <w:sz w:val="21"/>
                <w:highlight w:val="none"/>
              </w:rPr>
              <w:t>KFR-50GW制冷量5kW</w:t>
            </w:r>
            <w:r>
              <w:rPr>
                <w:rFonts w:hint="eastAsia" w:ascii="Times New Roman" w:hAnsi="Times New Roman"/>
                <w:color w:val="auto"/>
                <w:sz w:val="21"/>
                <w:highlight w:val="none"/>
              </w:rPr>
              <w:t>；</w:t>
            </w:r>
            <w:r>
              <w:rPr>
                <w:rFonts w:ascii="Times New Roman" w:hAnsi="Times New Roman"/>
                <w:color w:val="auto"/>
                <w:sz w:val="21"/>
                <w:highlight w:val="none"/>
              </w:rPr>
              <w:t>制热量5.2kW</w:t>
            </w:r>
            <w:r>
              <w:rPr>
                <w:rFonts w:hint="eastAsia" w:ascii="Times New Roman" w:hAnsi="Times New Roman"/>
                <w:color w:val="auto"/>
                <w:sz w:val="21"/>
                <w:highlight w:val="none"/>
              </w:rPr>
              <w:t>；</w:t>
            </w:r>
            <w:r>
              <w:rPr>
                <w:rFonts w:ascii="Times New Roman" w:hAnsi="Times New Roman"/>
                <w:color w:val="auto"/>
                <w:sz w:val="21"/>
                <w:highlight w:val="none"/>
              </w:rPr>
              <w:t>功率2.0kW/220V，50Hz</w:t>
            </w:r>
            <w:r>
              <w:rPr>
                <w:rFonts w:hint="eastAsia" w:ascii="Times New Roman" w:hAnsi="Times New Roman"/>
                <w:color w:val="auto"/>
                <w:sz w:val="21"/>
                <w:highlight w:val="none"/>
              </w:rPr>
              <w:t>；每台</w:t>
            </w:r>
            <w:r>
              <w:rPr>
                <w:rFonts w:ascii="Times New Roman" w:hAnsi="Times New Roman"/>
                <w:color w:val="auto"/>
                <w:sz w:val="21"/>
                <w:highlight w:val="none"/>
              </w:rPr>
              <w:t>冷媒管长</w:t>
            </w:r>
            <w:r>
              <w:rPr>
                <w:rFonts w:hint="eastAsia" w:ascii="Times New Roman" w:hAnsi="Times New Roman"/>
                <w:color w:val="auto"/>
                <w:sz w:val="21"/>
                <w:highlight w:val="none"/>
              </w:rPr>
              <w:t>约</w:t>
            </w:r>
            <w:r>
              <w:rPr>
                <w:rFonts w:ascii="Times New Roman" w:hAnsi="Times New Roman"/>
                <w:color w:val="auto"/>
                <w:sz w:val="21"/>
                <w:highlight w:val="none"/>
              </w:rPr>
              <w:t>5m</w:t>
            </w:r>
            <w:r>
              <w:rPr>
                <w:rFonts w:hint="eastAsia" w:ascii="Times New Roman" w:hAnsi="Times New Roman"/>
                <w:color w:val="auto"/>
                <w:sz w:val="21"/>
                <w:highlight w:val="none"/>
              </w:rPr>
              <w:t>。防爆等级：IICT1级</w:t>
            </w:r>
          </w:p>
        </w:tc>
        <w:tc>
          <w:tcPr>
            <w:tcW w:w="567" w:type="dxa"/>
            <w:vAlign w:val="center"/>
          </w:tcPr>
          <w:p w14:paraId="4F2AA32E">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2</w:t>
            </w:r>
          </w:p>
        </w:tc>
        <w:tc>
          <w:tcPr>
            <w:tcW w:w="3260" w:type="dxa"/>
            <w:vAlign w:val="center"/>
          </w:tcPr>
          <w:p w14:paraId="31C2FE78">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1</w:t>
            </w:r>
            <w:r>
              <w:rPr>
                <w:rFonts w:ascii="Times New Roman" w:hAnsi="Times New Roman"/>
                <w:color w:val="auto"/>
                <w:sz w:val="21"/>
                <w:highlight w:val="none"/>
              </w:rPr>
              <w:t>10V蓄电池室</w:t>
            </w:r>
            <w:r>
              <w:rPr>
                <w:rFonts w:hint="eastAsia" w:ascii="Times New Roman" w:hAnsi="Times New Roman"/>
                <w:color w:val="auto"/>
                <w:sz w:val="21"/>
                <w:highlight w:val="none"/>
              </w:rPr>
              <w:t>2</w:t>
            </w:r>
          </w:p>
        </w:tc>
      </w:tr>
      <w:tr w14:paraId="588116C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F1EAA93">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7</w:t>
            </w:r>
          </w:p>
        </w:tc>
        <w:tc>
          <w:tcPr>
            <w:tcW w:w="1924" w:type="dxa"/>
            <w:vAlign w:val="center"/>
          </w:tcPr>
          <w:p w14:paraId="2682777C">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防爆</w:t>
            </w:r>
            <w:r>
              <w:rPr>
                <w:rFonts w:ascii="Times New Roman" w:hAnsi="Times New Roman"/>
                <w:color w:val="auto"/>
                <w:sz w:val="21"/>
                <w:szCs w:val="21"/>
                <w:highlight w:val="none"/>
              </w:rPr>
              <w:t>壁挂式分体空调</w:t>
            </w:r>
          </w:p>
        </w:tc>
        <w:tc>
          <w:tcPr>
            <w:tcW w:w="3544" w:type="dxa"/>
            <w:vAlign w:val="center"/>
          </w:tcPr>
          <w:p w14:paraId="762E9EB8">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w:t>
            </w:r>
            <w:r>
              <w:rPr>
                <w:rFonts w:hint="eastAsia" w:ascii="Times New Roman" w:hAnsi="Times New Roman"/>
                <w:color w:val="auto"/>
                <w:sz w:val="21"/>
                <w:highlight w:val="none"/>
              </w:rPr>
              <w:t>B</w:t>
            </w:r>
            <w:r>
              <w:rPr>
                <w:rFonts w:ascii="Times New Roman" w:hAnsi="Times New Roman"/>
                <w:color w:val="auto"/>
                <w:sz w:val="21"/>
                <w:highlight w:val="none"/>
              </w:rPr>
              <w:t>KFR-35GW制冷量3.5kW</w:t>
            </w:r>
            <w:r>
              <w:rPr>
                <w:rFonts w:hint="eastAsia" w:ascii="Times New Roman" w:hAnsi="Times New Roman"/>
                <w:color w:val="auto"/>
                <w:sz w:val="21"/>
                <w:highlight w:val="none"/>
              </w:rPr>
              <w:t>；</w:t>
            </w:r>
            <w:r>
              <w:rPr>
                <w:rFonts w:ascii="Times New Roman" w:hAnsi="Times New Roman"/>
                <w:color w:val="auto"/>
                <w:sz w:val="21"/>
                <w:highlight w:val="none"/>
              </w:rPr>
              <w:t>制热量4.0kW</w:t>
            </w:r>
            <w:r>
              <w:rPr>
                <w:rFonts w:hint="eastAsia" w:ascii="Times New Roman" w:hAnsi="Times New Roman"/>
                <w:color w:val="auto"/>
                <w:sz w:val="21"/>
                <w:highlight w:val="none"/>
              </w:rPr>
              <w:t>；</w:t>
            </w:r>
            <w:r>
              <w:rPr>
                <w:rFonts w:ascii="Times New Roman" w:hAnsi="Times New Roman"/>
                <w:color w:val="auto"/>
                <w:sz w:val="21"/>
                <w:highlight w:val="none"/>
              </w:rPr>
              <w:t>功率1.4kW/220V，50Hz</w:t>
            </w:r>
            <w:r>
              <w:rPr>
                <w:rFonts w:hint="eastAsia" w:ascii="Times New Roman" w:hAnsi="Times New Roman"/>
                <w:color w:val="auto"/>
                <w:sz w:val="21"/>
                <w:highlight w:val="none"/>
              </w:rPr>
              <w:t>；每台</w:t>
            </w:r>
            <w:r>
              <w:rPr>
                <w:rFonts w:ascii="Times New Roman" w:hAnsi="Times New Roman"/>
                <w:color w:val="auto"/>
                <w:sz w:val="21"/>
                <w:highlight w:val="none"/>
              </w:rPr>
              <w:t>冷媒管长</w:t>
            </w:r>
            <w:r>
              <w:rPr>
                <w:rFonts w:hint="eastAsia" w:ascii="Times New Roman" w:hAnsi="Times New Roman"/>
                <w:color w:val="auto"/>
                <w:sz w:val="21"/>
                <w:highlight w:val="none"/>
              </w:rPr>
              <w:t>约</w:t>
            </w:r>
            <w:r>
              <w:rPr>
                <w:rFonts w:ascii="Times New Roman" w:hAnsi="Times New Roman"/>
                <w:color w:val="auto"/>
                <w:sz w:val="21"/>
                <w:highlight w:val="none"/>
              </w:rPr>
              <w:t>7m</w:t>
            </w:r>
            <w:r>
              <w:rPr>
                <w:rFonts w:hint="eastAsia" w:ascii="Times New Roman" w:hAnsi="Times New Roman"/>
                <w:color w:val="auto"/>
                <w:sz w:val="21"/>
                <w:highlight w:val="none"/>
              </w:rPr>
              <w:t>。防爆等级：IICT1级</w:t>
            </w:r>
          </w:p>
        </w:tc>
        <w:tc>
          <w:tcPr>
            <w:tcW w:w="567" w:type="dxa"/>
            <w:vAlign w:val="center"/>
          </w:tcPr>
          <w:p w14:paraId="758BEE67">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2</w:t>
            </w:r>
          </w:p>
        </w:tc>
        <w:tc>
          <w:tcPr>
            <w:tcW w:w="3260" w:type="dxa"/>
            <w:vAlign w:val="center"/>
          </w:tcPr>
          <w:p w14:paraId="1445E579">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通信</w:t>
            </w:r>
            <w:r>
              <w:rPr>
                <w:rFonts w:ascii="Times New Roman" w:hAnsi="Times New Roman"/>
                <w:color w:val="auto"/>
                <w:sz w:val="21"/>
                <w:highlight w:val="none"/>
              </w:rPr>
              <w:t>蓄电池室</w:t>
            </w:r>
            <w:r>
              <w:rPr>
                <w:rFonts w:hint="eastAsia" w:ascii="Times New Roman" w:hAnsi="Times New Roman"/>
                <w:color w:val="auto"/>
                <w:sz w:val="21"/>
                <w:highlight w:val="none"/>
              </w:rPr>
              <w:t>2</w:t>
            </w:r>
          </w:p>
        </w:tc>
      </w:tr>
      <w:tr w14:paraId="329034D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B5345CD">
            <w:pPr>
              <w:tabs>
                <w:tab w:val="left" w:pos="425"/>
              </w:tabs>
              <w:spacing w:line="240" w:lineRule="atLeast"/>
              <w:jc w:val="center"/>
              <w:rPr>
                <w:rFonts w:ascii="Times New Roman" w:hAnsi="Times New Roman"/>
                <w:color w:val="auto"/>
                <w:highlight w:val="none"/>
              </w:rPr>
            </w:pPr>
          </w:p>
        </w:tc>
        <w:tc>
          <w:tcPr>
            <w:tcW w:w="1924" w:type="dxa"/>
            <w:vAlign w:val="center"/>
          </w:tcPr>
          <w:p w14:paraId="74A9B930">
            <w:pPr>
              <w:tabs>
                <w:tab w:val="left" w:pos="425"/>
              </w:tabs>
              <w:spacing w:line="240" w:lineRule="atLeast"/>
              <w:rPr>
                <w:rFonts w:ascii="Times New Roman" w:hAnsi="Times New Roman"/>
                <w:b/>
                <w:color w:val="auto"/>
                <w:sz w:val="21"/>
                <w:szCs w:val="21"/>
                <w:highlight w:val="none"/>
              </w:rPr>
            </w:pPr>
            <w:r>
              <w:rPr>
                <w:rFonts w:hint="eastAsia" w:ascii="Times New Roman" w:hAnsi="Times New Roman"/>
                <w:b/>
                <w:color w:val="auto"/>
                <w:sz w:val="21"/>
                <w:szCs w:val="21"/>
                <w:highlight w:val="none"/>
              </w:rPr>
              <w:t>T3转运站</w:t>
            </w:r>
          </w:p>
        </w:tc>
        <w:tc>
          <w:tcPr>
            <w:tcW w:w="3544" w:type="dxa"/>
            <w:vAlign w:val="center"/>
          </w:tcPr>
          <w:p w14:paraId="2E32600C">
            <w:pPr>
              <w:tabs>
                <w:tab w:val="left" w:pos="425"/>
              </w:tabs>
              <w:spacing w:line="240" w:lineRule="atLeast"/>
              <w:rPr>
                <w:rFonts w:ascii="Times New Roman" w:hAnsi="Times New Roman"/>
                <w:color w:val="auto"/>
                <w:highlight w:val="none"/>
              </w:rPr>
            </w:pPr>
          </w:p>
        </w:tc>
        <w:tc>
          <w:tcPr>
            <w:tcW w:w="567" w:type="dxa"/>
            <w:vAlign w:val="center"/>
          </w:tcPr>
          <w:p w14:paraId="5D9B7EB4">
            <w:pPr>
              <w:tabs>
                <w:tab w:val="left" w:pos="425"/>
              </w:tabs>
              <w:spacing w:line="240" w:lineRule="atLeast"/>
              <w:jc w:val="center"/>
              <w:rPr>
                <w:rFonts w:ascii="Times New Roman" w:hAnsi="Times New Roman"/>
                <w:color w:val="auto"/>
                <w:highlight w:val="none"/>
              </w:rPr>
            </w:pPr>
          </w:p>
        </w:tc>
        <w:tc>
          <w:tcPr>
            <w:tcW w:w="3260" w:type="dxa"/>
            <w:vAlign w:val="center"/>
          </w:tcPr>
          <w:p w14:paraId="3158B122">
            <w:pPr>
              <w:tabs>
                <w:tab w:val="left" w:pos="425"/>
              </w:tabs>
              <w:spacing w:line="240" w:lineRule="atLeast"/>
              <w:rPr>
                <w:rFonts w:ascii="Times New Roman" w:hAnsi="Times New Roman"/>
                <w:color w:val="auto"/>
                <w:highlight w:val="none"/>
              </w:rPr>
            </w:pPr>
          </w:p>
        </w:tc>
      </w:tr>
      <w:tr w14:paraId="56866EB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1485E51">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8</w:t>
            </w:r>
          </w:p>
        </w:tc>
        <w:tc>
          <w:tcPr>
            <w:tcW w:w="1924" w:type="dxa"/>
            <w:vAlign w:val="center"/>
          </w:tcPr>
          <w:p w14:paraId="30574270">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立柜式分体空调</w:t>
            </w:r>
          </w:p>
        </w:tc>
        <w:tc>
          <w:tcPr>
            <w:tcW w:w="3544" w:type="dxa"/>
            <w:vAlign w:val="center"/>
          </w:tcPr>
          <w:p w14:paraId="1E9C8394">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highlight w:val="none"/>
              </w:rPr>
              <w:t>热泵型，KFR-</w:t>
            </w:r>
            <w:r>
              <w:rPr>
                <w:rFonts w:hint="eastAsia" w:ascii="Times New Roman" w:hAnsi="Times New Roman"/>
                <w:color w:val="auto"/>
                <w:sz w:val="21"/>
                <w:highlight w:val="none"/>
              </w:rPr>
              <w:t>72</w:t>
            </w:r>
            <w:r>
              <w:rPr>
                <w:rFonts w:ascii="Times New Roman" w:hAnsi="Times New Roman"/>
                <w:color w:val="auto"/>
                <w:sz w:val="21"/>
                <w:highlight w:val="none"/>
              </w:rPr>
              <w:t>LW制冷量</w:t>
            </w:r>
            <w:r>
              <w:rPr>
                <w:rFonts w:hint="eastAsia" w:ascii="Times New Roman" w:hAnsi="Times New Roman"/>
                <w:color w:val="auto"/>
                <w:sz w:val="21"/>
                <w:highlight w:val="none"/>
              </w:rPr>
              <w:t>7.2</w:t>
            </w:r>
            <w:r>
              <w:rPr>
                <w:rFonts w:ascii="Times New Roman" w:hAnsi="Times New Roman"/>
                <w:color w:val="auto"/>
                <w:sz w:val="21"/>
                <w:highlight w:val="none"/>
              </w:rPr>
              <w:t>kW，制热量7.5kW，</w:t>
            </w:r>
            <w:r>
              <w:rPr>
                <w:rFonts w:hint="eastAsia" w:ascii="Times New Roman" w:hAnsi="Times New Roman"/>
                <w:color w:val="auto"/>
                <w:sz w:val="21"/>
                <w:highlight w:val="none"/>
              </w:rPr>
              <w:t>电加热：</w:t>
            </w:r>
            <w:r>
              <w:rPr>
                <w:rFonts w:ascii="Times New Roman" w:hAnsi="Times New Roman"/>
                <w:color w:val="auto"/>
                <w:sz w:val="21"/>
                <w:highlight w:val="none"/>
              </w:rPr>
              <w:t>4kW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：2.</w:t>
            </w:r>
            <w:r>
              <w:rPr>
                <w:rFonts w:ascii="Times New Roman" w:hAnsi="Times New Roman"/>
                <w:color w:val="auto"/>
                <w:sz w:val="21"/>
                <w:highlight w:val="none"/>
              </w:rPr>
              <w:t>7kW/220V，50Hz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757083C7">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1</w:t>
            </w:r>
          </w:p>
        </w:tc>
        <w:tc>
          <w:tcPr>
            <w:tcW w:w="3260" w:type="dxa"/>
            <w:vAlign w:val="center"/>
          </w:tcPr>
          <w:p w14:paraId="787C6047">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T</w:t>
            </w:r>
            <w:r>
              <w:rPr>
                <w:rFonts w:ascii="Times New Roman" w:hAnsi="Times New Roman"/>
                <w:color w:val="auto"/>
                <w:sz w:val="21"/>
                <w:szCs w:val="21"/>
                <w:highlight w:val="none"/>
              </w:rPr>
              <w:t>3</w:t>
            </w:r>
            <w:r>
              <w:rPr>
                <w:rFonts w:hint="eastAsia" w:ascii="Times New Roman" w:hAnsi="Times New Roman"/>
                <w:color w:val="auto"/>
                <w:sz w:val="21"/>
                <w:szCs w:val="21"/>
                <w:highlight w:val="none"/>
              </w:rPr>
              <w:t>转运站M</w:t>
            </w:r>
            <w:r>
              <w:rPr>
                <w:rFonts w:ascii="Times New Roman" w:hAnsi="Times New Roman"/>
                <w:color w:val="auto"/>
                <w:sz w:val="21"/>
                <w:szCs w:val="21"/>
                <w:highlight w:val="none"/>
              </w:rPr>
              <w:t>CC</w:t>
            </w:r>
            <w:r>
              <w:rPr>
                <w:rFonts w:hint="eastAsia" w:ascii="Times New Roman" w:hAnsi="Times New Roman"/>
                <w:color w:val="auto"/>
                <w:sz w:val="21"/>
                <w:szCs w:val="21"/>
                <w:highlight w:val="none"/>
              </w:rPr>
              <w:t>室</w:t>
            </w:r>
          </w:p>
        </w:tc>
      </w:tr>
      <w:tr w14:paraId="75A9D3A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E52441C">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9</w:t>
            </w:r>
          </w:p>
        </w:tc>
        <w:tc>
          <w:tcPr>
            <w:tcW w:w="1924" w:type="dxa"/>
            <w:vAlign w:val="center"/>
          </w:tcPr>
          <w:p w14:paraId="350BDA03">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立柜式分体空调</w:t>
            </w:r>
          </w:p>
        </w:tc>
        <w:tc>
          <w:tcPr>
            <w:tcW w:w="3544" w:type="dxa"/>
            <w:vAlign w:val="center"/>
          </w:tcPr>
          <w:p w14:paraId="22B7780A">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highlight w:val="none"/>
              </w:rPr>
              <w:t>热泵型，KFR-</w:t>
            </w:r>
            <w:r>
              <w:rPr>
                <w:rFonts w:hint="eastAsia" w:ascii="Times New Roman" w:hAnsi="Times New Roman"/>
                <w:color w:val="auto"/>
                <w:sz w:val="21"/>
                <w:highlight w:val="none"/>
              </w:rPr>
              <w:t>72</w:t>
            </w:r>
            <w:r>
              <w:rPr>
                <w:rFonts w:ascii="Times New Roman" w:hAnsi="Times New Roman"/>
                <w:color w:val="auto"/>
                <w:sz w:val="21"/>
                <w:highlight w:val="none"/>
              </w:rPr>
              <w:t>LW制冷量</w:t>
            </w:r>
            <w:r>
              <w:rPr>
                <w:rFonts w:hint="eastAsia" w:ascii="Times New Roman" w:hAnsi="Times New Roman"/>
                <w:color w:val="auto"/>
                <w:sz w:val="21"/>
                <w:highlight w:val="none"/>
              </w:rPr>
              <w:t>7.2</w:t>
            </w:r>
            <w:r>
              <w:rPr>
                <w:rFonts w:ascii="Times New Roman" w:hAnsi="Times New Roman"/>
                <w:color w:val="auto"/>
                <w:sz w:val="21"/>
                <w:highlight w:val="none"/>
              </w:rPr>
              <w:t>kW，制热量5.6kW，</w:t>
            </w:r>
            <w:r>
              <w:rPr>
                <w:rFonts w:hint="eastAsia" w:ascii="Times New Roman" w:hAnsi="Times New Roman"/>
                <w:color w:val="auto"/>
                <w:sz w:val="21"/>
                <w:highlight w:val="none"/>
              </w:rPr>
              <w:t>电加热：</w:t>
            </w:r>
            <w:r>
              <w:rPr>
                <w:rFonts w:ascii="Times New Roman" w:hAnsi="Times New Roman"/>
                <w:color w:val="auto"/>
                <w:sz w:val="21"/>
                <w:highlight w:val="none"/>
              </w:rPr>
              <w:t>4kW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：2.</w:t>
            </w:r>
            <w:r>
              <w:rPr>
                <w:rFonts w:ascii="Times New Roman" w:hAnsi="Times New Roman"/>
                <w:color w:val="auto"/>
                <w:sz w:val="21"/>
                <w:highlight w:val="none"/>
              </w:rPr>
              <w:t>7kW/220V，50Hz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7384CE07">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1</w:t>
            </w:r>
          </w:p>
        </w:tc>
        <w:tc>
          <w:tcPr>
            <w:tcW w:w="3260" w:type="dxa"/>
            <w:vAlign w:val="center"/>
          </w:tcPr>
          <w:p w14:paraId="48E0DDCD">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T</w:t>
            </w:r>
            <w:r>
              <w:rPr>
                <w:rFonts w:ascii="Times New Roman" w:hAnsi="Times New Roman"/>
                <w:color w:val="auto"/>
                <w:sz w:val="21"/>
                <w:szCs w:val="21"/>
                <w:highlight w:val="none"/>
              </w:rPr>
              <w:t>3</w:t>
            </w:r>
            <w:r>
              <w:rPr>
                <w:rFonts w:hint="eastAsia" w:ascii="Times New Roman" w:hAnsi="Times New Roman"/>
                <w:color w:val="auto"/>
                <w:sz w:val="21"/>
                <w:szCs w:val="21"/>
                <w:highlight w:val="none"/>
              </w:rPr>
              <w:t>转运站</w:t>
            </w:r>
            <w:r>
              <w:rPr>
                <w:rFonts w:ascii="Times New Roman" w:hAnsi="Times New Roman"/>
                <w:color w:val="auto"/>
                <w:sz w:val="21"/>
                <w:szCs w:val="21"/>
                <w:highlight w:val="none"/>
              </w:rPr>
              <w:t>I/O</w:t>
            </w:r>
            <w:r>
              <w:rPr>
                <w:rFonts w:hint="eastAsia" w:ascii="Times New Roman" w:hAnsi="Times New Roman"/>
                <w:color w:val="auto"/>
                <w:sz w:val="21"/>
                <w:szCs w:val="21"/>
                <w:highlight w:val="none"/>
              </w:rPr>
              <w:t>室</w:t>
            </w:r>
          </w:p>
        </w:tc>
      </w:tr>
      <w:tr w14:paraId="51E5E34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F2A2AEE">
            <w:pPr>
              <w:tabs>
                <w:tab w:val="left" w:pos="425"/>
              </w:tabs>
              <w:spacing w:line="240" w:lineRule="atLeast"/>
              <w:jc w:val="center"/>
              <w:rPr>
                <w:rFonts w:ascii="Times New Roman" w:hAnsi="Times New Roman"/>
                <w:color w:val="auto"/>
                <w:highlight w:val="none"/>
              </w:rPr>
            </w:pPr>
          </w:p>
        </w:tc>
        <w:tc>
          <w:tcPr>
            <w:tcW w:w="1924" w:type="dxa"/>
            <w:vAlign w:val="center"/>
          </w:tcPr>
          <w:p w14:paraId="5FBD9DD6">
            <w:pPr>
              <w:tabs>
                <w:tab w:val="left" w:pos="425"/>
              </w:tabs>
              <w:spacing w:line="240" w:lineRule="atLeast"/>
              <w:rPr>
                <w:rFonts w:ascii="Times New Roman" w:hAnsi="Times New Roman"/>
                <w:color w:val="auto"/>
                <w:highlight w:val="none"/>
              </w:rPr>
            </w:pPr>
            <w:r>
              <w:rPr>
                <w:rFonts w:hint="eastAsia" w:ascii="Times New Roman" w:hAnsi="Times New Roman"/>
                <w:b/>
                <w:color w:val="auto"/>
                <w:sz w:val="21"/>
                <w:szCs w:val="21"/>
                <w:highlight w:val="none"/>
              </w:rPr>
              <w:t>T</w:t>
            </w:r>
            <w:r>
              <w:rPr>
                <w:rFonts w:ascii="Times New Roman" w:hAnsi="Times New Roman"/>
                <w:b/>
                <w:color w:val="auto"/>
                <w:sz w:val="21"/>
                <w:szCs w:val="21"/>
                <w:highlight w:val="none"/>
              </w:rPr>
              <w:t>4</w:t>
            </w:r>
            <w:r>
              <w:rPr>
                <w:rFonts w:hint="eastAsia" w:ascii="Times New Roman" w:hAnsi="Times New Roman"/>
                <w:b/>
                <w:color w:val="auto"/>
                <w:sz w:val="21"/>
                <w:szCs w:val="21"/>
                <w:highlight w:val="none"/>
              </w:rPr>
              <w:t>转运站</w:t>
            </w:r>
          </w:p>
        </w:tc>
        <w:tc>
          <w:tcPr>
            <w:tcW w:w="3544" w:type="dxa"/>
            <w:vAlign w:val="center"/>
          </w:tcPr>
          <w:p w14:paraId="085D0F7C">
            <w:pPr>
              <w:tabs>
                <w:tab w:val="left" w:pos="425"/>
              </w:tabs>
              <w:spacing w:line="240" w:lineRule="atLeast"/>
              <w:rPr>
                <w:rFonts w:ascii="Times New Roman" w:hAnsi="Times New Roman"/>
                <w:color w:val="auto"/>
                <w:highlight w:val="none"/>
              </w:rPr>
            </w:pPr>
          </w:p>
        </w:tc>
        <w:tc>
          <w:tcPr>
            <w:tcW w:w="567" w:type="dxa"/>
            <w:vAlign w:val="center"/>
          </w:tcPr>
          <w:p w14:paraId="7527BB5F">
            <w:pPr>
              <w:tabs>
                <w:tab w:val="left" w:pos="425"/>
              </w:tabs>
              <w:spacing w:line="240" w:lineRule="atLeast"/>
              <w:jc w:val="center"/>
              <w:rPr>
                <w:rFonts w:ascii="Times New Roman" w:hAnsi="Times New Roman"/>
                <w:color w:val="auto"/>
                <w:highlight w:val="none"/>
              </w:rPr>
            </w:pPr>
          </w:p>
        </w:tc>
        <w:tc>
          <w:tcPr>
            <w:tcW w:w="3260" w:type="dxa"/>
            <w:vAlign w:val="center"/>
          </w:tcPr>
          <w:p w14:paraId="104C159D">
            <w:pPr>
              <w:tabs>
                <w:tab w:val="left" w:pos="425"/>
              </w:tabs>
              <w:spacing w:line="240" w:lineRule="atLeast"/>
              <w:rPr>
                <w:rFonts w:ascii="Times New Roman" w:hAnsi="Times New Roman"/>
                <w:color w:val="auto"/>
                <w:highlight w:val="none"/>
              </w:rPr>
            </w:pPr>
          </w:p>
        </w:tc>
      </w:tr>
      <w:tr w14:paraId="4EB2921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B4DF4CF">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10</w:t>
            </w:r>
          </w:p>
        </w:tc>
        <w:tc>
          <w:tcPr>
            <w:tcW w:w="1924" w:type="dxa"/>
            <w:vAlign w:val="center"/>
          </w:tcPr>
          <w:p w14:paraId="78B5A25B">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壁挂式分体空调</w:t>
            </w:r>
          </w:p>
        </w:tc>
        <w:tc>
          <w:tcPr>
            <w:tcW w:w="3544" w:type="dxa"/>
            <w:vAlign w:val="center"/>
          </w:tcPr>
          <w:p w14:paraId="6B227252">
            <w:pPr>
              <w:pStyle w:val="2"/>
              <w:rPr>
                <w:color w:val="auto"/>
                <w:highlight w:val="none"/>
              </w:rPr>
            </w:pPr>
            <w:r>
              <w:rPr>
                <w:color w:val="auto"/>
                <w:sz w:val="21"/>
                <w:highlight w:val="none"/>
              </w:rPr>
              <w:t>热泵型，KFR-50GW</w:t>
            </w:r>
            <w:r>
              <w:rPr>
                <w:rFonts w:hint="eastAsia"/>
                <w:color w:val="auto"/>
                <w:sz w:val="21"/>
                <w:highlight w:val="none"/>
              </w:rPr>
              <w:t>，</w:t>
            </w:r>
            <w:r>
              <w:rPr>
                <w:color w:val="auto"/>
                <w:sz w:val="21"/>
                <w:highlight w:val="none"/>
              </w:rPr>
              <w:t>制冷量5kW，制热量5.6kW</w:t>
            </w:r>
            <w:r>
              <w:rPr>
                <w:rFonts w:hint="eastAsia"/>
                <w:color w:val="auto"/>
                <w:sz w:val="21"/>
                <w:highlight w:val="none"/>
              </w:rPr>
              <w:t>；</w:t>
            </w:r>
            <w:r>
              <w:rPr>
                <w:rFonts w:hint="eastAsia"/>
                <w:color w:val="auto"/>
                <w:sz w:val="21"/>
                <w:szCs w:val="21"/>
                <w:highlight w:val="none"/>
              </w:rPr>
              <w:t>电热量</w:t>
            </w:r>
            <w:r>
              <w:rPr>
                <w:color w:val="auto"/>
                <w:sz w:val="21"/>
                <w:szCs w:val="21"/>
                <w:highlight w:val="none"/>
              </w:rPr>
              <w:t>3.0kW</w:t>
            </w:r>
            <w:r>
              <w:rPr>
                <w:rFonts w:hint="eastAsia"/>
                <w:color w:val="auto"/>
                <w:sz w:val="21"/>
                <w:szCs w:val="21"/>
                <w:highlight w:val="none"/>
              </w:rPr>
              <w:t>；</w:t>
            </w:r>
            <w:r>
              <w:rPr>
                <w:color w:val="auto"/>
                <w:sz w:val="21"/>
                <w:highlight w:val="none"/>
              </w:rPr>
              <w:t>功率</w:t>
            </w:r>
            <w:r>
              <w:rPr>
                <w:rFonts w:hint="eastAsia"/>
                <w:color w:val="auto"/>
                <w:sz w:val="21"/>
                <w:highlight w:val="none"/>
              </w:rPr>
              <w:t>：</w:t>
            </w:r>
            <w:r>
              <w:rPr>
                <w:color w:val="auto"/>
                <w:sz w:val="21"/>
                <w:highlight w:val="none"/>
              </w:rPr>
              <w:t>2.0kW/220V，50Hz</w:t>
            </w:r>
            <w:r>
              <w:rPr>
                <w:rFonts w:hint="eastAsia"/>
                <w:color w:val="auto"/>
                <w:sz w:val="21"/>
                <w:highlight w:val="none"/>
              </w:rPr>
              <w:t>；</w:t>
            </w:r>
            <w:r>
              <w:rPr>
                <w:color w:val="auto"/>
                <w:sz w:val="21"/>
                <w:highlight w:val="none"/>
              </w:rPr>
              <w:t>冷媒管长5m</w:t>
            </w:r>
          </w:p>
        </w:tc>
        <w:tc>
          <w:tcPr>
            <w:tcW w:w="567" w:type="dxa"/>
            <w:vAlign w:val="center"/>
          </w:tcPr>
          <w:p w14:paraId="238897F8">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1</w:t>
            </w:r>
          </w:p>
        </w:tc>
        <w:tc>
          <w:tcPr>
            <w:tcW w:w="3260" w:type="dxa"/>
            <w:vAlign w:val="center"/>
          </w:tcPr>
          <w:p w14:paraId="4A3AD963">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T</w:t>
            </w:r>
            <w:r>
              <w:rPr>
                <w:rFonts w:ascii="Times New Roman" w:hAnsi="Times New Roman"/>
                <w:color w:val="auto"/>
                <w:sz w:val="21"/>
                <w:szCs w:val="21"/>
                <w:highlight w:val="none"/>
              </w:rPr>
              <w:t>4</w:t>
            </w:r>
            <w:r>
              <w:rPr>
                <w:rFonts w:hint="eastAsia" w:ascii="Times New Roman" w:hAnsi="Times New Roman"/>
                <w:color w:val="auto"/>
                <w:sz w:val="21"/>
                <w:szCs w:val="21"/>
                <w:highlight w:val="none"/>
              </w:rPr>
              <w:t>转运站M</w:t>
            </w:r>
            <w:r>
              <w:rPr>
                <w:rFonts w:ascii="Times New Roman" w:hAnsi="Times New Roman"/>
                <w:color w:val="auto"/>
                <w:sz w:val="21"/>
                <w:szCs w:val="21"/>
                <w:highlight w:val="none"/>
              </w:rPr>
              <w:t>CC</w:t>
            </w:r>
            <w:r>
              <w:rPr>
                <w:rFonts w:hint="eastAsia" w:ascii="Times New Roman" w:hAnsi="Times New Roman"/>
                <w:color w:val="auto"/>
                <w:sz w:val="21"/>
                <w:szCs w:val="21"/>
                <w:highlight w:val="none"/>
              </w:rPr>
              <w:t>室</w:t>
            </w:r>
          </w:p>
        </w:tc>
      </w:tr>
      <w:tr w14:paraId="27883BB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39A6D9E">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11</w:t>
            </w:r>
          </w:p>
        </w:tc>
        <w:tc>
          <w:tcPr>
            <w:tcW w:w="1924" w:type="dxa"/>
            <w:vAlign w:val="center"/>
          </w:tcPr>
          <w:p w14:paraId="466C1F43">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壁挂式分体空调</w:t>
            </w:r>
          </w:p>
        </w:tc>
        <w:tc>
          <w:tcPr>
            <w:tcW w:w="3544" w:type="dxa"/>
            <w:vAlign w:val="center"/>
          </w:tcPr>
          <w:p w14:paraId="3CF83784">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highlight w:val="none"/>
              </w:rPr>
              <w:t>热泵型，KFR-50GW制冷量5kW，制热量5.6kW</w:t>
            </w:r>
            <w:r>
              <w:rPr>
                <w:rFonts w:hint="eastAsia" w:ascii="Times New Roman" w:hAnsi="Times New Roman"/>
                <w:color w:val="auto"/>
                <w:sz w:val="21"/>
                <w:highlight w:val="none"/>
              </w:rPr>
              <w:t>；</w:t>
            </w:r>
            <w:r>
              <w:rPr>
                <w:rFonts w:hint="eastAsia" w:ascii="Times New Roman" w:hAnsi="Times New Roman"/>
                <w:color w:val="auto"/>
                <w:sz w:val="21"/>
                <w:szCs w:val="21"/>
                <w:highlight w:val="none"/>
              </w:rPr>
              <w:t>电热量</w:t>
            </w:r>
            <w:r>
              <w:rPr>
                <w:rFonts w:ascii="Times New Roman" w:hAnsi="Times New Roman"/>
                <w:color w:val="auto"/>
                <w:sz w:val="21"/>
                <w:szCs w:val="21"/>
                <w:highlight w:val="none"/>
              </w:rPr>
              <w:t>3.0kW</w:t>
            </w:r>
            <w:r>
              <w:rPr>
                <w:rFonts w:hint="eastAsia"/>
                <w:color w:val="auto"/>
                <w:sz w:val="21"/>
                <w:szCs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w:t>
            </w:r>
            <w:r>
              <w:rPr>
                <w:rFonts w:ascii="Times New Roman" w:hAnsi="Times New Roman"/>
                <w:color w:val="auto"/>
                <w:sz w:val="21"/>
                <w:highlight w:val="none"/>
              </w:rPr>
              <w:t>2.0kW/220V，50Hz</w:t>
            </w:r>
            <w:r>
              <w:rPr>
                <w:rFonts w:hint="eastAsia" w:ascii="Times New Roman" w:hAnsi="Times New Roman"/>
                <w:color w:val="auto"/>
                <w:sz w:val="21"/>
                <w:highlight w:val="none"/>
              </w:rPr>
              <w:t>；</w:t>
            </w:r>
            <w:r>
              <w:rPr>
                <w:rFonts w:ascii="Times New Roman" w:hAnsi="Times New Roman"/>
                <w:color w:val="auto"/>
                <w:sz w:val="21"/>
                <w:highlight w:val="none"/>
              </w:rPr>
              <w:t>冷媒管长8m</w:t>
            </w:r>
          </w:p>
        </w:tc>
        <w:tc>
          <w:tcPr>
            <w:tcW w:w="567" w:type="dxa"/>
            <w:vAlign w:val="center"/>
          </w:tcPr>
          <w:p w14:paraId="19768531">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1</w:t>
            </w:r>
          </w:p>
        </w:tc>
        <w:tc>
          <w:tcPr>
            <w:tcW w:w="3260" w:type="dxa"/>
            <w:vAlign w:val="center"/>
          </w:tcPr>
          <w:p w14:paraId="72E07227">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T</w:t>
            </w:r>
            <w:r>
              <w:rPr>
                <w:rFonts w:ascii="Times New Roman" w:hAnsi="Times New Roman"/>
                <w:color w:val="auto"/>
                <w:sz w:val="21"/>
                <w:szCs w:val="21"/>
                <w:highlight w:val="none"/>
              </w:rPr>
              <w:t>4</w:t>
            </w:r>
            <w:r>
              <w:rPr>
                <w:rFonts w:hint="eastAsia" w:ascii="Times New Roman" w:hAnsi="Times New Roman"/>
                <w:color w:val="auto"/>
                <w:sz w:val="21"/>
                <w:szCs w:val="21"/>
                <w:highlight w:val="none"/>
              </w:rPr>
              <w:t>转运站</w:t>
            </w:r>
            <w:r>
              <w:rPr>
                <w:rFonts w:ascii="Times New Roman" w:hAnsi="Times New Roman"/>
                <w:color w:val="auto"/>
                <w:sz w:val="21"/>
                <w:szCs w:val="21"/>
                <w:highlight w:val="none"/>
              </w:rPr>
              <w:t>I/O</w:t>
            </w:r>
            <w:r>
              <w:rPr>
                <w:rFonts w:hint="eastAsia" w:ascii="Times New Roman" w:hAnsi="Times New Roman"/>
                <w:color w:val="auto"/>
                <w:sz w:val="21"/>
                <w:szCs w:val="21"/>
                <w:highlight w:val="none"/>
              </w:rPr>
              <w:t>室</w:t>
            </w:r>
          </w:p>
        </w:tc>
      </w:tr>
      <w:tr w14:paraId="3774C3C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06733D8">
            <w:pPr>
              <w:tabs>
                <w:tab w:val="left" w:pos="425"/>
              </w:tabs>
              <w:spacing w:line="240" w:lineRule="atLeast"/>
              <w:jc w:val="center"/>
              <w:rPr>
                <w:rFonts w:ascii="Times New Roman" w:hAnsi="Times New Roman"/>
                <w:color w:val="auto"/>
                <w:sz w:val="21"/>
                <w:highlight w:val="none"/>
              </w:rPr>
            </w:pPr>
          </w:p>
        </w:tc>
        <w:tc>
          <w:tcPr>
            <w:tcW w:w="1924" w:type="dxa"/>
            <w:vAlign w:val="center"/>
          </w:tcPr>
          <w:p w14:paraId="023CBBF1">
            <w:pPr>
              <w:tabs>
                <w:tab w:val="left" w:pos="425"/>
              </w:tabs>
              <w:spacing w:line="240" w:lineRule="atLeast"/>
              <w:rPr>
                <w:rFonts w:ascii="Times New Roman" w:hAnsi="Times New Roman"/>
                <w:color w:val="auto"/>
                <w:highlight w:val="none"/>
              </w:rPr>
            </w:pPr>
            <w:r>
              <w:rPr>
                <w:rFonts w:hint="eastAsia" w:ascii="Times New Roman" w:hAnsi="Times New Roman"/>
                <w:b/>
                <w:color w:val="auto"/>
                <w:sz w:val="21"/>
                <w:szCs w:val="21"/>
                <w:highlight w:val="none"/>
              </w:rPr>
              <w:t>T</w:t>
            </w:r>
            <w:r>
              <w:rPr>
                <w:rFonts w:ascii="Times New Roman" w:hAnsi="Times New Roman"/>
                <w:b/>
                <w:color w:val="auto"/>
                <w:sz w:val="21"/>
                <w:szCs w:val="21"/>
                <w:highlight w:val="none"/>
              </w:rPr>
              <w:t>5</w:t>
            </w:r>
            <w:r>
              <w:rPr>
                <w:rFonts w:hint="eastAsia" w:ascii="Times New Roman" w:hAnsi="Times New Roman"/>
                <w:b/>
                <w:color w:val="auto"/>
                <w:sz w:val="21"/>
                <w:szCs w:val="21"/>
                <w:highlight w:val="none"/>
              </w:rPr>
              <w:t>转运站</w:t>
            </w:r>
          </w:p>
        </w:tc>
        <w:tc>
          <w:tcPr>
            <w:tcW w:w="3544" w:type="dxa"/>
            <w:vAlign w:val="center"/>
          </w:tcPr>
          <w:p w14:paraId="6F02B130">
            <w:pPr>
              <w:tabs>
                <w:tab w:val="left" w:pos="425"/>
              </w:tabs>
              <w:spacing w:line="240" w:lineRule="atLeast"/>
              <w:rPr>
                <w:rFonts w:ascii="Times New Roman" w:hAnsi="Times New Roman"/>
                <w:color w:val="auto"/>
                <w:highlight w:val="none"/>
              </w:rPr>
            </w:pPr>
          </w:p>
        </w:tc>
        <w:tc>
          <w:tcPr>
            <w:tcW w:w="567" w:type="dxa"/>
            <w:vAlign w:val="center"/>
          </w:tcPr>
          <w:p w14:paraId="555477D3">
            <w:pPr>
              <w:tabs>
                <w:tab w:val="left" w:pos="425"/>
              </w:tabs>
              <w:spacing w:line="240" w:lineRule="atLeast"/>
              <w:jc w:val="center"/>
              <w:rPr>
                <w:rFonts w:ascii="Times New Roman" w:hAnsi="Times New Roman"/>
                <w:color w:val="auto"/>
                <w:highlight w:val="none"/>
              </w:rPr>
            </w:pPr>
          </w:p>
        </w:tc>
        <w:tc>
          <w:tcPr>
            <w:tcW w:w="3260" w:type="dxa"/>
            <w:vAlign w:val="center"/>
          </w:tcPr>
          <w:p w14:paraId="2485AE19">
            <w:pPr>
              <w:tabs>
                <w:tab w:val="left" w:pos="425"/>
              </w:tabs>
              <w:spacing w:line="240" w:lineRule="atLeast"/>
              <w:rPr>
                <w:rFonts w:ascii="Times New Roman" w:hAnsi="Times New Roman"/>
                <w:color w:val="auto"/>
                <w:highlight w:val="none"/>
              </w:rPr>
            </w:pPr>
          </w:p>
        </w:tc>
      </w:tr>
      <w:tr w14:paraId="5A29905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586B8AE">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12</w:t>
            </w:r>
          </w:p>
        </w:tc>
        <w:tc>
          <w:tcPr>
            <w:tcW w:w="1924" w:type="dxa"/>
            <w:vAlign w:val="center"/>
          </w:tcPr>
          <w:p w14:paraId="6C679E76">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壁挂式分体空调</w:t>
            </w:r>
          </w:p>
        </w:tc>
        <w:tc>
          <w:tcPr>
            <w:tcW w:w="3544" w:type="dxa"/>
            <w:vAlign w:val="center"/>
          </w:tcPr>
          <w:p w14:paraId="5E36F7FF">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highlight w:val="none"/>
              </w:rPr>
              <w:t>热泵型，KFR-50GW制冷量5kW，制热量5.6kW</w:t>
            </w:r>
            <w:r>
              <w:rPr>
                <w:rFonts w:hint="eastAsia" w:ascii="Times New Roman" w:hAnsi="Times New Roman"/>
                <w:color w:val="auto"/>
                <w:sz w:val="21"/>
                <w:highlight w:val="none"/>
              </w:rPr>
              <w:t>；</w:t>
            </w:r>
            <w:r>
              <w:rPr>
                <w:rFonts w:hint="eastAsia" w:ascii="Times New Roman" w:hAnsi="Times New Roman"/>
                <w:color w:val="auto"/>
                <w:sz w:val="21"/>
                <w:szCs w:val="21"/>
                <w:highlight w:val="none"/>
              </w:rPr>
              <w:t>电热量</w:t>
            </w:r>
            <w:r>
              <w:rPr>
                <w:rFonts w:ascii="Times New Roman" w:hAnsi="Times New Roman"/>
                <w:color w:val="auto"/>
                <w:sz w:val="21"/>
                <w:szCs w:val="21"/>
                <w:highlight w:val="none"/>
              </w:rPr>
              <w:t>3.0kW</w:t>
            </w:r>
            <w:r>
              <w:rPr>
                <w:rFonts w:hint="eastAsia"/>
                <w:color w:val="auto"/>
                <w:sz w:val="21"/>
                <w:szCs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w:t>
            </w:r>
            <w:r>
              <w:rPr>
                <w:rFonts w:ascii="Times New Roman" w:hAnsi="Times New Roman"/>
                <w:color w:val="auto"/>
                <w:sz w:val="21"/>
                <w:highlight w:val="none"/>
              </w:rPr>
              <w:t>2.0kW/220V，50Hz</w:t>
            </w:r>
            <w:r>
              <w:rPr>
                <w:rFonts w:hint="eastAsia" w:ascii="Times New Roman" w:hAnsi="Times New Roman"/>
                <w:color w:val="auto"/>
                <w:sz w:val="21"/>
                <w:highlight w:val="none"/>
              </w:rPr>
              <w:t>；</w:t>
            </w:r>
            <w:r>
              <w:rPr>
                <w:rFonts w:ascii="Times New Roman" w:hAnsi="Times New Roman"/>
                <w:color w:val="auto"/>
                <w:sz w:val="21"/>
                <w:highlight w:val="none"/>
              </w:rPr>
              <w:t>冷媒管长8m</w:t>
            </w:r>
          </w:p>
        </w:tc>
        <w:tc>
          <w:tcPr>
            <w:tcW w:w="567" w:type="dxa"/>
            <w:vAlign w:val="center"/>
          </w:tcPr>
          <w:p w14:paraId="7DD4D776">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1</w:t>
            </w:r>
          </w:p>
        </w:tc>
        <w:tc>
          <w:tcPr>
            <w:tcW w:w="3260" w:type="dxa"/>
            <w:vAlign w:val="center"/>
          </w:tcPr>
          <w:p w14:paraId="695AC44C">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T</w:t>
            </w:r>
            <w:r>
              <w:rPr>
                <w:rFonts w:ascii="Times New Roman" w:hAnsi="Times New Roman"/>
                <w:color w:val="auto"/>
                <w:sz w:val="21"/>
                <w:szCs w:val="21"/>
                <w:highlight w:val="none"/>
              </w:rPr>
              <w:t>5</w:t>
            </w:r>
            <w:r>
              <w:rPr>
                <w:rFonts w:hint="eastAsia" w:ascii="Times New Roman" w:hAnsi="Times New Roman"/>
                <w:color w:val="auto"/>
                <w:sz w:val="21"/>
                <w:szCs w:val="21"/>
                <w:highlight w:val="none"/>
              </w:rPr>
              <w:t>转运站</w:t>
            </w:r>
            <w:r>
              <w:rPr>
                <w:rFonts w:ascii="Times New Roman" w:hAnsi="Times New Roman"/>
                <w:color w:val="auto"/>
                <w:sz w:val="21"/>
                <w:szCs w:val="21"/>
                <w:highlight w:val="none"/>
              </w:rPr>
              <w:t>I/O</w:t>
            </w:r>
            <w:r>
              <w:rPr>
                <w:rFonts w:hint="eastAsia" w:ascii="Times New Roman" w:hAnsi="Times New Roman"/>
                <w:color w:val="auto"/>
                <w:sz w:val="21"/>
                <w:szCs w:val="21"/>
                <w:highlight w:val="none"/>
              </w:rPr>
              <w:t>室</w:t>
            </w:r>
          </w:p>
        </w:tc>
      </w:tr>
      <w:tr w14:paraId="5030CC1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792652C">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13</w:t>
            </w:r>
          </w:p>
        </w:tc>
        <w:tc>
          <w:tcPr>
            <w:tcW w:w="1924" w:type="dxa"/>
            <w:vAlign w:val="center"/>
          </w:tcPr>
          <w:p w14:paraId="163FF21F">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立柜式分体空调</w:t>
            </w:r>
          </w:p>
        </w:tc>
        <w:tc>
          <w:tcPr>
            <w:tcW w:w="3544" w:type="dxa"/>
            <w:vAlign w:val="center"/>
          </w:tcPr>
          <w:p w14:paraId="2E385E63">
            <w:pPr>
              <w:tabs>
                <w:tab w:val="left" w:pos="425"/>
              </w:tabs>
              <w:spacing w:line="240" w:lineRule="atLeast"/>
              <w:rPr>
                <w:rFonts w:ascii="Times New Roman" w:hAnsi="Times New Roman"/>
                <w:color w:val="auto"/>
                <w:sz w:val="21"/>
                <w:szCs w:val="21"/>
                <w:highlight w:val="none"/>
              </w:rPr>
            </w:pPr>
            <w:r>
              <w:rPr>
                <w:rFonts w:ascii="Times New Roman" w:hAnsi="Times New Roman"/>
                <w:color w:val="auto"/>
                <w:sz w:val="21"/>
                <w:highlight w:val="none"/>
              </w:rPr>
              <w:t>热泵型，KFR-</w:t>
            </w:r>
            <w:r>
              <w:rPr>
                <w:rFonts w:hint="eastAsia" w:ascii="Times New Roman" w:hAnsi="Times New Roman"/>
                <w:color w:val="auto"/>
                <w:sz w:val="21"/>
                <w:highlight w:val="none"/>
              </w:rPr>
              <w:t>72</w:t>
            </w:r>
            <w:r>
              <w:rPr>
                <w:rFonts w:ascii="Times New Roman" w:hAnsi="Times New Roman"/>
                <w:color w:val="auto"/>
                <w:sz w:val="21"/>
                <w:highlight w:val="none"/>
              </w:rPr>
              <w:t>LW制冷量</w:t>
            </w:r>
            <w:r>
              <w:rPr>
                <w:rFonts w:hint="eastAsia" w:ascii="Times New Roman" w:hAnsi="Times New Roman"/>
                <w:color w:val="auto"/>
                <w:sz w:val="21"/>
                <w:highlight w:val="none"/>
              </w:rPr>
              <w:t>7.2</w:t>
            </w:r>
            <w:r>
              <w:rPr>
                <w:rFonts w:ascii="Times New Roman" w:hAnsi="Times New Roman"/>
                <w:color w:val="auto"/>
                <w:sz w:val="21"/>
                <w:highlight w:val="none"/>
              </w:rPr>
              <w:t>kW，制热量7.5kW，</w:t>
            </w:r>
            <w:r>
              <w:rPr>
                <w:rFonts w:hint="eastAsia" w:ascii="Times New Roman" w:hAnsi="Times New Roman"/>
                <w:color w:val="auto"/>
                <w:sz w:val="21"/>
                <w:highlight w:val="none"/>
              </w:rPr>
              <w:t>电加热：</w:t>
            </w:r>
            <w:r>
              <w:rPr>
                <w:rFonts w:ascii="Times New Roman" w:hAnsi="Times New Roman"/>
                <w:color w:val="auto"/>
                <w:sz w:val="21"/>
                <w:highlight w:val="none"/>
              </w:rPr>
              <w:t>4kW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：2.</w:t>
            </w:r>
            <w:r>
              <w:rPr>
                <w:rFonts w:ascii="Times New Roman" w:hAnsi="Times New Roman"/>
                <w:color w:val="auto"/>
                <w:sz w:val="21"/>
                <w:highlight w:val="none"/>
              </w:rPr>
              <w:t>7kW/220V，50Hz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4389CE9C">
            <w:pPr>
              <w:tabs>
                <w:tab w:val="left" w:pos="425"/>
              </w:tabs>
              <w:spacing w:line="24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1</w:t>
            </w:r>
          </w:p>
        </w:tc>
        <w:tc>
          <w:tcPr>
            <w:tcW w:w="3260" w:type="dxa"/>
            <w:vAlign w:val="center"/>
          </w:tcPr>
          <w:p w14:paraId="18C81DED">
            <w:pPr>
              <w:tabs>
                <w:tab w:val="left" w:pos="425"/>
              </w:tabs>
              <w:spacing w:line="240" w:lineRule="atLeast"/>
              <w:rPr>
                <w:rFonts w:ascii="Times New Roman" w:hAnsi="Times New Roman"/>
                <w:color w:val="auto"/>
                <w:sz w:val="21"/>
                <w:szCs w:val="21"/>
                <w:highlight w:val="none"/>
              </w:rPr>
            </w:pPr>
            <w:r>
              <w:rPr>
                <w:rFonts w:hint="eastAsia" w:ascii="Times New Roman" w:hAnsi="Times New Roman"/>
                <w:color w:val="auto"/>
                <w:sz w:val="21"/>
                <w:szCs w:val="21"/>
                <w:highlight w:val="none"/>
              </w:rPr>
              <w:t>T</w:t>
            </w:r>
            <w:r>
              <w:rPr>
                <w:rFonts w:ascii="Times New Roman" w:hAnsi="Times New Roman"/>
                <w:color w:val="auto"/>
                <w:sz w:val="21"/>
                <w:szCs w:val="21"/>
                <w:highlight w:val="none"/>
              </w:rPr>
              <w:t>5</w:t>
            </w:r>
            <w:r>
              <w:rPr>
                <w:rFonts w:hint="eastAsia" w:ascii="Times New Roman" w:hAnsi="Times New Roman"/>
                <w:color w:val="auto"/>
                <w:sz w:val="21"/>
                <w:szCs w:val="21"/>
                <w:highlight w:val="none"/>
              </w:rPr>
              <w:t>转运站</w:t>
            </w:r>
            <w:r>
              <w:rPr>
                <w:rFonts w:ascii="Times New Roman" w:hAnsi="Times New Roman"/>
                <w:color w:val="auto"/>
                <w:sz w:val="21"/>
                <w:szCs w:val="21"/>
                <w:highlight w:val="none"/>
              </w:rPr>
              <w:t>MCC</w:t>
            </w:r>
            <w:r>
              <w:rPr>
                <w:rFonts w:hint="eastAsia" w:ascii="Times New Roman" w:hAnsi="Times New Roman"/>
                <w:color w:val="auto"/>
                <w:sz w:val="21"/>
                <w:szCs w:val="21"/>
                <w:highlight w:val="none"/>
              </w:rPr>
              <w:t>室</w:t>
            </w:r>
          </w:p>
        </w:tc>
      </w:tr>
      <w:tr w14:paraId="5B342E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B134528">
            <w:pPr>
              <w:tabs>
                <w:tab w:val="left" w:pos="425"/>
              </w:tabs>
              <w:spacing w:line="240" w:lineRule="atLeast"/>
              <w:jc w:val="center"/>
              <w:rPr>
                <w:rFonts w:ascii="Times New Roman" w:hAnsi="Times New Roman"/>
                <w:color w:val="auto"/>
                <w:sz w:val="21"/>
                <w:highlight w:val="none"/>
              </w:rPr>
            </w:pPr>
          </w:p>
        </w:tc>
        <w:tc>
          <w:tcPr>
            <w:tcW w:w="1924" w:type="dxa"/>
            <w:vAlign w:val="center"/>
          </w:tcPr>
          <w:p w14:paraId="2D50FA75">
            <w:pPr>
              <w:tabs>
                <w:tab w:val="left" w:pos="425"/>
              </w:tabs>
              <w:spacing w:line="240" w:lineRule="atLeast"/>
              <w:rPr>
                <w:rFonts w:ascii="Times New Roman" w:hAnsi="Times New Roman"/>
                <w:color w:val="auto"/>
                <w:highlight w:val="none"/>
              </w:rPr>
            </w:pPr>
            <w:r>
              <w:rPr>
                <w:rFonts w:hint="eastAsia" w:ascii="Times New Roman" w:hAnsi="Times New Roman"/>
                <w:b/>
                <w:color w:val="auto"/>
                <w:sz w:val="21"/>
                <w:szCs w:val="21"/>
                <w:highlight w:val="none"/>
              </w:rPr>
              <w:t>碎煤机室</w:t>
            </w:r>
          </w:p>
        </w:tc>
        <w:tc>
          <w:tcPr>
            <w:tcW w:w="3544" w:type="dxa"/>
            <w:vAlign w:val="center"/>
          </w:tcPr>
          <w:p w14:paraId="16A515C6">
            <w:pPr>
              <w:tabs>
                <w:tab w:val="left" w:pos="425"/>
              </w:tabs>
              <w:spacing w:line="240" w:lineRule="atLeast"/>
              <w:rPr>
                <w:rFonts w:ascii="Times New Roman" w:hAnsi="Times New Roman"/>
                <w:color w:val="auto"/>
                <w:highlight w:val="none"/>
              </w:rPr>
            </w:pPr>
          </w:p>
        </w:tc>
        <w:tc>
          <w:tcPr>
            <w:tcW w:w="567" w:type="dxa"/>
            <w:vAlign w:val="center"/>
          </w:tcPr>
          <w:p w14:paraId="56411A68">
            <w:pPr>
              <w:tabs>
                <w:tab w:val="left" w:pos="425"/>
              </w:tabs>
              <w:spacing w:line="240" w:lineRule="atLeast"/>
              <w:jc w:val="center"/>
              <w:rPr>
                <w:rFonts w:ascii="Times New Roman" w:hAnsi="Times New Roman"/>
                <w:color w:val="auto"/>
                <w:highlight w:val="none"/>
              </w:rPr>
            </w:pPr>
          </w:p>
        </w:tc>
        <w:tc>
          <w:tcPr>
            <w:tcW w:w="3260" w:type="dxa"/>
            <w:vAlign w:val="center"/>
          </w:tcPr>
          <w:p w14:paraId="1A9EDA94">
            <w:pPr>
              <w:tabs>
                <w:tab w:val="left" w:pos="425"/>
              </w:tabs>
              <w:spacing w:line="240" w:lineRule="atLeast"/>
              <w:rPr>
                <w:rFonts w:ascii="Times New Roman" w:hAnsi="Times New Roman"/>
                <w:color w:val="auto"/>
                <w:highlight w:val="none"/>
              </w:rPr>
            </w:pPr>
          </w:p>
        </w:tc>
      </w:tr>
      <w:tr w14:paraId="4DEFE21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BEC33FD">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14</w:t>
            </w:r>
          </w:p>
        </w:tc>
        <w:tc>
          <w:tcPr>
            <w:tcW w:w="1924" w:type="dxa"/>
            <w:vAlign w:val="center"/>
          </w:tcPr>
          <w:p w14:paraId="2F9368A6">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452265F8">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热泵型，KFR-50LW制冷量5kW，制热量5.6kW，</w:t>
            </w:r>
            <w:r>
              <w:rPr>
                <w:rFonts w:hint="eastAsia" w:ascii="Times New Roman" w:hAnsi="Times New Roman"/>
                <w:color w:val="auto"/>
                <w:sz w:val="21"/>
                <w:highlight w:val="none"/>
              </w:rPr>
              <w:t>电加热：</w:t>
            </w:r>
            <w:r>
              <w:rPr>
                <w:rFonts w:ascii="Times New Roman" w:hAnsi="Times New Roman"/>
                <w:color w:val="auto"/>
                <w:sz w:val="21"/>
                <w:highlight w:val="none"/>
              </w:rPr>
              <w:t>3.0kW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w:t>
            </w:r>
            <w:r>
              <w:rPr>
                <w:rFonts w:ascii="Times New Roman" w:hAnsi="Times New Roman"/>
                <w:color w:val="auto"/>
                <w:sz w:val="21"/>
                <w:highlight w:val="none"/>
              </w:rPr>
              <w:t>2.0kW/220V，50Hz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53AEC7BD">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w:t>
            </w:r>
          </w:p>
        </w:tc>
        <w:tc>
          <w:tcPr>
            <w:tcW w:w="3260" w:type="dxa"/>
            <w:vAlign w:val="center"/>
          </w:tcPr>
          <w:p w14:paraId="73318608">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MCC室2台，I/0室1台</w:t>
            </w:r>
          </w:p>
        </w:tc>
      </w:tr>
      <w:tr w14:paraId="32C0861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6C11F2B">
            <w:pPr>
              <w:tabs>
                <w:tab w:val="left" w:pos="425"/>
              </w:tabs>
              <w:spacing w:line="240" w:lineRule="atLeast"/>
              <w:jc w:val="center"/>
              <w:rPr>
                <w:rFonts w:ascii="Times New Roman" w:hAnsi="Times New Roman"/>
                <w:color w:val="auto"/>
                <w:sz w:val="21"/>
                <w:highlight w:val="none"/>
              </w:rPr>
            </w:pPr>
          </w:p>
        </w:tc>
        <w:tc>
          <w:tcPr>
            <w:tcW w:w="1924" w:type="dxa"/>
            <w:vAlign w:val="center"/>
          </w:tcPr>
          <w:p w14:paraId="39D55870">
            <w:pPr>
              <w:tabs>
                <w:tab w:val="left" w:pos="425"/>
              </w:tabs>
              <w:spacing w:line="240" w:lineRule="atLeast"/>
              <w:rPr>
                <w:rFonts w:ascii="Times New Roman" w:hAnsi="Times New Roman"/>
                <w:color w:val="auto"/>
                <w:sz w:val="21"/>
                <w:highlight w:val="none"/>
              </w:rPr>
            </w:pPr>
            <w:r>
              <w:rPr>
                <w:rFonts w:hint="eastAsia" w:ascii="Times New Roman" w:hAnsi="Times New Roman"/>
                <w:b/>
                <w:color w:val="auto"/>
                <w:sz w:val="21"/>
                <w:szCs w:val="21"/>
                <w:highlight w:val="none"/>
              </w:rPr>
              <w:t>汽车卸煤沟</w:t>
            </w:r>
          </w:p>
        </w:tc>
        <w:tc>
          <w:tcPr>
            <w:tcW w:w="3544" w:type="dxa"/>
            <w:vAlign w:val="center"/>
          </w:tcPr>
          <w:p w14:paraId="48AE93C8">
            <w:pPr>
              <w:tabs>
                <w:tab w:val="left" w:pos="425"/>
              </w:tabs>
              <w:spacing w:line="240" w:lineRule="atLeast"/>
              <w:rPr>
                <w:rFonts w:ascii="Times New Roman" w:hAnsi="Times New Roman"/>
                <w:color w:val="auto"/>
                <w:sz w:val="21"/>
                <w:highlight w:val="none"/>
              </w:rPr>
            </w:pPr>
          </w:p>
        </w:tc>
        <w:tc>
          <w:tcPr>
            <w:tcW w:w="567" w:type="dxa"/>
            <w:vAlign w:val="center"/>
          </w:tcPr>
          <w:p w14:paraId="6C684A5A">
            <w:pPr>
              <w:tabs>
                <w:tab w:val="left" w:pos="425"/>
              </w:tabs>
              <w:spacing w:line="240" w:lineRule="atLeast"/>
              <w:jc w:val="center"/>
              <w:rPr>
                <w:rFonts w:ascii="Times New Roman" w:hAnsi="Times New Roman"/>
                <w:color w:val="auto"/>
                <w:sz w:val="21"/>
                <w:highlight w:val="none"/>
              </w:rPr>
            </w:pPr>
          </w:p>
        </w:tc>
        <w:tc>
          <w:tcPr>
            <w:tcW w:w="3260" w:type="dxa"/>
            <w:vAlign w:val="center"/>
          </w:tcPr>
          <w:p w14:paraId="77F951B5">
            <w:pPr>
              <w:autoSpaceDE w:val="0"/>
              <w:autoSpaceDN w:val="0"/>
              <w:adjustRightInd w:val="0"/>
              <w:jc w:val="left"/>
              <w:rPr>
                <w:rFonts w:ascii="Times New Roman" w:hAnsi="Times New Roman"/>
                <w:color w:val="auto"/>
                <w:sz w:val="21"/>
                <w:highlight w:val="none"/>
              </w:rPr>
            </w:pPr>
          </w:p>
        </w:tc>
      </w:tr>
      <w:tr w14:paraId="176210D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EE3F0A7">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15</w:t>
            </w:r>
          </w:p>
        </w:tc>
        <w:tc>
          <w:tcPr>
            <w:tcW w:w="1924" w:type="dxa"/>
            <w:vAlign w:val="center"/>
          </w:tcPr>
          <w:p w14:paraId="2993EC2B">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2AD7FBA0">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热泵型，KFR-50LW制冷量5kW，制热量5.6kW，</w:t>
            </w:r>
            <w:r>
              <w:rPr>
                <w:rFonts w:hint="eastAsia" w:ascii="Times New Roman" w:hAnsi="Times New Roman"/>
                <w:color w:val="auto"/>
                <w:sz w:val="21"/>
                <w:highlight w:val="none"/>
              </w:rPr>
              <w:t>电加热：</w:t>
            </w:r>
            <w:r>
              <w:rPr>
                <w:rFonts w:ascii="Times New Roman" w:hAnsi="Times New Roman"/>
                <w:color w:val="auto"/>
                <w:sz w:val="21"/>
                <w:highlight w:val="none"/>
              </w:rPr>
              <w:t>3.0kW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w:t>
            </w:r>
            <w:r>
              <w:rPr>
                <w:rFonts w:ascii="Times New Roman" w:hAnsi="Times New Roman"/>
                <w:color w:val="auto"/>
                <w:sz w:val="21"/>
                <w:highlight w:val="none"/>
              </w:rPr>
              <w:t>2.0kW/220V，50Hz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3ADCDFF9">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1</w:t>
            </w:r>
          </w:p>
        </w:tc>
        <w:tc>
          <w:tcPr>
            <w:tcW w:w="3260" w:type="dxa"/>
            <w:vAlign w:val="center"/>
          </w:tcPr>
          <w:p w14:paraId="46892BCC">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I/0室1台</w:t>
            </w:r>
          </w:p>
        </w:tc>
      </w:tr>
      <w:tr w14:paraId="6CF1D62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82DF3BC">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16</w:t>
            </w:r>
          </w:p>
        </w:tc>
        <w:tc>
          <w:tcPr>
            <w:tcW w:w="1924" w:type="dxa"/>
            <w:vAlign w:val="center"/>
          </w:tcPr>
          <w:p w14:paraId="05EC3A08">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527B0A5D">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w:t>
            </w:r>
            <w:r>
              <w:rPr>
                <w:rFonts w:hint="eastAsia" w:ascii="Times New Roman" w:hAnsi="Times New Roman"/>
                <w:color w:val="auto"/>
                <w:sz w:val="21"/>
                <w:highlight w:val="none"/>
              </w:rPr>
              <w:t>72</w:t>
            </w:r>
            <w:r>
              <w:rPr>
                <w:rFonts w:ascii="Times New Roman" w:hAnsi="Times New Roman"/>
                <w:color w:val="auto"/>
                <w:sz w:val="21"/>
                <w:highlight w:val="none"/>
              </w:rPr>
              <w:t>LW制冷量</w:t>
            </w:r>
            <w:r>
              <w:rPr>
                <w:rFonts w:hint="eastAsia" w:ascii="Times New Roman" w:hAnsi="Times New Roman"/>
                <w:color w:val="auto"/>
                <w:sz w:val="21"/>
                <w:highlight w:val="none"/>
              </w:rPr>
              <w:t>7.2</w:t>
            </w:r>
            <w:r>
              <w:rPr>
                <w:rFonts w:ascii="Times New Roman" w:hAnsi="Times New Roman"/>
                <w:color w:val="auto"/>
                <w:sz w:val="21"/>
                <w:highlight w:val="none"/>
              </w:rPr>
              <w:t>kW，制热量7.5kW，</w:t>
            </w:r>
            <w:r>
              <w:rPr>
                <w:rFonts w:hint="eastAsia" w:ascii="Times New Roman" w:hAnsi="Times New Roman"/>
                <w:color w:val="auto"/>
                <w:sz w:val="21"/>
                <w:highlight w:val="none"/>
              </w:rPr>
              <w:t>电加热：</w:t>
            </w:r>
            <w:r>
              <w:rPr>
                <w:rFonts w:ascii="Times New Roman" w:hAnsi="Times New Roman"/>
                <w:color w:val="auto"/>
                <w:sz w:val="21"/>
                <w:highlight w:val="none"/>
              </w:rPr>
              <w:t>4kW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：2.</w:t>
            </w:r>
            <w:r>
              <w:rPr>
                <w:rFonts w:ascii="Times New Roman" w:hAnsi="Times New Roman"/>
                <w:color w:val="auto"/>
                <w:sz w:val="21"/>
                <w:highlight w:val="none"/>
              </w:rPr>
              <w:t>7kW/220V，50Hz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55497A3C">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w:t>
            </w:r>
          </w:p>
        </w:tc>
        <w:tc>
          <w:tcPr>
            <w:tcW w:w="3260" w:type="dxa"/>
            <w:vAlign w:val="center"/>
          </w:tcPr>
          <w:p w14:paraId="7EE33193">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MCC室1台</w:t>
            </w:r>
          </w:p>
        </w:tc>
      </w:tr>
      <w:tr w14:paraId="640A55F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4B26D44">
            <w:pPr>
              <w:tabs>
                <w:tab w:val="left" w:pos="425"/>
              </w:tabs>
              <w:spacing w:line="240" w:lineRule="atLeast"/>
              <w:jc w:val="center"/>
              <w:rPr>
                <w:rFonts w:ascii="Times New Roman" w:hAnsi="Times New Roman"/>
                <w:color w:val="auto"/>
                <w:sz w:val="21"/>
                <w:highlight w:val="none"/>
              </w:rPr>
            </w:pPr>
          </w:p>
        </w:tc>
        <w:tc>
          <w:tcPr>
            <w:tcW w:w="1924" w:type="dxa"/>
            <w:vAlign w:val="center"/>
          </w:tcPr>
          <w:p w14:paraId="1C16995B">
            <w:pPr>
              <w:tabs>
                <w:tab w:val="left" w:pos="425"/>
              </w:tabs>
              <w:spacing w:line="240" w:lineRule="atLeast"/>
              <w:rPr>
                <w:rFonts w:ascii="Times New Roman" w:hAnsi="Times New Roman"/>
                <w:b/>
                <w:color w:val="auto"/>
                <w:sz w:val="21"/>
                <w:szCs w:val="21"/>
                <w:highlight w:val="none"/>
              </w:rPr>
            </w:pPr>
            <w:r>
              <w:rPr>
                <w:rFonts w:hint="eastAsia" w:ascii="Times New Roman" w:hAnsi="Times New Roman"/>
                <w:b/>
                <w:color w:val="auto"/>
                <w:sz w:val="21"/>
                <w:szCs w:val="21"/>
                <w:highlight w:val="none"/>
              </w:rPr>
              <w:t>灰库</w:t>
            </w:r>
            <w:r>
              <w:rPr>
                <w:rFonts w:ascii="Times New Roman" w:hAnsi="Times New Roman"/>
                <w:b/>
                <w:color w:val="auto"/>
                <w:sz w:val="21"/>
                <w:szCs w:val="21"/>
                <w:highlight w:val="none"/>
              </w:rPr>
              <w:t>配电间</w:t>
            </w:r>
          </w:p>
        </w:tc>
        <w:tc>
          <w:tcPr>
            <w:tcW w:w="3544" w:type="dxa"/>
            <w:vAlign w:val="center"/>
          </w:tcPr>
          <w:p w14:paraId="2A05EEC2">
            <w:pPr>
              <w:tabs>
                <w:tab w:val="left" w:pos="425"/>
              </w:tabs>
              <w:spacing w:line="240" w:lineRule="atLeast"/>
              <w:rPr>
                <w:rFonts w:ascii="Times New Roman" w:hAnsi="Times New Roman"/>
                <w:color w:val="auto"/>
                <w:highlight w:val="none"/>
              </w:rPr>
            </w:pPr>
          </w:p>
        </w:tc>
        <w:tc>
          <w:tcPr>
            <w:tcW w:w="567" w:type="dxa"/>
            <w:vAlign w:val="center"/>
          </w:tcPr>
          <w:p w14:paraId="40A552E1">
            <w:pPr>
              <w:tabs>
                <w:tab w:val="left" w:pos="425"/>
              </w:tabs>
              <w:spacing w:line="240" w:lineRule="atLeast"/>
              <w:jc w:val="center"/>
              <w:rPr>
                <w:rFonts w:ascii="Times New Roman" w:hAnsi="Times New Roman"/>
                <w:color w:val="auto"/>
                <w:highlight w:val="none"/>
              </w:rPr>
            </w:pPr>
          </w:p>
        </w:tc>
        <w:tc>
          <w:tcPr>
            <w:tcW w:w="3260" w:type="dxa"/>
            <w:vAlign w:val="center"/>
          </w:tcPr>
          <w:p w14:paraId="216969BE">
            <w:pPr>
              <w:tabs>
                <w:tab w:val="left" w:pos="425"/>
              </w:tabs>
              <w:spacing w:line="240" w:lineRule="atLeast"/>
              <w:rPr>
                <w:rFonts w:ascii="Times New Roman" w:hAnsi="Times New Roman"/>
                <w:color w:val="auto"/>
                <w:highlight w:val="none"/>
              </w:rPr>
            </w:pPr>
          </w:p>
        </w:tc>
      </w:tr>
      <w:tr w14:paraId="06B6574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B91E569">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17</w:t>
            </w:r>
          </w:p>
        </w:tc>
        <w:tc>
          <w:tcPr>
            <w:tcW w:w="1924" w:type="dxa"/>
            <w:vAlign w:val="center"/>
          </w:tcPr>
          <w:p w14:paraId="271ADBD1">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4C6F9F57">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w:t>
            </w:r>
            <w:r>
              <w:rPr>
                <w:rFonts w:hint="eastAsia" w:ascii="Times New Roman" w:hAnsi="Times New Roman"/>
                <w:color w:val="auto"/>
                <w:sz w:val="21"/>
                <w:highlight w:val="none"/>
              </w:rPr>
              <w:t>72</w:t>
            </w:r>
            <w:r>
              <w:rPr>
                <w:rFonts w:ascii="Times New Roman" w:hAnsi="Times New Roman"/>
                <w:color w:val="auto"/>
                <w:sz w:val="21"/>
                <w:highlight w:val="none"/>
              </w:rPr>
              <w:t>LW制冷量</w:t>
            </w:r>
            <w:r>
              <w:rPr>
                <w:rFonts w:hint="eastAsia" w:ascii="Times New Roman" w:hAnsi="Times New Roman"/>
                <w:color w:val="auto"/>
                <w:sz w:val="21"/>
                <w:highlight w:val="none"/>
              </w:rPr>
              <w:t>7.2</w:t>
            </w:r>
            <w:r>
              <w:rPr>
                <w:rFonts w:ascii="Times New Roman" w:hAnsi="Times New Roman"/>
                <w:color w:val="auto"/>
                <w:sz w:val="21"/>
                <w:highlight w:val="none"/>
              </w:rPr>
              <w:t>kW，制热量7.5kW，</w:t>
            </w:r>
            <w:r>
              <w:rPr>
                <w:rFonts w:hint="eastAsia" w:ascii="Times New Roman" w:hAnsi="Times New Roman"/>
                <w:color w:val="auto"/>
                <w:sz w:val="21"/>
                <w:highlight w:val="none"/>
              </w:rPr>
              <w:t>电加热：</w:t>
            </w:r>
            <w:r>
              <w:rPr>
                <w:rFonts w:ascii="Times New Roman" w:hAnsi="Times New Roman"/>
                <w:color w:val="auto"/>
                <w:sz w:val="21"/>
                <w:highlight w:val="none"/>
              </w:rPr>
              <w:t>4kW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：2.</w:t>
            </w:r>
            <w:r>
              <w:rPr>
                <w:rFonts w:ascii="Times New Roman" w:hAnsi="Times New Roman"/>
                <w:color w:val="auto"/>
                <w:sz w:val="21"/>
                <w:highlight w:val="none"/>
              </w:rPr>
              <w:t>7kW/220V，50Hz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7140B235">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w:t>
            </w:r>
          </w:p>
        </w:tc>
        <w:tc>
          <w:tcPr>
            <w:tcW w:w="3260" w:type="dxa"/>
            <w:vAlign w:val="center"/>
          </w:tcPr>
          <w:p w14:paraId="5A0180C8">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控制及化验间1台</w:t>
            </w:r>
          </w:p>
        </w:tc>
      </w:tr>
      <w:tr w14:paraId="4BD3508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C3F9B89">
            <w:pPr>
              <w:tabs>
                <w:tab w:val="left" w:pos="425"/>
              </w:tabs>
              <w:spacing w:line="240" w:lineRule="atLeast"/>
              <w:jc w:val="center"/>
              <w:rPr>
                <w:rFonts w:ascii="Times New Roman" w:hAnsi="Times New Roman"/>
                <w:color w:val="auto"/>
                <w:sz w:val="21"/>
                <w:highlight w:val="none"/>
              </w:rPr>
            </w:pPr>
          </w:p>
        </w:tc>
        <w:tc>
          <w:tcPr>
            <w:tcW w:w="1924" w:type="dxa"/>
            <w:vAlign w:val="center"/>
          </w:tcPr>
          <w:p w14:paraId="4F3E8E97">
            <w:pPr>
              <w:tabs>
                <w:tab w:val="left" w:pos="425"/>
              </w:tabs>
              <w:spacing w:line="240" w:lineRule="atLeast"/>
              <w:rPr>
                <w:rFonts w:ascii="Times New Roman" w:hAnsi="Times New Roman"/>
                <w:color w:val="auto"/>
                <w:highlight w:val="none"/>
              </w:rPr>
            </w:pPr>
            <w:r>
              <w:rPr>
                <w:rFonts w:hint="eastAsia" w:ascii="Times New Roman" w:hAnsi="Times New Roman"/>
                <w:b/>
                <w:color w:val="auto"/>
                <w:sz w:val="21"/>
                <w:szCs w:val="21"/>
                <w:highlight w:val="none"/>
              </w:rPr>
              <w:t>煤污水</w:t>
            </w:r>
            <w:r>
              <w:rPr>
                <w:rFonts w:ascii="Times New Roman" w:hAnsi="Times New Roman"/>
                <w:b/>
                <w:color w:val="auto"/>
                <w:sz w:val="21"/>
                <w:szCs w:val="21"/>
                <w:highlight w:val="none"/>
              </w:rPr>
              <w:t>干化车间</w:t>
            </w:r>
          </w:p>
        </w:tc>
        <w:tc>
          <w:tcPr>
            <w:tcW w:w="3544" w:type="dxa"/>
            <w:vAlign w:val="center"/>
          </w:tcPr>
          <w:p w14:paraId="2DF11D0F">
            <w:pPr>
              <w:tabs>
                <w:tab w:val="left" w:pos="425"/>
              </w:tabs>
              <w:spacing w:line="240" w:lineRule="atLeast"/>
              <w:rPr>
                <w:rFonts w:ascii="Times New Roman" w:hAnsi="Times New Roman"/>
                <w:color w:val="auto"/>
                <w:highlight w:val="none"/>
              </w:rPr>
            </w:pPr>
          </w:p>
        </w:tc>
        <w:tc>
          <w:tcPr>
            <w:tcW w:w="567" w:type="dxa"/>
            <w:vAlign w:val="center"/>
          </w:tcPr>
          <w:p w14:paraId="15F49900">
            <w:pPr>
              <w:tabs>
                <w:tab w:val="left" w:pos="425"/>
              </w:tabs>
              <w:spacing w:line="240" w:lineRule="atLeast"/>
              <w:jc w:val="center"/>
              <w:rPr>
                <w:rFonts w:ascii="Times New Roman" w:hAnsi="Times New Roman"/>
                <w:color w:val="auto"/>
                <w:highlight w:val="none"/>
              </w:rPr>
            </w:pPr>
          </w:p>
        </w:tc>
        <w:tc>
          <w:tcPr>
            <w:tcW w:w="3260" w:type="dxa"/>
            <w:vAlign w:val="center"/>
          </w:tcPr>
          <w:p w14:paraId="639E5297">
            <w:pPr>
              <w:tabs>
                <w:tab w:val="left" w:pos="425"/>
              </w:tabs>
              <w:spacing w:line="240" w:lineRule="atLeast"/>
              <w:rPr>
                <w:rFonts w:ascii="Times New Roman" w:hAnsi="Times New Roman"/>
                <w:color w:val="auto"/>
                <w:highlight w:val="none"/>
              </w:rPr>
            </w:pPr>
          </w:p>
        </w:tc>
      </w:tr>
      <w:tr w14:paraId="3A8DF60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4C55DE8">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18</w:t>
            </w:r>
          </w:p>
        </w:tc>
        <w:tc>
          <w:tcPr>
            <w:tcW w:w="1924" w:type="dxa"/>
            <w:vAlign w:val="center"/>
          </w:tcPr>
          <w:p w14:paraId="22B0415C">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5EC8231D">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热泵型，KFR-35GW制冷量3.5kW，制热量4.0kW，</w:t>
            </w:r>
            <w:r>
              <w:rPr>
                <w:rFonts w:hint="eastAsia" w:ascii="Times New Roman" w:hAnsi="Times New Roman"/>
                <w:color w:val="auto"/>
                <w:sz w:val="21"/>
                <w:highlight w:val="none"/>
              </w:rPr>
              <w:t>电加热</w:t>
            </w:r>
            <w:r>
              <w:rPr>
                <w:rFonts w:ascii="Times New Roman" w:hAnsi="Times New Roman"/>
                <w:color w:val="auto"/>
                <w:sz w:val="21"/>
                <w:highlight w:val="none"/>
              </w:rPr>
              <w:t>：</w:t>
            </w:r>
            <w:r>
              <w:rPr>
                <w:rFonts w:hint="eastAsia" w:ascii="Times New Roman" w:hAnsi="Times New Roman"/>
                <w:color w:val="auto"/>
                <w:sz w:val="21"/>
                <w:highlight w:val="none"/>
              </w:rPr>
              <w:t>2</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功率1.4kW/220V，50Hz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3EF7EE52">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1</w:t>
            </w:r>
          </w:p>
        </w:tc>
        <w:tc>
          <w:tcPr>
            <w:tcW w:w="3260" w:type="dxa"/>
            <w:vAlign w:val="center"/>
          </w:tcPr>
          <w:p w14:paraId="487E9103">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厂家</w:t>
            </w:r>
            <w:r>
              <w:rPr>
                <w:rFonts w:ascii="Times New Roman" w:hAnsi="Times New Roman"/>
                <w:color w:val="auto"/>
                <w:sz w:val="21"/>
                <w:highlight w:val="none"/>
              </w:rPr>
              <w:t>电气间</w:t>
            </w:r>
          </w:p>
        </w:tc>
      </w:tr>
      <w:tr w14:paraId="427D18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32477DB">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19</w:t>
            </w:r>
          </w:p>
        </w:tc>
        <w:tc>
          <w:tcPr>
            <w:tcW w:w="1924" w:type="dxa"/>
            <w:vAlign w:val="center"/>
          </w:tcPr>
          <w:p w14:paraId="5916FC6D">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61DEC2C7">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热泵型，KFR-26GW制冷量2.6kW，制热量3.0kW，功率0.95kW/220V，50Hz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39E33CB0">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1</w:t>
            </w:r>
          </w:p>
        </w:tc>
        <w:tc>
          <w:tcPr>
            <w:tcW w:w="3260" w:type="dxa"/>
            <w:vAlign w:val="center"/>
          </w:tcPr>
          <w:p w14:paraId="5D9BF118">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值班室</w:t>
            </w:r>
          </w:p>
        </w:tc>
      </w:tr>
      <w:tr w14:paraId="032460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427D74C">
            <w:pPr>
              <w:tabs>
                <w:tab w:val="left" w:pos="425"/>
              </w:tabs>
              <w:spacing w:line="240" w:lineRule="atLeast"/>
              <w:jc w:val="center"/>
              <w:rPr>
                <w:rFonts w:ascii="Times New Roman" w:hAnsi="Times New Roman"/>
                <w:color w:val="auto"/>
                <w:sz w:val="21"/>
                <w:highlight w:val="none"/>
              </w:rPr>
            </w:pPr>
          </w:p>
        </w:tc>
        <w:tc>
          <w:tcPr>
            <w:tcW w:w="1924" w:type="dxa"/>
            <w:vAlign w:val="center"/>
          </w:tcPr>
          <w:p w14:paraId="177B5887">
            <w:pPr>
              <w:tabs>
                <w:tab w:val="left" w:pos="425"/>
              </w:tabs>
              <w:spacing w:line="240" w:lineRule="atLeast"/>
              <w:rPr>
                <w:rFonts w:ascii="Times New Roman" w:hAnsi="Times New Roman"/>
                <w:b/>
                <w:color w:val="auto"/>
                <w:sz w:val="21"/>
                <w:szCs w:val="21"/>
                <w:highlight w:val="none"/>
              </w:rPr>
            </w:pPr>
            <w:r>
              <w:rPr>
                <w:rFonts w:hint="eastAsia" w:ascii="Times New Roman" w:hAnsi="Times New Roman"/>
                <w:b/>
                <w:color w:val="auto"/>
                <w:sz w:val="21"/>
                <w:szCs w:val="21"/>
                <w:highlight w:val="none"/>
              </w:rPr>
              <w:t>汽车衡</w:t>
            </w:r>
            <w:r>
              <w:rPr>
                <w:rFonts w:ascii="Times New Roman" w:hAnsi="Times New Roman"/>
                <w:b/>
                <w:color w:val="auto"/>
                <w:sz w:val="21"/>
                <w:szCs w:val="21"/>
                <w:highlight w:val="none"/>
              </w:rPr>
              <w:t>控制室</w:t>
            </w:r>
          </w:p>
        </w:tc>
        <w:tc>
          <w:tcPr>
            <w:tcW w:w="3544" w:type="dxa"/>
            <w:vAlign w:val="center"/>
          </w:tcPr>
          <w:p w14:paraId="71FFE551">
            <w:pPr>
              <w:tabs>
                <w:tab w:val="left" w:pos="425"/>
              </w:tabs>
              <w:spacing w:line="240" w:lineRule="atLeast"/>
              <w:rPr>
                <w:rFonts w:ascii="Times New Roman" w:hAnsi="Times New Roman"/>
                <w:color w:val="auto"/>
                <w:highlight w:val="none"/>
              </w:rPr>
            </w:pPr>
          </w:p>
        </w:tc>
        <w:tc>
          <w:tcPr>
            <w:tcW w:w="567" w:type="dxa"/>
            <w:vAlign w:val="center"/>
          </w:tcPr>
          <w:p w14:paraId="010D5010">
            <w:pPr>
              <w:tabs>
                <w:tab w:val="left" w:pos="425"/>
              </w:tabs>
              <w:spacing w:line="240" w:lineRule="atLeast"/>
              <w:jc w:val="center"/>
              <w:rPr>
                <w:rFonts w:ascii="Times New Roman" w:hAnsi="Times New Roman"/>
                <w:color w:val="auto"/>
                <w:highlight w:val="none"/>
              </w:rPr>
            </w:pPr>
          </w:p>
        </w:tc>
        <w:tc>
          <w:tcPr>
            <w:tcW w:w="3260" w:type="dxa"/>
            <w:vAlign w:val="center"/>
          </w:tcPr>
          <w:p w14:paraId="76C51E32">
            <w:pPr>
              <w:tabs>
                <w:tab w:val="left" w:pos="425"/>
              </w:tabs>
              <w:spacing w:line="240" w:lineRule="atLeast"/>
              <w:rPr>
                <w:rFonts w:ascii="Times New Roman" w:hAnsi="Times New Roman"/>
                <w:color w:val="auto"/>
                <w:highlight w:val="none"/>
              </w:rPr>
            </w:pPr>
          </w:p>
        </w:tc>
      </w:tr>
      <w:tr w14:paraId="0BD2DBB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59E6DB3">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20</w:t>
            </w:r>
          </w:p>
        </w:tc>
        <w:tc>
          <w:tcPr>
            <w:tcW w:w="1924" w:type="dxa"/>
            <w:vAlign w:val="center"/>
          </w:tcPr>
          <w:p w14:paraId="49E3281F">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2A8711AB">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热泵型，KFR-50GW制冷量5kW，制热量5.6kW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w:t>
            </w:r>
            <w:r>
              <w:rPr>
                <w:rFonts w:ascii="Times New Roman" w:hAnsi="Times New Roman"/>
                <w:color w:val="auto"/>
                <w:sz w:val="21"/>
                <w:highlight w:val="none"/>
              </w:rPr>
              <w:t>2.0kW/220V，50Hz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1ABD8FE3">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1</w:t>
            </w:r>
          </w:p>
        </w:tc>
        <w:tc>
          <w:tcPr>
            <w:tcW w:w="3260" w:type="dxa"/>
            <w:vAlign w:val="center"/>
          </w:tcPr>
          <w:p w14:paraId="7545A4DE">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汽车衡控制室</w:t>
            </w:r>
          </w:p>
        </w:tc>
      </w:tr>
      <w:tr w14:paraId="12581E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3433007">
            <w:pPr>
              <w:tabs>
                <w:tab w:val="left" w:pos="425"/>
              </w:tabs>
              <w:spacing w:line="240" w:lineRule="atLeast"/>
              <w:jc w:val="center"/>
              <w:rPr>
                <w:rFonts w:ascii="Times New Roman" w:hAnsi="Times New Roman"/>
                <w:color w:val="auto"/>
                <w:sz w:val="21"/>
                <w:highlight w:val="none"/>
              </w:rPr>
            </w:pPr>
          </w:p>
        </w:tc>
        <w:tc>
          <w:tcPr>
            <w:tcW w:w="1924" w:type="dxa"/>
            <w:vAlign w:val="center"/>
          </w:tcPr>
          <w:p w14:paraId="339659C1">
            <w:pPr>
              <w:tabs>
                <w:tab w:val="left" w:pos="425"/>
              </w:tabs>
              <w:spacing w:line="240" w:lineRule="atLeast"/>
              <w:rPr>
                <w:rFonts w:ascii="Times New Roman" w:hAnsi="Times New Roman"/>
                <w:color w:val="auto"/>
                <w:highlight w:val="none"/>
              </w:rPr>
            </w:pPr>
            <w:r>
              <w:rPr>
                <w:rFonts w:hint="eastAsia" w:ascii="Times New Roman" w:hAnsi="Times New Roman"/>
                <w:b/>
                <w:color w:val="auto"/>
                <w:sz w:val="21"/>
                <w:szCs w:val="21"/>
                <w:highlight w:val="none"/>
              </w:rPr>
              <w:t>锅炉补给水处理车间</w:t>
            </w:r>
            <w:r>
              <w:rPr>
                <w:rFonts w:ascii="Times New Roman" w:hAnsi="Times New Roman"/>
                <w:b/>
                <w:color w:val="auto"/>
                <w:sz w:val="21"/>
                <w:szCs w:val="21"/>
                <w:highlight w:val="none"/>
              </w:rPr>
              <w:t>及化验楼</w:t>
            </w:r>
          </w:p>
        </w:tc>
        <w:tc>
          <w:tcPr>
            <w:tcW w:w="3544" w:type="dxa"/>
            <w:vAlign w:val="center"/>
          </w:tcPr>
          <w:p w14:paraId="29FE1975">
            <w:pPr>
              <w:tabs>
                <w:tab w:val="left" w:pos="425"/>
              </w:tabs>
              <w:spacing w:line="240" w:lineRule="atLeast"/>
              <w:rPr>
                <w:rFonts w:ascii="Times New Roman" w:hAnsi="Times New Roman"/>
                <w:color w:val="auto"/>
                <w:highlight w:val="none"/>
              </w:rPr>
            </w:pPr>
          </w:p>
        </w:tc>
        <w:tc>
          <w:tcPr>
            <w:tcW w:w="567" w:type="dxa"/>
            <w:vAlign w:val="center"/>
          </w:tcPr>
          <w:p w14:paraId="142356E7">
            <w:pPr>
              <w:tabs>
                <w:tab w:val="left" w:pos="425"/>
              </w:tabs>
              <w:spacing w:line="240" w:lineRule="atLeast"/>
              <w:jc w:val="center"/>
              <w:rPr>
                <w:rFonts w:ascii="Times New Roman" w:hAnsi="Times New Roman"/>
                <w:color w:val="auto"/>
                <w:highlight w:val="none"/>
              </w:rPr>
            </w:pPr>
          </w:p>
        </w:tc>
        <w:tc>
          <w:tcPr>
            <w:tcW w:w="3260" w:type="dxa"/>
            <w:vAlign w:val="center"/>
          </w:tcPr>
          <w:p w14:paraId="2AC994A4">
            <w:pPr>
              <w:tabs>
                <w:tab w:val="left" w:pos="425"/>
              </w:tabs>
              <w:spacing w:line="240" w:lineRule="atLeast"/>
              <w:rPr>
                <w:rFonts w:ascii="Times New Roman" w:hAnsi="Times New Roman"/>
                <w:color w:val="auto"/>
                <w:highlight w:val="none"/>
              </w:rPr>
            </w:pPr>
          </w:p>
        </w:tc>
      </w:tr>
      <w:tr w14:paraId="63C8CE3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98FA885">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21</w:t>
            </w:r>
          </w:p>
        </w:tc>
        <w:tc>
          <w:tcPr>
            <w:tcW w:w="1924" w:type="dxa"/>
            <w:vAlign w:val="center"/>
          </w:tcPr>
          <w:p w14:paraId="7740DEC3">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0EAEE6FD">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w:t>
            </w:r>
            <w:r>
              <w:rPr>
                <w:rFonts w:ascii="Times New Roman" w:hAnsi="Times New Roman"/>
                <w:color w:val="auto"/>
                <w:sz w:val="21"/>
                <w:highlight w:val="none"/>
              </w:rPr>
              <w:t>，</w:t>
            </w:r>
            <w:r>
              <w:rPr>
                <w:rFonts w:hint="eastAsia" w:ascii="Times New Roman" w:hAnsi="Times New Roman"/>
                <w:color w:val="auto"/>
                <w:sz w:val="21"/>
                <w:highlight w:val="none"/>
              </w:rPr>
              <w:t>制</w:t>
            </w:r>
            <w:r>
              <w:rPr>
                <w:rFonts w:ascii="Times New Roman" w:hAnsi="Times New Roman"/>
                <w:color w:val="auto"/>
                <w:sz w:val="21"/>
                <w:highlight w:val="none"/>
              </w:rPr>
              <w:t>冷量：1</w:t>
            </w:r>
            <w:r>
              <w:rPr>
                <w:rFonts w:hint="eastAsia" w:ascii="Times New Roman" w:hAnsi="Times New Roman"/>
                <w:color w:val="auto"/>
                <w:sz w:val="21"/>
                <w:highlight w:val="none"/>
              </w:rPr>
              <w:t>2.0</w:t>
            </w:r>
            <w:r>
              <w:rPr>
                <w:rFonts w:ascii="Times New Roman" w:hAnsi="Times New Roman"/>
                <w:color w:val="auto"/>
                <w:sz w:val="21"/>
                <w:highlight w:val="none"/>
              </w:rPr>
              <w:t>kW，</w:t>
            </w:r>
            <w:r>
              <w:rPr>
                <w:rFonts w:hint="eastAsia" w:ascii="Times New Roman" w:hAnsi="Times New Roman"/>
                <w:color w:val="auto"/>
                <w:sz w:val="21"/>
                <w:highlight w:val="none"/>
              </w:rPr>
              <w:t>制热量12.5</w:t>
            </w:r>
            <w:r>
              <w:rPr>
                <w:rFonts w:ascii="Times New Roman" w:hAnsi="Times New Roman"/>
                <w:color w:val="auto"/>
                <w:sz w:val="21"/>
                <w:highlight w:val="none"/>
              </w:rPr>
              <w:t>kW</w:t>
            </w:r>
            <w:r>
              <w:rPr>
                <w:rFonts w:hint="eastAsia" w:ascii="Times New Roman" w:hAnsi="Times New Roman"/>
                <w:color w:val="auto"/>
                <w:sz w:val="21"/>
                <w:highlight w:val="none"/>
              </w:rPr>
              <w:t>，</w:t>
            </w:r>
            <w:r>
              <w:rPr>
                <w:rFonts w:hint="eastAsia" w:ascii="Times New Roman" w:hAnsi="Times New Roman"/>
                <w:color w:val="auto"/>
                <w:sz w:val="21"/>
                <w:szCs w:val="21"/>
                <w:highlight w:val="none"/>
              </w:rPr>
              <w:t>电加热：</w:t>
            </w:r>
            <w:r>
              <w:rPr>
                <w:rFonts w:ascii="Times New Roman" w:hAnsi="Times New Roman"/>
                <w:color w:val="auto"/>
                <w:sz w:val="21"/>
                <w:szCs w:val="21"/>
                <w:highlight w:val="none"/>
              </w:rPr>
              <w:t>6kW</w:t>
            </w:r>
            <w:r>
              <w:rPr>
                <w:rFonts w:hint="eastAsia" w:ascii="Times New Roman" w:hAnsi="Times New Roman"/>
                <w:color w:val="auto"/>
                <w:sz w:val="21"/>
                <w:szCs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3.9</w:t>
            </w:r>
            <w:r>
              <w:rPr>
                <w:rFonts w:ascii="Times New Roman" w:hAnsi="Times New Roman"/>
                <w:color w:val="auto"/>
                <w:sz w:val="21"/>
                <w:highlight w:val="none"/>
              </w:rPr>
              <w:t>kW，电源：380V，50HZ，每台冷媒管长度</w:t>
            </w:r>
            <w:r>
              <w:rPr>
                <w:rFonts w:hint="eastAsia" w:ascii="Times New Roman" w:hAnsi="Times New Roman"/>
                <w:color w:val="auto"/>
                <w:sz w:val="21"/>
                <w:highlight w:val="none"/>
              </w:rPr>
              <w:t>5</w:t>
            </w:r>
            <w:r>
              <w:rPr>
                <w:rFonts w:ascii="Times New Roman" w:hAnsi="Times New Roman"/>
                <w:color w:val="auto"/>
                <w:sz w:val="21"/>
                <w:highlight w:val="none"/>
              </w:rPr>
              <w:t>m，空调外机基础：</w:t>
            </w:r>
            <w:r>
              <w:rPr>
                <w:rFonts w:hint="eastAsia" w:ascii="Times New Roman" w:hAnsi="Times New Roman"/>
                <w:color w:val="auto"/>
                <w:sz w:val="21"/>
                <w:highlight w:val="none"/>
              </w:rPr>
              <w:t>120</w:t>
            </w:r>
            <w:r>
              <w:rPr>
                <w:rFonts w:ascii="Times New Roman" w:hAnsi="Times New Roman"/>
                <w:color w:val="auto"/>
                <w:sz w:val="21"/>
                <w:highlight w:val="none"/>
              </w:rPr>
              <w:t>0×</w:t>
            </w:r>
            <w:r>
              <w:rPr>
                <w:rFonts w:hint="eastAsia" w:ascii="Times New Roman" w:hAnsi="Times New Roman"/>
                <w:color w:val="auto"/>
                <w:sz w:val="21"/>
                <w:highlight w:val="none"/>
              </w:rPr>
              <w:t>60</w:t>
            </w:r>
            <w:r>
              <w:rPr>
                <w:rFonts w:ascii="Times New Roman" w:hAnsi="Times New Roman"/>
                <w:color w:val="auto"/>
                <w:sz w:val="21"/>
                <w:highlight w:val="none"/>
              </w:rPr>
              <w:t>0×</w:t>
            </w:r>
            <w:r>
              <w:rPr>
                <w:rFonts w:hint="eastAsia" w:ascii="Times New Roman" w:hAnsi="Times New Roman"/>
                <w:color w:val="auto"/>
                <w:sz w:val="21"/>
                <w:highlight w:val="none"/>
              </w:rPr>
              <w:t>3</w:t>
            </w:r>
            <w:r>
              <w:rPr>
                <w:rFonts w:ascii="Times New Roman" w:hAnsi="Times New Roman"/>
                <w:color w:val="auto"/>
                <w:sz w:val="21"/>
                <w:highlight w:val="none"/>
              </w:rPr>
              <w:t>00(H)</w:t>
            </w:r>
          </w:p>
        </w:tc>
        <w:tc>
          <w:tcPr>
            <w:tcW w:w="567" w:type="dxa"/>
            <w:vAlign w:val="center"/>
          </w:tcPr>
          <w:p w14:paraId="66E02D08">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4</w:t>
            </w:r>
          </w:p>
        </w:tc>
        <w:tc>
          <w:tcPr>
            <w:tcW w:w="3260" w:type="dxa"/>
            <w:vAlign w:val="center"/>
          </w:tcPr>
          <w:p w14:paraId="412C83CB">
            <w:pPr>
              <w:autoSpaceDE w:val="0"/>
              <w:autoSpaceDN w:val="0"/>
              <w:adjustRightInd w:val="0"/>
              <w:jc w:val="left"/>
              <w:rPr>
                <w:rFonts w:ascii="Times New Roman" w:hAnsi="Times New Roman"/>
                <w:color w:val="auto"/>
                <w:sz w:val="21"/>
                <w:highlight w:val="none"/>
              </w:rPr>
            </w:pPr>
            <w:r>
              <w:rPr>
                <w:rFonts w:ascii="Times New Roman" w:hAnsi="Times New Roman"/>
                <w:color w:val="auto"/>
                <w:sz w:val="21"/>
                <w:highlight w:val="none"/>
              </w:rPr>
              <w:t>一楼</w:t>
            </w:r>
            <w:r>
              <w:rPr>
                <w:rFonts w:hint="eastAsia" w:ascii="Times New Roman" w:hAnsi="Times New Roman"/>
                <w:color w:val="auto"/>
                <w:sz w:val="21"/>
                <w:highlight w:val="none"/>
              </w:rPr>
              <w:t>配电间4</w:t>
            </w:r>
            <w:r>
              <w:rPr>
                <w:rFonts w:ascii="Times New Roman" w:hAnsi="Times New Roman"/>
                <w:color w:val="auto"/>
                <w:sz w:val="21"/>
                <w:highlight w:val="none"/>
              </w:rPr>
              <w:t>台</w:t>
            </w:r>
          </w:p>
        </w:tc>
      </w:tr>
      <w:tr w14:paraId="7008553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99B50FF">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22</w:t>
            </w:r>
          </w:p>
        </w:tc>
        <w:tc>
          <w:tcPr>
            <w:tcW w:w="1924" w:type="dxa"/>
            <w:vAlign w:val="center"/>
          </w:tcPr>
          <w:p w14:paraId="467F11A4">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分体空调机</w:t>
            </w:r>
          </w:p>
        </w:tc>
        <w:tc>
          <w:tcPr>
            <w:tcW w:w="3544" w:type="dxa"/>
            <w:vAlign w:val="center"/>
          </w:tcPr>
          <w:p w14:paraId="13D4939A">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w:t>
            </w:r>
            <w:r>
              <w:rPr>
                <w:rFonts w:ascii="Times New Roman" w:hAnsi="Times New Roman"/>
                <w:color w:val="auto"/>
                <w:sz w:val="21"/>
                <w:highlight w:val="none"/>
              </w:rPr>
              <w:t>，</w:t>
            </w:r>
            <w:r>
              <w:rPr>
                <w:rFonts w:hint="eastAsia" w:ascii="Times New Roman" w:hAnsi="Times New Roman"/>
                <w:color w:val="auto"/>
                <w:sz w:val="21"/>
                <w:highlight w:val="none"/>
              </w:rPr>
              <w:t>天花嵌入式，制</w:t>
            </w:r>
            <w:r>
              <w:rPr>
                <w:rFonts w:ascii="Times New Roman" w:hAnsi="Times New Roman"/>
                <w:color w:val="auto"/>
                <w:sz w:val="21"/>
                <w:highlight w:val="none"/>
              </w:rPr>
              <w:t>冷量：</w:t>
            </w:r>
            <w:r>
              <w:rPr>
                <w:rFonts w:hint="eastAsia" w:ascii="Times New Roman" w:hAnsi="Times New Roman"/>
                <w:color w:val="auto"/>
                <w:sz w:val="21"/>
                <w:highlight w:val="none"/>
              </w:rPr>
              <w:t>7.2</w:t>
            </w:r>
            <w:r>
              <w:rPr>
                <w:rFonts w:ascii="Times New Roman" w:hAnsi="Times New Roman"/>
                <w:color w:val="auto"/>
                <w:sz w:val="21"/>
                <w:highlight w:val="none"/>
              </w:rPr>
              <w:t>kW，</w:t>
            </w:r>
            <w:r>
              <w:rPr>
                <w:rFonts w:hint="eastAsia" w:ascii="Times New Roman" w:hAnsi="Times New Roman"/>
                <w:color w:val="auto"/>
                <w:sz w:val="21"/>
                <w:highlight w:val="none"/>
              </w:rPr>
              <w:t>制热量7.5</w:t>
            </w:r>
            <w:r>
              <w:rPr>
                <w:rFonts w:ascii="Times New Roman" w:hAnsi="Times New Roman"/>
                <w:color w:val="auto"/>
                <w:sz w:val="21"/>
                <w:highlight w:val="none"/>
              </w:rPr>
              <w:t>kW</w:t>
            </w:r>
            <w:r>
              <w:rPr>
                <w:rFonts w:hint="eastAsia" w:ascii="Times New Roman" w:hAnsi="Times New Roman"/>
                <w:color w:val="auto"/>
                <w:sz w:val="21"/>
                <w:highlight w:val="none"/>
              </w:rPr>
              <w:t>，电加热量</w:t>
            </w:r>
            <w:r>
              <w:rPr>
                <w:rFonts w:ascii="Times New Roman" w:hAnsi="Times New Roman"/>
                <w:color w:val="auto"/>
                <w:sz w:val="21"/>
                <w:highlight w:val="none"/>
              </w:rPr>
              <w:t>4</w:t>
            </w:r>
            <w:r>
              <w:rPr>
                <w:rFonts w:hint="eastAsia" w:ascii="Times New Roman" w:hAnsi="Times New Roman"/>
                <w:color w:val="auto"/>
                <w:sz w:val="21"/>
                <w:highlight w:val="none"/>
              </w:rPr>
              <w:t>.0</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2.9</w:t>
            </w:r>
            <w:r>
              <w:rPr>
                <w:rFonts w:ascii="Times New Roman" w:hAnsi="Times New Roman"/>
                <w:color w:val="auto"/>
                <w:sz w:val="21"/>
                <w:highlight w:val="none"/>
              </w:rPr>
              <w:t>kW，电源：</w:t>
            </w:r>
            <w:r>
              <w:rPr>
                <w:rFonts w:hint="eastAsia" w:ascii="Times New Roman" w:hAnsi="Times New Roman"/>
                <w:color w:val="auto"/>
                <w:sz w:val="21"/>
                <w:highlight w:val="none"/>
              </w:rPr>
              <w:t>22</w:t>
            </w:r>
            <w:r>
              <w:rPr>
                <w:rFonts w:ascii="Times New Roman" w:hAnsi="Times New Roman"/>
                <w:color w:val="auto"/>
                <w:sz w:val="21"/>
                <w:highlight w:val="none"/>
              </w:rPr>
              <w:t>0V，50HZ，每台冷媒管长度</w:t>
            </w:r>
            <w:r>
              <w:rPr>
                <w:rFonts w:hint="eastAsia" w:ascii="Times New Roman" w:hAnsi="Times New Roman"/>
                <w:color w:val="auto"/>
                <w:sz w:val="21"/>
                <w:highlight w:val="none"/>
              </w:rPr>
              <w:t>8</w:t>
            </w:r>
            <w:r>
              <w:rPr>
                <w:rFonts w:ascii="Times New Roman" w:hAnsi="Times New Roman"/>
                <w:color w:val="auto"/>
                <w:sz w:val="21"/>
                <w:highlight w:val="none"/>
              </w:rPr>
              <w:t>m，空调外机基础：</w:t>
            </w:r>
            <w:r>
              <w:rPr>
                <w:rFonts w:hint="eastAsia" w:ascii="Times New Roman" w:hAnsi="Times New Roman"/>
                <w:color w:val="auto"/>
                <w:sz w:val="21"/>
                <w:highlight w:val="none"/>
              </w:rPr>
              <w:t>120</w:t>
            </w:r>
            <w:r>
              <w:rPr>
                <w:rFonts w:ascii="Times New Roman" w:hAnsi="Times New Roman"/>
                <w:color w:val="auto"/>
                <w:sz w:val="21"/>
                <w:highlight w:val="none"/>
              </w:rPr>
              <w:t>0×</w:t>
            </w:r>
            <w:r>
              <w:rPr>
                <w:rFonts w:hint="eastAsia" w:ascii="Times New Roman" w:hAnsi="Times New Roman"/>
                <w:color w:val="auto"/>
                <w:sz w:val="21"/>
                <w:highlight w:val="none"/>
              </w:rPr>
              <w:t>60</w:t>
            </w:r>
            <w:r>
              <w:rPr>
                <w:rFonts w:ascii="Times New Roman" w:hAnsi="Times New Roman"/>
                <w:color w:val="auto"/>
                <w:sz w:val="21"/>
                <w:highlight w:val="none"/>
              </w:rPr>
              <w:t>0×</w:t>
            </w:r>
            <w:r>
              <w:rPr>
                <w:rFonts w:hint="eastAsia" w:ascii="Times New Roman" w:hAnsi="Times New Roman"/>
                <w:color w:val="auto"/>
                <w:sz w:val="21"/>
                <w:highlight w:val="none"/>
              </w:rPr>
              <w:t>3</w:t>
            </w:r>
            <w:r>
              <w:rPr>
                <w:rFonts w:ascii="Times New Roman" w:hAnsi="Times New Roman"/>
                <w:color w:val="auto"/>
                <w:sz w:val="21"/>
                <w:highlight w:val="none"/>
              </w:rPr>
              <w:t>00(H)</w:t>
            </w:r>
          </w:p>
        </w:tc>
        <w:tc>
          <w:tcPr>
            <w:tcW w:w="567" w:type="dxa"/>
            <w:vAlign w:val="center"/>
          </w:tcPr>
          <w:p w14:paraId="5D2F384F">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w:t>
            </w:r>
          </w:p>
        </w:tc>
        <w:tc>
          <w:tcPr>
            <w:tcW w:w="3260" w:type="dxa"/>
            <w:vAlign w:val="center"/>
          </w:tcPr>
          <w:p w14:paraId="779025D5">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热控电子设备间</w:t>
            </w:r>
            <w:r>
              <w:rPr>
                <w:rFonts w:ascii="Times New Roman" w:hAnsi="Times New Roman"/>
                <w:color w:val="auto"/>
                <w:sz w:val="21"/>
                <w:highlight w:val="none"/>
              </w:rPr>
              <w:t>2台</w:t>
            </w:r>
            <w:r>
              <w:rPr>
                <w:rFonts w:hint="eastAsia" w:ascii="Times New Roman" w:hAnsi="Times New Roman"/>
                <w:color w:val="auto"/>
                <w:sz w:val="21"/>
                <w:highlight w:val="none"/>
              </w:rPr>
              <w:t>、会议室1台（不需</w:t>
            </w:r>
            <w:r>
              <w:rPr>
                <w:rFonts w:ascii="Times New Roman" w:hAnsi="Times New Roman"/>
                <w:color w:val="auto"/>
                <w:sz w:val="21"/>
                <w:highlight w:val="none"/>
              </w:rPr>
              <w:t>电加热</w:t>
            </w:r>
            <w:r>
              <w:rPr>
                <w:rFonts w:hint="eastAsia" w:ascii="Times New Roman" w:hAnsi="Times New Roman"/>
                <w:color w:val="auto"/>
                <w:sz w:val="21"/>
                <w:highlight w:val="none"/>
              </w:rPr>
              <w:t>）</w:t>
            </w:r>
          </w:p>
        </w:tc>
      </w:tr>
      <w:tr w14:paraId="6E5BADE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ABADE8E">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23</w:t>
            </w:r>
          </w:p>
        </w:tc>
        <w:tc>
          <w:tcPr>
            <w:tcW w:w="1924" w:type="dxa"/>
            <w:vAlign w:val="center"/>
          </w:tcPr>
          <w:p w14:paraId="3DF89586">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分体空调机</w:t>
            </w:r>
          </w:p>
        </w:tc>
        <w:tc>
          <w:tcPr>
            <w:tcW w:w="3544" w:type="dxa"/>
            <w:vAlign w:val="center"/>
          </w:tcPr>
          <w:p w14:paraId="048D0868">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w:t>
            </w:r>
            <w:r>
              <w:rPr>
                <w:rFonts w:ascii="Times New Roman" w:hAnsi="Times New Roman"/>
                <w:color w:val="auto"/>
                <w:sz w:val="21"/>
                <w:highlight w:val="none"/>
              </w:rPr>
              <w:t>，</w:t>
            </w:r>
            <w:r>
              <w:rPr>
                <w:rFonts w:hint="eastAsia" w:ascii="Times New Roman" w:hAnsi="Times New Roman"/>
                <w:color w:val="auto"/>
                <w:sz w:val="21"/>
                <w:highlight w:val="none"/>
              </w:rPr>
              <w:t>天花嵌入式，制</w:t>
            </w:r>
            <w:r>
              <w:rPr>
                <w:rFonts w:ascii="Times New Roman" w:hAnsi="Times New Roman"/>
                <w:color w:val="auto"/>
                <w:sz w:val="21"/>
                <w:highlight w:val="none"/>
              </w:rPr>
              <w:t>冷量：</w:t>
            </w:r>
            <w:r>
              <w:rPr>
                <w:rFonts w:hint="eastAsia" w:ascii="Times New Roman" w:hAnsi="Times New Roman"/>
                <w:color w:val="auto"/>
                <w:sz w:val="21"/>
                <w:highlight w:val="none"/>
              </w:rPr>
              <w:t>5.0</w:t>
            </w:r>
            <w:r>
              <w:rPr>
                <w:rFonts w:ascii="Times New Roman" w:hAnsi="Times New Roman"/>
                <w:color w:val="auto"/>
                <w:sz w:val="21"/>
                <w:highlight w:val="none"/>
              </w:rPr>
              <w:t>kW，</w:t>
            </w:r>
            <w:r>
              <w:rPr>
                <w:rFonts w:hint="eastAsia" w:ascii="Times New Roman" w:hAnsi="Times New Roman"/>
                <w:color w:val="auto"/>
                <w:sz w:val="21"/>
                <w:highlight w:val="none"/>
              </w:rPr>
              <w:t>制热量5.5</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功率：2.0kW，电源：</w:t>
            </w:r>
            <w:r>
              <w:rPr>
                <w:rFonts w:hint="eastAsia" w:ascii="Times New Roman" w:hAnsi="Times New Roman"/>
                <w:color w:val="auto"/>
                <w:sz w:val="21"/>
                <w:highlight w:val="none"/>
              </w:rPr>
              <w:t>22</w:t>
            </w:r>
            <w:r>
              <w:rPr>
                <w:rFonts w:ascii="Times New Roman" w:hAnsi="Times New Roman"/>
                <w:color w:val="auto"/>
                <w:sz w:val="21"/>
                <w:highlight w:val="none"/>
              </w:rPr>
              <w:t>0V，50HZ，每台冷媒管长度</w:t>
            </w:r>
            <w:r>
              <w:rPr>
                <w:rFonts w:hint="eastAsia" w:ascii="Times New Roman" w:hAnsi="Times New Roman"/>
                <w:color w:val="auto"/>
                <w:sz w:val="21"/>
                <w:highlight w:val="none"/>
              </w:rPr>
              <w:t>8</w:t>
            </w:r>
            <w:r>
              <w:rPr>
                <w:rFonts w:ascii="Times New Roman" w:hAnsi="Times New Roman"/>
                <w:color w:val="auto"/>
                <w:sz w:val="21"/>
                <w:highlight w:val="none"/>
              </w:rPr>
              <w:t>m，空调外机基础：</w:t>
            </w:r>
            <w:r>
              <w:rPr>
                <w:rFonts w:hint="eastAsia" w:ascii="Times New Roman" w:hAnsi="Times New Roman"/>
                <w:color w:val="auto"/>
                <w:sz w:val="21"/>
                <w:highlight w:val="none"/>
              </w:rPr>
              <w:t>100</w:t>
            </w:r>
            <w:r>
              <w:rPr>
                <w:rFonts w:ascii="Times New Roman" w:hAnsi="Times New Roman"/>
                <w:color w:val="auto"/>
                <w:sz w:val="21"/>
                <w:highlight w:val="none"/>
              </w:rPr>
              <w:t>0×</w:t>
            </w:r>
            <w:r>
              <w:rPr>
                <w:rFonts w:hint="eastAsia" w:ascii="Times New Roman" w:hAnsi="Times New Roman"/>
                <w:color w:val="auto"/>
                <w:sz w:val="21"/>
                <w:highlight w:val="none"/>
              </w:rPr>
              <w:t>50</w:t>
            </w:r>
            <w:r>
              <w:rPr>
                <w:rFonts w:ascii="Times New Roman" w:hAnsi="Times New Roman"/>
                <w:color w:val="auto"/>
                <w:sz w:val="21"/>
                <w:highlight w:val="none"/>
              </w:rPr>
              <w:t>0×</w:t>
            </w:r>
            <w:r>
              <w:rPr>
                <w:rFonts w:hint="eastAsia" w:ascii="Times New Roman" w:hAnsi="Times New Roman"/>
                <w:color w:val="auto"/>
                <w:sz w:val="21"/>
                <w:highlight w:val="none"/>
              </w:rPr>
              <w:t>3</w:t>
            </w:r>
            <w:r>
              <w:rPr>
                <w:rFonts w:ascii="Times New Roman" w:hAnsi="Times New Roman"/>
                <w:color w:val="auto"/>
                <w:sz w:val="21"/>
                <w:highlight w:val="none"/>
              </w:rPr>
              <w:t>00(H)</w:t>
            </w:r>
          </w:p>
        </w:tc>
        <w:tc>
          <w:tcPr>
            <w:tcW w:w="567" w:type="dxa"/>
            <w:vAlign w:val="center"/>
          </w:tcPr>
          <w:p w14:paraId="31881F47">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9</w:t>
            </w:r>
          </w:p>
        </w:tc>
        <w:tc>
          <w:tcPr>
            <w:tcW w:w="3260" w:type="dxa"/>
            <w:vAlign w:val="center"/>
          </w:tcPr>
          <w:p w14:paraId="4E24A1B0">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控制室</w:t>
            </w:r>
            <w:r>
              <w:rPr>
                <w:rFonts w:ascii="Times New Roman" w:hAnsi="Times New Roman"/>
                <w:color w:val="auto"/>
                <w:sz w:val="21"/>
                <w:highlight w:val="none"/>
              </w:rPr>
              <w:t>2台</w:t>
            </w:r>
            <w:r>
              <w:rPr>
                <w:rFonts w:hint="eastAsia" w:ascii="Times New Roman" w:hAnsi="Times New Roman"/>
                <w:color w:val="auto"/>
                <w:sz w:val="21"/>
                <w:highlight w:val="none"/>
              </w:rPr>
              <w:t>、办公室2台、男更衣室1台、女更衣室1台、天平间1台、仪器分析室1台、环保分析室1台</w:t>
            </w:r>
          </w:p>
        </w:tc>
      </w:tr>
      <w:tr w14:paraId="451BFF7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E2C913A">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24</w:t>
            </w:r>
          </w:p>
        </w:tc>
        <w:tc>
          <w:tcPr>
            <w:tcW w:w="1924" w:type="dxa"/>
            <w:vAlign w:val="center"/>
          </w:tcPr>
          <w:p w14:paraId="1ECC2B06">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199B4D90">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w:t>
            </w:r>
            <w:r>
              <w:rPr>
                <w:rFonts w:ascii="Times New Roman" w:hAnsi="Times New Roman"/>
                <w:color w:val="auto"/>
                <w:sz w:val="21"/>
                <w:highlight w:val="none"/>
              </w:rPr>
              <w:t>，</w:t>
            </w:r>
            <w:r>
              <w:rPr>
                <w:rFonts w:hint="eastAsia" w:ascii="Times New Roman" w:hAnsi="Times New Roman"/>
                <w:color w:val="auto"/>
                <w:sz w:val="21"/>
                <w:highlight w:val="none"/>
              </w:rPr>
              <w:t>制</w:t>
            </w:r>
            <w:r>
              <w:rPr>
                <w:rFonts w:ascii="Times New Roman" w:hAnsi="Times New Roman"/>
                <w:color w:val="auto"/>
                <w:sz w:val="21"/>
                <w:highlight w:val="none"/>
              </w:rPr>
              <w:t>冷量：</w:t>
            </w:r>
            <w:r>
              <w:rPr>
                <w:rFonts w:hint="eastAsia" w:ascii="Times New Roman" w:hAnsi="Times New Roman"/>
                <w:color w:val="auto"/>
                <w:sz w:val="21"/>
                <w:highlight w:val="none"/>
              </w:rPr>
              <w:t>5.0</w:t>
            </w:r>
            <w:r>
              <w:rPr>
                <w:rFonts w:ascii="Times New Roman" w:hAnsi="Times New Roman"/>
                <w:color w:val="auto"/>
                <w:sz w:val="21"/>
                <w:highlight w:val="none"/>
              </w:rPr>
              <w:t>kW，</w:t>
            </w:r>
            <w:r>
              <w:rPr>
                <w:rFonts w:hint="eastAsia" w:ascii="Times New Roman" w:hAnsi="Times New Roman"/>
                <w:color w:val="auto"/>
                <w:sz w:val="21"/>
                <w:highlight w:val="none"/>
              </w:rPr>
              <w:t>制热量5.5</w:t>
            </w:r>
            <w:r>
              <w:rPr>
                <w:rFonts w:ascii="Times New Roman" w:hAnsi="Times New Roman"/>
                <w:color w:val="auto"/>
                <w:sz w:val="21"/>
                <w:highlight w:val="none"/>
              </w:rPr>
              <w:t>kW</w:t>
            </w:r>
            <w:r>
              <w:rPr>
                <w:rFonts w:hint="eastAsia" w:ascii="Times New Roman" w:hAnsi="Times New Roman"/>
                <w:color w:val="auto"/>
                <w:sz w:val="21"/>
                <w:highlight w:val="none"/>
              </w:rPr>
              <w:t>，电加热：</w:t>
            </w:r>
            <w:r>
              <w:rPr>
                <w:rFonts w:ascii="Times New Roman" w:hAnsi="Times New Roman"/>
                <w:color w:val="auto"/>
                <w:sz w:val="21"/>
                <w:highlight w:val="none"/>
              </w:rPr>
              <w:t>3.0kW</w:t>
            </w:r>
            <w:r>
              <w:rPr>
                <w:rFonts w:hint="eastAsia" w:ascii="Times New Roman" w:hAnsi="Times New Roman"/>
                <w:color w:val="auto"/>
                <w:sz w:val="21"/>
                <w:highlight w:val="none"/>
              </w:rPr>
              <w:t>；</w:t>
            </w:r>
            <w:r>
              <w:rPr>
                <w:rFonts w:ascii="Times New Roman" w:hAnsi="Times New Roman"/>
                <w:color w:val="auto"/>
                <w:sz w:val="21"/>
                <w:highlight w:val="none"/>
              </w:rPr>
              <w:t>功率：2.0kW，电源：</w:t>
            </w:r>
            <w:r>
              <w:rPr>
                <w:rFonts w:hint="eastAsia" w:ascii="Times New Roman" w:hAnsi="Times New Roman"/>
                <w:color w:val="auto"/>
                <w:sz w:val="21"/>
                <w:highlight w:val="none"/>
              </w:rPr>
              <w:t>22</w:t>
            </w:r>
            <w:r>
              <w:rPr>
                <w:rFonts w:ascii="Times New Roman" w:hAnsi="Times New Roman"/>
                <w:color w:val="auto"/>
                <w:sz w:val="21"/>
                <w:highlight w:val="none"/>
              </w:rPr>
              <w:t>0V，50HZ，每台冷媒管长度</w:t>
            </w:r>
            <w:r>
              <w:rPr>
                <w:rFonts w:hint="eastAsia" w:ascii="Times New Roman" w:hAnsi="Times New Roman"/>
                <w:color w:val="auto"/>
                <w:sz w:val="21"/>
                <w:highlight w:val="none"/>
              </w:rPr>
              <w:t>5</w:t>
            </w:r>
            <w:r>
              <w:rPr>
                <w:rFonts w:ascii="Times New Roman" w:hAnsi="Times New Roman"/>
                <w:color w:val="auto"/>
                <w:sz w:val="21"/>
                <w:highlight w:val="none"/>
              </w:rPr>
              <w:t>m，</w:t>
            </w:r>
          </w:p>
        </w:tc>
        <w:tc>
          <w:tcPr>
            <w:tcW w:w="567" w:type="dxa"/>
            <w:vAlign w:val="center"/>
          </w:tcPr>
          <w:p w14:paraId="75FB529E">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w:t>
            </w:r>
          </w:p>
        </w:tc>
        <w:tc>
          <w:tcPr>
            <w:tcW w:w="3260" w:type="dxa"/>
            <w:vAlign w:val="center"/>
          </w:tcPr>
          <w:p w14:paraId="459D7846">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直流配电间1</w:t>
            </w:r>
            <w:r>
              <w:rPr>
                <w:rFonts w:ascii="Times New Roman" w:hAnsi="Times New Roman"/>
                <w:color w:val="auto"/>
                <w:sz w:val="21"/>
                <w:highlight w:val="none"/>
              </w:rPr>
              <w:t>台</w:t>
            </w:r>
            <w:r>
              <w:rPr>
                <w:rFonts w:hint="eastAsia" w:ascii="Times New Roman" w:hAnsi="Times New Roman"/>
                <w:color w:val="auto"/>
                <w:sz w:val="21"/>
                <w:highlight w:val="none"/>
              </w:rPr>
              <w:t>，</w:t>
            </w:r>
            <w:r>
              <w:rPr>
                <w:rFonts w:ascii="Times New Roman" w:hAnsi="Times New Roman"/>
                <w:color w:val="auto"/>
                <w:sz w:val="21"/>
                <w:highlight w:val="none"/>
              </w:rPr>
              <w:t xml:space="preserve"> </w:t>
            </w:r>
          </w:p>
        </w:tc>
      </w:tr>
      <w:tr w14:paraId="4250975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E23DFCD">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25</w:t>
            </w:r>
          </w:p>
        </w:tc>
        <w:tc>
          <w:tcPr>
            <w:tcW w:w="1924" w:type="dxa"/>
            <w:vAlign w:val="center"/>
          </w:tcPr>
          <w:p w14:paraId="214DB36F">
            <w:pPr>
              <w:tabs>
                <w:tab w:val="left" w:pos="425"/>
              </w:tabs>
              <w:spacing w:line="240" w:lineRule="atLeast"/>
              <w:jc w:val="center"/>
              <w:rPr>
                <w:rFonts w:ascii="Times New Roman" w:hAnsi="Times New Roman"/>
                <w:color w:val="auto"/>
                <w:sz w:val="21"/>
                <w:highlight w:val="none"/>
              </w:rPr>
            </w:pPr>
          </w:p>
        </w:tc>
        <w:tc>
          <w:tcPr>
            <w:tcW w:w="3544" w:type="dxa"/>
            <w:vAlign w:val="center"/>
          </w:tcPr>
          <w:p w14:paraId="3CE97BBF">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w:t>
            </w:r>
            <w:r>
              <w:rPr>
                <w:rFonts w:ascii="Times New Roman" w:hAnsi="Times New Roman"/>
                <w:color w:val="auto"/>
                <w:sz w:val="21"/>
                <w:highlight w:val="none"/>
              </w:rPr>
              <w:t>，</w:t>
            </w:r>
            <w:r>
              <w:rPr>
                <w:rFonts w:hint="eastAsia" w:ascii="Times New Roman" w:hAnsi="Times New Roman"/>
                <w:color w:val="auto"/>
                <w:sz w:val="21"/>
                <w:highlight w:val="none"/>
              </w:rPr>
              <w:t>制</w:t>
            </w:r>
            <w:r>
              <w:rPr>
                <w:rFonts w:ascii="Times New Roman" w:hAnsi="Times New Roman"/>
                <w:color w:val="auto"/>
                <w:sz w:val="21"/>
                <w:highlight w:val="none"/>
              </w:rPr>
              <w:t>冷量：</w:t>
            </w:r>
            <w:r>
              <w:rPr>
                <w:rFonts w:hint="eastAsia" w:ascii="Times New Roman" w:hAnsi="Times New Roman"/>
                <w:color w:val="auto"/>
                <w:sz w:val="21"/>
                <w:highlight w:val="none"/>
              </w:rPr>
              <w:t>5.0</w:t>
            </w:r>
            <w:r>
              <w:rPr>
                <w:rFonts w:ascii="Times New Roman" w:hAnsi="Times New Roman"/>
                <w:color w:val="auto"/>
                <w:sz w:val="21"/>
                <w:highlight w:val="none"/>
              </w:rPr>
              <w:t>kW，</w:t>
            </w:r>
            <w:r>
              <w:rPr>
                <w:rFonts w:hint="eastAsia" w:ascii="Times New Roman" w:hAnsi="Times New Roman"/>
                <w:color w:val="auto"/>
                <w:sz w:val="21"/>
                <w:highlight w:val="none"/>
              </w:rPr>
              <w:t>制热量5.5</w:t>
            </w:r>
            <w:r>
              <w:rPr>
                <w:rFonts w:ascii="Times New Roman" w:hAnsi="Times New Roman"/>
                <w:color w:val="auto"/>
                <w:sz w:val="21"/>
                <w:highlight w:val="none"/>
              </w:rPr>
              <w:t>kW</w:t>
            </w:r>
            <w:r>
              <w:rPr>
                <w:rFonts w:hint="eastAsia" w:ascii="Times New Roman" w:hAnsi="Times New Roman"/>
                <w:color w:val="auto"/>
                <w:sz w:val="21"/>
                <w:highlight w:val="none"/>
              </w:rPr>
              <w:t>，电加热：</w:t>
            </w:r>
            <w:r>
              <w:rPr>
                <w:rFonts w:ascii="Times New Roman" w:hAnsi="Times New Roman"/>
                <w:color w:val="auto"/>
                <w:sz w:val="21"/>
                <w:highlight w:val="none"/>
              </w:rPr>
              <w:t>3.0kW</w:t>
            </w:r>
            <w:r>
              <w:rPr>
                <w:rFonts w:hint="eastAsia" w:ascii="Times New Roman" w:hAnsi="Times New Roman"/>
                <w:color w:val="auto"/>
                <w:sz w:val="21"/>
                <w:highlight w:val="none"/>
              </w:rPr>
              <w:t>；</w:t>
            </w:r>
            <w:r>
              <w:rPr>
                <w:rFonts w:ascii="Times New Roman" w:hAnsi="Times New Roman"/>
                <w:color w:val="auto"/>
                <w:sz w:val="21"/>
                <w:highlight w:val="none"/>
              </w:rPr>
              <w:t>功率：2.0kW，电源：</w:t>
            </w:r>
            <w:r>
              <w:rPr>
                <w:rFonts w:hint="eastAsia" w:ascii="Times New Roman" w:hAnsi="Times New Roman"/>
                <w:color w:val="auto"/>
                <w:sz w:val="21"/>
                <w:highlight w:val="none"/>
              </w:rPr>
              <w:t>22</w:t>
            </w:r>
            <w:r>
              <w:rPr>
                <w:rFonts w:ascii="Times New Roman" w:hAnsi="Times New Roman"/>
                <w:color w:val="auto"/>
                <w:sz w:val="21"/>
                <w:highlight w:val="none"/>
              </w:rPr>
              <w:t>0V，50HZ，每台冷媒管长度</w:t>
            </w:r>
            <w:r>
              <w:rPr>
                <w:rFonts w:hint="eastAsia" w:ascii="Times New Roman" w:hAnsi="Times New Roman"/>
                <w:color w:val="auto"/>
                <w:sz w:val="21"/>
                <w:highlight w:val="none"/>
              </w:rPr>
              <w:t>5</w:t>
            </w:r>
            <w:r>
              <w:rPr>
                <w:rFonts w:ascii="Times New Roman" w:hAnsi="Times New Roman"/>
                <w:color w:val="auto"/>
                <w:sz w:val="21"/>
                <w:highlight w:val="none"/>
              </w:rPr>
              <w:t>m，</w:t>
            </w:r>
          </w:p>
        </w:tc>
        <w:tc>
          <w:tcPr>
            <w:tcW w:w="567" w:type="dxa"/>
            <w:vAlign w:val="center"/>
          </w:tcPr>
          <w:p w14:paraId="643D20BB">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w:t>
            </w:r>
          </w:p>
        </w:tc>
        <w:tc>
          <w:tcPr>
            <w:tcW w:w="3260" w:type="dxa"/>
            <w:vAlign w:val="center"/>
          </w:tcPr>
          <w:p w14:paraId="181D97AD">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资料室（不需</w:t>
            </w:r>
            <w:r>
              <w:rPr>
                <w:rFonts w:ascii="Times New Roman" w:hAnsi="Times New Roman"/>
                <w:color w:val="auto"/>
                <w:sz w:val="21"/>
                <w:highlight w:val="none"/>
              </w:rPr>
              <w:t>电加热</w:t>
            </w:r>
            <w:r>
              <w:rPr>
                <w:rFonts w:hint="eastAsia" w:ascii="Times New Roman" w:hAnsi="Times New Roman"/>
                <w:color w:val="auto"/>
                <w:sz w:val="21"/>
                <w:highlight w:val="none"/>
              </w:rPr>
              <w:t>）2台</w:t>
            </w:r>
          </w:p>
        </w:tc>
      </w:tr>
      <w:tr w14:paraId="10523D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8CB0075">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26</w:t>
            </w:r>
          </w:p>
        </w:tc>
        <w:tc>
          <w:tcPr>
            <w:tcW w:w="1924" w:type="dxa"/>
            <w:vAlign w:val="center"/>
          </w:tcPr>
          <w:p w14:paraId="0EDD5B27">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分体空调机</w:t>
            </w:r>
          </w:p>
        </w:tc>
        <w:tc>
          <w:tcPr>
            <w:tcW w:w="3544" w:type="dxa"/>
            <w:vAlign w:val="center"/>
          </w:tcPr>
          <w:p w14:paraId="5CFEA80E">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w:t>
            </w:r>
            <w:r>
              <w:rPr>
                <w:rFonts w:ascii="Times New Roman" w:hAnsi="Times New Roman"/>
                <w:color w:val="auto"/>
                <w:sz w:val="21"/>
                <w:highlight w:val="none"/>
              </w:rPr>
              <w:t>，</w:t>
            </w:r>
            <w:r>
              <w:rPr>
                <w:rFonts w:hint="eastAsia" w:ascii="Times New Roman" w:hAnsi="Times New Roman"/>
                <w:color w:val="auto"/>
                <w:sz w:val="21"/>
                <w:highlight w:val="none"/>
              </w:rPr>
              <w:t>天花嵌入式，制</w:t>
            </w:r>
            <w:r>
              <w:rPr>
                <w:rFonts w:ascii="Times New Roman" w:hAnsi="Times New Roman"/>
                <w:color w:val="auto"/>
                <w:sz w:val="21"/>
                <w:highlight w:val="none"/>
              </w:rPr>
              <w:t>冷量：</w:t>
            </w:r>
            <w:r>
              <w:rPr>
                <w:rFonts w:hint="eastAsia" w:ascii="Times New Roman" w:hAnsi="Times New Roman"/>
                <w:color w:val="auto"/>
                <w:sz w:val="21"/>
                <w:highlight w:val="none"/>
              </w:rPr>
              <w:t>3.5</w:t>
            </w:r>
            <w:r>
              <w:rPr>
                <w:rFonts w:ascii="Times New Roman" w:hAnsi="Times New Roman"/>
                <w:color w:val="auto"/>
                <w:sz w:val="21"/>
                <w:highlight w:val="none"/>
              </w:rPr>
              <w:t>kW，</w:t>
            </w:r>
            <w:r>
              <w:rPr>
                <w:rFonts w:hint="eastAsia" w:ascii="Times New Roman" w:hAnsi="Times New Roman"/>
                <w:color w:val="auto"/>
                <w:sz w:val="21"/>
                <w:highlight w:val="none"/>
              </w:rPr>
              <w:t>制热量4.4</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1.3</w:t>
            </w:r>
            <w:r>
              <w:rPr>
                <w:rFonts w:ascii="Times New Roman" w:hAnsi="Times New Roman"/>
                <w:color w:val="auto"/>
                <w:sz w:val="21"/>
                <w:highlight w:val="none"/>
              </w:rPr>
              <w:t>kW，电源：</w:t>
            </w:r>
            <w:r>
              <w:rPr>
                <w:rFonts w:hint="eastAsia" w:ascii="Times New Roman" w:hAnsi="Times New Roman"/>
                <w:color w:val="auto"/>
                <w:sz w:val="21"/>
                <w:highlight w:val="none"/>
              </w:rPr>
              <w:t>22</w:t>
            </w:r>
            <w:r>
              <w:rPr>
                <w:rFonts w:ascii="Times New Roman" w:hAnsi="Times New Roman"/>
                <w:color w:val="auto"/>
                <w:sz w:val="21"/>
                <w:highlight w:val="none"/>
              </w:rPr>
              <w:t>0V，50HZ，每台冷媒管长度</w:t>
            </w:r>
            <w:r>
              <w:rPr>
                <w:rFonts w:hint="eastAsia" w:ascii="Times New Roman" w:hAnsi="Times New Roman"/>
                <w:color w:val="auto"/>
                <w:sz w:val="21"/>
                <w:highlight w:val="none"/>
              </w:rPr>
              <w:t>5</w:t>
            </w:r>
            <w:r>
              <w:rPr>
                <w:rFonts w:ascii="Times New Roman" w:hAnsi="Times New Roman"/>
                <w:color w:val="auto"/>
                <w:sz w:val="21"/>
                <w:highlight w:val="none"/>
              </w:rPr>
              <w:t>m，空调外机基础：</w:t>
            </w:r>
            <w:r>
              <w:rPr>
                <w:rFonts w:hint="eastAsia" w:ascii="Times New Roman" w:hAnsi="Times New Roman"/>
                <w:color w:val="auto"/>
                <w:sz w:val="21"/>
                <w:highlight w:val="none"/>
              </w:rPr>
              <w:t>100</w:t>
            </w:r>
            <w:r>
              <w:rPr>
                <w:rFonts w:ascii="Times New Roman" w:hAnsi="Times New Roman"/>
                <w:color w:val="auto"/>
                <w:sz w:val="21"/>
                <w:highlight w:val="none"/>
              </w:rPr>
              <w:t>0×</w:t>
            </w:r>
            <w:r>
              <w:rPr>
                <w:rFonts w:hint="eastAsia" w:ascii="Times New Roman" w:hAnsi="Times New Roman"/>
                <w:color w:val="auto"/>
                <w:sz w:val="21"/>
                <w:highlight w:val="none"/>
              </w:rPr>
              <w:t>50</w:t>
            </w:r>
            <w:r>
              <w:rPr>
                <w:rFonts w:ascii="Times New Roman" w:hAnsi="Times New Roman"/>
                <w:color w:val="auto"/>
                <w:sz w:val="21"/>
                <w:highlight w:val="none"/>
              </w:rPr>
              <w:t>0×</w:t>
            </w:r>
            <w:r>
              <w:rPr>
                <w:rFonts w:hint="eastAsia" w:ascii="Times New Roman" w:hAnsi="Times New Roman"/>
                <w:color w:val="auto"/>
                <w:sz w:val="21"/>
                <w:highlight w:val="none"/>
              </w:rPr>
              <w:t>3</w:t>
            </w:r>
            <w:r>
              <w:rPr>
                <w:rFonts w:ascii="Times New Roman" w:hAnsi="Times New Roman"/>
                <w:color w:val="auto"/>
                <w:sz w:val="21"/>
                <w:highlight w:val="none"/>
              </w:rPr>
              <w:t>00(H)</w:t>
            </w:r>
          </w:p>
        </w:tc>
        <w:tc>
          <w:tcPr>
            <w:tcW w:w="567" w:type="dxa"/>
            <w:vAlign w:val="center"/>
          </w:tcPr>
          <w:p w14:paraId="30820677">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w:t>
            </w:r>
          </w:p>
        </w:tc>
        <w:tc>
          <w:tcPr>
            <w:tcW w:w="3260" w:type="dxa"/>
            <w:vAlign w:val="center"/>
          </w:tcPr>
          <w:p w14:paraId="073ED3DB">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交接班室1</w:t>
            </w:r>
            <w:r>
              <w:rPr>
                <w:rFonts w:ascii="Times New Roman" w:hAnsi="Times New Roman"/>
                <w:color w:val="auto"/>
                <w:sz w:val="21"/>
                <w:highlight w:val="none"/>
              </w:rPr>
              <w:t>台</w:t>
            </w:r>
            <w:r>
              <w:rPr>
                <w:rFonts w:hint="eastAsia" w:ascii="Times New Roman" w:hAnsi="Times New Roman"/>
                <w:color w:val="auto"/>
                <w:sz w:val="21"/>
                <w:highlight w:val="none"/>
              </w:rPr>
              <w:t>，化运工程师室室1台</w:t>
            </w:r>
          </w:p>
        </w:tc>
      </w:tr>
      <w:tr w14:paraId="32C8D3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DFF8975">
            <w:pPr>
              <w:tabs>
                <w:tab w:val="left" w:pos="425"/>
              </w:tabs>
              <w:spacing w:line="240" w:lineRule="atLeast"/>
              <w:jc w:val="center"/>
              <w:rPr>
                <w:rFonts w:ascii="Times New Roman" w:hAnsi="Times New Roman"/>
                <w:color w:val="auto"/>
                <w:sz w:val="21"/>
                <w:highlight w:val="none"/>
              </w:rPr>
            </w:pPr>
          </w:p>
        </w:tc>
        <w:tc>
          <w:tcPr>
            <w:tcW w:w="1924" w:type="dxa"/>
            <w:vAlign w:val="center"/>
          </w:tcPr>
          <w:p w14:paraId="0F491404">
            <w:pPr>
              <w:tabs>
                <w:tab w:val="left" w:pos="425"/>
              </w:tabs>
              <w:spacing w:line="240" w:lineRule="atLeast"/>
              <w:rPr>
                <w:rFonts w:ascii="Times New Roman" w:hAnsi="Times New Roman"/>
                <w:color w:val="auto"/>
                <w:highlight w:val="none"/>
              </w:rPr>
            </w:pPr>
            <w:r>
              <w:rPr>
                <w:rFonts w:hint="eastAsia" w:ascii="Times New Roman" w:hAnsi="Times New Roman"/>
                <w:b/>
                <w:color w:val="auto"/>
                <w:sz w:val="21"/>
                <w:szCs w:val="21"/>
                <w:highlight w:val="none"/>
              </w:rPr>
              <w:t>空压机房</w:t>
            </w:r>
          </w:p>
        </w:tc>
        <w:tc>
          <w:tcPr>
            <w:tcW w:w="3544" w:type="dxa"/>
            <w:vAlign w:val="center"/>
          </w:tcPr>
          <w:p w14:paraId="01918E03">
            <w:pPr>
              <w:tabs>
                <w:tab w:val="left" w:pos="425"/>
              </w:tabs>
              <w:spacing w:line="240" w:lineRule="atLeast"/>
              <w:rPr>
                <w:rFonts w:ascii="Times New Roman" w:hAnsi="Times New Roman"/>
                <w:color w:val="auto"/>
                <w:highlight w:val="none"/>
              </w:rPr>
            </w:pPr>
          </w:p>
        </w:tc>
        <w:tc>
          <w:tcPr>
            <w:tcW w:w="567" w:type="dxa"/>
            <w:vAlign w:val="center"/>
          </w:tcPr>
          <w:p w14:paraId="4801B12D">
            <w:pPr>
              <w:tabs>
                <w:tab w:val="left" w:pos="425"/>
              </w:tabs>
              <w:spacing w:line="240" w:lineRule="atLeast"/>
              <w:jc w:val="center"/>
              <w:rPr>
                <w:rFonts w:ascii="Times New Roman" w:hAnsi="Times New Roman"/>
                <w:color w:val="auto"/>
                <w:highlight w:val="none"/>
              </w:rPr>
            </w:pPr>
          </w:p>
        </w:tc>
        <w:tc>
          <w:tcPr>
            <w:tcW w:w="3260" w:type="dxa"/>
            <w:vAlign w:val="center"/>
          </w:tcPr>
          <w:p w14:paraId="03F6EC03">
            <w:pPr>
              <w:tabs>
                <w:tab w:val="left" w:pos="425"/>
              </w:tabs>
              <w:spacing w:line="240" w:lineRule="atLeast"/>
              <w:rPr>
                <w:rFonts w:ascii="Times New Roman" w:hAnsi="Times New Roman"/>
                <w:color w:val="auto"/>
                <w:highlight w:val="none"/>
              </w:rPr>
            </w:pPr>
          </w:p>
        </w:tc>
      </w:tr>
      <w:tr w14:paraId="63E419F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D725FD3">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27</w:t>
            </w:r>
          </w:p>
        </w:tc>
        <w:tc>
          <w:tcPr>
            <w:tcW w:w="1924" w:type="dxa"/>
            <w:vAlign w:val="center"/>
          </w:tcPr>
          <w:p w14:paraId="07D30144">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44E4387D">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热泵型，KFR-50LW制冷量5kW，制热量5.6kW，</w:t>
            </w:r>
            <w:r>
              <w:rPr>
                <w:rFonts w:hint="eastAsia" w:ascii="Times New Roman" w:hAnsi="Times New Roman"/>
                <w:color w:val="auto"/>
                <w:sz w:val="21"/>
                <w:highlight w:val="none"/>
              </w:rPr>
              <w:t>电加热：</w:t>
            </w:r>
            <w:r>
              <w:rPr>
                <w:rFonts w:ascii="Times New Roman" w:hAnsi="Times New Roman"/>
                <w:color w:val="auto"/>
                <w:sz w:val="21"/>
                <w:highlight w:val="none"/>
              </w:rPr>
              <w:t>3.0kW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w:t>
            </w:r>
            <w:r>
              <w:rPr>
                <w:rFonts w:ascii="Times New Roman" w:hAnsi="Times New Roman"/>
                <w:color w:val="auto"/>
                <w:sz w:val="21"/>
                <w:highlight w:val="none"/>
              </w:rPr>
              <w:t>2.0kW/220V，50Hz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0257E263">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2</w:t>
            </w:r>
          </w:p>
        </w:tc>
        <w:tc>
          <w:tcPr>
            <w:tcW w:w="3260" w:type="dxa"/>
            <w:vAlign w:val="center"/>
          </w:tcPr>
          <w:p w14:paraId="0094B4AE">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空压机MCC配电室</w:t>
            </w:r>
          </w:p>
        </w:tc>
      </w:tr>
      <w:tr w14:paraId="6B2A332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0C58772">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28</w:t>
            </w:r>
          </w:p>
        </w:tc>
        <w:tc>
          <w:tcPr>
            <w:tcW w:w="1924" w:type="dxa"/>
            <w:vAlign w:val="center"/>
          </w:tcPr>
          <w:p w14:paraId="74EA0244">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立柜分体空调</w:t>
            </w:r>
          </w:p>
        </w:tc>
        <w:tc>
          <w:tcPr>
            <w:tcW w:w="3544" w:type="dxa"/>
            <w:vAlign w:val="center"/>
          </w:tcPr>
          <w:p w14:paraId="5065F372">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热泵型，制冷量：</w:t>
            </w:r>
            <w:r>
              <w:rPr>
                <w:rFonts w:ascii="Times New Roman" w:hAnsi="Times New Roman"/>
                <w:color w:val="auto"/>
                <w:sz w:val="21"/>
                <w:highlight w:val="none"/>
              </w:rPr>
              <w:t>7.2</w:t>
            </w:r>
            <w:r>
              <w:rPr>
                <w:rFonts w:hint="eastAsia" w:ascii="Times New Roman" w:hAnsi="Times New Roman"/>
                <w:color w:val="auto"/>
                <w:sz w:val="21"/>
                <w:highlight w:val="none"/>
              </w:rPr>
              <w:t>kW，制热量</w:t>
            </w:r>
            <w:r>
              <w:rPr>
                <w:rFonts w:ascii="Times New Roman" w:hAnsi="Times New Roman"/>
                <w:color w:val="auto"/>
                <w:sz w:val="21"/>
                <w:highlight w:val="none"/>
              </w:rPr>
              <w:t>7.5kW</w:t>
            </w:r>
            <w:r>
              <w:rPr>
                <w:rFonts w:hint="eastAsia" w:ascii="Times New Roman" w:hAnsi="Times New Roman"/>
                <w:color w:val="auto"/>
                <w:sz w:val="21"/>
                <w:highlight w:val="none"/>
              </w:rPr>
              <w:t>，电加热量</w:t>
            </w:r>
            <w:r>
              <w:rPr>
                <w:rFonts w:ascii="Times New Roman" w:hAnsi="Times New Roman"/>
                <w:color w:val="auto"/>
                <w:sz w:val="21"/>
                <w:highlight w:val="none"/>
              </w:rPr>
              <w:t>4.0kW</w:t>
            </w:r>
            <w:r>
              <w:rPr>
                <w:rFonts w:hint="eastAsia" w:ascii="Times New Roman" w:hAnsi="Times New Roman"/>
                <w:color w:val="auto"/>
                <w:sz w:val="21"/>
                <w:highlight w:val="none"/>
              </w:rPr>
              <w:t>，功率：</w:t>
            </w:r>
            <w:r>
              <w:rPr>
                <w:rFonts w:ascii="Times New Roman" w:hAnsi="Times New Roman"/>
                <w:color w:val="auto"/>
                <w:sz w:val="21"/>
                <w:highlight w:val="none"/>
              </w:rPr>
              <w:t>2.</w:t>
            </w:r>
            <w:r>
              <w:rPr>
                <w:rFonts w:hint="eastAsia" w:ascii="Times New Roman" w:hAnsi="Times New Roman"/>
                <w:color w:val="auto"/>
                <w:sz w:val="21"/>
                <w:highlight w:val="none"/>
              </w:rPr>
              <w:t>7kW，电源：</w:t>
            </w:r>
            <w:r>
              <w:rPr>
                <w:rFonts w:ascii="Times New Roman" w:hAnsi="Times New Roman"/>
                <w:color w:val="auto"/>
                <w:sz w:val="21"/>
                <w:highlight w:val="none"/>
              </w:rPr>
              <w:t>22</w:t>
            </w:r>
            <w:r>
              <w:rPr>
                <w:rFonts w:hint="eastAsia" w:ascii="Times New Roman" w:hAnsi="Times New Roman"/>
                <w:color w:val="auto"/>
                <w:sz w:val="21"/>
                <w:highlight w:val="none"/>
              </w:rPr>
              <w:t>0V，50Hz，每台冷媒管长度</w:t>
            </w:r>
            <w:r>
              <w:rPr>
                <w:rFonts w:ascii="Times New Roman" w:hAnsi="Times New Roman"/>
                <w:color w:val="auto"/>
                <w:sz w:val="21"/>
                <w:highlight w:val="none"/>
              </w:rPr>
              <w:t>8</w:t>
            </w:r>
            <w:r>
              <w:rPr>
                <w:rFonts w:hint="eastAsia" w:ascii="Times New Roman" w:hAnsi="Times New Roman"/>
                <w:color w:val="auto"/>
                <w:sz w:val="21"/>
                <w:highlight w:val="none"/>
              </w:rPr>
              <w:t>m，</w:t>
            </w:r>
          </w:p>
        </w:tc>
        <w:tc>
          <w:tcPr>
            <w:tcW w:w="567" w:type="dxa"/>
            <w:vAlign w:val="center"/>
          </w:tcPr>
          <w:p w14:paraId="72394948">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1</w:t>
            </w:r>
          </w:p>
        </w:tc>
        <w:tc>
          <w:tcPr>
            <w:tcW w:w="3260" w:type="dxa"/>
            <w:vAlign w:val="center"/>
          </w:tcPr>
          <w:p w14:paraId="1ABD4C70">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除灰电子设备间</w:t>
            </w:r>
          </w:p>
        </w:tc>
      </w:tr>
      <w:tr w14:paraId="5B603E7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CF8A65F">
            <w:pPr>
              <w:tabs>
                <w:tab w:val="left" w:pos="425"/>
              </w:tabs>
              <w:spacing w:line="240" w:lineRule="atLeast"/>
              <w:jc w:val="center"/>
              <w:rPr>
                <w:rFonts w:ascii="Times New Roman" w:hAnsi="Times New Roman"/>
                <w:color w:val="auto"/>
                <w:sz w:val="21"/>
                <w:highlight w:val="none"/>
              </w:rPr>
            </w:pPr>
          </w:p>
        </w:tc>
        <w:tc>
          <w:tcPr>
            <w:tcW w:w="1924" w:type="dxa"/>
            <w:vAlign w:val="center"/>
          </w:tcPr>
          <w:p w14:paraId="7A1370A3">
            <w:pPr>
              <w:tabs>
                <w:tab w:val="left" w:pos="425"/>
              </w:tabs>
              <w:spacing w:line="240" w:lineRule="atLeast"/>
              <w:rPr>
                <w:rFonts w:ascii="Times New Roman" w:hAnsi="Times New Roman"/>
                <w:color w:val="auto"/>
                <w:highlight w:val="none"/>
              </w:rPr>
            </w:pPr>
            <w:r>
              <w:rPr>
                <w:rFonts w:hint="eastAsia" w:ascii="Times New Roman" w:hAnsi="Times New Roman"/>
                <w:b/>
                <w:color w:val="auto"/>
                <w:sz w:val="21"/>
                <w:szCs w:val="21"/>
                <w:highlight w:val="none"/>
              </w:rPr>
              <w:t>启动锅炉房</w:t>
            </w:r>
          </w:p>
        </w:tc>
        <w:tc>
          <w:tcPr>
            <w:tcW w:w="3544" w:type="dxa"/>
            <w:vAlign w:val="center"/>
          </w:tcPr>
          <w:p w14:paraId="56D50D28">
            <w:pPr>
              <w:tabs>
                <w:tab w:val="left" w:pos="425"/>
              </w:tabs>
              <w:spacing w:line="240" w:lineRule="atLeast"/>
              <w:rPr>
                <w:rFonts w:ascii="Times New Roman" w:hAnsi="Times New Roman"/>
                <w:color w:val="auto"/>
                <w:highlight w:val="none"/>
              </w:rPr>
            </w:pPr>
          </w:p>
        </w:tc>
        <w:tc>
          <w:tcPr>
            <w:tcW w:w="567" w:type="dxa"/>
            <w:vAlign w:val="center"/>
          </w:tcPr>
          <w:p w14:paraId="46669FC2">
            <w:pPr>
              <w:tabs>
                <w:tab w:val="left" w:pos="425"/>
              </w:tabs>
              <w:spacing w:line="240" w:lineRule="atLeast"/>
              <w:jc w:val="center"/>
              <w:rPr>
                <w:rFonts w:ascii="Times New Roman" w:hAnsi="Times New Roman"/>
                <w:color w:val="auto"/>
                <w:highlight w:val="none"/>
              </w:rPr>
            </w:pPr>
          </w:p>
        </w:tc>
        <w:tc>
          <w:tcPr>
            <w:tcW w:w="3260" w:type="dxa"/>
            <w:vAlign w:val="center"/>
          </w:tcPr>
          <w:p w14:paraId="6A0BA25A">
            <w:pPr>
              <w:tabs>
                <w:tab w:val="left" w:pos="425"/>
              </w:tabs>
              <w:spacing w:line="240" w:lineRule="atLeast"/>
              <w:rPr>
                <w:rFonts w:ascii="Times New Roman" w:hAnsi="Times New Roman"/>
                <w:color w:val="auto"/>
                <w:highlight w:val="none"/>
              </w:rPr>
            </w:pPr>
          </w:p>
        </w:tc>
      </w:tr>
      <w:tr w14:paraId="0FE7B25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6497164">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29</w:t>
            </w:r>
          </w:p>
        </w:tc>
        <w:tc>
          <w:tcPr>
            <w:tcW w:w="1924" w:type="dxa"/>
            <w:vAlign w:val="center"/>
          </w:tcPr>
          <w:p w14:paraId="1A8FBD1B">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17567BFE">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热泵型，KFR-50LW制冷量5kW，制热量5.6kW，</w:t>
            </w:r>
            <w:r>
              <w:rPr>
                <w:rFonts w:hint="eastAsia" w:ascii="Times New Roman" w:hAnsi="Times New Roman"/>
                <w:color w:val="auto"/>
                <w:sz w:val="21"/>
                <w:highlight w:val="none"/>
              </w:rPr>
              <w:t>电加热：</w:t>
            </w:r>
            <w:r>
              <w:rPr>
                <w:rFonts w:ascii="Times New Roman" w:hAnsi="Times New Roman"/>
                <w:color w:val="auto"/>
                <w:sz w:val="21"/>
                <w:highlight w:val="none"/>
              </w:rPr>
              <w:t>3.0kW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w:t>
            </w:r>
            <w:r>
              <w:rPr>
                <w:rFonts w:ascii="Times New Roman" w:hAnsi="Times New Roman"/>
                <w:color w:val="auto"/>
                <w:sz w:val="21"/>
                <w:highlight w:val="none"/>
              </w:rPr>
              <w:t>2.0kW/220V，50Hz</w:t>
            </w:r>
            <w:r>
              <w:rPr>
                <w:rFonts w:hint="eastAsia" w:ascii="Times New Roman" w:hAnsi="Times New Roman"/>
                <w:color w:val="auto"/>
                <w:sz w:val="21"/>
                <w:highlight w:val="none"/>
              </w:rPr>
              <w:t>；</w:t>
            </w:r>
            <w:r>
              <w:rPr>
                <w:rFonts w:ascii="Times New Roman" w:hAnsi="Times New Roman"/>
                <w:color w:val="auto"/>
                <w:sz w:val="21"/>
                <w:highlight w:val="none"/>
              </w:rPr>
              <w:t>冷媒管长5m，空调外机基础：</w:t>
            </w:r>
            <w:r>
              <w:rPr>
                <w:rFonts w:hint="eastAsia" w:ascii="Times New Roman" w:hAnsi="Times New Roman"/>
                <w:color w:val="auto"/>
                <w:sz w:val="21"/>
                <w:highlight w:val="none"/>
              </w:rPr>
              <w:t>100</w:t>
            </w:r>
            <w:r>
              <w:rPr>
                <w:rFonts w:ascii="Times New Roman" w:hAnsi="Times New Roman"/>
                <w:color w:val="auto"/>
                <w:sz w:val="21"/>
                <w:highlight w:val="none"/>
              </w:rPr>
              <w:t>0×</w:t>
            </w:r>
            <w:r>
              <w:rPr>
                <w:rFonts w:hint="eastAsia" w:ascii="Times New Roman" w:hAnsi="Times New Roman"/>
                <w:color w:val="auto"/>
                <w:sz w:val="21"/>
                <w:highlight w:val="none"/>
              </w:rPr>
              <w:t>50</w:t>
            </w:r>
            <w:r>
              <w:rPr>
                <w:rFonts w:ascii="Times New Roman" w:hAnsi="Times New Roman"/>
                <w:color w:val="auto"/>
                <w:sz w:val="21"/>
                <w:highlight w:val="none"/>
              </w:rPr>
              <w:t>0×</w:t>
            </w:r>
            <w:r>
              <w:rPr>
                <w:rFonts w:hint="eastAsia" w:ascii="Times New Roman" w:hAnsi="Times New Roman"/>
                <w:color w:val="auto"/>
                <w:sz w:val="21"/>
                <w:highlight w:val="none"/>
              </w:rPr>
              <w:t>3</w:t>
            </w:r>
            <w:r>
              <w:rPr>
                <w:rFonts w:ascii="Times New Roman" w:hAnsi="Times New Roman"/>
                <w:color w:val="auto"/>
                <w:sz w:val="21"/>
                <w:highlight w:val="none"/>
              </w:rPr>
              <w:t>00(H)</w:t>
            </w:r>
          </w:p>
        </w:tc>
        <w:tc>
          <w:tcPr>
            <w:tcW w:w="567" w:type="dxa"/>
            <w:vAlign w:val="center"/>
          </w:tcPr>
          <w:p w14:paraId="6BDF882D">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2</w:t>
            </w:r>
          </w:p>
        </w:tc>
        <w:tc>
          <w:tcPr>
            <w:tcW w:w="3260" w:type="dxa"/>
            <w:vAlign w:val="center"/>
          </w:tcPr>
          <w:p w14:paraId="79781C6E">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配电间1，电控</w:t>
            </w:r>
            <w:r>
              <w:rPr>
                <w:rFonts w:ascii="Times New Roman" w:hAnsi="Times New Roman"/>
                <w:color w:val="auto"/>
                <w:sz w:val="21"/>
                <w:highlight w:val="none"/>
              </w:rPr>
              <w:t>间</w:t>
            </w:r>
            <w:r>
              <w:rPr>
                <w:rFonts w:hint="eastAsia" w:ascii="Times New Roman" w:hAnsi="Times New Roman"/>
                <w:color w:val="auto"/>
                <w:sz w:val="21"/>
                <w:highlight w:val="none"/>
              </w:rPr>
              <w:t>1</w:t>
            </w:r>
          </w:p>
        </w:tc>
      </w:tr>
      <w:tr w14:paraId="7352EC4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6B2136B">
            <w:pPr>
              <w:tabs>
                <w:tab w:val="left" w:pos="425"/>
              </w:tabs>
              <w:spacing w:line="240" w:lineRule="atLeast"/>
              <w:jc w:val="center"/>
              <w:rPr>
                <w:rFonts w:ascii="Times New Roman" w:hAnsi="Times New Roman"/>
                <w:color w:val="auto"/>
                <w:sz w:val="21"/>
                <w:highlight w:val="none"/>
              </w:rPr>
            </w:pPr>
          </w:p>
        </w:tc>
        <w:tc>
          <w:tcPr>
            <w:tcW w:w="1924" w:type="dxa"/>
            <w:vAlign w:val="center"/>
          </w:tcPr>
          <w:p w14:paraId="389FB8DA">
            <w:pPr>
              <w:tabs>
                <w:tab w:val="left" w:pos="425"/>
              </w:tabs>
              <w:spacing w:line="240" w:lineRule="atLeast"/>
              <w:rPr>
                <w:rFonts w:ascii="Times New Roman" w:hAnsi="Times New Roman"/>
                <w:color w:val="auto"/>
                <w:highlight w:val="none"/>
              </w:rPr>
            </w:pPr>
            <w:r>
              <w:rPr>
                <w:rFonts w:hint="eastAsia" w:ascii="Times New Roman" w:hAnsi="Times New Roman"/>
                <w:b/>
                <w:color w:val="auto"/>
                <w:sz w:val="21"/>
                <w:szCs w:val="21"/>
                <w:highlight w:val="none"/>
              </w:rPr>
              <w:t>工业废水及生活污水处理间</w:t>
            </w:r>
          </w:p>
        </w:tc>
        <w:tc>
          <w:tcPr>
            <w:tcW w:w="3544" w:type="dxa"/>
            <w:vAlign w:val="center"/>
          </w:tcPr>
          <w:p w14:paraId="628359E3">
            <w:pPr>
              <w:tabs>
                <w:tab w:val="left" w:pos="425"/>
              </w:tabs>
              <w:spacing w:line="240" w:lineRule="atLeast"/>
              <w:rPr>
                <w:rFonts w:ascii="Times New Roman" w:hAnsi="Times New Roman"/>
                <w:color w:val="auto"/>
                <w:highlight w:val="none"/>
              </w:rPr>
            </w:pPr>
          </w:p>
        </w:tc>
        <w:tc>
          <w:tcPr>
            <w:tcW w:w="567" w:type="dxa"/>
            <w:vAlign w:val="center"/>
          </w:tcPr>
          <w:p w14:paraId="641C395F">
            <w:pPr>
              <w:tabs>
                <w:tab w:val="left" w:pos="425"/>
              </w:tabs>
              <w:spacing w:line="240" w:lineRule="atLeast"/>
              <w:jc w:val="center"/>
              <w:rPr>
                <w:rFonts w:ascii="Times New Roman" w:hAnsi="Times New Roman"/>
                <w:color w:val="auto"/>
                <w:highlight w:val="none"/>
              </w:rPr>
            </w:pPr>
          </w:p>
        </w:tc>
        <w:tc>
          <w:tcPr>
            <w:tcW w:w="3260" w:type="dxa"/>
            <w:vAlign w:val="center"/>
          </w:tcPr>
          <w:p w14:paraId="29D1DE89">
            <w:pPr>
              <w:tabs>
                <w:tab w:val="left" w:pos="425"/>
              </w:tabs>
              <w:spacing w:line="240" w:lineRule="atLeast"/>
              <w:rPr>
                <w:rFonts w:ascii="Times New Roman" w:hAnsi="Times New Roman"/>
                <w:color w:val="auto"/>
                <w:highlight w:val="none"/>
              </w:rPr>
            </w:pPr>
          </w:p>
        </w:tc>
      </w:tr>
      <w:tr w14:paraId="3334657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F3E8C8C">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30</w:t>
            </w:r>
          </w:p>
        </w:tc>
        <w:tc>
          <w:tcPr>
            <w:tcW w:w="1924" w:type="dxa"/>
            <w:vAlign w:val="center"/>
          </w:tcPr>
          <w:p w14:paraId="2DA2B858">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5686C782">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w:t>
            </w:r>
            <w:r>
              <w:rPr>
                <w:rFonts w:hint="eastAsia" w:ascii="Times New Roman" w:hAnsi="Times New Roman"/>
                <w:color w:val="auto"/>
                <w:sz w:val="21"/>
                <w:highlight w:val="none"/>
              </w:rPr>
              <w:t>72</w:t>
            </w:r>
            <w:r>
              <w:rPr>
                <w:rFonts w:ascii="Times New Roman" w:hAnsi="Times New Roman"/>
                <w:color w:val="auto"/>
                <w:sz w:val="21"/>
                <w:highlight w:val="none"/>
              </w:rPr>
              <w:t>LW制冷量</w:t>
            </w:r>
            <w:r>
              <w:rPr>
                <w:rFonts w:hint="eastAsia" w:ascii="Times New Roman" w:hAnsi="Times New Roman"/>
                <w:color w:val="auto"/>
                <w:sz w:val="21"/>
                <w:highlight w:val="none"/>
              </w:rPr>
              <w:t>7.2</w:t>
            </w:r>
            <w:r>
              <w:rPr>
                <w:rFonts w:ascii="Times New Roman" w:hAnsi="Times New Roman"/>
                <w:color w:val="auto"/>
                <w:sz w:val="21"/>
                <w:highlight w:val="none"/>
              </w:rPr>
              <w:t>kW，制热量7.5kW，</w:t>
            </w:r>
            <w:r>
              <w:rPr>
                <w:rFonts w:hint="eastAsia" w:ascii="Times New Roman" w:hAnsi="Times New Roman"/>
                <w:color w:val="auto"/>
                <w:sz w:val="21"/>
                <w:highlight w:val="none"/>
              </w:rPr>
              <w:t>电加热：</w:t>
            </w:r>
            <w:r>
              <w:rPr>
                <w:rFonts w:ascii="Times New Roman" w:hAnsi="Times New Roman"/>
                <w:color w:val="auto"/>
                <w:sz w:val="21"/>
                <w:highlight w:val="none"/>
              </w:rPr>
              <w:t>4kW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：2.</w:t>
            </w:r>
            <w:r>
              <w:rPr>
                <w:rFonts w:ascii="Times New Roman" w:hAnsi="Times New Roman"/>
                <w:color w:val="auto"/>
                <w:sz w:val="21"/>
                <w:highlight w:val="none"/>
              </w:rPr>
              <w:t>7kW/380V，50Hz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0BA0A145">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w:t>
            </w:r>
          </w:p>
        </w:tc>
        <w:tc>
          <w:tcPr>
            <w:tcW w:w="3260" w:type="dxa"/>
            <w:vAlign w:val="center"/>
          </w:tcPr>
          <w:p w14:paraId="2C577BC8">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低压配电间2台；电子间1台</w:t>
            </w:r>
          </w:p>
        </w:tc>
      </w:tr>
      <w:tr w14:paraId="0321741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C25A72C">
            <w:pPr>
              <w:tabs>
                <w:tab w:val="left" w:pos="425"/>
              </w:tabs>
              <w:spacing w:line="240" w:lineRule="atLeast"/>
              <w:jc w:val="center"/>
              <w:rPr>
                <w:rFonts w:ascii="Times New Roman" w:hAnsi="Times New Roman"/>
                <w:color w:val="auto"/>
                <w:sz w:val="21"/>
                <w:highlight w:val="none"/>
              </w:rPr>
            </w:pPr>
          </w:p>
        </w:tc>
        <w:tc>
          <w:tcPr>
            <w:tcW w:w="1924" w:type="dxa"/>
            <w:vAlign w:val="center"/>
          </w:tcPr>
          <w:p w14:paraId="4B8B497B">
            <w:pPr>
              <w:tabs>
                <w:tab w:val="left" w:pos="425"/>
              </w:tabs>
              <w:spacing w:line="240" w:lineRule="atLeast"/>
              <w:rPr>
                <w:rFonts w:ascii="Times New Roman" w:hAnsi="Times New Roman"/>
                <w:color w:val="auto"/>
                <w:highlight w:val="none"/>
              </w:rPr>
            </w:pPr>
            <w:r>
              <w:rPr>
                <w:rFonts w:hint="eastAsia" w:ascii="Times New Roman" w:hAnsi="Times New Roman"/>
                <w:b/>
                <w:color w:val="auto"/>
                <w:sz w:val="21"/>
                <w:szCs w:val="21"/>
                <w:highlight w:val="none"/>
              </w:rPr>
              <w:t>材料库</w:t>
            </w:r>
          </w:p>
        </w:tc>
        <w:tc>
          <w:tcPr>
            <w:tcW w:w="3544" w:type="dxa"/>
            <w:vAlign w:val="center"/>
          </w:tcPr>
          <w:p w14:paraId="398ECF52">
            <w:pPr>
              <w:tabs>
                <w:tab w:val="left" w:pos="425"/>
              </w:tabs>
              <w:spacing w:line="240" w:lineRule="atLeast"/>
              <w:rPr>
                <w:rFonts w:ascii="Times New Roman" w:hAnsi="Times New Roman"/>
                <w:color w:val="auto"/>
                <w:highlight w:val="none"/>
              </w:rPr>
            </w:pPr>
          </w:p>
        </w:tc>
        <w:tc>
          <w:tcPr>
            <w:tcW w:w="567" w:type="dxa"/>
            <w:vAlign w:val="center"/>
          </w:tcPr>
          <w:p w14:paraId="36B45C40">
            <w:pPr>
              <w:tabs>
                <w:tab w:val="left" w:pos="425"/>
              </w:tabs>
              <w:spacing w:line="240" w:lineRule="atLeast"/>
              <w:jc w:val="center"/>
              <w:rPr>
                <w:rFonts w:ascii="Times New Roman" w:hAnsi="Times New Roman"/>
                <w:color w:val="auto"/>
                <w:highlight w:val="none"/>
              </w:rPr>
            </w:pPr>
          </w:p>
        </w:tc>
        <w:tc>
          <w:tcPr>
            <w:tcW w:w="3260" w:type="dxa"/>
            <w:vAlign w:val="center"/>
          </w:tcPr>
          <w:p w14:paraId="4043C676">
            <w:pPr>
              <w:tabs>
                <w:tab w:val="left" w:pos="425"/>
              </w:tabs>
              <w:spacing w:line="240" w:lineRule="atLeast"/>
              <w:rPr>
                <w:rFonts w:ascii="Times New Roman" w:hAnsi="Times New Roman"/>
                <w:color w:val="auto"/>
                <w:highlight w:val="none"/>
              </w:rPr>
            </w:pPr>
          </w:p>
        </w:tc>
      </w:tr>
      <w:tr w14:paraId="334198C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56F33F4">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31</w:t>
            </w:r>
          </w:p>
        </w:tc>
        <w:tc>
          <w:tcPr>
            <w:tcW w:w="1924" w:type="dxa"/>
            <w:vAlign w:val="center"/>
          </w:tcPr>
          <w:p w14:paraId="0628E7D2">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6A52150A">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w:t>
            </w:r>
            <w:r>
              <w:rPr>
                <w:rFonts w:ascii="Times New Roman" w:hAnsi="Times New Roman"/>
                <w:color w:val="auto"/>
                <w:sz w:val="21"/>
                <w:highlight w:val="none"/>
              </w:rPr>
              <w:t>，</w:t>
            </w:r>
            <w:r>
              <w:rPr>
                <w:rFonts w:hint="eastAsia" w:ascii="Times New Roman" w:hAnsi="Times New Roman"/>
                <w:color w:val="auto"/>
                <w:sz w:val="21"/>
                <w:highlight w:val="none"/>
              </w:rPr>
              <w:t>制</w:t>
            </w:r>
            <w:r>
              <w:rPr>
                <w:rFonts w:ascii="Times New Roman" w:hAnsi="Times New Roman"/>
                <w:color w:val="auto"/>
                <w:sz w:val="21"/>
                <w:highlight w:val="none"/>
              </w:rPr>
              <w:t>冷量：</w:t>
            </w:r>
            <w:r>
              <w:rPr>
                <w:rFonts w:hint="eastAsia" w:ascii="Times New Roman" w:hAnsi="Times New Roman"/>
                <w:color w:val="auto"/>
                <w:sz w:val="21"/>
                <w:highlight w:val="none"/>
              </w:rPr>
              <w:t>7.2</w:t>
            </w:r>
            <w:r>
              <w:rPr>
                <w:rFonts w:ascii="Times New Roman" w:hAnsi="Times New Roman"/>
                <w:color w:val="auto"/>
                <w:sz w:val="21"/>
                <w:highlight w:val="none"/>
              </w:rPr>
              <w:t>kW，</w:t>
            </w:r>
            <w:r>
              <w:rPr>
                <w:rFonts w:hint="eastAsia" w:ascii="Times New Roman" w:hAnsi="Times New Roman"/>
                <w:color w:val="auto"/>
                <w:sz w:val="21"/>
                <w:highlight w:val="none"/>
              </w:rPr>
              <w:t>制热量</w:t>
            </w:r>
            <w:r>
              <w:rPr>
                <w:rFonts w:ascii="Times New Roman" w:hAnsi="Times New Roman"/>
                <w:color w:val="auto"/>
                <w:sz w:val="21"/>
                <w:highlight w:val="none"/>
              </w:rPr>
              <w:t>7.5kW</w:t>
            </w:r>
            <w:r>
              <w:rPr>
                <w:rFonts w:hint="eastAsia" w:ascii="Times New Roman" w:hAnsi="Times New Roman"/>
                <w:color w:val="auto"/>
                <w:sz w:val="21"/>
                <w:highlight w:val="none"/>
              </w:rPr>
              <w:t>，电加热量</w:t>
            </w:r>
            <w:r>
              <w:rPr>
                <w:rFonts w:ascii="Times New Roman" w:hAnsi="Times New Roman"/>
                <w:color w:val="auto"/>
                <w:sz w:val="21"/>
                <w:highlight w:val="none"/>
              </w:rPr>
              <w:t>4</w:t>
            </w:r>
            <w:r>
              <w:rPr>
                <w:rFonts w:hint="eastAsia" w:ascii="Times New Roman" w:hAnsi="Times New Roman"/>
                <w:color w:val="auto"/>
                <w:sz w:val="21"/>
                <w:highlight w:val="none"/>
              </w:rPr>
              <w:t>.0</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2.</w:t>
            </w:r>
            <w:r>
              <w:rPr>
                <w:rFonts w:ascii="Times New Roman" w:hAnsi="Times New Roman"/>
                <w:color w:val="auto"/>
                <w:sz w:val="21"/>
                <w:highlight w:val="none"/>
              </w:rPr>
              <w:t>7kW，电源：</w:t>
            </w:r>
            <w:r>
              <w:rPr>
                <w:rFonts w:hint="eastAsia" w:ascii="Times New Roman" w:hAnsi="Times New Roman"/>
                <w:color w:val="auto"/>
                <w:sz w:val="21"/>
                <w:highlight w:val="none"/>
              </w:rPr>
              <w:t>22</w:t>
            </w:r>
            <w:r>
              <w:rPr>
                <w:rFonts w:ascii="Times New Roman" w:hAnsi="Times New Roman"/>
                <w:color w:val="auto"/>
                <w:sz w:val="21"/>
                <w:highlight w:val="none"/>
              </w:rPr>
              <w:t>0V，50Hz，每台冷媒管长度</w:t>
            </w:r>
            <w:r>
              <w:rPr>
                <w:rFonts w:hint="eastAsia" w:ascii="Times New Roman" w:hAnsi="Times New Roman"/>
                <w:color w:val="auto"/>
                <w:sz w:val="21"/>
                <w:highlight w:val="none"/>
              </w:rPr>
              <w:t>8</w:t>
            </w:r>
            <w:r>
              <w:rPr>
                <w:rFonts w:ascii="Times New Roman" w:hAnsi="Times New Roman"/>
                <w:color w:val="auto"/>
                <w:sz w:val="21"/>
                <w:highlight w:val="none"/>
              </w:rPr>
              <w:t>m，</w:t>
            </w:r>
          </w:p>
        </w:tc>
        <w:tc>
          <w:tcPr>
            <w:tcW w:w="567" w:type="dxa"/>
            <w:vAlign w:val="center"/>
          </w:tcPr>
          <w:p w14:paraId="69FE11D9">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4</w:t>
            </w:r>
          </w:p>
        </w:tc>
        <w:tc>
          <w:tcPr>
            <w:tcW w:w="3260" w:type="dxa"/>
            <w:vAlign w:val="center"/>
          </w:tcPr>
          <w:p w14:paraId="52FF9D47">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配电间1</w:t>
            </w:r>
            <w:r>
              <w:rPr>
                <w:rFonts w:ascii="Times New Roman" w:hAnsi="Times New Roman"/>
                <w:color w:val="auto"/>
                <w:sz w:val="21"/>
                <w:highlight w:val="none"/>
              </w:rPr>
              <w:t>台</w:t>
            </w:r>
            <w:r>
              <w:rPr>
                <w:rFonts w:hint="eastAsia" w:ascii="Times New Roman" w:hAnsi="Times New Roman"/>
                <w:color w:val="auto"/>
                <w:sz w:val="21"/>
                <w:highlight w:val="none"/>
              </w:rPr>
              <w:t>，库管室（不需</w:t>
            </w:r>
            <w:r>
              <w:rPr>
                <w:rFonts w:ascii="Times New Roman" w:hAnsi="Times New Roman"/>
                <w:color w:val="auto"/>
                <w:sz w:val="21"/>
                <w:highlight w:val="none"/>
              </w:rPr>
              <w:t>电加热</w:t>
            </w:r>
            <w:r>
              <w:rPr>
                <w:rFonts w:hint="eastAsia" w:ascii="Times New Roman" w:hAnsi="Times New Roman"/>
                <w:color w:val="auto"/>
                <w:sz w:val="21"/>
                <w:highlight w:val="none"/>
              </w:rPr>
              <w:t>）2台，办公室（不需</w:t>
            </w:r>
            <w:r>
              <w:rPr>
                <w:rFonts w:ascii="Times New Roman" w:hAnsi="Times New Roman"/>
                <w:color w:val="auto"/>
                <w:sz w:val="21"/>
                <w:highlight w:val="none"/>
              </w:rPr>
              <w:t>电加热</w:t>
            </w:r>
            <w:r>
              <w:rPr>
                <w:rFonts w:hint="eastAsia" w:ascii="Times New Roman" w:hAnsi="Times New Roman"/>
                <w:color w:val="auto"/>
                <w:sz w:val="21"/>
                <w:highlight w:val="none"/>
              </w:rPr>
              <w:t>）1台</w:t>
            </w:r>
          </w:p>
        </w:tc>
      </w:tr>
      <w:tr w14:paraId="51B0C3B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68E6739">
            <w:pPr>
              <w:tabs>
                <w:tab w:val="left" w:pos="425"/>
              </w:tabs>
              <w:spacing w:line="240" w:lineRule="atLeast"/>
              <w:jc w:val="center"/>
              <w:rPr>
                <w:rFonts w:ascii="Times New Roman" w:hAnsi="Times New Roman"/>
                <w:color w:val="auto"/>
                <w:sz w:val="21"/>
                <w:highlight w:val="none"/>
              </w:rPr>
            </w:pPr>
          </w:p>
        </w:tc>
        <w:tc>
          <w:tcPr>
            <w:tcW w:w="1924" w:type="dxa"/>
            <w:vAlign w:val="center"/>
          </w:tcPr>
          <w:p w14:paraId="501AF59C">
            <w:pPr>
              <w:tabs>
                <w:tab w:val="left" w:pos="425"/>
              </w:tabs>
              <w:spacing w:line="240" w:lineRule="atLeast"/>
              <w:rPr>
                <w:rFonts w:ascii="Times New Roman" w:hAnsi="Times New Roman"/>
                <w:color w:val="auto"/>
                <w:highlight w:val="none"/>
              </w:rPr>
            </w:pPr>
            <w:r>
              <w:rPr>
                <w:rFonts w:hint="eastAsia" w:ascii="Times New Roman" w:hAnsi="Times New Roman"/>
                <w:b/>
                <w:color w:val="auto"/>
                <w:sz w:val="21"/>
                <w:szCs w:val="21"/>
                <w:highlight w:val="none"/>
              </w:rPr>
              <w:t>生产辅助用房及检修</w:t>
            </w:r>
            <w:r>
              <w:rPr>
                <w:rFonts w:ascii="Times New Roman" w:hAnsi="Times New Roman"/>
                <w:b/>
                <w:color w:val="auto"/>
                <w:sz w:val="21"/>
                <w:szCs w:val="21"/>
                <w:highlight w:val="none"/>
              </w:rPr>
              <w:t>车间</w:t>
            </w:r>
          </w:p>
        </w:tc>
        <w:tc>
          <w:tcPr>
            <w:tcW w:w="3544" w:type="dxa"/>
            <w:vAlign w:val="center"/>
          </w:tcPr>
          <w:p w14:paraId="354D3DE9">
            <w:pPr>
              <w:tabs>
                <w:tab w:val="left" w:pos="425"/>
              </w:tabs>
              <w:spacing w:line="240" w:lineRule="atLeast"/>
              <w:rPr>
                <w:rFonts w:ascii="Times New Roman" w:hAnsi="Times New Roman"/>
                <w:color w:val="auto"/>
                <w:highlight w:val="none"/>
              </w:rPr>
            </w:pPr>
          </w:p>
        </w:tc>
        <w:tc>
          <w:tcPr>
            <w:tcW w:w="567" w:type="dxa"/>
            <w:vAlign w:val="center"/>
          </w:tcPr>
          <w:p w14:paraId="6F4CDE1F">
            <w:pPr>
              <w:tabs>
                <w:tab w:val="left" w:pos="425"/>
              </w:tabs>
              <w:spacing w:line="240" w:lineRule="atLeast"/>
              <w:jc w:val="center"/>
              <w:rPr>
                <w:rFonts w:ascii="Times New Roman" w:hAnsi="Times New Roman"/>
                <w:color w:val="auto"/>
                <w:highlight w:val="none"/>
              </w:rPr>
            </w:pPr>
          </w:p>
        </w:tc>
        <w:tc>
          <w:tcPr>
            <w:tcW w:w="3260" w:type="dxa"/>
            <w:vAlign w:val="center"/>
          </w:tcPr>
          <w:p w14:paraId="72F23A3A">
            <w:pPr>
              <w:tabs>
                <w:tab w:val="left" w:pos="425"/>
              </w:tabs>
              <w:spacing w:line="240" w:lineRule="atLeast"/>
              <w:rPr>
                <w:rFonts w:ascii="Times New Roman" w:hAnsi="Times New Roman"/>
                <w:color w:val="auto"/>
                <w:highlight w:val="none"/>
              </w:rPr>
            </w:pPr>
          </w:p>
        </w:tc>
      </w:tr>
      <w:tr w14:paraId="2AFFBDE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5516568">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32</w:t>
            </w:r>
          </w:p>
        </w:tc>
        <w:tc>
          <w:tcPr>
            <w:tcW w:w="1924" w:type="dxa"/>
            <w:vAlign w:val="center"/>
          </w:tcPr>
          <w:p w14:paraId="1EABE80D">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43F20713">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热泵型，KFR-35GW制冷量3.5kW，制热量4.0kW</w:t>
            </w:r>
            <w:r>
              <w:rPr>
                <w:rFonts w:hint="eastAsia" w:ascii="Times New Roman" w:hAnsi="Times New Roman"/>
                <w:color w:val="auto"/>
                <w:sz w:val="21"/>
                <w:highlight w:val="none"/>
              </w:rPr>
              <w:t>，</w:t>
            </w:r>
            <w:r>
              <w:rPr>
                <w:rFonts w:ascii="Times New Roman" w:hAnsi="Times New Roman"/>
                <w:color w:val="auto"/>
                <w:sz w:val="21"/>
                <w:highlight w:val="none"/>
              </w:rPr>
              <w:t>功率1.4kW/220V，50Hz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37064144">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2</w:t>
            </w:r>
          </w:p>
        </w:tc>
        <w:tc>
          <w:tcPr>
            <w:tcW w:w="3260" w:type="dxa"/>
            <w:vAlign w:val="center"/>
          </w:tcPr>
          <w:p w14:paraId="06028D9F">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三层办公室1；四层办公室1</w:t>
            </w:r>
          </w:p>
        </w:tc>
      </w:tr>
      <w:tr w14:paraId="3F2C196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02599D8">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33</w:t>
            </w:r>
          </w:p>
        </w:tc>
        <w:tc>
          <w:tcPr>
            <w:tcW w:w="1924" w:type="dxa"/>
            <w:vAlign w:val="center"/>
          </w:tcPr>
          <w:p w14:paraId="2D8BB329">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6364EE81">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热泵型，KFR-26GW制冷量2.6kW，制热量3.0kW，功率0.95kW/220V，50Hz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321EB710">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1</w:t>
            </w:r>
          </w:p>
        </w:tc>
        <w:tc>
          <w:tcPr>
            <w:tcW w:w="3260" w:type="dxa"/>
            <w:vAlign w:val="center"/>
          </w:tcPr>
          <w:p w14:paraId="5F619F60">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一层暗室</w:t>
            </w:r>
          </w:p>
        </w:tc>
      </w:tr>
      <w:tr w14:paraId="2DC4261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9D7D4CC">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34</w:t>
            </w:r>
          </w:p>
        </w:tc>
        <w:tc>
          <w:tcPr>
            <w:tcW w:w="1924" w:type="dxa"/>
            <w:vAlign w:val="center"/>
          </w:tcPr>
          <w:p w14:paraId="080B4F0F">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34E4A7B9">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热泵型，KFR-50GW制冷量5kW，制热量5.6kW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w:t>
            </w:r>
            <w:r>
              <w:rPr>
                <w:rFonts w:ascii="Times New Roman" w:hAnsi="Times New Roman"/>
                <w:color w:val="auto"/>
                <w:sz w:val="21"/>
                <w:highlight w:val="none"/>
              </w:rPr>
              <w:t>2.0kW/220V，50Hz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430343AA">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7</w:t>
            </w:r>
          </w:p>
        </w:tc>
        <w:tc>
          <w:tcPr>
            <w:tcW w:w="3260" w:type="dxa"/>
            <w:vAlign w:val="center"/>
          </w:tcPr>
          <w:p w14:paraId="6F47BA54">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一层金属实验室1；二层仪控DCS培训间2；三层职业卫生监测站2；四层办公室2</w:t>
            </w:r>
          </w:p>
        </w:tc>
      </w:tr>
      <w:tr w14:paraId="6718A6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8F6510A">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35</w:t>
            </w:r>
          </w:p>
        </w:tc>
        <w:tc>
          <w:tcPr>
            <w:tcW w:w="1924" w:type="dxa"/>
            <w:vAlign w:val="center"/>
          </w:tcPr>
          <w:p w14:paraId="7C8FE32A">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370AD019">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热泵型，KFR-72GW制冷量7.2kW，制热量7.5kW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w:t>
            </w:r>
            <w:r>
              <w:rPr>
                <w:rFonts w:ascii="Times New Roman" w:hAnsi="Times New Roman"/>
                <w:color w:val="auto"/>
                <w:sz w:val="21"/>
                <w:highlight w:val="none"/>
              </w:rPr>
              <w:t>2.7kW/380V，50Hz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34DE2314">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22</w:t>
            </w:r>
          </w:p>
        </w:tc>
        <w:tc>
          <w:tcPr>
            <w:tcW w:w="3260" w:type="dxa"/>
            <w:vAlign w:val="center"/>
          </w:tcPr>
          <w:p w14:paraId="48F4817E">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一层电测实验室、继保试验室、热工实验室1、热工实验室2各1台；二层电气班组会议室1，仪表班组会议室1，电气班组间2，仪表班组间2,；三层环境监测站2，劳动安全监测站2，职业卫生监测站2；四层办公室6</w:t>
            </w:r>
          </w:p>
        </w:tc>
      </w:tr>
      <w:tr w14:paraId="02079C9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7BFF865">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36</w:t>
            </w:r>
          </w:p>
        </w:tc>
        <w:tc>
          <w:tcPr>
            <w:tcW w:w="1924" w:type="dxa"/>
            <w:vAlign w:val="center"/>
          </w:tcPr>
          <w:p w14:paraId="5AA90C96">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2254C4CA">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热泵型，KFR-50LW制冷量5kW，制热量5.6kW，</w:t>
            </w:r>
            <w:r>
              <w:rPr>
                <w:rFonts w:hint="eastAsia" w:ascii="Times New Roman" w:hAnsi="Times New Roman"/>
                <w:color w:val="auto"/>
                <w:sz w:val="21"/>
                <w:highlight w:val="none"/>
              </w:rPr>
              <w:t>电加热：3</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w:t>
            </w:r>
            <w:r>
              <w:rPr>
                <w:rFonts w:ascii="Times New Roman" w:hAnsi="Times New Roman"/>
                <w:color w:val="auto"/>
                <w:sz w:val="21"/>
                <w:highlight w:val="none"/>
              </w:rPr>
              <w:t>2.0kW/220V，50Hz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290E3B3F">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2</w:t>
            </w:r>
          </w:p>
        </w:tc>
        <w:tc>
          <w:tcPr>
            <w:tcW w:w="3260" w:type="dxa"/>
            <w:vAlign w:val="center"/>
          </w:tcPr>
          <w:p w14:paraId="2203ACC4">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一层配电间1</w:t>
            </w:r>
          </w:p>
        </w:tc>
      </w:tr>
      <w:tr w14:paraId="1AC46BF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91022D3">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37</w:t>
            </w:r>
          </w:p>
        </w:tc>
        <w:tc>
          <w:tcPr>
            <w:tcW w:w="1924" w:type="dxa"/>
            <w:vAlign w:val="center"/>
          </w:tcPr>
          <w:p w14:paraId="7B14F927">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6EA751B7">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热泵型，KFR-50LW制冷量5kW，制热量5.6kW，电加热：3kW；功率：2.0kW/220V，50Hz；冷媒管长5m</w:t>
            </w:r>
          </w:p>
        </w:tc>
        <w:tc>
          <w:tcPr>
            <w:tcW w:w="567" w:type="dxa"/>
            <w:vAlign w:val="center"/>
          </w:tcPr>
          <w:p w14:paraId="23F6BFC2">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w:t>
            </w:r>
          </w:p>
        </w:tc>
        <w:tc>
          <w:tcPr>
            <w:tcW w:w="3260" w:type="dxa"/>
            <w:vAlign w:val="center"/>
          </w:tcPr>
          <w:p w14:paraId="4C274D11">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一层配电间1</w:t>
            </w:r>
          </w:p>
        </w:tc>
      </w:tr>
      <w:tr w14:paraId="16E6163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C6F37C0">
            <w:pPr>
              <w:tabs>
                <w:tab w:val="left" w:pos="425"/>
              </w:tabs>
              <w:spacing w:line="240" w:lineRule="atLeast"/>
              <w:jc w:val="center"/>
              <w:rPr>
                <w:rFonts w:ascii="Times New Roman" w:hAnsi="Times New Roman"/>
                <w:color w:val="auto"/>
                <w:sz w:val="21"/>
                <w:highlight w:val="none"/>
              </w:rPr>
            </w:pPr>
          </w:p>
        </w:tc>
        <w:tc>
          <w:tcPr>
            <w:tcW w:w="1924" w:type="dxa"/>
            <w:vAlign w:val="center"/>
          </w:tcPr>
          <w:p w14:paraId="51BAAA19">
            <w:pPr>
              <w:tabs>
                <w:tab w:val="left" w:pos="425"/>
              </w:tabs>
              <w:spacing w:line="240" w:lineRule="atLeast"/>
              <w:rPr>
                <w:rFonts w:ascii="Times New Roman" w:hAnsi="Times New Roman"/>
                <w:color w:val="auto"/>
                <w:highlight w:val="none"/>
              </w:rPr>
            </w:pPr>
            <w:r>
              <w:rPr>
                <w:rFonts w:hint="eastAsia" w:ascii="Times New Roman" w:hAnsi="Times New Roman"/>
                <w:b/>
                <w:color w:val="auto"/>
                <w:sz w:val="21"/>
                <w:szCs w:val="21"/>
                <w:highlight w:val="none"/>
              </w:rPr>
              <w:t>消防站</w:t>
            </w:r>
          </w:p>
        </w:tc>
        <w:tc>
          <w:tcPr>
            <w:tcW w:w="3544" w:type="dxa"/>
            <w:vAlign w:val="center"/>
          </w:tcPr>
          <w:p w14:paraId="011C69E9">
            <w:pPr>
              <w:tabs>
                <w:tab w:val="left" w:pos="425"/>
              </w:tabs>
              <w:spacing w:line="240" w:lineRule="atLeast"/>
              <w:rPr>
                <w:rFonts w:ascii="Times New Roman" w:hAnsi="Times New Roman"/>
                <w:color w:val="auto"/>
                <w:highlight w:val="none"/>
              </w:rPr>
            </w:pPr>
          </w:p>
        </w:tc>
        <w:tc>
          <w:tcPr>
            <w:tcW w:w="567" w:type="dxa"/>
            <w:vAlign w:val="center"/>
          </w:tcPr>
          <w:p w14:paraId="3A17C78B">
            <w:pPr>
              <w:tabs>
                <w:tab w:val="left" w:pos="425"/>
              </w:tabs>
              <w:spacing w:line="240" w:lineRule="atLeast"/>
              <w:jc w:val="center"/>
              <w:rPr>
                <w:rFonts w:ascii="Times New Roman" w:hAnsi="Times New Roman"/>
                <w:color w:val="auto"/>
                <w:highlight w:val="none"/>
              </w:rPr>
            </w:pPr>
          </w:p>
        </w:tc>
        <w:tc>
          <w:tcPr>
            <w:tcW w:w="3260" w:type="dxa"/>
            <w:vAlign w:val="center"/>
          </w:tcPr>
          <w:p w14:paraId="3D4EE64E">
            <w:pPr>
              <w:tabs>
                <w:tab w:val="left" w:pos="425"/>
              </w:tabs>
              <w:spacing w:line="240" w:lineRule="atLeast"/>
              <w:rPr>
                <w:rFonts w:ascii="Times New Roman" w:hAnsi="Times New Roman"/>
                <w:color w:val="auto"/>
                <w:highlight w:val="none"/>
              </w:rPr>
            </w:pPr>
          </w:p>
        </w:tc>
      </w:tr>
      <w:tr w14:paraId="473570A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3EF8B63">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38</w:t>
            </w:r>
          </w:p>
        </w:tc>
        <w:tc>
          <w:tcPr>
            <w:tcW w:w="1924" w:type="dxa"/>
            <w:vAlign w:val="center"/>
          </w:tcPr>
          <w:p w14:paraId="67C3000C">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3EE5B735">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w:t>
            </w:r>
            <w:r>
              <w:rPr>
                <w:rFonts w:hint="eastAsia" w:ascii="Times New Roman" w:hAnsi="Times New Roman"/>
                <w:color w:val="auto"/>
                <w:sz w:val="21"/>
                <w:highlight w:val="none"/>
              </w:rPr>
              <w:t>35</w:t>
            </w:r>
            <w:r>
              <w:rPr>
                <w:rFonts w:ascii="Times New Roman" w:hAnsi="Times New Roman"/>
                <w:color w:val="auto"/>
                <w:sz w:val="21"/>
                <w:highlight w:val="none"/>
              </w:rPr>
              <w:t>GW制冷量</w:t>
            </w:r>
            <w:r>
              <w:rPr>
                <w:rFonts w:hint="eastAsia" w:ascii="Times New Roman" w:hAnsi="Times New Roman"/>
                <w:color w:val="auto"/>
                <w:sz w:val="21"/>
                <w:highlight w:val="none"/>
              </w:rPr>
              <w:t>3.</w:t>
            </w:r>
            <w:r>
              <w:rPr>
                <w:rFonts w:ascii="Times New Roman" w:hAnsi="Times New Roman"/>
                <w:color w:val="auto"/>
                <w:sz w:val="21"/>
                <w:highlight w:val="none"/>
              </w:rPr>
              <w:t>5kW，制热量</w:t>
            </w:r>
            <w:r>
              <w:rPr>
                <w:rFonts w:hint="eastAsia" w:ascii="Times New Roman" w:hAnsi="Times New Roman"/>
                <w:color w:val="auto"/>
                <w:sz w:val="21"/>
                <w:highlight w:val="none"/>
              </w:rPr>
              <w:t>4.0</w:t>
            </w:r>
            <w:r>
              <w:rPr>
                <w:rFonts w:ascii="Times New Roman" w:hAnsi="Times New Roman"/>
                <w:color w:val="auto"/>
                <w:sz w:val="21"/>
                <w:highlight w:val="none"/>
              </w:rPr>
              <w:t>kW，功率1.</w:t>
            </w:r>
            <w:r>
              <w:rPr>
                <w:rFonts w:hint="eastAsia" w:ascii="Times New Roman" w:hAnsi="Times New Roman"/>
                <w:color w:val="auto"/>
                <w:sz w:val="21"/>
                <w:highlight w:val="none"/>
              </w:rPr>
              <w:t>05</w:t>
            </w:r>
            <w:r>
              <w:rPr>
                <w:rFonts w:ascii="Times New Roman" w:hAnsi="Times New Roman"/>
                <w:color w:val="auto"/>
                <w:sz w:val="21"/>
                <w:highlight w:val="none"/>
              </w:rPr>
              <w:t>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0DB246D8">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w:t>
            </w:r>
          </w:p>
        </w:tc>
        <w:tc>
          <w:tcPr>
            <w:tcW w:w="3260" w:type="dxa"/>
            <w:vAlign w:val="center"/>
          </w:tcPr>
          <w:p w14:paraId="0B54971A">
            <w:pPr>
              <w:autoSpaceDE w:val="0"/>
              <w:autoSpaceDN w:val="0"/>
              <w:adjustRightInd w:val="0"/>
              <w:jc w:val="left"/>
              <w:rPr>
                <w:rFonts w:ascii="Times New Roman" w:hAnsi="Times New Roman"/>
                <w:color w:val="auto"/>
                <w:sz w:val="21"/>
                <w:highlight w:val="none"/>
              </w:rPr>
            </w:pPr>
          </w:p>
        </w:tc>
      </w:tr>
      <w:tr w14:paraId="3046137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82E7C18">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39</w:t>
            </w:r>
          </w:p>
        </w:tc>
        <w:tc>
          <w:tcPr>
            <w:tcW w:w="1924" w:type="dxa"/>
            <w:vAlign w:val="center"/>
          </w:tcPr>
          <w:p w14:paraId="5A5B99FB">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072F164B">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热泵型，KFR-50GW制冷量5kW，制热量5.6kW，功率1.42kW/220V，50Hz</w:t>
            </w:r>
            <w:r>
              <w:rPr>
                <w:rFonts w:hint="eastAsia" w:ascii="Times New Roman" w:hAnsi="Times New Roman"/>
                <w:color w:val="auto"/>
                <w:sz w:val="21"/>
                <w:highlight w:val="none"/>
              </w:rPr>
              <w:t>；</w:t>
            </w:r>
            <w:r>
              <w:rPr>
                <w:rFonts w:ascii="Times New Roman" w:hAnsi="Times New Roman"/>
                <w:color w:val="auto"/>
                <w:sz w:val="21"/>
                <w:highlight w:val="none"/>
              </w:rPr>
              <w:t>冷媒管长7m</w:t>
            </w:r>
          </w:p>
        </w:tc>
        <w:tc>
          <w:tcPr>
            <w:tcW w:w="567" w:type="dxa"/>
            <w:vAlign w:val="center"/>
          </w:tcPr>
          <w:p w14:paraId="3476E223">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1</w:t>
            </w:r>
            <w:r>
              <w:rPr>
                <w:rFonts w:hint="eastAsia" w:ascii="Times New Roman" w:hAnsi="Times New Roman"/>
                <w:color w:val="auto"/>
                <w:sz w:val="21"/>
                <w:highlight w:val="none"/>
              </w:rPr>
              <w:t>3</w:t>
            </w:r>
          </w:p>
        </w:tc>
        <w:tc>
          <w:tcPr>
            <w:tcW w:w="3260" w:type="dxa"/>
            <w:vAlign w:val="center"/>
          </w:tcPr>
          <w:p w14:paraId="4FCE169B">
            <w:pPr>
              <w:autoSpaceDE w:val="0"/>
              <w:autoSpaceDN w:val="0"/>
              <w:adjustRightInd w:val="0"/>
              <w:jc w:val="left"/>
              <w:rPr>
                <w:rFonts w:ascii="Times New Roman" w:hAnsi="Times New Roman"/>
                <w:color w:val="auto"/>
                <w:sz w:val="21"/>
                <w:highlight w:val="none"/>
              </w:rPr>
            </w:pPr>
          </w:p>
        </w:tc>
      </w:tr>
      <w:tr w14:paraId="305ABCB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B66CB27">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40</w:t>
            </w:r>
          </w:p>
        </w:tc>
        <w:tc>
          <w:tcPr>
            <w:tcW w:w="1924" w:type="dxa"/>
            <w:vAlign w:val="center"/>
          </w:tcPr>
          <w:p w14:paraId="018C4CBF">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7E68E9FD">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热泵型，KFR-72LW制冷量7.2kW，制热量7.5kW，功率2.7kW/380V，50Hz</w:t>
            </w:r>
            <w:r>
              <w:rPr>
                <w:rFonts w:hint="eastAsia" w:ascii="Times New Roman" w:hAnsi="Times New Roman"/>
                <w:color w:val="auto"/>
                <w:sz w:val="21"/>
                <w:highlight w:val="none"/>
              </w:rPr>
              <w:t>；</w:t>
            </w:r>
            <w:r>
              <w:rPr>
                <w:rFonts w:ascii="Times New Roman" w:hAnsi="Times New Roman"/>
                <w:color w:val="auto"/>
                <w:sz w:val="21"/>
                <w:highlight w:val="none"/>
              </w:rPr>
              <w:t>冷媒管长</w:t>
            </w:r>
            <w:r>
              <w:rPr>
                <w:rFonts w:hint="eastAsia" w:ascii="Times New Roman" w:hAnsi="Times New Roman"/>
                <w:color w:val="auto"/>
                <w:sz w:val="21"/>
                <w:highlight w:val="none"/>
              </w:rPr>
              <w:t>8</w:t>
            </w:r>
            <w:r>
              <w:rPr>
                <w:rFonts w:ascii="Times New Roman" w:hAnsi="Times New Roman"/>
                <w:color w:val="auto"/>
                <w:sz w:val="21"/>
                <w:highlight w:val="none"/>
              </w:rPr>
              <w:t>m</w:t>
            </w:r>
          </w:p>
        </w:tc>
        <w:tc>
          <w:tcPr>
            <w:tcW w:w="567" w:type="dxa"/>
            <w:vAlign w:val="center"/>
          </w:tcPr>
          <w:p w14:paraId="19E58E5E">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10</w:t>
            </w:r>
          </w:p>
        </w:tc>
        <w:tc>
          <w:tcPr>
            <w:tcW w:w="3260" w:type="dxa"/>
            <w:vAlign w:val="center"/>
          </w:tcPr>
          <w:p w14:paraId="16936A1E">
            <w:pPr>
              <w:autoSpaceDE w:val="0"/>
              <w:autoSpaceDN w:val="0"/>
              <w:adjustRightInd w:val="0"/>
              <w:jc w:val="left"/>
              <w:rPr>
                <w:rFonts w:ascii="Times New Roman" w:hAnsi="Times New Roman"/>
                <w:color w:val="auto"/>
                <w:sz w:val="21"/>
                <w:highlight w:val="none"/>
              </w:rPr>
            </w:pPr>
          </w:p>
        </w:tc>
      </w:tr>
      <w:tr w14:paraId="2B1BF6C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405AA32">
            <w:pPr>
              <w:tabs>
                <w:tab w:val="left" w:pos="425"/>
              </w:tabs>
              <w:spacing w:line="240" w:lineRule="atLeast"/>
              <w:jc w:val="center"/>
              <w:rPr>
                <w:rFonts w:ascii="Times New Roman" w:hAnsi="Times New Roman"/>
                <w:color w:val="auto"/>
                <w:sz w:val="21"/>
                <w:highlight w:val="none"/>
              </w:rPr>
            </w:pPr>
          </w:p>
        </w:tc>
        <w:tc>
          <w:tcPr>
            <w:tcW w:w="1924" w:type="dxa"/>
            <w:vAlign w:val="center"/>
          </w:tcPr>
          <w:p w14:paraId="085EF61E">
            <w:pPr>
              <w:tabs>
                <w:tab w:val="left" w:pos="425"/>
              </w:tabs>
              <w:spacing w:line="240" w:lineRule="atLeast"/>
              <w:rPr>
                <w:rFonts w:ascii="Times New Roman" w:hAnsi="Times New Roman"/>
                <w:color w:val="auto"/>
                <w:highlight w:val="none"/>
              </w:rPr>
            </w:pPr>
            <w:r>
              <w:rPr>
                <w:rFonts w:ascii="Times New Roman" w:hAnsi="Times New Roman"/>
                <w:b/>
                <w:color w:val="auto"/>
                <w:sz w:val="21"/>
                <w:szCs w:val="21"/>
                <w:highlight w:val="none"/>
              </w:rPr>
              <w:t>贮氢站</w:t>
            </w:r>
          </w:p>
        </w:tc>
        <w:tc>
          <w:tcPr>
            <w:tcW w:w="3544" w:type="dxa"/>
            <w:vAlign w:val="center"/>
          </w:tcPr>
          <w:p w14:paraId="3E1487FC">
            <w:pPr>
              <w:tabs>
                <w:tab w:val="left" w:pos="425"/>
              </w:tabs>
              <w:spacing w:line="240" w:lineRule="atLeast"/>
              <w:rPr>
                <w:rFonts w:ascii="Times New Roman" w:hAnsi="Times New Roman"/>
                <w:color w:val="auto"/>
                <w:highlight w:val="none"/>
              </w:rPr>
            </w:pPr>
          </w:p>
        </w:tc>
        <w:tc>
          <w:tcPr>
            <w:tcW w:w="567" w:type="dxa"/>
            <w:vAlign w:val="center"/>
          </w:tcPr>
          <w:p w14:paraId="34B19308">
            <w:pPr>
              <w:tabs>
                <w:tab w:val="left" w:pos="425"/>
              </w:tabs>
              <w:spacing w:line="240" w:lineRule="atLeast"/>
              <w:jc w:val="center"/>
              <w:rPr>
                <w:rFonts w:ascii="Times New Roman" w:hAnsi="Times New Roman"/>
                <w:color w:val="auto"/>
                <w:highlight w:val="none"/>
              </w:rPr>
            </w:pPr>
          </w:p>
        </w:tc>
        <w:tc>
          <w:tcPr>
            <w:tcW w:w="3260" w:type="dxa"/>
            <w:vAlign w:val="center"/>
          </w:tcPr>
          <w:p w14:paraId="1B62747F">
            <w:pPr>
              <w:tabs>
                <w:tab w:val="left" w:pos="425"/>
              </w:tabs>
              <w:spacing w:line="240" w:lineRule="atLeast"/>
              <w:rPr>
                <w:rFonts w:ascii="Times New Roman" w:hAnsi="Times New Roman"/>
                <w:color w:val="auto"/>
                <w:highlight w:val="none"/>
              </w:rPr>
            </w:pPr>
          </w:p>
        </w:tc>
      </w:tr>
      <w:tr w14:paraId="6670FE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AD693BE">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41</w:t>
            </w:r>
          </w:p>
        </w:tc>
        <w:tc>
          <w:tcPr>
            <w:tcW w:w="1924" w:type="dxa"/>
            <w:vAlign w:val="center"/>
          </w:tcPr>
          <w:p w14:paraId="44EED85C">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19EF1079">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w:t>
            </w:r>
            <w:r>
              <w:rPr>
                <w:rFonts w:hint="eastAsia" w:ascii="Times New Roman" w:hAnsi="Times New Roman"/>
                <w:color w:val="auto"/>
                <w:sz w:val="21"/>
                <w:highlight w:val="none"/>
              </w:rPr>
              <w:t>72</w:t>
            </w:r>
            <w:r>
              <w:rPr>
                <w:rFonts w:ascii="Times New Roman" w:hAnsi="Times New Roman"/>
                <w:color w:val="auto"/>
                <w:sz w:val="21"/>
                <w:highlight w:val="none"/>
              </w:rPr>
              <w:t>LW制冷量</w:t>
            </w:r>
            <w:r>
              <w:rPr>
                <w:rFonts w:hint="eastAsia" w:ascii="Times New Roman" w:hAnsi="Times New Roman"/>
                <w:color w:val="auto"/>
                <w:sz w:val="21"/>
                <w:highlight w:val="none"/>
              </w:rPr>
              <w:t>7.2</w:t>
            </w:r>
            <w:r>
              <w:rPr>
                <w:rFonts w:ascii="Times New Roman" w:hAnsi="Times New Roman"/>
                <w:color w:val="auto"/>
                <w:sz w:val="21"/>
                <w:highlight w:val="none"/>
              </w:rPr>
              <w:t>kW，制热量7.5kW，</w:t>
            </w:r>
            <w:r>
              <w:rPr>
                <w:rFonts w:hint="eastAsia" w:ascii="Times New Roman" w:hAnsi="Times New Roman"/>
                <w:color w:val="auto"/>
                <w:sz w:val="21"/>
                <w:highlight w:val="none"/>
              </w:rPr>
              <w:t>电加热：</w:t>
            </w:r>
            <w:r>
              <w:rPr>
                <w:rFonts w:ascii="Times New Roman" w:hAnsi="Times New Roman"/>
                <w:color w:val="auto"/>
                <w:sz w:val="21"/>
                <w:highlight w:val="none"/>
              </w:rPr>
              <w:t>4kW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：2.</w:t>
            </w:r>
            <w:r>
              <w:rPr>
                <w:rFonts w:ascii="Times New Roman" w:hAnsi="Times New Roman"/>
                <w:color w:val="auto"/>
                <w:sz w:val="21"/>
                <w:highlight w:val="none"/>
              </w:rPr>
              <w:t>7kW/220V，50Hz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0357BDA3">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w:t>
            </w:r>
          </w:p>
        </w:tc>
        <w:tc>
          <w:tcPr>
            <w:tcW w:w="3260" w:type="dxa"/>
            <w:vAlign w:val="center"/>
          </w:tcPr>
          <w:p w14:paraId="5812DB39">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控制及化验间1台</w:t>
            </w:r>
          </w:p>
        </w:tc>
      </w:tr>
      <w:tr w14:paraId="2D8C67E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7E86044">
            <w:pPr>
              <w:tabs>
                <w:tab w:val="left" w:pos="425"/>
              </w:tabs>
              <w:spacing w:line="240" w:lineRule="atLeast"/>
              <w:jc w:val="center"/>
              <w:rPr>
                <w:rFonts w:ascii="Times New Roman" w:hAnsi="Times New Roman"/>
                <w:color w:val="auto"/>
                <w:sz w:val="21"/>
                <w:szCs w:val="21"/>
                <w:highlight w:val="none"/>
              </w:rPr>
            </w:pPr>
          </w:p>
        </w:tc>
        <w:tc>
          <w:tcPr>
            <w:tcW w:w="1924" w:type="dxa"/>
            <w:vAlign w:val="center"/>
          </w:tcPr>
          <w:p w14:paraId="48C1C381">
            <w:pPr>
              <w:tabs>
                <w:tab w:val="left" w:pos="425"/>
              </w:tabs>
              <w:spacing w:line="240" w:lineRule="atLeast"/>
              <w:jc w:val="left"/>
              <w:rPr>
                <w:rFonts w:ascii="Times New Roman" w:hAnsi="Times New Roman"/>
                <w:b/>
                <w:color w:val="auto"/>
                <w:sz w:val="21"/>
                <w:szCs w:val="21"/>
                <w:highlight w:val="none"/>
              </w:rPr>
            </w:pPr>
            <w:r>
              <w:rPr>
                <w:rFonts w:hint="eastAsia" w:ascii="Times New Roman" w:hAnsi="Times New Roman"/>
                <w:b/>
                <w:color w:val="auto"/>
                <w:sz w:val="21"/>
                <w:szCs w:val="21"/>
                <w:highlight w:val="none"/>
              </w:rPr>
              <w:t>警卫室</w:t>
            </w:r>
          </w:p>
        </w:tc>
        <w:tc>
          <w:tcPr>
            <w:tcW w:w="3544" w:type="dxa"/>
            <w:vAlign w:val="center"/>
          </w:tcPr>
          <w:p w14:paraId="4C760B8C">
            <w:pPr>
              <w:tabs>
                <w:tab w:val="left" w:pos="425"/>
              </w:tabs>
              <w:spacing w:line="240" w:lineRule="atLeast"/>
              <w:rPr>
                <w:color w:val="auto"/>
                <w:sz w:val="21"/>
                <w:highlight w:val="none"/>
              </w:rPr>
            </w:pPr>
          </w:p>
        </w:tc>
        <w:tc>
          <w:tcPr>
            <w:tcW w:w="567" w:type="dxa"/>
            <w:vAlign w:val="center"/>
          </w:tcPr>
          <w:p w14:paraId="67A5D1F9">
            <w:pPr>
              <w:tabs>
                <w:tab w:val="left" w:pos="425"/>
              </w:tabs>
              <w:spacing w:line="240" w:lineRule="atLeast"/>
              <w:jc w:val="center"/>
              <w:rPr>
                <w:color w:val="auto"/>
                <w:sz w:val="21"/>
                <w:highlight w:val="none"/>
              </w:rPr>
            </w:pPr>
          </w:p>
        </w:tc>
        <w:tc>
          <w:tcPr>
            <w:tcW w:w="3260" w:type="dxa"/>
            <w:vAlign w:val="center"/>
          </w:tcPr>
          <w:p w14:paraId="5F752EAC">
            <w:pPr>
              <w:tabs>
                <w:tab w:val="left" w:pos="425"/>
              </w:tabs>
              <w:spacing w:line="240" w:lineRule="atLeast"/>
              <w:rPr>
                <w:color w:val="auto"/>
                <w:sz w:val="21"/>
                <w:highlight w:val="none"/>
              </w:rPr>
            </w:pPr>
          </w:p>
        </w:tc>
      </w:tr>
      <w:tr w14:paraId="0C1F946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E7C016E">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42</w:t>
            </w:r>
          </w:p>
        </w:tc>
        <w:tc>
          <w:tcPr>
            <w:tcW w:w="1924" w:type="dxa"/>
            <w:vAlign w:val="center"/>
          </w:tcPr>
          <w:p w14:paraId="764FCF58">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6ED262DE">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w:t>
            </w:r>
            <w:r>
              <w:rPr>
                <w:rFonts w:hint="eastAsia" w:ascii="Times New Roman" w:hAnsi="Times New Roman"/>
                <w:color w:val="auto"/>
                <w:sz w:val="21"/>
                <w:highlight w:val="none"/>
              </w:rPr>
              <w:t>35</w:t>
            </w:r>
            <w:r>
              <w:rPr>
                <w:rFonts w:ascii="Times New Roman" w:hAnsi="Times New Roman"/>
                <w:color w:val="auto"/>
                <w:sz w:val="21"/>
                <w:highlight w:val="none"/>
              </w:rPr>
              <w:t>GW制冷量</w:t>
            </w:r>
            <w:r>
              <w:rPr>
                <w:rFonts w:hint="eastAsia" w:ascii="Times New Roman" w:hAnsi="Times New Roman"/>
                <w:color w:val="auto"/>
                <w:sz w:val="21"/>
                <w:highlight w:val="none"/>
              </w:rPr>
              <w:t>3.</w:t>
            </w:r>
            <w:r>
              <w:rPr>
                <w:rFonts w:ascii="Times New Roman" w:hAnsi="Times New Roman"/>
                <w:color w:val="auto"/>
                <w:sz w:val="21"/>
                <w:highlight w:val="none"/>
              </w:rPr>
              <w:t>5kW，制热量</w:t>
            </w:r>
            <w:r>
              <w:rPr>
                <w:rFonts w:hint="eastAsia" w:ascii="Times New Roman" w:hAnsi="Times New Roman"/>
                <w:color w:val="auto"/>
                <w:sz w:val="21"/>
                <w:highlight w:val="none"/>
              </w:rPr>
              <w:t>4.0</w:t>
            </w:r>
            <w:r>
              <w:rPr>
                <w:rFonts w:ascii="Times New Roman" w:hAnsi="Times New Roman"/>
                <w:color w:val="auto"/>
                <w:sz w:val="21"/>
                <w:highlight w:val="none"/>
              </w:rPr>
              <w:t>kW，功率1.</w:t>
            </w:r>
            <w:r>
              <w:rPr>
                <w:rFonts w:hint="eastAsia" w:ascii="Times New Roman" w:hAnsi="Times New Roman"/>
                <w:color w:val="auto"/>
                <w:sz w:val="21"/>
                <w:highlight w:val="none"/>
              </w:rPr>
              <w:t>05</w:t>
            </w:r>
            <w:r>
              <w:rPr>
                <w:rFonts w:ascii="Times New Roman" w:hAnsi="Times New Roman"/>
                <w:color w:val="auto"/>
                <w:sz w:val="21"/>
                <w:highlight w:val="none"/>
              </w:rPr>
              <w:t>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1827E140">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6</w:t>
            </w:r>
          </w:p>
        </w:tc>
        <w:tc>
          <w:tcPr>
            <w:tcW w:w="3260" w:type="dxa"/>
            <w:vAlign w:val="center"/>
          </w:tcPr>
          <w:p w14:paraId="4CF91ECE">
            <w:pPr>
              <w:autoSpaceDE w:val="0"/>
              <w:autoSpaceDN w:val="0"/>
              <w:adjustRightInd w:val="0"/>
              <w:jc w:val="left"/>
              <w:rPr>
                <w:rFonts w:ascii="Times New Roman" w:hAnsi="Times New Roman"/>
                <w:color w:val="auto"/>
                <w:sz w:val="21"/>
                <w:highlight w:val="none"/>
              </w:rPr>
            </w:pPr>
          </w:p>
        </w:tc>
      </w:tr>
      <w:tr w14:paraId="67E2ABD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28D563D">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43</w:t>
            </w:r>
          </w:p>
        </w:tc>
        <w:tc>
          <w:tcPr>
            <w:tcW w:w="1924" w:type="dxa"/>
            <w:vAlign w:val="center"/>
          </w:tcPr>
          <w:p w14:paraId="733230AF">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67829133">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热泵型，KFR-50GW制冷量5kW，制热量5.6kW，功率1.42kW/220V，50Hz</w:t>
            </w:r>
            <w:r>
              <w:rPr>
                <w:rFonts w:hint="eastAsia" w:ascii="Times New Roman" w:hAnsi="Times New Roman"/>
                <w:color w:val="auto"/>
                <w:sz w:val="21"/>
                <w:highlight w:val="none"/>
              </w:rPr>
              <w:t>；</w:t>
            </w:r>
            <w:r>
              <w:rPr>
                <w:rFonts w:ascii="Times New Roman" w:hAnsi="Times New Roman"/>
                <w:color w:val="auto"/>
                <w:sz w:val="21"/>
                <w:highlight w:val="none"/>
              </w:rPr>
              <w:t>冷媒管长7m</w:t>
            </w:r>
          </w:p>
        </w:tc>
        <w:tc>
          <w:tcPr>
            <w:tcW w:w="567" w:type="dxa"/>
            <w:vAlign w:val="center"/>
          </w:tcPr>
          <w:p w14:paraId="17093376">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3</w:t>
            </w:r>
          </w:p>
        </w:tc>
        <w:tc>
          <w:tcPr>
            <w:tcW w:w="3260" w:type="dxa"/>
            <w:vAlign w:val="center"/>
          </w:tcPr>
          <w:p w14:paraId="5707F8DA">
            <w:pPr>
              <w:autoSpaceDE w:val="0"/>
              <w:autoSpaceDN w:val="0"/>
              <w:adjustRightInd w:val="0"/>
              <w:jc w:val="left"/>
              <w:rPr>
                <w:rFonts w:ascii="Times New Roman" w:hAnsi="Times New Roman"/>
                <w:color w:val="auto"/>
                <w:sz w:val="21"/>
                <w:highlight w:val="none"/>
              </w:rPr>
            </w:pPr>
          </w:p>
        </w:tc>
      </w:tr>
      <w:tr w14:paraId="67919C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DE85A55">
            <w:pPr>
              <w:tabs>
                <w:tab w:val="left" w:pos="425"/>
              </w:tabs>
              <w:spacing w:line="240" w:lineRule="atLeast"/>
              <w:jc w:val="center"/>
              <w:rPr>
                <w:rFonts w:ascii="Times New Roman" w:hAnsi="Times New Roman"/>
                <w:color w:val="auto"/>
                <w:sz w:val="21"/>
                <w:highlight w:val="none"/>
              </w:rPr>
            </w:pPr>
          </w:p>
        </w:tc>
        <w:tc>
          <w:tcPr>
            <w:tcW w:w="1924" w:type="dxa"/>
            <w:vAlign w:val="center"/>
          </w:tcPr>
          <w:p w14:paraId="55DE644A">
            <w:pPr>
              <w:tabs>
                <w:tab w:val="left" w:pos="425"/>
              </w:tabs>
              <w:spacing w:line="240" w:lineRule="atLeast"/>
              <w:rPr>
                <w:rFonts w:ascii="Times New Roman" w:hAnsi="Times New Roman"/>
                <w:color w:val="auto"/>
                <w:sz w:val="21"/>
                <w:highlight w:val="none"/>
              </w:rPr>
            </w:pPr>
            <w:r>
              <w:rPr>
                <w:rFonts w:hint="eastAsia" w:ascii="Times New Roman" w:hAnsi="Times New Roman"/>
                <w:b/>
                <w:color w:val="auto"/>
                <w:sz w:val="21"/>
                <w:szCs w:val="21"/>
                <w:highlight w:val="none"/>
              </w:rPr>
              <w:t>脱硫综合楼</w:t>
            </w:r>
          </w:p>
        </w:tc>
        <w:tc>
          <w:tcPr>
            <w:tcW w:w="3544" w:type="dxa"/>
            <w:vAlign w:val="center"/>
          </w:tcPr>
          <w:p w14:paraId="4FBA5CFF">
            <w:pPr>
              <w:tabs>
                <w:tab w:val="left" w:pos="425"/>
              </w:tabs>
              <w:spacing w:line="240" w:lineRule="atLeast"/>
              <w:rPr>
                <w:rFonts w:ascii="Times New Roman" w:hAnsi="Times New Roman"/>
                <w:color w:val="auto"/>
                <w:sz w:val="21"/>
                <w:highlight w:val="none"/>
              </w:rPr>
            </w:pPr>
          </w:p>
        </w:tc>
        <w:tc>
          <w:tcPr>
            <w:tcW w:w="567" w:type="dxa"/>
            <w:vAlign w:val="center"/>
          </w:tcPr>
          <w:p w14:paraId="3B8E94FA">
            <w:pPr>
              <w:tabs>
                <w:tab w:val="left" w:pos="425"/>
              </w:tabs>
              <w:spacing w:line="240" w:lineRule="atLeast"/>
              <w:jc w:val="center"/>
              <w:rPr>
                <w:rFonts w:ascii="Times New Roman" w:hAnsi="Times New Roman"/>
                <w:color w:val="auto"/>
                <w:sz w:val="21"/>
                <w:highlight w:val="none"/>
              </w:rPr>
            </w:pPr>
          </w:p>
        </w:tc>
        <w:tc>
          <w:tcPr>
            <w:tcW w:w="3260" w:type="dxa"/>
            <w:vAlign w:val="center"/>
          </w:tcPr>
          <w:p w14:paraId="67F61BB3">
            <w:pPr>
              <w:autoSpaceDE w:val="0"/>
              <w:autoSpaceDN w:val="0"/>
              <w:adjustRightInd w:val="0"/>
              <w:jc w:val="left"/>
              <w:rPr>
                <w:rFonts w:ascii="Times New Roman" w:hAnsi="Times New Roman"/>
                <w:color w:val="auto"/>
                <w:sz w:val="21"/>
                <w:highlight w:val="none"/>
              </w:rPr>
            </w:pPr>
          </w:p>
        </w:tc>
      </w:tr>
      <w:tr w14:paraId="46C185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83D6C49">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44</w:t>
            </w:r>
          </w:p>
        </w:tc>
        <w:tc>
          <w:tcPr>
            <w:tcW w:w="1924" w:type="dxa"/>
            <w:vAlign w:val="center"/>
          </w:tcPr>
          <w:p w14:paraId="47701DF6">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333A405B">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热泵型，KFR-50GW制冷量5kW，制热量5.6kW，</w:t>
            </w:r>
            <w:r>
              <w:rPr>
                <w:rFonts w:hint="eastAsia" w:ascii="Times New Roman" w:hAnsi="Times New Roman"/>
                <w:color w:val="auto"/>
                <w:sz w:val="21"/>
                <w:highlight w:val="none"/>
              </w:rPr>
              <w:t>电加热：3</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功率1.42kW/220V，50Hz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r>
              <w:rPr>
                <w:rFonts w:hint="eastAsia" w:ascii="Times New Roman" w:hAnsi="Times New Roman"/>
                <w:color w:val="auto"/>
                <w:sz w:val="21"/>
                <w:highlight w:val="none"/>
              </w:rPr>
              <w:t>。</w:t>
            </w:r>
          </w:p>
        </w:tc>
        <w:tc>
          <w:tcPr>
            <w:tcW w:w="567" w:type="dxa"/>
            <w:vAlign w:val="center"/>
          </w:tcPr>
          <w:p w14:paraId="5CC3C2AA">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3</w:t>
            </w:r>
          </w:p>
        </w:tc>
        <w:tc>
          <w:tcPr>
            <w:tcW w:w="3260" w:type="dxa"/>
            <w:vAlign w:val="center"/>
          </w:tcPr>
          <w:p w14:paraId="5D0FEB44">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1楼值班室1；3楼煤加热间1、</w:t>
            </w:r>
            <w:r>
              <w:rPr>
                <w:rFonts w:ascii="Times New Roman" w:hAnsi="Times New Roman"/>
                <w:color w:val="auto"/>
                <w:sz w:val="21"/>
                <w:highlight w:val="none"/>
              </w:rPr>
              <w:t>热</w:t>
            </w:r>
            <w:r>
              <w:rPr>
                <w:rFonts w:hint="eastAsia" w:ascii="Times New Roman" w:hAnsi="Times New Roman"/>
                <w:color w:val="auto"/>
                <w:sz w:val="21"/>
                <w:highlight w:val="none"/>
              </w:rPr>
              <w:t>量</w:t>
            </w:r>
            <w:r>
              <w:rPr>
                <w:rFonts w:ascii="Times New Roman" w:hAnsi="Times New Roman"/>
                <w:color w:val="auto"/>
                <w:sz w:val="21"/>
                <w:highlight w:val="none"/>
              </w:rPr>
              <w:t>计</w:t>
            </w:r>
            <w:r>
              <w:rPr>
                <w:rFonts w:hint="eastAsia" w:ascii="Times New Roman" w:hAnsi="Times New Roman"/>
                <w:color w:val="auto"/>
                <w:sz w:val="21"/>
                <w:highlight w:val="none"/>
              </w:rPr>
              <w:t>室1</w:t>
            </w:r>
          </w:p>
        </w:tc>
      </w:tr>
      <w:tr w14:paraId="466DBF8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919BBB6">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45</w:t>
            </w:r>
          </w:p>
        </w:tc>
        <w:tc>
          <w:tcPr>
            <w:tcW w:w="1924" w:type="dxa"/>
            <w:vAlign w:val="center"/>
          </w:tcPr>
          <w:p w14:paraId="3B42D7E2">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0E60DDBC">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热泵型，KFR-120LW，制冷量12kW，制热量13.0kW</w:t>
            </w:r>
            <w:r>
              <w:rPr>
                <w:rFonts w:hint="eastAsia" w:ascii="Times New Roman" w:hAnsi="Times New Roman"/>
                <w:color w:val="auto"/>
                <w:sz w:val="21"/>
                <w:highlight w:val="none"/>
              </w:rPr>
              <w:t>，</w:t>
            </w:r>
            <w:r>
              <w:rPr>
                <w:rFonts w:hint="eastAsia" w:ascii="Times New Roman" w:hAnsi="Times New Roman"/>
                <w:color w:val="auto"/>
                <w:sz w:val="21"/>
                <w:szCs w:val="21"/>
                <w:highlight w:val="none"/>
              </w:rPr>
              <w:t>电加热：</w:t>
            </w:r>
            <w:r>
              <w:rPr>
                <w:rFonts w:ascii="Times New Roman" w:hAnsi="Times New Roman"/>
                <w:color w:val="auto"/>
                <w:sz w:val="21"/>
                <w:szCs w:val="21"/>
                <w:highlight w:val="none"/>
              </w:rPr>
              <w:t>6kW</w:t>
            </w:r>
            <w:r>
              <w:rPr>
                <w:rFonts w:hint="eastAsia" w:ascii="Times New Roman" w:hAnsi="Times New Roman"/>
                <w:color w:val="auto"/>
                <w:sz w:val="21"/>
                <w:szCs w:val="21"/>
                <w:highlight w:val="none"/>
              </w:rPr>
              <w:t>，</w:t>
            </w:r>
            <w:r>
              <w:rPr>
                <w:rFonts w:ascii="Times New Roman" w:hAnsi="Times New Roman"/>
                <w:color w:val="auto"/>
                <w:sz w:val="21"/>
                <w:highlight w:val="none"/>
              </w:rPr>
              <w:t>功率4.2kW/380V</w:t>
            </w:r>
          </w:p>
        </w:tc>
        <w:tc>
          <w:tcPr>
            <w:tcW w:w="567" w:type="dxa"/>
            <w:vAlign w:val="center"/>
          </w:tcPr>
          <w:p w14:paraId="3527269A">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8</w:t>
            </w:r>
          </w:p>
        </w:tc>
        <w:tc>
          <w:tcPr>
            <w:tcW w:w="3260" w:type="dxa"/>
            <w:vAlign w:val="center"/>
          </w:tcPr>
          <w:p w14:paraId="3A00A95A">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1楼脱硫MCC室2（冷媒管长5m）；2楼控制室1（冷媒管长12m），脱硫电子室2（冷媒管长8m），2楼工程师室1（冷媒管长12m）#2脱硫UPS柜1（冷媒管长8m），直流系统装置间1（冷媒管长8m）</w:t>
            </w:r>
          </w:p>
        </w:tc>
      </w:tr>
      <w:tr w14:paraId="50FB113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B58A195">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46</w:t>
            </w:r>
          </w:p>
        </w:tc>
        <w:tc>
          <w:tcPr>
            <w:tcW w:w="1924" w:type="dxa"/>
            <w:vAlign w:val="center"/>
          </w:tcPr>
          <w:p w14:paraId="123BDCA6">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1D8C882D">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热泵型，KFR-100LW，制冷量10kW，制热量11.3kW，</w:t>
            </w:r>
            <w:r>
              <w:rPr>
                <w:rFonts w:hint="eastAsia" w:ascii="Times New Roman" w:hAnsi="Times New Roman"/>
                <w:color w:val="auto"/>
                <w:sz w:val="21"/>
                <w:highlight w:val="none"/>
              </w:rPr>
              <w:t>电加热量5.0</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功率3.6kW/380V</w:t>
            </w:r>
          </w:p>
        </w:tc>
        <w:tc>
          <w:tcPr>
            <w:tcW w:w="567" w:type="dxa"/>
            <w:vAlign w:val="center"/>
          </w:tcPr>
          <w:p w14:paraId="3350DED8">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9</w:t>
            </w:r>
          </w:p>
        </w:tc>
        <w:tc>
          <w:tcPr>
            <w:tcW w:w="3260" w:type="dxa"/>
            <w:vAlign w:val="center"/>
          </w:tcPr>
          <w:p w14:paraId="4081DCA9">
            <w:pPr>
              <w:autoSpaceDE w:val="0"/>
              <w:autoSpaceDN w:val="0"/>
              <w:adjustRightInd w:val="0"/>
              <w:jc w:val="left"/>
              <w:rPr>
                <w:rFonts w:ascii="Times New Roman" w:hAnsi="Times New Roman"/>
                <w:color w:val="auto"/>
                <w:sz w:val="21"/>
                <w:highlight w:val="none"/>
              </w:rPr>
            </w:pPr>
            <w:r>
              <w:rPr>
                <w:rFonts w:ascii="Times New Roman" w:hAnsi="Times New Roman"/>
                <w:color w:val="auto"/>
                <w:sz w:val="21"/>
                <w:highlight w:val="none"/>
              </w:rPr>
              <w:t>2</w:t>
            </w:r>
            <w:r>
              <w:rPr>
                <w:rFonts w:hint="eastAsia" w:ascii="Times New Roman" w:hAnsi="Times New Roman"/>
                <w:color w:val="auto"/>
                <w:sz w:val="21"/>
                <w:highlight w:val="none"/>
              </w:rPr>
              <w:t>楼交接班室1（冷媒管长8m），脱硫热控电源室2（冷媒管长8m）；脱硫热控电子室2（冷媒管长8m）；3楼煤分析室3</w:t>
            </w:r>
            <w:bookmarkStart w:id="24" w:name="OLE_LINK2"/>
            <w:r>
              <w:rPr>
                <w:rFonts w:hint="eastAsia" w:ascii="Times New Roman" w:hAnsi="Times New Roman"/>
                <w:color w:val="auto"/>
                <w:sz w:val="21"/>
                <w:highlight w:val="none"/>
              </w:rPr>
              <w:t>（冷媒管长5m）</w:t>
            </w:r>
            <w:bookmarkEnd w:id="24"/>
            <w:r>
              <w:rPr>
                <w:rFonts w:hint="eastAsia" w:ascii="Times New Roman" w:hAnsi="Times New Roman"/>
                <w:color w:val="auto"/>
                <w:sz w:val="21"/>
                <w:highlight w:val="none"/>
              </w:rPr>
              <w:t>，控制室1（冷媒管长5m）</w:t>
            </w:r>
          </w:p>
        </w:tc>
      </w:tr>
      <w:tr w14:paraId="1358EE9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AD0524E">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47</w:t>
            </w:r>
          </w:p>
        </w:tc>
        <w:tc>
          <w:tcPr>
            <w:tcW w:w="1924" w:type="dxa"/>
            <w:vAlign w:val="center"/>
          </w:tcPr>
          <w:p w14:paraId="34F266AF">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525A1413">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w:t>
            </w:r>
            <w:r>
              <w:rPr>
                <w:rFonts w:hint="eastAsia" w:ascii="Times New Roman" w:hAnsi="Times New Roman"/>
                <w:color w:val="auto"/>
                <w:sz w:val="21"/>
                <w:highlight w:val="none"/>
              </w:rPr>
              <w:t>72</w:t>
            </w:r>
            <w:r>
              <w:rPr>
                <w:rFonts w:ascii="Times New Roman" w:hAnsi="Times New Roman"/>
                <w:color w:val="auto"/>
                <w:sz w:val="21"/>
                <w:highlight w:val="none"/>
              </w:rPr>
              <w:t>LW制冷量</w:t>
            </w:r>
            <w:r>
              <w:rPr>
                <w:rFonts w:hint="eastAsia" w:ascii="Times New Roman" w:hAnsi="Times New Roman"/>
                <w:color w:val="auto"/>
                <w:sz w:val="21"/>
                <w:highlight w:val="none"/>
              </w:rPr>
              <w:t>7.2</w:t>
            </w:r>
            <w:r>
              <w:rPr>
                <w:rFonts w:ascii="Times New Roman" w:hAnsi="Times New Roman"/>
                <w:color w:val="auto"/>
                <w:sz w:val="21"/>
                <w:highlight w:val="none"/>
              </w:rPr>
              <w:t>kW，制热量7.5kW，</w:t>
            </w:r>
            <w:r>
              <w:rPr>
                <w:rFonts w:hint="eastAsia" w:ascii="Times New Roman" w:hAnsi="Times New Roman"/>
                <w:color w:val="auto"/>
                <w:sz w:val="21"/>
                <w:highlight w:val="none"/>
              </w:rPr>
              <w:t>电加热量</w:t>
            </w:r>
            <w:r>
              <w:rPr>
                <w:rFonts w:ascii="Times New Roman" w:hAnsi="Times New Roman"/>
                <w:color w:val="auto"/>
                <w:sz w:val="21"/>
                <w:highlight w:val="none"/>
              </w:rPr>
              <w:t>4</w:t>
            </w:r>
            <w:r>
              <w:rPr>
                <w:rFonts w:hint="eastAsia" w:ascii="Times New Roman" w:hAnsi="Times New Roman"/>
                <w:color w:val="auto"/>
                <w:sz w:val="21"/>
                <w:highlight w:val="none"/>
              </w:rPr>
              <w:t>.0</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：2.</w:t>
            </w:r>
            <w:r>
              <w:rPr>
                <w:rFonts w:ascii="Times New Roman" w:hAnsi="Times New Roman"/>
                <w:color w:val="auto"/>
                <w:sz w:val="21"/>
                <w:highlight w:val="none"/>
              </w:rPr>
              <w:t>7kW/220V，50Hz</w:t>
            </w:r>
          </w:p>
        </w:tc>
        <w:tc>
          <w:tcPr>
            <w:tcW w:w="567" w:type="dxa"/>
            <w:vAlign w:val="center"/>
          </w:tcPr>
          <w:p w14:paraId="64C10833">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4</w:t>
            </w:r>
          </w:p>
        </w:tc>
        <w:tc>
          <w:tcPr>
            <w:tcW w:w="3260" w:type="dxa"/>
            <w:vAlign w:val="center"/>
          </w:tcPr>
          <w:p w14:paraId="5C646A90">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2楼会议</w:t>
            </w:r>
            <w:r>
              <w:rPr>
                <w:rFonts w:ascii="Times New Roman" w:hAnsi="Times New Roman"/>
                <w:color w:val="auto"/>
                <w:sz w:val="21"/>
                <w:highlight w:val="none"/>
              </w:rPr>
              <w:t>室1</w:t>
            </w:r>
            <w:r>
              <w:rPr>
                <w:rFonts w:hint="eastAsia" w:ascii="Times New Roman" w:hAnsi="Times New Roman"/>
                <w:color w:val="auto"/>
                <w:sz w:val="21"/>
                <w:highlight w:val="none"/>
              </w:rPr>
              <w:t>（冷媒管长8m），#1脱硫UPS柜1（冷媒管长8m）；3楼</w:t>
            </w:r>
            <w:r>
              <w:rPr>
                <w:rFonts w:ascii="Times New Roman" w:hAnsi="Times New Roman"/>
                <w:color w:val="auto"/>
                <w:sz w:val="21"/>
                <w:highlight w:val="none"/>
              </w:rPr>
              <w:t>会议室</w:t>
            </w:r>
            <w:r>
              <w:rPr>
                <w:rFonts w:hint="eastAsia" w:ascii="Times New Roman" w:hAnsi="Times New Roman"/>
                <w:color w:val="auto"/>
                <w:sz w:val="21"/>
                <w:highlight w:val="none"/>
              </w:rPr>
              <w:t>2（</w:t>
            </w:r>
            <w:bookmarkStart w:id="25" w:name="OLE_LINK3"/>
            <w:r>
              <w:rPr>
                <w:rFonts w:hint="eastAsia" w:ascii="Times New Roman" w:hAnsi="Times New Roman"/>
                <w:color w:val="auto"/>
                <w:sz w:val="21"/>
                <w:highlight w:val="none"/>
              </w:rPr>
              <w:t>冷媒管长5m</w:t>
            </w:r>
            <w:bookmarkEnd w:id="25"/>
            <w:r>
              <w:rPr>
                <w:rFonts w:hint="eastAsia" w:ascii="Times New Roman" w:hAnsi="Times New Roman"/>
                <w:color w:val="auto"/>
                <w:sz w:val="21"/>
                <w:highlight w:val="none"/>
              </w:rPr>
              <w:t>）</w:t>
            </w:r>
          </w:p>
        </w:tc>
      </w:tr>
      <w:tr w14:paraId="123168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5C57C8E">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48</w:t>
            </w:r>
          </w:p>
        </w:tc>
        <w:tc>
          <w:tcPr>
            <w:tcW w:w="1924" w:type="dxa"/>
            <w:vAlign w:val="center"/>
          </w:tcPr>
          <w:p w14:paraId="144836CB">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316AD01B">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w:t>
            </w:r>
            <w:r>
              <w:rPr>
                <w:rFonts w:hint="eastAsia" w:ascii="Times New Roman" w:hAnsi="Times New Roman"/>
                <w:color w:val="auto"/>
                <w:sz w:val="21"/>
                <w:highlight w:val="none"/>
              </w:rPr>
              <w:t>35</w:t>
            </w:r>
            <w:r>
              <w:rPr>
                <w:rFonts w:ascii="Times New Roman" w:hAnsi="Times New Roman"/>
                <w:color w:val="auto"/>
                <w:sz w:val="21"/>
                <w:highlight w:val="none"/>
              </w:rPr>
              <w:t>GW制冷量</w:t>
            </w:r>
            <w:r>
              <w:rPr>
                <w:rFonts w:hint="eastAsia" w:ascii="Times New Roman" w:hAnsi="Times New Roman"/>
                <w:color w:val="auto"/>
                <w:sz w:val="21"/>
                <w:highlight w:val="none"/>
              </w:rPr>
              <w:t>3.</w:t>
            </w:r>
            <w:r>
              <w:rPr>
                <w:rFonts w:ascii="Times New Roman" w:hAnsi="Times New Roman"/>
                <w:color w:val="auto"/>
                <w:sz w:val="21"/>
                <w:highlight w:val="none"/>
              </w:rPr>
              <w:t>5kW，制热量</w:t>
            </w:r>
            <w:r>
              <w:rPr>
                <w:rFonts w:hint="eastAsia" w:ascii="Times New Roman" w:hAnsi="Times New Roman"/>
                <w:color w:val="auto"/>
                <w:sz w:val="21"/>
                <w:highlight w:val="none"/>
              </w:rPr>
              <w:t>4.0</w:t>
            </w:r>
            <w:r>
              <w:rPr>
                <w:rFonts w:ascii="Times New Roman" w:hAnsi="Times New Roman"/>
                <w:color w:val="auto"/>
                <w:sz w:val="21"/>
                <w:highlight w:val="none"/>
              </w:rPr>
              <w:t>kW，</w:t>
            </w:r>
            <w:r>
              <w:rPr>
                <w:rFonts w:hint="eastAsia" w:ascii="Times New Roman" w:hAnsi="Times New Roman"/>
                <w:color w:val="auto"/>
                <w:sz w:val="21"/>
                <w:highlight w:val="none"/>
              </w:rPr>
              <w:t>电加热量2.0</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功率1.</w:t>
            </w:r>
            <w:r>
              <w:rPr>
                <w:rFonts w:hint="eastAsia" w:ascii="Times New Roman" w:hAnsi="Times New Roman"/>
                <w:color w:val="auto"/>
                <w:sz w:val="21"/>
                <w:highlight w:val="none"/>
              </w:rPr>
              <w:t>05</w:t>
            </w:r>
            <w:r>
              <w:rPr>
                <w:rFonts w:ascii="Times New Roman" w:hAnsi="Times New Roman"/>
                <w:color w:val="auto"/>
                <w:sz w:val="21"/>
                <w:highlight w:val="none"/>
              </w:rPr>
              <w:t>kW/220V，50Hz</w:t>
            </w:r>
            <w:bookmarkStart w:id="26" w:name="OLE_LINK4"/>
            <w:r>
              <w:rPr>
                <w:rFonts w:hint="eastAsia" w:ascii="Times New Roman" w:hAnsi="Times New Roman"/>
                <w:color w:val="auto"/>
                <w:sz w:val="21"/>
                <w:highlight w:val="none"/>
              </w:rPr>
              <w:t>，冷媒管长5m。</w:t>
            </w:r>
            <w:bookmarkEnd w:id="26"/>
          </w:p>
        </w:tc>
        <w:tc>
          <w:tcPr>
            <w:tcW w:w="567" w:type="dxa"/>
            <w:vAlign w:val="center"/>
          </w:tcPr>
          <w:p w14:paraId="69BE64C9">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1</w:t>
            </w:r>
          </w:p>
        </w:tc>
        <w:tc>
          <w:tcPr>
            <w:tcW w:w="3260" w:type="dxa"/>
            <w:vAlign w:val="center"/>
          </w:tcPr>
          <w:p w14:paraId="482D7013">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3楼天平间1</w:t>
            </w:r>
          </w:p>
        </w:tc>
      </w:tr>
      <w:tr w14:paraId="3926D96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C8EBA39">
            <w:pPr>
              <w:tabs>
                <w:tab w:val="left" w:pos="425"/>
              </w:tabs>
              <w:spacing w:line="240" w:lineRule="atLeast"/>
              <w:jc w:val="center"/>
              <w:rPr>
                <w:rFonts w:ascii="Times New Roman" w:hAnsi="Times New Roman"/>
                <w:color w:val="auto"/>
                <w:sz w:val="21"/>
                <w:highlight w:val="none"/>
              </w:rPr>
            </w:pPr>
          </w:p>
        </w:tc>
        <w:tc>
          <w:tcPr>
            <w:tcW w:w="1924" w:type="dxa"/>
            <w:vAlign w:val="center"/>
          </w:tcPr>
          <w:p w14:paraId="5A8ADB32">
            <w:pPr>
              <w:tabs>
                <w:tab w:val="left" w:pos="425"/>
              </w:tabs>
              <w:spacing w:line="240" w:lineRule="atLeast"/>
              <w:rPr>
                <w:rFonts w:ascii="Times New Roman" w:hAnsi="Times New Roman"/>
                <w:color w:val="auto"/>
                <w:sz w:val="21"/>
                <w:highlight w:val="none"/>
              </w:rPr>
            </w:pPr>
            <w:r>
              <w:rPr>
                <w:rFonts w:hint="eastAsia" w:ascii="Times New Roman" w:hAnsi="Times New Roman"/>
                <w:b/>
                <w:color w:val="auto"/>
                <w:sz w:val="21"/>
                <w:szCs w:val="21"/>
                <w:highlight w:val="none"/>
              </w:rPr>
              <w:t>尿素水解间</w:t>
            </w:r>
          </w:p>
        </w:tc>
        <w:tc>
          <w:tcPr>
            <w:tcW w:w="3544" w:type="dxa"/>
            <w:vAlign w:val="center"/>
          </w:tcPr>
          <w:p w14:paraId="1C07F9BD">
            <w:pPr>
              <w:tabs>
                <w:tab w:val="left" w:pos="425"/>
              </w:tabs>
              <w:spacing w:line="240" w:lineRule="atLeast"/>
              <w:rPr>
                <w:rFonts w:ascii="Times New Roman" w:hAnsi="Times New Roman"/>
                <w:color w:val="auto"/>
                <w:sz w:val="21"/>
                <w:highlight w:val="none"/>
              </w:rPr>
            </w:pPr>
          </w:p>
        </w:tc>
        <w:tc>
          <w:tcPr>
            <w:tcW w:w="567" w:type="dxa"/>
            <w:vAlign w:val="center"/>
          </w:tcPr>
          <w:p w14:paraId="790482B3">
            <w:pPr>
              <w:tabs>
                <w:tab w:val="left" w:pos="425"/>
              </w:tabs>
              <w:spacing w:line="240" w:lineRule="atLeast"/>
              <w:jc w:val="center"/>
              <w:rPr>
                <w:rFonts w:ascii="Times New Roman" w:hAnsi="Times New Roman"/>
                <w:color w:val="auto"/>
                <w:sz w:val="21"/>
                <w:highlight w:val="none"/>
              </w:rPr>
            </w:pPr>
          </w:p>
        </w:tc>
        <w:tc>
          <w:tcPr>
            <w:tcW w:w="3260" w:type="dxa"/>
            <w:vAlign w:val="center"/>
          </w:tcPr>
          <w:p w14:paraId="3D171253">
            <w:pPr>
              <w:autoSpaceDE w:val="0"/>
              <w:autoSpaceDN w:val="0"/>
              <w:adjustRightInd w:val="0"/>
              <w:jc w:val="left"/>
              <w:rPr>
                <w:rFonts w:ascii="Times New Roman" w:hAnsi="Times New Roman"/>
                <w:color w:val="auto"/>
                <w:sz w:val="21"/>
                <w:highlight w:val="none"/>
              </w:rPr>
            </w:pPr>
          </w:p>
        </w:tc>
      </w:tr>
      <w:tr w14:paraId="75A8272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26E7FA3">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49</w:t>
            </w:r>
          </w:p>
        </w:tc>
        <w:tc>
          <w:tcPr>
            <w:tcW w:w="1924" w:type="dxa"/>
            <w:vAlign w:val="center"/>
          </w:tcPr>
          <w:p w14:paraId="04234D6F">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595E5E29">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热泵型，KFR-120LW，制冷量12kW，制热量13.0kW</w:t>
            </w:r>
            <w:r>
              <w:rPr>
                <w:rFonts w:hint="eastAsia" w:ascii="Times New Roman" w:hAnsi="Times New Roman"/>
                <w:color w:val="auto"/>
                <w:sz w:val="21"/>
                <w:highlight w:val="none"/>
              </w:rPr>
              <w:t>，</w:t>
            </w:r>
            <w:r>
              <w:rPr>
                <w:rFonts w:ascii="Times New Roman" w:hAnsi="Times New Roman"/>
                <w:color w:val="auto"/>
                <w:sz w:val="21"/>
                <w:highlight w:val="none"/>
              </w:rPr>
              <w:t>功率4.2kW/380V</w:t>
            </w:r>
            <w:r>
              <w:rPr>
                <w:rFonts w:hint="eastAsia" w:ascii="Times New Roman" w:hAnsi="Times New Roman"/>
                <w:color w:val="auto"/>
                <w:sz w:val="21"/>
                <w:highlight w:val="none"/>
              </w:rPr>
              <w:t>，冷媒管长5m。</w:t>
            </w:r>
          </w:p>
        </w:tc>
        <w:tc>
          <w:tcPr>
            <w:tcW w:w="567" w:type="dxa"/>
            <w:vAlign w:val="center"/>
          </w:tcPr>
          <w:p w14:paraId="144F25A3">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w:t>
            </w:r>
          </w:p>
        </w:tc>
        <w:tc>
          <w:tcPr>
            <w:tcW w:w="3260" w:type="dxa"/>
            <w:vAlign w:val="center"/>
          </w:tcPr>
          <w:p w14:paraId="3B63906B">
            <w:pPr>
              <w:autoSpaceDE w:val="0"/>
              <w:autoSpaceDN w:val="0"/>
              <w:adjustRightInd w:val="0"/>
              <w:jc w:val="left"/>
              <w:rPr>
                <w:rFonts w:ascii="Times New Roman" w:hAnsi="Times New Roman"/>
                <w:color w:val="auto"/>
                <w:sz w:val="21"/>
                <w:highlight w:val="none"/>
              </w:rPr>
            </w:pPr>
            <w:r>
              <w:rPr>
                <w:rFonts w:ascii="Times New Roman" w:hAnsi="Times New Roman"/>
                <w:color w:val="auto"/>
                <w:sz w:val="21"/>
                <w:highlight w:val="none"/>
              </w:rPr>
              <w:t>配电间</w:t>
            </w:r>
          </w:p>
        </w:tc>
      </w:tr>
      <w:tr w14:paraId="0513180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EF395B4">
            <w:pPr>
              <w:tabs>
                <w:tab w:val="left" w:pos="425"/>
              </w:tabs>
              <w:spacing w:line="240" w:lineRule="atLeast"/>
              <w:jc w:val="center"/>
              <w:rPr>
                <w:rFonts w:ascii="Times New Roman" w:hAnsi="Times New Roman"/>
                <w:color w:val="auto"/>
                <w:sz w:val="21"/>
                <w:highlight w:val="none"/>
              </w:rPr>
            </w:pPr>
          </w:p>
        </w:tc>
        <w:tc>
          <w:tcPr>
            <w:tcW w:w="1924" w:type="dxa"/>
            <w:vAlign w:val="center"/>
          </w:tcPr>
          <w:p w14:paraId="71C3089C">
            <w:pPr>
              <w:tabs>
                <w:tab w:val="left" w:pos="425"/>
              </w:tabs>
              <w:spacing w:line="240" w:lineRule="atLeast"/>
              <w:rPr>
                <w:rFonts w:ascii="Times New Roman" w:hAnsi="Times New Roman"/>
                <w:color w:val="auto"/>
                <w:sz w:val="21"/>
                <w:highlight w:val="none"/>
              </w:rPr>
            </w:pPr>
            <w:r>
              <w:rPr>
                <w:rFonts w:hint="eastAsia" w:ascii="Times New Roman" w:hAnsi="Times New Roman"/>
                <w:b/>
                <w:color w:val="auto"/>
                <w:sz w:val="21"/>
                <w:szCs w:val="21"/>
                <w:highlight w:val="none"/>
              </w:rPr>
              <w:t>尿素溶液制备车间</w:t>
            </w:r>
          </w:p>
        </w:tc>
        <w:tc>
          <w:tcPr>
            <w:tcW w:w="3544" w:type="dxa"/>
            <w:vAlign w:val="center"/>
          </w:tcPr>
          <w:p w14:paraId="622E29ED">
            <w:pPr>
              <w:tabs>
                <w:tab w:val="left" w:pos="425"/>
              </w:tabs>
              <w:spacing w:line="240" w:lineRule="atLeast"/>
              <w:rPr>
                <w:rFonts w:ascii="Times New Roman" w:hAnsi="Times New Roman"/>
                <w:color w:val="auto"/>
                <w:sz w:val="21"/>
                <w:highlight w:val="none"/>
              </w:rPr>
            </w:pPr>
          </w:p>
        </w:tc>
        <w:tc>
          <w:tcPr>
            <w:tcW w:w="567" w:type="dxa"/>
            <w:vAlign w:val="center"/>
          </w:tcPr>
          <w:p w14:paraId="200B609C">
            <w:pPr>
              <w:tabs>
                <w:tab w:val="left" w:pos="425"/>
              </w:tabs>
              <w:spacing w:line="240" w:lineRule="atLeast"/>
              <w:jc w:val="center"/>
              <w:rPr>
                <w:rFonts w:ascii="Times New Roman" w:hAnsi="Times New Roman"/>
                <w:color w:val="auto"/>
                <w:sz w:val="21"/>
                <w:highlight w:val="none"/>
              </w:rPr>
            </w:pPr>
          </w:p>
        </w:tc>
        <w:tc>
          <w:tcPr>
            <w:tcW w:w="3260" w:type="dxa"/>
            <w:vAlign w:val="center"/>
          </w:tcPr>
          <w:p w14:paraId="6F860FA5">
            <w:pPr>
              <w:autoSpaceDE w:val="0"/>
              <w:autoSpaceDN w:val="0"/>
              <w:adjustRightInd w:val="0"/>
              <w:jc w:val="left"/>
              <w:rPr>
                <w:rFonts w:ascii="Times New Roman" w:hAnsi="Times New Roman"/>
                <w:color w:val="auto"/>
                <w:sz w:val="21"/>
                <w:highlight w:val="none"/>
              </w:rPr>
            </w:pPr>
          </w:p>
        </w:tc>
      </w:tr>
      <w:tr w14:paraId="6324183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88D1AA8">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50</w:t>
            </w:r>
          </w:p>
        </w:tc>
        <w:tc>
          <w:tcPr>
            <w:tcW w:w="1924" w:type="dxa"/>
            <w:vAlign w:val="center"/>
          </w:tcPr>
          <w:p w14:paraId="68448AA0">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28871609">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热泵型，KFR-120LW，制冷量12kW，制热量13.0kW</w:t>
            </w:r>
            <w:r>
              <w:rPr>
                <w:rFonts w:hint="eastAsia" w:ascii="Times New Roman" w:hAnsi="Times New Roman"/>
                <w:color w:val="auto"/>
                <w:sz w:val="21"/>
                <w:highlight w:val="none"/>
              </w:rPr>
              <w:t>，</w:t>
            </w:r>
            <w:r>
              <w:rPr>
                <w:rFonts w:hint="eastAsia" w:ascii="Times New Roman" w:hAnsi="Times New Roman"/>
                <w:color w:val="auto"/>
                <w:sz w:val="21"/>
                <w:szCs w:val="21"/>
                <w:highlight w:val="none"/>
              </w:rPr>
              <w:t>电加热：</w:t>
            </w:r>
            <w:r>
              <w:rPr>
                <w:rFonts w:ascii="Times New Roman" w:hAnsi="Times New Roman"/>
                <w:color w:val="auto"/>
                <w:sz w:val="21"/>
                <w:szCs w:val="21"/>
                <w:highlight w:val="none"/>
              </w:rPr>
              <w:t>6kW</w:t>
            </w:r>
            <w:r>
              <w:rPr>
                <w:rFonts w:hint="eastAsia" w:ascii="Times New Roman" w:hAnsi="Times New Roman"/>
                <w:color w:val="auto"/>
                <w:sz w:val="21"/>
                <w:szCs w:val="21"/>
                <w:highlight w:val="none"/>
              </w:rPr>
              <w:t>，</w:t>
            </w:r>
            <w:r>
              <w:rPr>
                <w:rFonts w:ascii="Times New Roman" w:hAnsi="Times New Roman"/>
                <w:color w:val="auto"/>
                <w:sz w:val="21"/>
                <w:highlight w:val="none"/>
              </w:rPr>
              <w:t>功率4.2kW/380V</w:t>
            </w:r>
            <w:r>
              <w:rPr>
                <w:rFonts w:hint="eastAsia" w:ascii="Times New Roman" w:hAnsi="Times New Roman"/>
                <w:color w:val="auto"/>
                <w:sz w:val="21"/>
                <w:highlight w:val="none"/>
              </w:rPr>
              <w:t>，冷媒管长5m。</w:t>
            </w:r>
          </w:p>
        </w:tc>
        <w:tc>
          <w:tcPr>
            <w:tcW w:w="567" w:type="dxa"/>
            <w:vAlign w:val="center"/>
          </w:tcPr>
          <w:p w14:paraId="61651F0D">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w:t>
            </w:r>
          </w:p>
        </w:tc>
        <w:tc>
          <w:tcPr>
            <w:tcW w:w="3260" w:type="dxa"/>
            <w:vAlign w:val="center"/>
          </w:tcPr>
          <w:p w14:paraId="7F651002">
            <w:pPr>
              <w:autoSpaceDE w:val="0"/>
              <w:autoSpaceDN w:val="0"/>
              <w:adjustRightInd w:val="0"/>
              <w:jc w:val="left"/>
              <w:rPr>
                <w:rFonts w:ascii="Times New Roman" w:hAnsi="Times New Roman"/>
                <w:color w:val="auto"/>
                <w:sz w:val="21"/>
                <w:highlight w:val="none"/>
              </w:rPr>
            </w:pPr>
            <w:r>
              <w:rPr>
                <w:rFonts w:ascii="Times New Roman" w:hAnsi="Times New Roman"/>
                <w:color w:val="auto"/>
                <w:sz w:val="21"/>
                <w:highlight w:val="none"/>
              </w:rPr>
              <w:t>配电间</w:t>
            </w:r>
            <w:r>
              <w:rPr>
                <w:rFonts w:hint="eastAsia" w:ascii="Times New Roman" w:hAnsi="Times New Roman"/>
                <w:color w:val="auto"/>
                <w:sz w:val="21"/>
                <w:highlight w:val="none"/>
              </w:rPr>
              <w:t>1，</w:t>
            </w:r>
            <w:r>
              <w:rPr>
                <w:rFonts w:ascii="Times New Roman" w:hAnsi="Times New Roman"/>
                <w:color w:val="auto"/>
                <w:sz w:val="21"/>
                <w:highlight w:val="none"/>
              </w:rPr>
              <w:t>控制室</w:t>
            </w:r>
            <w:r>
              <w:rPr>
                <w:rFonts w:hint="eastAsia" w:ascii="Times New Roman" w:hAnsi="Times New Roman"/>
                <w:color w:val="auto"/>
                <w:sz w:val="21"/>
                <w:highlight w:val="none"/>
              </w:rPr>
              <w:t>1</w:t>
            </w:r>
          </w:p>
        </w:tc>
      </w:tr>
      <w:tr w14:paraId="0C44FC0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AC19047">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51</w:t>
            </w:r>
          </w:p>
        </w:tc>
        <w:tc>
          <w:tcPr>
            <w:tcW w:w="1924" w:type="dxa"/>
            <w:vAlign w:val="center"/>
          </w:tcPr>
          <w:p w14:paraId="6EC8EAA0">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壁挂式分体空调</w:t>
            </w:r>
          </w:p>
        </w:tc>
        <w:tc>
          <w:tcPr>
            <w:tcW w:w="3544" w:type="dxa"/>
            <w:vAlign w:val="center"/>
          </w:tcPr>
          <w:p w14:paraId="2CDDFFA0">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热泵型，KFR-50GW制冷量5kW，制热量5.6kW，功率1.42kW/220V，50Hz</w:t>
            </w:r>
            <w:r>
              <w:rPr>
                <w:rFonts w:hint="eastAsia" w:ascii="Times New Roman" w:hAnsi="Times New Roman"/>
                <w:color w:val="auto"/>
                <w:sz w:val="21"/>
                <w:highlight w:val="none"/>
              </w:rPr>
              <w:t>，冷媒管长5m。</w:t>
            </w:r>
          </w:p>
        </w:tc>
        <w:tc>
          <w:tcPr>
            <w:tcW w:w="567" w:type="dxa"/>
            <w:vAlign w:val="center"/>
          </w:tcPr>
          <w:p w14:paraId="5BA46E92">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1</w:t>
            </w:r>
          </w:p>
        </w:tc>
        <w:tc>
          <w:tcPr>
            <w:tcW w:w="3260" w:type="dxa"/>
            <w:vAlign w:val="center"/>
          </w:tcPr>
          <w:p w14:paraId="4E32C1E3">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设备检修间1</w:t>
            </w:r>
          </w:p>
        </w:tc>
      </w:tr>
      <w:tr w14:paraId="7114746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D866FB7">
            <w:pPr>
              <w:tabs>
                <w:tab w:val="left" w:pos="425"/>
              </w:tabs>
              <w:spacing w:line="240" w:lineRule="atLeast"/>
              <w:jc w:val="center"/>
              <w:rPr>
                <w:rFonts w:ascii="Times New Roman" w:hAnsi="Times New Roman"/>
                <w:color w:val="auto"/>
                <w:sz w:val="21"/>
                <w:highlight w:val="none"/>
              </w:rPr>
            </w:pPr>
          </w:p>
        </w:tc>
        <w:tc>
          <w:tcPr>
            <w:tcW w:w="1924" w:type="dxa"/>
            <w:vAlign w:val="center"/>
          </w:tcPr>
          <w:p w14:paraId="39789606">
            <w:pPr>
              <w:tabs>
                <w:tab w:val="left" w:pos="425"/>
              </w:tabs>
              <w:spacing w:line="240" w:lineRule="atLeast"/>
              <w:rPr>
                <w:rFonts w:ascii="Times New Roman" w:hAnsi="Times New Roman"/>
                <w:color w:val="auto"/>
                <w:sz w:val="21"/>
                <w:highlight w:val="none"/>
              </w:rPr>
            </w:pPr>
            <w:r>
              <w:rPr>
                <w:rFonts w:hint="eastAsia" w:ascii="Times New Roman" w:hAnsi="Times New Roman"/>
                <w:b/>
                <w:color w:val="auto"/>
                <w:sz w:val="21"/>
                <w:szCs w:val="21"/>
                <w:highlight w:val="none"/>
              </w:rPr>
              <w:t>吸收塔区泵房</w:t>
            </w:r>
          </w:p>
        </w:tc>
        <w:tc>
          <w:tcPr>
            <w:tcW w:w="3544" w:type="dxa"/>
            <w:vAlign w:val="center"/>
          </w:tcPr>
          <w:p w14:paraId="62203626">
            <w:pPr>
              <w:tabs>
                <w:tab w:val="left" w:pos="425"/>
              </w:tabs>
              <w:spacing w:line="240" w:lineRule="atLeast"/>
              <w:rPr>
                <w:rFonts w:ascii="Times New Roman" w:hAnsi="Times New Roman"/>
                <w:color w:val="auto"/>
                <w:sz w:val="21"/>
                <w:highlight w:val="none"/>
              </w:rPr>
            </w:pPr>
          </w:p>
        </w:tc>
        <w:tc>
          <w:tcPr>
            <w:tcW w:w="567" w:type="dxa"/>
            <w:vAlign w:val="center"/>
          </w:tcPr>
          <w:p w14:paraId="08CA4512">
            <w:pPr>
              <w:tabs>
                <w:tab w:val="left" w:pos="425"/>
              </w:tabs>
              <w:spacing w:line="240" w:lineRule="atLeast"/>
              <w:jc w:val="center"/>
              <w:rPr>
                <w:rFonts w:ascii="Times New Roman" w:hAnsi="Times New Roman"/>
                <w:color w:val="auto"/>
                <w:sz w:val="21"/>
                <w:highlight w:val="none"/>
              </w:rPr>
            </w:pPr>
          </w:p>
        </w:tc>
        <w:tc>
          <w:tcPr>
            <w:tcW w:w="3260" w:type="dxa"/>
            <w:vAlign w:val="center"/>
          </w:tcPr>
          <w:p w14:paraId="52C88147">
            <w:pPr>
              <w:autoSpaceDE w:val="0"/>
              <w:autoSpaceDN w:val="0"/>
              <w:adjustRightInd w:val="0"/>
              <w:jc w:val="left"/>
              <w:rPr>
                <w:rFonts w:ascii="Times New Roman" w:hAnsi="Times New Roman"/>
                <w:color w:val="auto"/>
                <w:sz w:val="21"/>
                <w:highlight w:val="none"/>
              </w:rPr>
            </w:pPr>
          </w:p>
        </w:tc>
      </w:tr>
      <w:tr w14:paraId="5FC165E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8C29E09">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52</w:t>
            </w:r>
          </w:p>
        </w:tc>
        <w:tc>
          <w:tcPr>
            <w:tcW w:w="1924" w:type="dxa"/>
            <w:vAlign w:val="center"/>
          </w:tcPr>
          <w:p w14:paraId="1D359A9C">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2C791642">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热泵型，KFR-50LW</w:t>
            </w:r>
            <w:r>
              <w:rPr>
                <w:rFonts w:hint="eastAsia" w:ascii="Times New Roman" w:hAnsi="Times New Roman"/>
                <w:color w:val="auto"/>
                <w:sz w:val="21"/>
                <w:highlight w:val="none"/>
              </w:rPr>
              <w:t>，</w:t>
            </w:r>
            <w:r>
              <w:rPr>
                <w:rFonts w:ascii="Times New Roman" w:hAnsi="Times New Roman"/>
                <w:color w:val="auto"/>
                <w:sz w:val="21"/>
                <w:highlight w:val="none"/>
              </w:rPr>
              <w:t>制冷量5kW，制热量5.6kW，</w:t>
            </w:r>
            <w:r>
              <w:rPr>
                <w:rFonts w:hint="eastAsia" w:ascii="Times New Roman" w:hAnsi="Times New Roman"/>
                <w:color w:val="auto"/>
                <w:sz w:val="21"/>
                <w:highlight w:val="none"/>
              </w:rPr>
              <w:t>电加热：3</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功率1.42kW/220V，50Hz</w:t>
            </w:r>
            <w:r>
              <w:rPr>
                <w:rFonts w:hint="eastAsia" w:ascii="Times New Roman" w:hAnsi="Times New Roman"/>
                <w:color w:val="auto"/>
                <w:sz w:val="21"/>
                <w:highlight w:val="none"/>
              </w:rPr>
              <w:t>，冷媒管长5m。</w:t>
            </w:r>
          </w:p>
        </w:tc>
        <w:tc>
          <w:tcPr>
            <w:tcW w:w="567" w:type="dxa"/>
            <w:vAlign w:val="center"/>
          </w:tcPr>
          <w:p w14:paraId="3C57B5AC">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1</w:t>
            </w:r>
          </w:p>
        </w:tc>
        <w:tc>
          <w:tcPr>
            <w:tcW w:w="3260" w:type="dxa"/>
            <w:vAlign w:val="center"/>
          </w:tcPr>
          <w:p w14:paraId="0BE15D35">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原烟气CEMS小室1</w:t>
            </w:r>
          </w:p>
        </w:tc>
      </w:tr>
      <w:tr w14:paraId="34979F7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9707E0F">
            <w:pPr>
              <w:tabs>
                <w:tab w:val="left" w:pos="425"/>
              </w:tabs>
              <w:spacing w:line="240" w:lineRule="atLeast"/>
              <w:jc w:val="center"/>
              <w:rPr>
                <w:rFonts w:ascii="Times New Roman" w:hAnsi="Times New Roman"/>
                <w:color w:val="auto"/>
                <w:sz w:val="21"/>
                <w:highlight w:val="none"/>
              </w:rPr>
            </w:pPr>
          </w:p>
        </w:tc>
        <w:tc>
          <w:tcPr>
            <w:tcW w:w="1924" w:type="dxa"/>
            <w:vAlign w:val="center"/>
          </w:tcPr>
          <w:p w14:paraId="0BA0BF13">
            <w:pPr>
              <w:tabs>
                <w:tab w:val="left" w:pos="425"/>
              </w:tabs>
              <w:spacing w:line="240" w:lineRule="atLeast"/>
              <w:rPr>
                <w:rFonts w:ascii="Times New Roman" w:hAnsi="Times New Roman"/>
                <w:color w:val="auto"/>
                <w:sz w:val="21"/>
                <w:highlight w:val="none"/>
              </w:rPr>
            </w:pPr>
            <w:r>
              <w:rPr>
                <w:rFonts w:hint="eastAsia" w:ascii="Times New Roman" w:hAnsi="Times New Roman"/>
                <w:b/>
                <w:color w:val="auto"/>
                <w:sz w:val="21"/>
                <w:szCs w:val="21"/>
                <w:highlight w:val="none"/>
              </w:rPr>
              <w:t>总排口CEMS小室</w:t>
            </w:r>
          </w:p>
        </w:tc>
        <w:tc>
          <w:tcPr>
            <w:tcW w:w="3544" w:type="dxa"/>
            <w:vAlign w:val="center"/>
          </w:tcPr>
          <w:p w14:paraId="30CEE32B">
            <w:pPr>
              <w:tabs>
                <w:tab w:val="left" w:pos="425"/>
              </w:tabs>
              <w:spacing w:line="240" w:lineRule="atLeast"/>
              <w:rPr>
                <w:rFonts w:ascii="Times New Roman" w:hAnsi="Times New Roman"/>
                <w:color w:val="auto"/>
                <w:sz w:val="21"/>
                <w:highlight w:val="none"/>
              </w:rPr>
            </w:pPr>
          </w:p>
        </w:tc>
        <w:tc>
          <w:tcPr>
            <w:tcW w:w="567" w:type="dxa"/>
            <w:vAlign w:val="center"/>
          </w:tcPr>
          <w:p w14:paraId="0BEDA2FE">
            <w:pPr>
              <w:tabs>
                <w:tab w:val="left" w:pos="425"/>
              </w:tabs>
              <w:spacing w:line="240" w:lineRule="atLeast"/>
              <w:jc w:val="center"/>
              <w:rPr>
                <w:rFonts w:ascii="Times New Roman" w:hAnsi="Times New Roman"/>
                <w:color w:val="auto"/>
                <w:sz w:val="21"/>
                <w:highlight w:val="none"/>
              </w:rPr>
            </w:pPr>
          </w:p>
        </w:tc>
        <w:tc>
          <w:tcPr>
            <w:tcW w:w="3260" w:type="dxa"/>
            <w:vAlign w:val="center"/>
          </w:tcPr>
          <w:p w14:paraId="3692B0DB">
            <w:pPr>
              <w:autoSpaceDE w:val="0"/>
              <w:autoSpaceDN w:val="0"/>
              <w:adjustRightInd w:val="0"/>
              <w:jc w:val="left"/>
              <w:rPr>
                <w:rFonts w:ascii="Times New Roman" w:hAnsi="Times New Roman"/>
                <w:color w:val="auto"/>
                <w:sz w:val="21"/>
                <w:highlight w:val="none"/>
              </w:rPr>
            </w:pPr>
          </w:p>
        </w:tc>
      </w:tr>
      <w:tr w14:paraId="77429D8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7CCA2BE">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53</w:t>
            </w:r>
          </w:p>
        </w:tc>
        <w:tc>
          <w:tcPr>
            <w:tcW w:w="1924" w:type="dxa"/>
            <w:vAlign w:val="center"/>
          </w:tcPr>
          <w:p w14:paraId="408C340E">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5DB5DF8A">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热泵型，KFR-120LW，制冷量12kW，制热量13.0kW</w:t>
            </w:r>
            <w:r>
              <w:rPr>
                <w:rFonts w:hint="eastAsia" w:ascii="Times New Roman" w:hAnsi="Times New Roman"/>
                <w:color w:val="auto"/>
                <w:sz w:val="21"/>
                <w:highlight w:val="none"/>
              </w:rPr>
              <w:t>，</w:t>
            </w:r>
            <w:r>
              <w:rPr>
                <w:rFonts w:hint="eastAsia" w:ascii="Times New Roman" w:hAnsi="Times New Roman"/>
                <w:color w:val="auto"/>
                <w:sz w:val="21"/>
                <w:szCs w:val="21"/>
                <w:highlight w:val="none"/>
              </w:rPr>
              <w:t>电加热：</w:t>
            </w:r>
            <w:r>
              <w:rPr>
                <w:rFonts w:ascii="Times New Roman" w:hAnsi="Times New Roman"/>
                <w:color w:val="auto"/>
                <w:sz w:val="21"/>
                <w:szCs w:val="21"/>
                <w:highlight w:val="none"/>
              </w:rPr>
              <w:t>6kW</w:t>
            </w:r>
            <w:r>
              <w:rPr>
                <w:rFonts w:hint="eastAsia" w:ascii="Times New Roman" w:hAnsi="Times New Roman"/>
                <w:color w:val="auto"/>
                <w:sz w:val="21"/>
                <w:szCs w:val="21"/>
                <w:highlight w:val="none"/>
              </w:rPr>
              <w:t>，</w:t>
            </w:r>
            <w:r>
              <w:rPr>
                <w:rFonts w:ascii="Times New Roman" w:hAnsi="Times New Roman"/>
                <w:color w:val="auto"/>
                <w:sz w:val="21"/>
                <w:highlight w:val="none"/>
              </w:rPr>
              <w:t>功率4.2kW/380V</w:t>
            </w:r>
            <w:r>
              <w:rPr>
                <w:rFonts w:hint="eastAsia" w:ascii="Times New Roman" w:hAnsi="Times New Roman"/>
                <w:color w:val="auto"/>
                <w:sz w:val="21"/>
                <w:highlight w:val="none"/>
              </w:rPr>
              <w:t>，冷媒管长5m。</w:t>
            </w:r>
          </w:p>
        </w:tc>
        <w:tc>
          <w:tcPr>
            <w:tcW w:w="567" w:type="dxa"/>
            <w:vAlign w:val="center"/>
          </w:tcPr>
          <w:p w14:paraId="254DA4E6">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w:t>
            </w:r>
          </w:p>
        </w:tc>
        <w:tc>
          <w:tcPr>
            <w:tcW w:w="3260" w:type="dxa"/>
            <w:vAlign w:val="center"/>
          </w:tcPr>
          <w:p w14:paraId="2EBBD762">
            <w:pPr>
              <w:autoSpaceDE w:val="0"/>
              <w:autoSpaceDN w:val="0"/>
              <w:adjustRightInd w:val="0"/>
              <w:jc w:val="left"/>
              <w:rPr>
                <w:rFonts w:ascii="Times New Roman" w:hAnsi="Times New Roman"/>
                <w:color w:val="auto"/>
                <w:sz w:val="21"/>
                <w:highlight w:val="none"/>
              </w:rPr>
            </w:pPr>
          </w:p>
        </w:tc>
      </w:tr>
      <w:tr w14:paraId="1FFF5B9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1A2E09F">
            <w:pPr>
              <w:tabs>
                <w:tab w:val="left" w:pos="425"/>
              </w:tabs>
              <w:spacing w:line="240" w:lineRule="atLeast"/>
              <w:jc w:val="center"/>
              <w:rPr>
                <w:rFonts w:ascii="Times New Roman" w:hAnsi="Times New Roman"/>
                <w:color w:val="auto"/>
                <w:sz w:val="21"/>
                <w:highlight w:val="none"/>
              </w:rPr>
            </w:pPr>
          </w:p>
        </w:tc>
        <w:tc>
          <w:tcPr>
            <w:tcW w:w="1924" w:type="dxa"/>
            <w:vAlign w:val="center"/>
          </w:tcPr>
          <w:p w14:paraId="709008CD">
            <w:pPr>
              <w:tabs>
                <w:tab w:val="left" w:pos="425"/>
              </w:tabs>
              <w:spacing w:line="240" w:lineRule="atLeast"/>
              <w:rPr>
                <w:rFonts w:ascii="Times New Roman" w:hAnsi="Times New Roman"/>
                <w:color w:val="auto"/>
                <w:sz w:val="21"/>
                <w:highlight w:val="none"/>
              </w:rPr>
            </w:pPr>
            <w:r>
              <w:rPr>
                <w:rFonts w:hint="eastAsia" w:ascii="Times New Roman" w:hAnsi="Times New Roman"/>
                <w:b/>
                <w:color w:val="auto"/>
                <w:sz w:val="21"/>
                <w:szCs w:val="21"/>
                <w:highlight w:val="none"/>
              </w:rPr>
              <w:t>脱硝CEMS小室</w:t>
            </w:r>
          </w:p>
        </w:tc>
        <w:tc>
          <w:tcPr>
            <w:tcW w:w="3544" w:type="dxa"/>
            <w:vAlign w:val="center"/>
          </w:tcPr>
          <w:p w14:paraId="60AEA6E4">
            <w:pPr>
              <w:tabs>
                <w:tab w:val="left" w:pos="425"/>
              </w:tabs>
              <w:spacing w:line="240" w:lineRule="atLeast"/>
              <w:rPr>
                <w:rFonts w:ascii="Times New Roman" w:hAnsi="Times New Roman"/>
                <w:color w:val="auto"/>
                <w:sz w:val="21"/>
                <w:highlight w:val="none"/>
              </w:rPr>
            </w:pPr>
          </w:p>
        </w:tc>
        <w:tc>
          <w:tcPr>
            <w:tcW w:w="567" w:type="dxa"/>
            <w:vAlign w:val="center"/>
          </w:tcPr>
          <w:p w14:paraId="274573F0">
            <w:pPr>
              <w:tabs>
                <w:tab w:val="left" w:pos="425"/>
              </w:tabs>
              <w:spacing w:line="240" w:lineRule="atLeast"/>
              <w:jc w:val="center"/>
              <w:rPr>
                <w:rFonts w:ascii="Times New Roman" w:hAnsi="Times New Roman"/>
                <w:color w:val="auto"/>
                <w:sz w:val="21"/>
                <w:highlight w:val="none"/>
              </w:rPr>
            </w:pPr>
          </w:p>
        </w:tc>
        <w:tc>
          <w:tcPr>
            <w:tcW w:w="3260" w:type="dxa"/>
            <w:vAlign w:val="center"/>
          </w:tcPr>
          <w:p w14:paraId="2E7D8260">
            <w:pPr>
              <w:autoSpaceDE w:val="0"/>
              <w:autoSpaceDN w:val="0"/>
              <w:adjustRightInd w:val="0"/>
              <w:jc w:val="left"/>
              <w:rPr>
                <w:rFonts w:ascii="Times New Roman" w:hAnsi="Times New Roman"/>
                <w:color w:val="auto"/>
                <w:sz w:val="21"/>
                <w:highlight w:val="none"/>
              </w:rPr>
            </w:pPr>
          </w:p>
        </w:tc>
      </w:tr>
      <w:tr w14:paraId="51F5983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2698AF8">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54</w:t>
            </w:r>
          </w:p>
        </w:tc>
        <w:tc>
          <w:tcPr>
            <w:tcW w:w="1924" w:type="dxa"/>
            <w:vAlign w:val="center"/>
          </w:tcPr>
          <w:p w14:paraId="46052123">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4DD51BC6">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w:t>
            </w:r>
            <w:r>
              <w:rPr>
                <w:rFonts w:hint="eastAsia" w:ascii="Times New Roman" w:hAnsi="Times New Roman"/>
                <w:color w:val="auto"/>
                <w:sz w:val="21"/>
                <w:highlight w:val="none"/>
              </w:rPr>
              <w:t>72</w:t>
            </w:r>
            <w:r>
              <w:rPr>
                <w:rFonts w:ascii="Times New Roman" w:hAnsi="Times New Roman"/>
                <w:color w:val="auto"/>
                <w:sz w:val="21"/>
                <w:highlight w:val="none"/>
              </w:rPr>
              <w:t>LW制冷量</w:t>
            </w:r>
            <w:r>
              <w:rPr>
                <w:rFonts w:hint="eastAsia" w:ascii="Times New Roman" w:hAnsi="Times New Roman"/>
                <w:color w:val="auto"/>
                <w:sz w:val="21"/>
                <w:highlight w:val="none"/>
              </w:rPr>
              <w:t>7.2</w:t>
            </w:r>
            <w:r>
              <w:rPr>
                <w:rFonts w:ascii="Times New Roman" w:hAnsi="Times New Roman"/>
                <w:color w:val="auto"/>
                <w:sz w:val="21"/>
                <w:highlight w:val="none"/>
              </w:rPr>
              <w:t>kW，制热量7.5kW</w:t>
            </w:r>
            <w:r>
              <w:rPr>
                <w:rFonts w:hint="eastAsia" w:ascii="Times New Roman" w:hAnsi="Times New Roman"/>
                <w:color w:val="auto"/>
                <w:sz w:val="21"/>
                <w:highlight w:val="none"/>
              </w:rPr>
              <w:t>，电加热量</w:t>
            </w:r>
            <w:r>
              <w:rPr>
                <w:rFonts w:ascii="Times New Roman" w:hAnsi="Times New Roman"/>
                <w:color w:val="auto"/>
                <w:sz w:val="21"/>
                <w:highlight w:val="none"/>
              </w:rPr>
              <w:t>4</w:t>
            </w:r>
            <w:r>
              <w:rPr>
                <w:rFonts w:hint="eastAsia" w:ascii="Times New Roman" w:hAnsi="Times New Roman"/>
                <w:color w:val="auto"/>
                <w:sz w:val="21"/>
                <w:highlight w:val="none"/>
              </w:rPr>
              <w:t>.0</w:t>
            </w:r>
            <w:r>
              <w:rPr>
                <w:rFonts w:ascii="Times New Roman" w:hAnsi="Times New Roman"/>
                <w:color w:val="auto"/>
                <w:sz w:val="21"/>
                <w:highlight w:val="none"/>
              </w:rPr>
              <w:t>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：2.</w:t>
            </w:r>
            <w:r>
              <w:rPr>
                <w:rFonts w:ascii="Times New Roman" w:hAnsi="Times New Roman"/>
                <w:color w:val="auto"/>
                <w:sz w:val="21"/>
                <w:highlight w:val="none"/>
              </w:rPr>
              <w:t>7kW/220V，50Hz</w:t>
            </w:r>
            <w:r>
              <w:rPr>
                <w:rFonts w:hint="eastAsia" w:ascii="Times New Roman" w:hAnsi="Times New Roman"/>
                <w:color w:val="auto"/>
                <w:sz w:val="21"/>
                <w:highlight w:val="none"/>
              </w:rPr>
              <w:t>，冷媒管长5m。</w:t>
            </w:r>
          </w:p>
        </w:tc>
        <w:tc>
          <w:tcPr>
            <w:tcW w:w="567" w:type="dxa"/>
            <w:vAlign w:val="center"/>
          </w:tcPr>
          <w:p w14:paraId="03974F87">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4</w:t>
            </w:r>
          </w:p>
        </w:tc>
        <w:tc>
          <w:tcPr>
            <w:tcW w:w="3260" w:type="dxa"/>
            <w:vAlign w:val="center"/>
          </w:tcPr>
          <w:p w14:paraId="5ED2A44A">
            <w:pPr>
              <w:autoSpaceDE w:val="0"/>
              <w:autoSpaceDN w:val="0"/>
              <w:adjustRightInd w:val="0"/>
              <w:jc w:val="left"/>
              <w:rPr>
                <w:rFonts w:ascii="Times New Roman" w:hAnsi="Times New Roman"/>
                <w:color w:val="auto"/>
                <w:sz w:val="21"/>
                <w:highlight w:val="none"/>
              </w:rPr>
            </w:pPr>
            <w:r>
              <w:rPr>
                <w:rFonts w:hint="eastAsia" w:ascii="Times New Roman" w:hAnsi="Times New Roman"/>
                <w:bCs/>
                <w:color w:val="auto"/>
                <w:sz w:val="21"/>
                <w:szCs w:val="21"/>
                <w:highlight w:val="none"/>
              </w:rPr>
              <w:t>脱硝CEMS小室</w:t>
            </w:r>
          </w:p>
        </w:tc>
      </w:tr>
      <w:tr w14:paraId="09D3767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5DCDD41">
            <w:pPr>
              <w:tabs>
                <w:tab w:val="left" w:pos="425"/>
              </w:tabs>
              <w:spacing w:line="240" w:lineRule="atLeast"/>
              <w:jc w:val="center"/>
              <w:rPr>
                <w:rFonts w:ascii="Times New Roman" w:hAnsi="Times New Roman"/>
                <w:b/>
                <w:color w:val="auto"/>
                <w:sz w:val="21"/>
                <w:szCs w:val="21"/>
                <w:highlight w:val="none"/>
              </w:rPr>
            </w:pPr>
          </w:p>
        </w:tc>
        <w:tc>
          <w:tcPr>
            <w:tcW w:w="1924" w:type="dxa"/>
            <w:vAlign w:val="center"/>
          </w:tcPr>
          <w:p w14:paraId="1520E2B4">
            <w:pPr>
              <w:tabs>
                <w:tab w:val="left" w:pos="425"/>
              </w:tabs>
              <w:spacing w:line="240" w:lineRule="atLeast"/>
              <w:rPr>
                <w:rFonts w:ascii="Times New Roman" w:hAnsi="Times New Roman"/>
                <w:b/>
                <w:color w:val="auto"/>
                <w:sz w:val="21"/>
                <w:szCs w:val="21"/>
                <w:highlight w:val="none"/>
              </w:rPr>
            </w:pPr>
            <w:r>
              <w:rPr>
                <w:rFonts w:hint="eastAsia" w:ascii="Times New Roman" w:hAnsi="Times New Roman"/>
                <w:b/>
                <w:color w:val="auto"/>
                <w:sz w:val="21"/>
                <w:szCs w:val="21"/>
                <w:highlight w:val="none"/>
              </w:rPr>
              <w:t>灰场</w:t>
            </w:r>
          </w:p>
        </w:tc>
        <w:tc>
          <w:tcPr>
            <w:tcW w:w="3544" w:type="dxa"/>
            <w:vAlign w:val="center"/>
          </w:tcPr>
          <w:p w14:paraId="29A5CFEF">
            <w:pPr>
              <w:tabs>
                <w:tab w:val="left" w:pos="425"/>
              </w:tabs>
              <w:spacing w:line="240" w:lineRule="atLeast"/>
              <w:rPr>
                <w:rFonts w:ascii="Times New Roman" w:hAnsi="Times New Roman"/>
                <w:color w:val="auto"/>
                <w:sz w:val="21"/>
                <w:highlight w:val="none"/>
              </w:rPr>
            </w:pPr>
          </w:p>
        </w:tc>
        <w:tc>
          <w:tcPr>
            <w:tcW w:w="567" w:type="dxa"/>
            <w:vAlign w:val="center"/>
          </w:tcPr>
          <w:p w14:paraId="5926D4AC">
            <w:pPr>
              <w:tabs>
                <w:tab w:val="left" w:pos="425"/>
              </w:tabs>
              <w:spacing w:line="240" w:lineRule="atLeast"/>
              <w:jc w:val="center"/>
              <w:rPr>
                <w:rFonts w:ascii="Times New Roman" w:hAnsi="Times New Roman"/>
                <w:color w:val="auto"/>
                <w:sz w:val="21"/>
                <w:highlight w:val="none"/>
              </w:rPr>
            </w:pPr>
          </w:p>
        </w:tc>
        <w:tc>
          <w:tcPr>
            <w:tcW w:w="3260" w:type="dxa"/>
            <w:vAlign w:val="center"/>
          </w:tcPr>
          <w:p w14:paraId="41B9A3F3">
            <w:pPr>
              <w:autoSpaceDE w:val="0"/>
              <w:autoSpaceDN w:val="0"/>
              <w:adjustRightInd w:val="0"/>
              <w:jc w:val="left"/>
              <w:rPr>
                <w:rFonts w:ascii="Times New Roman" w:hAnsi="Times New Roman"/>
                <w:color w:val="auto"/>
                <w:sz w:val="21"/>
                <w:highlight w:val="none"/>
              </w:rPr>
            </w:pPr>
          </w:p>
        </w:tc>
      </w:tr>
      <w:tr w14:paraId="619EB86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074C797">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55</w:t>
            </w:r>
          </w:p>
        </w:tc>
        <w:tc>
          <w:tcPr>
            <w:tcW w:w="1924" w:type="dxa"/>
            <w:vAlign w:val="center"/>
          </w:tcPr>
          <w:p w14:paraId="6B19B835">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54BCA69D">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热泵型，KFR-50LW制冷量5kW，制热量5.6kW，</w:t>
            </w:r>
            <w:r>
              <w:rPr>
                <w:rFonts w:hint="eastAsia" w:ascii="Times New Roman" w:hAnsi="Times New Roman"/>
                <w:color w:val="auto"/>
                <w:sz w:val="21"/>
                <w:highlight w:val="none"/>
              </w:rPr>
              <w:t>电加热：</w:t>
            </w:r>
            <w:r>
              <w:rPr>
                <w:rFonts w:ascii="Times New Roman" w:hAnsi="Times New Roman"/>
                <w:color w:val="auto"/>
                <w:sz w:val="21"/>
                <w:highlight w:val="none"/>
              </w:rPr>
              <w:t>3.0kW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w:t>
            </w:r>
            <w:r>
              <w:rPr>
                <w:rFonts w:ascii="Times New Roman" w:hAnsi="Times New Roman"/>
                <w:color w:val="auto"/>
                <w:sz w:val="21"/>
                <w:highlight w:val="none"/>
              </w:rPr>
              <w:t>2.0kW/220V，50Hz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6450BB76">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w:t>
            </w:r>
          </w:p>
        </w:tc>
        <w:tc>
          <w:tcPr>
            <w:tcW w:w="3260" w:type="dxa"/>
            <w:vAlign w:val="center"/>
          </w:tcPr>
          <w:p w14:paraId="08348353">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灰场配电间</w:t>
            </w:r>
          </w:p>
        </w:tc>
      </w:tr>
      <w:tr w14:paraId="012C8D5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114480B">
            <w:pPr>
              <w:tabs>
                <w:tab w:val="left" w:pos="425"/>
              </w:tabs>
              <w:spacing w:line="240" w:lineRule="atLeast"/>
              <w:jc w:val="center"/>
              <w:rPr>
                <w:rFonts w:ascii="Times New Roman" w:hAnsi="Times New Roman"/>
                <w:color w:val="auto"/>
                <w:sz w:val="21"/>
                <w:highlight w:val="none"/>
              </w:rPr>
            </w:pPr>
          </w:p>
        </w:tc>
        <w:tc>
          <w:tcPr>
            <w:tcW w:w="1924" w:type="dxa"/>
            <w:vAlign w:val="center"/>
          </w:tcPr>
          <w:p w14:paraId="221C8991">
            <w:pPr>
              <w:tabs>
                <w:tab w:val="left" w:pos="425"/>
              </w:tabs>
              <w:spacing w:line="240" w:lineRule="atLeast"/>
              <w:rPr>
                <w:rFonts w:ascii="Times New Roman" w:hAnsi="Times New Roman"/>
                <w:color w:val="auto"/>
                <w:sz w:val="21"/>
                <w:highlight w:val="none"/>
              </w:rPr>
            </w:pPr>
            <w:r>
              <w:rPr>
                <w:rFonts w:hint="eastAsia" w:ascii="Times New Roman" w:hAnsi="Times New Roman"/>
                <w:b/>
                <w:color w:val="auto"/>
                <w:sz w:val="21"/>
                <w:szCs w:val="21"/>
                <w:highlight w:val="none"/>
              </w:rPr>
              <w:t>汽车卸煤沟</w:t>
            </w:r>
          </w:p>
        </w:tc>
        <w:tc>
          <w:tcPr>
            <w:tcW w:w="3544" w:type="dxa"/>
            <w:vAlign w:val="center"/>
          </w:tcPr>
          <w:p w14:paraId="3BD642AA">
            <w:pPr>
              <w:tabs>
                <w:tab w:val="left" w:pos="425"/>
              </w:tabs>
              <w:spacing w:line="240" w:lineRule="atLeast"/>
              <w:rPr>
                <w:rFonts w:ascii="Times New Roman" w:hAnsi="Times New Roman"/>
                <w:color w:val="auto"/>
                <w:sz w:val="21"/>
                <w:highlight w:val="none"/>
              </w:rPr>
            </w:pPr>
          </w:p>
        </w:tc>
        <w:tc>
          <w:tcPr>
            <w:tcW w:w="567" w:type="dxa"/>
            <w:vAlign w:val="center"/>
          </w:tcPr>
          <w:p w14:paraId="25C83612">
            <w:pPr>
              <w:tabs>
                <w:tab w:val="left" w:pos="425"/>
              </w:tabs>
              <w:spacing w:line="240" w:lineRule="atLeast"/>
              <w:jc w:val="center"/>
              <w:rPr>
                <w:rFonts w:ascii="Times New Roman" w:hAnsi="Times New Roman"/>
                <w:color w:val="auto"/>
                <w:sz w:val="21"/>
                <w:highlight w:val="none"/>
              </w:rPr>
            </w:pPr>
          </w:p>
        </w:tc>
        <w:tc>
          <w:tcPr>
            <w:tcW w:w="3260" w:type="dxa"/>
            <w:vAlign w:val="center"/>
          </w:tcPr>
          <w:p w14:paraId="0CCF20DE">
            <w:pPr>
              <w:autoSpaceDE w:val="0"/>
              <w:autoSpaceDN w:val="0"/>
              <w:adjustRightInd w:val="0"/>
              <w:jc w:val="left"/>
              <w:rPr>
                <w:rFonts w:ascii="Times New Roman" w:hAnsi="Times New Roman"/>
                <w:color w:val="auto"/>
                <w:sz w:val="21"/>
                <w:highlight w:val="none"/>
              </w:rPr>
            </w:pPr>
          </w:p>
        </w:tc>
      </w:tr>
      <w:tr w14:paraId="54DAAF4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536E7EC">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56</w:t>
            </w:r>
          </w:p>
        </w:tc>
        <w:tc>
          <w:tcPr>
            <w:tcW w:w="1924" w:type="dxa"/>
            <w:vAlign w:val="center"/>
          </w:tcPr>
          <w:p w14:paraId="466C0DBF">
            <w:pPr>
              <w:tabs>
                <w:tab w:val="left" w:pos="425"/>
              </w:tabs>
              <w:spacing w:line="240" w:lineRule="atLeast"/>
              <w:jc w:val="center"/>
              <w:rPr>
                <w:rFonts w:ascii="Times New Roman" w:hAnsi="Times New Roman"/>
                <w:color w:val="auto"/>
                <w:sz w:val="21"/>
                <w:highlight w:val="none"/>
              </w:rPr>
            </w:pPr>
            <w:r>
              <w:rPr>
                <w:rFonts w:ascii="Times New Roman" w:hAnsi="Times New Roman"/>
                <w:color w:val="auto"/>
                <w:sz w:val="21"/>
                <w:highlight w:val="none"/>
              </w:rPr>
              <w:t>立柜式分体空调</w:t>
            </w:r>
          </w:p>
        </w:tc>
        <w:tc>
          <w:tcPr>
            <w:tcW w:w="3544" w:type="dxa"/>
            <w:vAlign w:val="center"/>
          </w:tcPr>
          <w:p w14:paraId="3A582287">
            <w:pPr>
              <w:tabs>
                <w:tab w:val="left" w:pos="425"/>
              </w:tabs>
              <w:spacing w:line="240" w:lineRule="atLeast"/>
              <w:rPr>
                <w:rFonts w:ascii="Times New Roman" w:hAnsi="Times New Roman"/>
                <w:color w:val="auto"/>
                <w:sz w:val="21"/>
                <w:highlight w:val="none"/>
              </w:rPr>
            </w:pPr>
            <w:r>
              <w:rPr>
                <w:rFonts w:ascii="Times New Roman" w:hAnsi="Times New Roman"/>
                <w:color w:val="auto"/>
                <w:sz w:val="21"/>
                <w:highlight w:val="none"/>
              </w:rPr>
              <w:t>热泵型，KFR-50LW制冷量5kW，制热量5.6kW，</w:t>
            </w:r>
            <w:r>
              <w:rPr>
                <w:rFonts w:hint="eastAsia" w:ascii="Times New Roman" w:hAnsi="Times New Roman"/>
                <w:color w:val="auto"/>
                <w:sz w:val="21"/>
                <w:highlight w:val="none"/>
              </w:rPr>
              <w:t>电加热：</w:t>
            </w:r>
            <w:r>
              <w:rPr>
                <w:rFonts w:ascii="Times New Roman" w:hAnsi="Times New Roman"/>
                <w:color w:val="auto"/>
                <w:sz w:val="21"/>
                <w:highlight w:val="none"/>
              </w:rPr>
              <w:t>3.0kW</w:t>
            </w:r>
            <w:r>
              <w:rPr>
                <w:rFonts w:hint="eastAsia" w:ascii="Times New Roman" w:hAnsi="Times New Roman"/>
                <w:color w:val="auto"/>
                <w:sz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w:t>
            </w:r>
            <w:r>
              <w:rPr>
                <w:rFonts w:ascii="Times New Roman" w:hAnsi="Times New Roman"/>
                <w:color w:val="auto"/>
                <w:sz w:val="21"/>
                <w:highlight w:val="none"/>
              </w:rPr>
              <w:t>2.0kW/220V，50Hz</w:t>
            </w:r>
            <w:r>
              <w:rPr>
                <w:rFonts w:hint="eastAsia" w:ascii="Times New Roman" w:hAnsi="Times New Roman"/>
                <w:color w:val="auto"/>
                <w:sz w:val="21"/>
                <w:highlight w:val="none"/>
              </w:rPr>
              <w:t>；</w:t>
            </w:r>
            <w:r>
              <w:rPr>
                <w:rFonts w:ascii="Times New Roman" w:hAnsi="Times New Roman"/>
                <w:color w:val="auto"/>
                <w:sz w:val="21"/>
                <w:highlight w:val="none"/>
              </w:rPr>
              <w:t>冷媒管长5m</w:t>
            </w:r>
          </w:p>
        </w:tc>
        <w:tc>
          <w:tcPr>
            <w:tcW w:w="567" w:type="dxa"/>
            <w:vAlign w:val="center"/>
          </w:tcPr>
          <w:p w14:paraId="623177CC">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w:t>
            </w:r>
          </w:p>
        </w:tc>
        <w:tc>
          <w:tcPr>
            <w:tcW w:w="3260" w:type="dxa"/>
            <w:vAlign w:val="center"/>
          </w:tcPr>
          <w:p w14:paraId="1ECDB663">
            <w:pPr>
              <w:autoSpaceDE w:val="0"/>
              <w:autoSpaceDN w:val="0"/>
              <w:adjustRightInd w:val="0"/>
              <w:jc w:val="left"/>
              <w:rPr>
                <w:rFonts w:ascii="Times New Roman" w:hAnsi="Times New Roman"/>
                <w:color w:val="auto"/>
                <w:sz w:val="21"/>
                <w:highlight w:val="none"/>
              </w:rPr>
            </w:pPr>
            <w:r>
              <w:rPr>
                <w:rFonts w:hint="eastAsia" w:ascii="Times New Roman" w:hAnsi="Times New Roman"/>
                <w:color w:val="auto"/>
                <w:sz w:val="21"/>
                <w:highlight w:val="none"/>
              </w:rPr>
              <w:t>I/O室</w:t>
            </w:r>
            <w:r>
              <w:rPr>
                <w:rFonts w:ascii="Times New Roman" w:hAnsi="Times New Roman"/>
                <w:color w:val="auto"/>
                <w:sz w:val="21"/>
                <w:highlight w:val="none"/>
              </w:rPr>
              <w:t>，</w:t>
            </w:r>
            <w:r>
              <w:rPr>
                <w:rFonts w:hint="eastAsia" w:ascii="Times New Roman" w:hAnsi="Times New Roman"/>
                <w:color w:val="auto"/>
                <w:sz w:val="21"/>
                <w:highlight w:val="none"/>
              </w:rPr>
              <w:t>MCC室</w:t>
            </w:r>
          </w:p>
        </w:tc>
      </w:tr>
      <w:tr w14:paraId="2271028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4843E24">
            <w:pPr>
              <w:tabs>
                <w:tab w:val="left" w:pos="425"/>
              </w:tabs>
              <w:spacing w:line="240" w:lineRule="atLeast"/>
              <w:jc w:val="center"/>
              <w:rPr>
                <w:rFonts w:ascii="Times New Roman" w:hAnsi="Times New Roman"/>
                <w:color w:val="auto"/>
                <w:sz w:val="21"/>
                <w:highlight w:val="none"/>
              </w:rPr>
            </w:pPr>
          </w:p>
        </w:tc>
        <w:tc>
          <w:tcPr>
            <w:tcW w:w="1924" w:type="dxa"/>
            <w:vAlign w:val="center"/>
          </w:tcPr>
          <w:p w14:paraId="4050E01E">
            <w:pPr>
              <w:tabs>
                <w:tab w:val="left" w:pos="425"/>
              </w:tabs>
              <w:spacing w:line="240" w:lineRule="atLeast"/>
              <w:jc w:val="center"/>
              <w:rPr>
                <w:rFonts w:ascii="Times New Roman" w:hAnsi="Times New Roman"/>
                <w:color w:val="auto"/>
                <w:sz w:val="21"/>
                <w:highlight w:val="none"/>
              </w:rPr>
            </w:pPr>
          </w:p>
        </w:tc>
        <w:tc>
          <w:tcPr>
            <w:tcW w:w="3544" w:type="dxa"/>
            <w:vAlign w:val="center"/>
          </w:tcPr>
          <w:p w14:paraId="79B2AE18">
            <w:pPr>
              <w:tabs>
                <w:tab w:val="left" w:pos="425"/>
              </w:tabs>
              <w:spacing w:line="240" w:lineRule="atLeast"/>
              <w:jc w:val="right"/>
              <w:rPr>
                <w:rFonts w:ascii="Times New Roman" w:hAnsi="Times New Roman"/>
                <w:color w:val="auto"/>
                <w:sz w:val="21"/>
                <w:highlight w:val="none"/>
              </w:rPr>
            </w:pPr>
            <w:r>
              <w:rPr>
                <w:rFonts w:hint="eastAsia" w:ascii="Times New Roman" w:hAnsi="Times New Roman"/>
                <w:color w:val="auto"/>
                <w:sz w:val="21"/>
                <w:highlight w:val="none"/>
              </w:rPr>
              <w:t>合计</w:t>
            </w:r>
          </w:p>
        </w:tc>
        <w:tc>
          <w:tcPr>
            <w:tcW w:w="567" w:type="dxa"/>
            <w:vAlign w:val="center"/>
          </w:tcPr>
          <w:p w14:paraId="56CDCEB2">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182</w:t>
            </w:r>
          </w:p>
        </w:tc>
        <w:tc>
          <w:tcPr>
            <w:tcW w:w="3260" w:type="dxa"/>
            <w:vAlign w:val="center"/>
          </w:tcPr>
          <w:p w14:paraId="307F65CC">
            <w:pPr>
              <w:autoSpaceDE w:val="0"/>
              <w:autoSpaceDN w:val="0"/>
              <w:adjustRightInd w:val="0"/>
              <w:jc w:val="left"/>
              <w:rPr>
                <w:rFonts w:ascii="Times New Roman" w:hAnsi="Times New Roman"/>
                <w:color w:val="auto"/>
                <w:sz w:val="21"/>
                <w:highlight w:val="none"/>
              </w:rPr>
            </w:pPr>
          </w:p>
        </w:tc>
      </w:tr>
    </w:tbl>
    <w:p w14:paraId="6479B599">
      <w:pPr>
        <w:pStyle w:val="7"/>
        <w:spacing w:before="0" w:after="0"/>
        <w:rPr>
          <w:rFonts w:ascii="Times New Roman"/>
          <w:color w:val="auto"/>
          <w:sz w:val="24"/>
          <w:highlight w:val="none"/>
        </w:rPr>
      </w:pPr>
      <w:r>
        <w:rPr>
          <w:rFonts w:ascii="Times New Roman"/>
          <w:color w:val="auto"/>
          <w:sz w:val="24"/>
          <w:highlight w:val="none"/>
        </w:rPr>
        <w:t>4.</w:t>
      </w:r>
      <w:r>
        <w:rPr>
          <w:rFonts w:hint="eastAsia" w:ascii="Times New Roman"/>
          <w:color w:val="auto"/>
          <w:sz w:val="24"/>
          <w:highlight w:val="none"/>
        </w:rPr>
        <w:t>3</w:t>
      </w:r>
      <w:r>
        <w:rPr>
          <w:rFonts w:ascii="Times New Roman"/>
          <w:color w:val="auto"/>
          <w:sz w:val="24"/>
          <w:highlight w:val="none"/>
        </w:rPr>
        <w:t xml:space="preserve"> </w:t>
      </w:r>
      <w:r>
        <w:rPr>
          <w:rFonts w:hint="eastAsia" w:ascii="Times New Roman"/>
          <w:color w:val="auto"/>
          <w:sz w:val="24"/>
          <w:highlight w:val="none"/>
        </w:rPr>
        <w:t>恒温恒湿</w:t>
      </w:r>
      <w:r>
        <w:rPr>
          <w:rFonts w:ascii="Times New Roman"/>
          <w:color w:val="auto"/>
          <w:sz w:val="24"/>
          <w:highlight w:val="none"/>
        </w:rPr>
        <w:t>空调</w:t>
      </w:r>
    </w:p>
    <w:tbl>
      <w:tblPr>
        <w:tblStyle w:val="54"/>
        <w:tblW w:w="9356"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70"/>
        <w:gridCol w:w="1820"/>
        <w:gridCol w:w="4199"/>
        <w:gridCol w:w="916"/>
        <w:gridCol w:w="1651"/>
      </w:tblGrid>
      <w:tr w14:paraId="790BF85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005" w:hRule="atLeast"/>
          <w:tblHeader/>
          <w:jc w:val="center"/>
        </w:trPr>
        <w:tc>
          <w:tcPr>
            <w:tcW w:w="770" w:type="dxa"/>
            <w:vAlign w:val="center"/>
          </w:tcPr>
          <w:p w14:paraId="2C38AB44">
            <w:pPr>
              <w:tabs>
                <w:tab w:val="left" w:pos="360"/>
                <w:tab w:val="left" w:pos="425"/>
              </w:tabs>
              <w:spacing w:line="240" w:lineRule="atLeast"/>
              <w:jc w:val="center"/>
              <w:rPr>
                <w:rFonts w:ascii="Times New Roman" w:hAnsi="Times New Roman"/>
                <w:color w:val="auto"/>
                <w:highlight w:val="none"/>
              </w:rPr>
            </w:pPr>
            <w:r>
              <w:rPr>
                <w:rFonts w:ascii="Times New Roman" w:hAnsi="Times New Roman"/>
                <w:color w:val="auto"/>
                <w:highlight w:val="none"/>
              </w:rPr>
              <w:t>序号</w:t>
            </w:r>
          </w:p>
        </w:tc>
        <w:tc>
          <w:tcPr>
            <w:tcW w:w="1820" w:type="dxa"/>
            <w:vAlign w:val="center"/>
          </w:tcPr>
          <w:p w14:paraId="150F0CC6">
            <w:pPr>
              <w:pStyle w:val="205"/>
              <w:tabs>
                <w:tab w:val="left" w:pos="360"/>
                <w:tab w:val="left" w:pos="425"/>
              </w:tabs>
              <w:adjustRightInd/>
              <w:spacing w:line="240" w:lineRule="atLeast"/>
              <w:jc w:val="center"/>
              <w:rPr>
                <w:rFonts w:ascii="Times New Roman"/>
                <w:color w:val="auto"/>
                <w:kern w:val="2"/>
                <w:highlight w:val="none"/>
              </w:rPr>
            </w:pPr>
            <w:r>
              <w:rPr>
                <w:rFonts w:ascii="Times New Roman"/>
                <w:color w:val="auto"/>
                <w:kern w:val="2"/>
                <w:highlight w:val="none"/>
              </w:rPr>
              <w:t>设备名称</w:t>
            </w:r>
          </w:p>
        </w:tc>
        <w:tc>
          <w:tcPr>
            <w:tcW w:w="4199" w:type="dxa"/>
            <w:vAlign w:val="center"/>
          </w:tcPr>
          <w:p w14:paraId="7D69BCD3">
            <w:pPr>
              <w:tabs>
                <w:tab w:val="left" w:pos="425"/>
              </w:tabs>
              <w:spacing w:line="240" w:lineRule="atLeast"/>
              <w:jc w:val="center"/>
              <w:rPr>
                <w:rFonts w:ascii="Times New Roman" w:hAnsi="Times New Roman"/>
                <w:color w:val="auto"/>
                <w:highlight w:val="none"/>
              </w:rPr>
            </w:pPr>
            <w:r>
              <w:rPr>
                <w:rFonts w:ascii="Times New Roman" w:hAnsi="Times New Roman"/>
                <w:color w:val="auto"/>
                <w:highlight w:val="none"/>
              </w:rPr>
              <w:t>设备规范</w:t>
            </w:r>
          </w:p>
        </w:tc>
        <w:tc>
          <w:tcPr>
            <w:tcW w:w="916" w:type="dxa"/>
            <w:vAlign w:val="center"/>
          </w:tcPr>
          <w:p w14:paraId="5C7DF3FF">
            <w:pPr>
              <w:tabs>
                <w:tab w:val="left" w:pos="360"/>
                <w:tab w:val="left" w:pos="425"/>
              </w:tabs>
              <w:spacing w:line="240" w:lineRule="atLeast"/>
              <w:jc w:val="center"/>
              <w:rPr>
                <w:rFonts w:ascii="Times New Roman" w:hAnsi="Times New Roman"/>
                <w:color w:val="auto"/>
                <w:highlight w:val="none"/>
              </w:rPr>
            </w:pPr>
            <w:r>
              <w:rPr>
                <w:rFonts w:ascii="Times New Roman" w:hAnsi="Times New Roman"/>
                <w:color w:val="auto"/>
                <w:highlight w:val="none"/>
              </w:rPr>
              <w:t>台数</w:t>
            </w:r>
          </w:p>
        </w:tc>
        <w:tc>
          <w:tcPr>
            <w:tcW w:w="1651" w:type="dxa"/>
            <w:vAlign w:val="center"/>
          </w:tcPr>
          <w:p w14:paraId="67065587">
            <w:pPr>
              <w:pStyle w:val="205"/>
              <w:tabs>
                <w:tab w:val="left" w:pos="360"/>
                <w:tab w:val="left" w:pos="425"/>
              </w:tabs>
              <w:adjustRightInd/>
              <w:spacing w:line="240" w:lineRule="atLeast"/>
              <w:jc w:val="center"/>
              <w:rPr>
                <w:rFonts w:ascii="Times New Roman"/>
                <w:color w:val="auto"/>
                <w:kern w:val="2"/>
                <w:highlight w:val="none"/>
              </w:rPr>
            </w:pPr>
            <w:r>
              <w:rPr>
                <w:rFonts w:ascii="Times New Roman"/>
                <w:color w:val="auto"/>
                <w:kern w:val="2"/>
                <w:highlight w:val="none"/>
              </w:rPr>
              <w:t>布置位置</w:t>
            </w:r>
          </w:p>
        </w:tc>
      </w:tr>
      <w:tr w14:paraId="707D47C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770" w:type="dxa"/>
            <w:vAlign w:val="center"/>
          </w:tcPr>
          <w:p w14:paraId="5B438C81">
            <w:pPr>
              <w:tabs>
                <w:tab w:val="left" w:pos="425"/>
              </w:tabs>
              <w:spacing w:line="240" w:lineRule="atLeast"/>
              <w:jc w:val="center"/>
              <w:rPr>
                <w:rFonts w:ascii="Times New Roman" w:hAnsi="Times New Roman"/>
                <w:color w:val="auto"/>
                <w:highlight w:val="none"/>
              </w:rPr>
            </w:pPr>
          </w:p>
        </w:tc>
        <w:tc>
          <w:tcPr>
            <w:tcW w:w="1820" w:type="dxa"/>
            <w:vAlign w:val="center"/>
          </w:tcPr>
          <w:p w14:paraId="49721BC9">
            <w:pPr>
              <w:tabs>
                <w:tab w:val="left" w:pos="425"/>
              </w:tabs>
              <w:spacing w:line="240" w:lineRule="atLeast"/>
              <w:rPr>
                <w:rFonts w:ascii="Times New Roman" w:hAnsi="Times New Roman"/>
                <w:b/>
                <w:color w:val="auto"/>
                <w:highlight w:val="none"/>
              </w:rPr>
            </w:pPr>
            <w:r>
              <w:rPr>
                <w:rFonts w:hint="eastAsia" w:ascii="Times New Roman" w:hAnsi="Times New Roman"/>
                <w:b/>
                <w:color w:val="auto"/>
                <w:sz w:val="21"/>
                <w:szCs w:val="21"/>
                <w:highlight w:val="none"/>
              </w:rPr>
              <w:t>材料库</w:t>
            </w:r>
          </w:p>
        </w:tc>
        <w:tc>
          <w:tcPr>
            <w:tcW w:w="4199" w:type="dxa"/>
            <w:vAlign w:val="center"/>
          </w:tcPr>
          <w:p w14:paraId="39A0CF94">
            <w:pPr>
              <w:tabs>
                <w:tab w:val="left" w:pos="425"/>
              </w:tabs>
              <w:spacing w:line="240" w:lineRule="atLeast"/>
              <w:rPr>
                <w:rFonts w:ascii="Times New Roman" w:hAnsi="Times New Roman"/>
                <w:color w:val="auto"/>
                <w:highlight w:val="none"/>
              </w:rPr>
            </w:pPr>
          </w:p>
        </w:tc>
        <w:tc>
          <w:tcPr>
            <w:tcW w:w="916" w:type="dxa"/>
            <w:vAlign w:val="center"/>
          </w:tcPr>
          <w:p w14:paraId="69482745">
            <w:pPr>
              <w:tabs>
                <w:tab w:val="left" w:pos="425"/>
              </w:tabs>
              <w:spacing w:line="240" w:lineRule="atLeast"/>
              <w:jc w:val="center"/>
              <w:rPr>
                <w:rFonts w:ascii="Times New Roman" w:hAnsi="Times New Roman"/>
                <w:color w:val="auto"/>
                <w:highlight w:val="none"/>
              </w:rPr>
            </w:pPr>
          </w:p>
        </w:tc>
        <w:tc>
          <w:tcPr>
            <w:tcW w:w="1651" w:type="dxa"/>
            <w:vAlign w:val="center"/>
          </w:tcPr>
          <w:p w14:paraId="10177F5A">
            <w:pPr>
              <w:tabs>
                <w:tab w:val="left" w:pos="425"/>
              </w:tabs>
              <w:spacing w:line="240" w:lineRule="atLeast"/>
              <w:rPr>
                <w:rFonts w:ascii="Times New Roman" w:hAnsi="Times New Roman"/>
                <w:color w:val="auto"/>
                <w:highlight w:val="none"/>
              </w:rPr>
            </w:pPr>
          </w:p>
        </w:tc>
      </w:tr>
      <w:tr w14:paraId="3A6F7E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770" w:type="dxa"/>
            <w:vAlign w:val="center"/>
          </w:tcPr>
          <w:p w14:paraId="1137A451">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1</w:t>
            </w:r>
          </w:p>
        </w:tc>
        <w:tc>
          <w:tcPr>
            <w:tcW w:w="1820" w:type="dxa"/>
            <w:vAlign w:val="center"/>
          </w:tcPr>
          <w:p w14:paraId="1EA77731">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精密恒温恒湿型空调</w:t>
            </w:r>
          </w:p>
        </w:tc>
        <w:tc>
          <w:tcPr>
            <w:tcW w:w="4199" w:type="dxa"/>
            <w:vAlign w:val="center"/>
          </w:tcPr>
          <w:p w14:paraId="19945C62">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制</w:t>
            </w:r>
            <w:r>
              <w:rPr>
                <w:rFonts w:ascii="Times New Roman" w:hAnsi="Times New Roman"/>
                <w:color w:val="auto"/>
                <w:sz w:val="21"/>
                <w:highlight w:val="none"/>
              </w:rPr>
              <w:t>冷量：</w:t>
            </w:r>
            <w:r>
              <w:rPr>
                <w:rFonts w:hint="eastAsia" w:ascii="Times New Roman" w:hAnsi="Times New Roman"/>
                <w:color w:val="auto"/>
                <w:sz w:val="21"/>
                <w:highlight w:val="none"/>
              </w:rPr>
              <w:t>13</w:t>
            </w:r>
            <w:r>
              <w:rPr>
                <w:rFonts w:ascii="Times New Roman" w:hAnsi="Times New Roman"/>
                <w:color w:val="auto"/>
                <w:sz w:val="21"/>
                <w:highlight w:val="none"/>
              </w:rPr>
              <w:t>kW，</w:t>
            </w:r>
            <w:r>
              <w:rPr>
                <w:rFonts w:hint="eastAsia" w:ascii="Times New Roman" w:hAnsi="Times New Roman"/>
                <w:color w:val="auto"/>
                <w:sz w:val="21"/>
                <w:highlight w:val="none"/>
              </w:rPr>
              <w:t>电加热量：9.0kW，风量：2800</w:t>
            </w:r>
            <w:r>
              <w:rPr>
                <w:rFonts w:ascii="Times New Roman" w:hAnsi="Times New Roman"/>
                <w:color w:val="auto"/>
                <w:sz w:val="21"/>
                <w:szCs w:val="21"/>
                <w:highlight w:val="none"/>
              </w:rPr>
              <w:t xml:space="preserve"> m</w:t>
            </w:r>
            <w:r>
              <w:rPr>
                <w:rFonts w:ascii="Times New Roman" w:hAnsi="Times New Roman"/>
                <w:color w:val="auto"/>
                <w:sz w:val="21"/>
                <w:szCs w:val="21"/>
                <w:highlight w:val="none"/>
                <w:vertAlign w:val="superscript"/>
              </w:rPr>
              <w:t>3</w:t>
            </w:r>
            <w:r>
              <w:rPr>
                <w:rFonts w:ascii="Times New Roman" w:hAnsi="Times New Roman"/>
                <w:color w:val="auto"/>
                <w:sz w:val="21"/>
                <w:szCs w:val="21"/>
                <w:highlight w:val="none"/>
              </w:rPr>
              <w:t>/h</w:t>
            </w:r>
            <w:r>
              <w:rPr>
                <w:rFonts w:hint="eastAsia" w:ascii="Times New Roman" w:hAnsi="Times New Roman"/>
                <w:color w:val="auto"/>
                <w:sz w:val="21"/>
                <w:szCs w:val="21"/>
                <w:highlight w:val="none"/>
              </w:rPr>
              <w:t>，</w:t>
            </w:r>
            <w:r>
              <w:rPr>
                <w:rFonts w:ascii="Times New Roman" w:hAnsi="Times New Roman"/>
                <w:color w:val="auto"/>
                <w:sz w:val="21"/>
                <w:highlight w:val="none"/>
              </w:rPr>
              <w:t>功率：</w:t>
            </w:r>
            <w:r>
              <w:rPr>
                <w:rFonts w:hint="eastAsia" w:ascii="Times New Roman" w:hAnsi="Times New Roman"/>
                <w:color w:val="auto"/>
                <w:sz w:val="21"/>
                <w:highlight w:val="none"/>
              </w:rPr>
              <w:t>4.9</w:t>
            </w:r>
            <w:r>
              <w:rPr>
                <w:rFonts w:ascii="Times New Roman" w:hAnsi="Times New Roman"/>
                <w:color w:val="auto"/>
                <w:sz w:val="21"/>
                <w:highlight w:val="none"/>
              </w:rPr>
              <w:t>kW，电源：380V，50Hz，每台冷媒管长度约5m，</w:t>
            </w:r>
            <w:r>
              <w:rPr>
                <w:rFonts w:hint="eastAsia" w:ascii="Times New Roman" w:hAnsi="Times New Roman"/>
                <w:color w:val="auto"/>
                <w:sz w:val="21"/>
                <w:highlight w:val="none"/>
              </w:rPr>
              <w:t>单台</w:t>
            </w:r>
            <w:r>
              <w:rPr>
                <w:rFonts w:ascii="Times New Roman" w:hAnsi="Times New Roman"/>
                <w:color w:val="auto"/>
                <w:sz w:val="21"/>
                <w:highlight w:val="none"/>
              </w:rPr>
              <w:t>空调外机基础：</w:t>
            </w:r>
            <w:r>
              <w:rPr>
                <w:rFonts w:hint="eastAsia" w:ascii="Times New Roman" w:hAnsi="Times New Roman"/>
                <w:color w:val="auto"/>
                <w:sz w:val="21"/>
                <w:highlight w:val="none"/>
              </w:rPr>
              <w:t>15</w:t>
            </w:r>
            <w:r>
              <w:rPr>
                <w:rFonts w:ascii="Times New Roman" w:hAnsi="Times New Roman"/>
                <w:color w:val="auto"/>
                <w:sz w:val="21"/>
                <w:highlight w:val="none"/>
              </w:rPr>
              <w:t>00×</w:t>
            </w:r>
            <w:r>
              <w:rPr>
                <w:rFonts w:hint="eastAsia" w:ascii="Times New Roman" w:hAnsi="Times New Roman"/>
                <w:color w:val="auto"/>
                <w:sz w:val="21"/>
                <w:highlight w:val="none"/>
              </w:rPr>
              <w:t>90</w:t>
            </w:r>
            <w:r>
              <w:rPr>
                <w:rFonts w:ascii="Times New Roman" w:hAnsi="Times New Roman"/>
                <w:color w:val="auto"/>
                <w:sz w:val="21"/>
                <w:highlight w:val="none"/>
              </w:rPr>
              <w:t>00×300(H)</w:t>
            </w:r>
          </w:p>
        </w:tc>
        <w:tc>
          <w:tcPr>
            <w:tcW w:w="916" w:type="dxa"/>
            <w:vAlign w:val="center"/>
          </w:tcPr>
          <w:p w14:paraId="6BA8DD50">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w:t>
            </w:r>
          </w:p>
        </w:tc>
        <w:tc>
          <w:tcPr>
            <w:tcW w:w="1651" w:type="dxa"/>
            <w:vAlign w:val="center"/>
          </w:tcPr>
          <w:p w14:paraId="483F2B5E">
            <w:pPr>
              <w:tabs>
                <w:tab w:val="left" w:pos="425"/>
              </w:tabs>
              <w:spacing w:line="240" w:lineRule="atLeast"/>
              <w:rPr>
                <w:rFonts w:ascii="Times New Roman" w:hAnsi="Times New Roman"/>
                <w:color w:val="auto"/>
                <w:sz w:val="21"/>
                <w:highlight w:val="none"/>
              </w:rPr>
            </w:pPr>
            <w:r>
              <w:rPr>
                <w:rFonts w:hint="eastAsia" w:ascii="Times New Roman" w:hAnsi="Times New Roman"/>
                <w:color w:val="auto"/>
                <w:sz w:val="21"/>
                <w:highlight w:val="none"/>
              </w:rPr>
              <w:t>精密器材库</w:t>
            </w:r>
            <w:r>
              <w:rPr>
                <w:rFonts w:ascii="Times New Roman" w:hAnsi="Times New Roman"/>
                <w:color w:val="auto"/>
                <w:sz w:val="21"/>
                <w:highlight w:val="none"/>
              </w:rPr>
              <w:t>2台</w:t>
            </w:r>
          </w:p>
        </w:tc>
      </w:tr>
      <w:tr w14:paraId="10D46D9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770" w:type="dxa"/>
            <w:vAlign w:val="center"/>
          </w:tcPr>
          <w:p w14:paraId="62606D84">
            <w:pPr>
              <w:tabs>
                <w:tab w:val="left" w:pos="425"/>
              </w:tabs>
              <w:spacing w:line="240" w:lineRule="atLeast"/>
              <w:jc w:val="center"/>
              <w:rPr>
                <w:rFonts w:ascii="Times New Roman" w:hAnsi="Times New Roman"/>
                <w:color w:val="auto"/>
                <w:sz w:val="21"/>
                <w:highlight w:val="none"/>
              </w:rPr>
            </w:pPr>
          </w:p>
        </w:tc>
        <w:tc>
          <w:tcPr>
            <w:tcW w:w="1820" w:type="dxa"/>
            <w:vAlign w:val="center"/>
          </w:tcPr>
          <w:p w14:paraId="28564223">
            <w:pPr>
              <w:tabs>
                <w:tab w:val="left" w:pos="425"/>
              </w:tabs>
              <w:spacing w:line="240" w:lineRule="atLeast"/>
              <w:rPr>
                <w:rFonts w:ascii="Times New Roman" w:hAnsi="Times New Roman"/>
                <w:color w:val="auto"/>
                <w:sz w:val="21"/>
                <w:highlight w:val="none"/>
              </w:rPr>
            </w:pPr>
          </w:p>
        </w:tc>
        <w:tc>
          <w:tcPr>
            <w:tcW w:w="4199" w:type="dxa"/>
            <w:vAlign w:val="center"/>
          </w:tcPr>
          <w:p w14:paraId="103402BF">
            <w:pPr>
              <w:tabs>
                <w:tab w:val="left" w:pos="425"/>
              </w:tabs>
              <w:spacing w:line="240" w:lineRule="atLeast"/>
              <w:jc w:val="right"/>
              <w:rPr>
                <w:rFonts w:ascii="Times New Roman" w:hAnsi="Times New Roman"/>
                <w:color w:val="auto"/>
                <w:sz w:val="21"/>
                <w:highlight w:val="none"/>
              </w:rPr>
            </w:pPr>
            <w:r>
              <w:rPr>
                <w:rFonts w:hint="eastAsia" w:ascii="Times New Roman" w:hAnsi="Times New Roman"/>
                <w:color w:val="auto"/>
                <w:sz w:val="21"/>
                <w:highlight w:val="none"/>
              </w:rPr>
              <w:t>合计</w:t>
            </w:r>
          </w:p>
        </w:tc>
        <w:tc>
          <w:tcPr>
            <w:tcW w:w="916" w:type="dxa"/>
            <w:vAlign w:val="center"/>
          </w:tcPr>
          <w:p w14:paraId="365A1E8C">
            <w:pPr>
              <w:tabs>
                <w:tab w:val="left" w:pos="425"/>
              </w:tabs>
              <w:spacing w:line="240" w:lineRule="atLeast"/>
              <w:jc w:val="center"/>
              <w:rPr>
                <w:rFonts w:ascii="Times New Roman" w:hAnsi="Times New Roman"/>
                <w:color w:val="auto"/>
                <w:sz w:val="21"/>
                <w:highlight w:val="none"/>
              </w:rPr>
            </w:pPr>
            <w:r>
              <w:rPr>
                <w:rFonts w:hint="eastAsia" w:ascii="Times New Roman" w:hAnsi="Times New Roman"/>
                <w:color w:val="auto"/>
                <w:sz w:val="21"/>
                <w:highlight w:val="none"/>
              </w:rPr>
              <w:t>2</w:t>
            </w:r>
          </w:p>
        </w:tc>
        <w:tc>
          <w:tcPr>
            <w:tcW w:w="1651" w:type="dxa"/>
            <w:vAlign w:val="center"/>
          </w:tcPr>
          <w:p w14:paraId="3A52AD70">
            <w:pPr>
              <w:tabs>
                <w:tab w:val="left" w:pos="425"/>
              </w:tabs>
              <w:spacing w:line="240" w:lineRule="atLeast"/>
              <w:rPr>
                <w:rFonts w:ascii="Times New Roman" w:hAnsi="Times New Roman"/>
                <w:color w:val="auto"/>
                <w:sz w:val="21"/>
                <w:highlight w:val="none"/>
              </w:rPr>
            </w:pPr>
          </w:p>
        </w:tc>
      </w:tr>
    </w:tbl>
    <w:p w14:paraId="407D13C5">
      <w:pPr>
        <w:spacing w:line="360" w:lineRule="auto"/>
        <w:rPr>
          <w:rFonts w:ascii="Times New Roman" w:hAnsi="Times New Roman"/>
          <w:b/>
          <w:color w:val="auto"/>
          <w:szCs w:val="24"/>
          <w:highlight w:val="none"/>
        </w:rPr>
      </w:pPr>
      <w:r>
        <w:rPr>
          <w:rFonts w:hint="eastAsia" w:ascii="Times New Roman" w:hAnsi="Times New Roman"/>
          <w:b/>
          <w:color w:val="auto"/>
          <w:szCs w:val="24"/>
          <w:highlight w:val="none"/>
        </w:rPr>
        <w:t>注：上表数量为阶段性汇总数量，随施工图的开展情况将进行调整。</w:t>
      </w:r>
    </w:p>
    <w:p w14:paraId="196C4536">
      <w:pPr>
        <w:pStyle w:val="7"/>
        <w:spacing w:before="0" w:after="0"/>
        <w:rPr>
          <w:rFonts w:ascii="Times New Roman"/>
          <w:color w:val="auto"/>
          <w:sz w:val="24"/>
          <w:highlight w:val="none"/>
        </w:rPr>
      </w:pPr>
      <w:r>
        <w:rPr>
          <w:rFonts w:ascii="Times New Roman"/>
          <w:color w:val="auto"/>
          <w:sz w:val="24"/>
          <w:highlight w:val="none"/>
        </w:rPr>
        <w:t>4.</w:t>
      </w:r>
      <w:r>
        <w:rPr>
          <w:rFonts w:hint="eastAsia" w:ascii="Times New Roman"/>
          <w:color w:val="auto"/>
          <w:sz w:val="24"/>
          <w:highlight w:val="none"/>
        </w:rPr>
        <w:t>4</w:t>
      </w:r>
      <w:r>
        <w:rPr>
          <w:rFonts w:ascii="Times New Roman"/>
          <w:color w:val="auto"/>
          <w:sz w:val="24"/>
          <w:highlight w:val="none"/>
        </w:rPr>
        <w:t xml:space="preserve"> </w:t>
      </w:r>
      <w:r>
        <w:rPr>
          <w:rFonts w:hint="eastAsia" w:ascii="Times New Roman"/>
          <w:color w:val="auto"/>
          <w:sz w:val="24"/>
          <w:szCs w:val="21"/>
          <w:highlight w:val="none"/>
        </w:rPr>
        <w:t>变频多联空调系统</w:t>
      </w:r>
    </w:p>
    <w:tbl>
      <w:tblPr>
        <w:tblStyle w:val="54"/>
        <w:tblpPr w:leftFromText="180" w:rightFromText="180" w:vertAnchor="text" w:horzAnchor="page" w:tblpX="1337" w:tblpY="17"/>
        <w:tblOverlap w:val="never"/>
        <w:tblW w:w="9532" w:type="dxa"/>
        <w:tblInd w:w="0" w:type="dxa"/>
        <w:tblLayout w:type="autofit"/>
        <w:tblCellMar>
          <w:top w:w="0" w:type="dxa"/>
          <w:left w:w="108" w:type="dxa"/>
          <w:bottom w:w="0" w:type="dxa"/>
          <w:right w:w="108" w:type="dxa"/>
        </w:tblCellMar>
      </w:tblPr>
      <w:tblGrid>
        <w:gridCol w:w="585"/>
        <w:gridCol w:w="2543"/>
        <w:gridCol w:w="4904"/>
        <w:gridCol w:w="785"/>
        <w:gridCol w:w="715"/>
      </w:tblGrid>
      <w:tr w14:paraId="635665EE">
        <w:tblPrEx>
          <w:tblCellMar>
            <w:top w:w="0" w:type="dxa"/>
            <w:left w:w="108" w:type="dxa"/>
            <w:bottom w:w="0" w:type="dxa"/>
            <w:right w:w="108" w:type="dxa"/>
          </w:tblCellMar>
        </w:tblPrEx>
        <w:trPr>
          <w:trHeight w:val="330" w:hRule="atLeast"/>
        </w:trPr>
        <w:tc>
          <w:tcPr>
            <w:tcW w:w="585" w:type="dxa"/>
            <w:tcBorders>
              <w:top w:val="single" w:color="000000" w:sz="8" w:space="0"/>
              <w:left w:val="single" w:color="000000" w:sz="8" w:space="0"/>
              <w:bottom w:val="single" w:color="000000" w:sz="8" w:space="0"/>
              <w:right w:val="single" w:color="000000" w:sz="8" w:space="0"/>
            </w:tcBorders>
            <w:vAlign w:val="center"/>
          </w:tcPr>
          <w:p w14:paraId="69A7D785">
            <w:pPr>
              <w:widowControl/>
              <w:jc w:val="center"/>
              <w:textAlignment w:val="center"/>
              <w:rPr>
                <w:rFonts w:hint="eastAsia" w:ascii="宋体" w:hAnsi="宋体" w:cs="宋体"/>
                <w:b/>
                <w:bCs/>
                <w:color w:val="auto"/>
                <w:szCs w:val="24"/>
                <w:highlight w:val="none"/>
              </w:rPr>
            </w:pPr>
            <w:r>
              <w:rPr>
                <w:rFonts w:hint="eastAsia" w:ascii="宋体" w:hAnsi="宋体" w:cs="宋体"/>
                <w:b/>
                <w:bCs/>
                <w:color w:val="auto"/>
                <w:kern w:val="0"/>
                <w:szCs w:val="24"/>
                <w:highlight w:val="none"/>
                <w:lang w:bidi="ar"/>
              </w:rPr>
              <w:t>序号</w:t>
            </w:r>
          </w:p>
        </w:tc>
        <w:tc>
          <w:tcPr>
            <w:tcW w:w="2543" w:type="dxa"/>
            <w:tcBorders>
              <w:top w:val="single" w:color="000000" w:sz="8" w:space="0"/>
              <w:left w:val="single" w:color="000000" w:sz="8" w:space="0"/>
              <w:bottom w:val="single" w:color="000000" w:sz="8" w:space="0"/>
              <w:right w:val="single" w:color="000000" w:sz="8" w:space="0"/>
            </w:tcBorders>
            <w:vAlign w:val="center"/>
          </w:tcPr>
          <w:p w14:paraId="6703FE47">
            <w:pPr>
              <w:widowControl/>
              <w:jc w:val="center"/>
              <w:textAlignment w:val="center"/>
              <w:rPr>
                <w:rFonts w:hint="eastAsia" w:ascii="宋体" w:hAnsi="宋体" w:cs="宋体"/>
                <w:b/>
                <w:bCs/>
                <w:color w:val="auto"/>
                <w:szCs w:val="24"/>
                <w:highlight w:val="none"/>
              </w:rPr>
            </w:pPr>
            <w:r>
              <w:rPr>
                <w:rFonts w:hint="eastAsia" w:ascii="宋体" w:hAnsi="宋体" w:cs="宋体"/>
                <w:b/>
                <w:bCs/>
                <w:color w:val="auto"/>
                <w:kern w:val="0"/>
                <w:szCs w:val="24"/>
                <w:highlight w:val="none"/>
                <w:lang w:bidi="ar"/>
              </w:rPr>
              <w:t>项目名称</w:t>
            </w:r>
          </w:p>
        </w:tc>
        <w:tc>
          <w:tcPr>
            <w:tcW w:w="4904" w:type="dxa"/>
            <w:tcBorders>
              <w:top w:val="single" w:color="000000" w:sz="8" w:space="0"/>
              <w:left w:val="single" w:color="000000" w:sz="8" w:space="0"/>
              <w:bottom w:val="single" w:color="000000" w:sz="8" w:space="0"/>
              <w:right w:val="single" w:color="000000" w:sz="8" w:space="0"/>
            </w:tcBorders>
            <w:vAlign w:val="center"/>
          </w:tcPr>
          <w:p w14:paraId="1F3ED864">
            <w:pPr>
              <w:widowControl/>
              <w:jc w:val="center"/>
              <w:textAlignment w:val="center"/>
              <w:rPr>
                <w:rFonts w:hint="eastAsia" w:ascii="宋体" w:hAnsi="宋体" w:cs="宋体"/>
                <w:b/>
                <w:bCs/>
                <w:color w:val="auto"/>
                <w:szCs w:val="24"/>
                <w:highlight w:val="none"/>
              </w:rPr>
            </w:pPr>
            <w:r>
              <w:rPr>
                <w:rFonts w:hint="eastAsia" w:ascii="宋体" w:hAnsi="宋体" w:cs="宋体"/>
                <w:b/>
                <w:bCs/>
                <w:color w:val="auto"/>
                <w:kern w:val="0"/>
                <w:szCs w:val="24"/>
                <w:highlight w:val="none"/>
                <w:lang w:bidi="ar"/>
              </w:rPr>
              <w:t>设</w:t>
            </w:r>
            <w:r>
              <w:rPr>
                <w:rFonts w:ascii="Times New Roman" w:hAnsi="Times New Roman"/>
                <w:b/>
                <w:bCs/>
                <w:color w:val="auto"/>
                <w:kern w:val="0"/>
                <w:szCs w:val="24"/>
                <w:highlight w:val="none"/>
                <w:lang w:bidi="ar"/>
              </w:rPr>
              <w:t xml:space="preserve"> </w:t>
            </w:r>
            <w:r>
              <w:rPr>
                <w:rFonts w:hint="eastAsia" w:ascii="宋体" w:hAnsi="宋体" w:cs="宋体"/>
                <w:b/>
                <w:bCs/>
                <w:color w:val="auto"/>
                <w:kern w:val="0"/>
                <w:szCs w:val="24"/>
                <w:highlight w:val="none"/>
                <w:lang w:bidi="ar"/>
              </w:rPr>
              <w:t>备</w:t>
            </w:r>
            <w:r>
              <w:rPr>
                <w:rFonts w:ascii="Times New Roman" w:hAnsi="Times New Roman"/>
                <w:b/>
                <w:bCs/>
                <w:color w:val="auto"/>
                <w:kern w:val="0"/>
                <w:szCs w:val="24"/>
                <w:highlight w:val="none"/>
                <w:lang w:bidi="ar"/>
              </w:rPr>
              <w:t xml:space="preserve"> </w:t>
            </w:r>
            <w:r>
              <w:rPr>
                <w:rFonts w:hint="eastAsia" w:ascii="宋体" w:hAnsi="宋体" w:cs="宋体"/>
                <w:b/>
                <w:bCs/>
                <w:color w:val="auto"/>
                <w:kern w:val="0"/>
                <w:szCs w:val="24"/>
                <w:highlight w:val="none"/>
                <w:lang w:bidi="ar"/>
              </w:rPr>
              <w:t>型</w:t>
            </w:r>
            <w:r>
              <w:rPr>
                <w:rFonts w:ascii="Times New Roman" w:hAnsi="Times New Roman"/>
                <w:b/>
                <w:bCs/>
                <w:color w:val="auto"/>
                <w:kern w:val="0"/>
                <w:szCs w:val="24"/>
                <w:highlight w:val="none"/>
                <w:lang w:bidi="ar"/>
              </w:rPr>
              <w:t xml:space="preserve"> </w:t>
            </w:r>
            <w:r>
              <w:rPr>
                <w:rFonts w:hint="eastAsia" w:ascii="宋体" w:hAnsi="宋体" w:cs="宋体"/>
                <w:b/>
                <w:bCs/>
                <w:color w:val="auto"/>
                <w:kern w:val="0"/>
                <w:szCs w:val="24"/>
                <w:highlight w:val="none"/>
                <w:lang w:bidi="ar"/>
              </w:rPr>
              <w:t>号</w:t>
            </w:r>
            <w:r>
              <w:rPr>
                <w:rFonts w:ascii="Times New Roman" w:hAnsi="Times New Roman"/>
                <w:b/>
                <w:bCs/>
                <w:color w:val="auto"/>
                <w:kern w:val="0"/>
                <w:szCs w:val="24"/>
                <w:highlight w:val="none"/>
                <w:lang w:bidi="ar"/>
              </w:rPr>
              <w:t xml:space="preserve"> </w:t>
            </w:r>
            <w:r>
              <w:rPr>
                <w:rFonts w:hint="eastAsia" w:ascii="宋体" w:hAnsi="宋体" w:cs="宋体"/>
                <w:b/>
                <w:bCs/>
                <w:color w:val="auto"/>
                <w:kern w:val="0"/>
                <w:szCs w:val="24"/>
                <w:highlight w:val="none"/>
                <w:lang w:bidi="ar"/>
              </w:rPr>
              <w:t>及</w:t>
            </w:r>
            <w:r>
              <w:rPr>
                <w:rFonts w:ascii="Times New Roman" w:hAnsi="Times New Roman"/>
                <w:b/>
                <w:bCs/>
                <w:color w:val="auto"/>
                <w:kern w:val="0"/>
                <w:szCs w:val="24"/>
                <w:highlight w:val="none"/>
                <w:lang w:bidi="ar"/>
              </w:rPr>
              <w:t xml:space="preserve"> </w:t>
            </w:r>
            <w:r>
              <w:rPr>
                <w:rFonts w:hint="eastAsia" w:ascii="宋体" w:hAnsi="宋体" w:cs="宋体"/>
                <w:b/>
                <w:bCs/>
                <w:color w:val="auto"/>
                <w:kern w:val="0"/>
                <w:szCs w:val="24"/>
                <w:highlight w:val="none"/>
                <w:lang w:bidi="ar"/>
              </w:rPr>
              <w:t>规</w:t>
            </w:r>
            <w:r>
              <w:rPr>
                <w:rFonts w:ascii="Times New Roman" w:hAnsi="Times New Roman"/>
                <w:b/>
                <w:bCs/>
                <w:color w:val="auto"/>
                <w:kern w:val="0"/>
                <w:szCs w:val="24"/>
                <w:highlight w:val="none"/>
                <w:lang w:bidi="ar"/>
              </w:rPr>
              <w:t xml:space="preserve"> </w:t>
            </w:r>
            <w:r>
              <w:rPr>
                <w:rFonts w:hint="eastAsia" w:ascii="宋体" w:hAnsi="宋体" w:cs="宋体"/>
                <w:b/>
                <w:bCs/>
                <w:color w:val="auto"/>
                <w:kern w:val="0"/>
                <w:szCs w:val="24"/>
                <w:highlight w:val="none"/>
                <w:lang w:bidi="ar"/>
              </w:rPr>
              <w:t>范</w:t>
            </w:r>
          </w:p>
        </w:tc>
        <w:tc>
          <w:tcPr>
            <w:tcW w:w="785" w:type="dxa"/>
            <w:tcBorders>
              <w:top w:val="single" w:color="000000" w:sz="8" w:space="0"/>
              <w:left w:val="single" w:color="000000" w:sz="8" w:space="0"/>
              <w:bottom w:val="single" w:color="000000" w:sz="8" w:space="0"/>
              <w:right w:val="single" w:color="000000" w:sz="8" w:space="0"/>
            </w:tcBorders>
            <w:vAlign w:val="center"/>
          </w:tcPr>
          <w:p w14:paraId="49002BB3">
            <w:pPr>
              <w:widowControl/>
              <w:jc w:val="center"/>
              <w:textAlignment w:val="center"/>
              <w:rPr>
                <w:rFonts w:hint="eastAsia" w:ascii="宋体" w:hAnsi="宋体" w:cs="宋体"/>
                <w:b/>
                <w:bCs/>
                <w:color w:val="auto"/>
                <w:szCs w:val="24"/>
                <w:highlight w:val="none"/>
              </w:rPr>
            </w:pPr>
            <w:r>
              <w:rPr>
                <w:rFonts w:hint="eastAsia" w:ascii="宋体" w:hAnsi="宋体" w:cs="宋体"/>
                <w:b/>
                <w:bCs/>
                <w:color w:val="auto"/>
                <w:kern w:val="0"/>
                <w:szCs w:val="24"/>
                <w:highlight w:val="none"/>
                <w:lang w:bidi="ar"/>
              </w:rPr>
              <w:t>单位</w:t>
            </w:r>
          </w:p>
        </w:tc>
        <w:tc>
          <w:tcPr>
            <w:tcW w:w="715" w:type="dxa"/>
            <w:tcBorders>
              <w:top w:val="single" w:color="000000" w:sz="8" w:space="0"/>
              <w:left w:val="single" w:color="000000" w:sz="8" w:space="0"/>
              <w:bottom w:val="single" w:color="000000" w:sz="8" w:space="0"/>
              <w:right w:val="single" w:color="000000" w:sz="8" w:space="0"/>
            </w:tcBorders>
            <w:vAlign w:val="center"/>
          </w:tcPr>
          <w:p w14:paraId="269954C9">
            <w:pPr>
              <w:widowControl/>
              <w:jc w:val="center"/>
              <w:textAlignment w:val="center"/>
              <w:rPr>
                <w:rFonts w:hint="eastAsia" w:ascii="宋体" w:hAnsi="宋体" w:cs="宋体"/>
                <w:b/>
                <w:bCs/>
                <w:color w:val="auto"/>
                <w:szCs w:val="24"/>
                <w:highlight w:val="none"/>
              </w:rPr>
            </w:pPr>
            <w:r>
              <w:rPr>
                <w:rFonts w:hint="eastAsia" w:ascii="宋体" w:hAnsi="宋体" w:cs="宋体"/>
                <w:b/>
                <w:bCs/>
                <w:color w:val="auto"/>
                <w:kern w:val="0"/>
                <w:szCs w:val="24"/>
                <w:highlight w:val="none"/>
                <w:lang w:bidi="ar"/>
              </w:rPr>
              <w:t>数量</w:t>
            </w:r>
          </w:p>
        </w:tc>
      </w:tr>
      <w:tr w14:paraId="2085ADDA">
        <w:tblPrEx>
          <w:tblCellMar>
            <w:top w:w="0" w:type="dxa"/>
            <w:left w:w="108" w:type="dxa"/>
            <w:bottom w:w="0" w:type="dxa"/>
            <w:right w:w="108" w:type="dxa"/>
          </w:tblCellMar>
        </w:tblPrEx>
        <w:trPr>
          <w:trHeight w:val="300" w:hRule="atLeast"/>
        </w:trPr>
        <w:tc>
          <w:tcPr>
            <w:tcW w:w="585" w:type="dxa"/>
            <w:tcBorders>
              <w:top w:val="nil"/>
              <w:left w:val="single" w:color="000000" w:sz="8" w:space="0"/>
              <w:bottom w:val="single" w:color="000000" w:sz="8" w:space="0"/>
              <w:right w:val="single" w:color="000000" w:sz="8" w:space="0"/>
            </w:tcBorders>
            <w:vAlign w:val="center"/>
          </w:tcPr>
          <w:p w14:paraId="04913D2C">
            <w:pPr>
              <w:widowControl/>
              <w:jc w:val="center"/>
              <w:textAlignment w:val="center"/>
              <w:rPr>
                <w:rFonts w:hint="eastAsia" w:ascii="宋体" w:hAnsi="宋体" w:cs="宋体"/>
                <w:b/>
                <w:bCs/>
                <w:color w:val="auto"/>
                <w:szCs w:val="24"/>
                <w:highlight w:val="none"/>
              </w:rPr>
            </w:pPr>
            <w:r>
              <w:rPr>
                <w:rFonts w:hint="eastAsia" w:ascii="宋体" w:hAnsi="宋体" w:cs="宋体"/>
                <w:b/>
                <w:bCs/>
                <w:color w:val="auto"/>
                <w:kern w:val="0"/>
                <w:szCs w:val="24"/>
                <w:highlight w:val="none"/>
                <w:lang w:bidi="ar"/>
              </w:rPr>
              <w:t>一</w:t>
            </w:r>
          </w:p>
        </w:tc>
        <w:tc>
          <w:tcPr>
            <w:tcW w:w="8947" w:type="dxa"/>
            <w:gridSpan w:val="4"/>
            <w:tcBorders>
              <w:top w:val="nil"/>
              <w:left w:val="single" w:color="000000" w:sz="8" w:space="0"/>
              <w:bottom w:val="single" w:color="000000" w:sz="8" w:space="0"/>
              <w:right w:val="single" w:color="000000" w:sz="8" w:space="0"/>
            </w:tcBorders>
            <w:vAlign w:val="center"/>
          </w:tcPr>
          <w:p w14:paraId="52E46F10">
            <w:pPr>
              <w:widowControl/>
              <w:jc w:val="center"/>
              <w:textAlignment w:val="center"/>
              <w:rPr>
                <w:rFonts w:hint="eastAsia" w:ascii="宋体" w:hAnsi="宋体" w:cs="宋体"/>
                <w:b/>
                <w:bCs/>
                <w:color w:val="auto"/>
                <w:szCs w:val="24"/>
                <w:highlight w:val="none"/>
              </w:rPr>
            </w:pPr>
            <w:r>
              <w:rPr>
                <w:rFonts w:hint="eastAsia" w:ascii="宋体" w:hAnsi="宋体" w:cs="宋体"/>
                <w:b/>
                <w:bCs/>
                <w:color w:val="auto"/>
                <w:kern w:val="0"/>
                <w:szCs w:val="24"/>
                <w:highlight w:val="none"/>
                <w:lang w:bidi="ar"/>
              </w:rPr>
              <w:t>生产办公楼</w:t>
            </w:r>
          </w:p>
        </w:tc>
      </w:tr>
      <w:tr w14:paraId="34364A78">
        <w:tblPrEx>
          <w:tblCellMar>
            <w:top w:w="0" w:type="dxa"/>
            <w:left w:w="108" w:type="dxa"/>
            <w:bottom w:w="0" w:type="dxa"/>
            <w:right w:w="108" w:type="dxa"/>
          </w:tblCellMar>
        </w:tblPrEx>
        <w:trPr>
          <w:trHeight w:val="300" w:hRule="atLeast"/>
        </w:trPr>
        <w:tc>
          <w:tcPr>
            <w:tcW w:w="585" w:type="dxa"/>
            <w:tcBorders>
              <w:top w:val="nil"/>
              <w:left w:val="single" w:color="000000" w:sz="8" w:space="0"/>
              <w:bottom w:val="single" w:color="000000" w:sz="8" w:space="0"/>
              <w:right w:val="single" w:color="000000" w:sz="8" w:space="0"/>
            </w:tcBorders>
            <w:vAlign w:val="center"/>
          </w:tcPr>
          <w:p w14:paraId="436B5365">
            <w:pPr>
              <w:widowControl/>
              <w:jc w:val="center"/>
              <w:textAlignment w:val="center"/>
              <w:rPr>
                <w:rFonts w:hint="eastAsia" w:ascii="宋体" w:hAnsi="宋体" w:cs="宋体"/>
                <w:b/>
                <w:bCs/>
                <w:color w:val="auto"/>
                <w:kern w:val="0"/>
                <w:szCs w:val="24"/>
                <w:highlight w:val="none"/>
                <w:lang w:bidi="ar"/>
              </w:rPr>
            </w:pPr>
            <w:r>
              <w:rPr>
                <w:rFonts w:hint="eastAsia" w:ascii="宋体" w:hAnsi="宋体" w:cs="宋体"/>
                <w:b/>
                <w:bCs/>
                <w:color w:val="auto"/>
                <w:kern w:val="0"/>
                <w:szCs w:val="24"/>
                <w:highlight w:val="none"/>
                <w:lang w:bidi="ar"/>
              </w:rPr>
              <w:t>1</w:t>
            </w:r>
          </w:p>
        </w:tc>
        <w:tc>
          <w:tcPr>
            <w:tcW w:w="8947" w:type="dxa"/>
            <w:gridSpan w:val="4"/>
            <w:tcBorders>
              <w:top w:val="nil"/>
              <w:left w:val="single" w:color="000000" w:sz="8" w:space="0"/>
              <w:bottom w:val="single" w:color="000000" w:sz="8" w:space="0"/>
              <w:right w:val="single" w:color="000000" w:sz="8" w:space="0"/>
            </w:tcBorders>
            <w:vAlign w:val="center"/>
          </w:tcPr>
          <w:p w14:paraId="076B234F">
            <w:pPr>
              <w:widowControl/>
              <w:jc w:val="left"/>
              <w:textAlignment w:val="center"/>
              <w:rPr>
                <w:rFonts w:hint="eastAsia" w:ascii="宋体" w:hAnsi="宋体" w:cs="宋体"/>
                <w:b/>
                <w:bCs/>
                <w:color w:val="auto"/>
                <w:kern w:val="0"/>
                <w:szCs w:val="24"/>
                <w:highlight w:val="none"/>
                <w:lang w:bidi="ar"/>
              </w:rPr>
            </w:pPr>
            <w:r>
              <w:rPr>
                <w:rFonts w:hint="eastAsia" w:ascii="宋体" w:hAnsi="宋体" w:cs="宋体"/>
                <w:b/>
                <w:bCs/>
                <w:color w:val="auto"/>
                <w:kern w:val="0"/>
                <w:szCs w:val="24"/>
                <w:highlight w:val="none"/>
                <w:lang w:bidi="ar"/>
              </w:rPr>
              <w:t>变频多联机1</w:t>
            </w:r>
          </w:p>
        </w:tc>
      </w:tr>
      <w:tr w14:paraId="308208CB">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21D39CFC">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1.1</w:t>
            </w:r>
          </w:p>
        </w:tc>
        <w:tc>
          <w:tcPr>
            <w:tcW w:w="2543" w:type="dxa"/>
            <w:tcBorders>
              <w:top w:val="nil"/>
              <w:left w:val="single" w:color="000000" w:sz="8" w:space="0"/>
              <w:bottom w:val="single" w:color="000000" w:sz="8" w:space="0"/>
              <w:right w:val="single" w:color="000000" w:sz="8" w:space="0"/>
            </w:tcBorders>
            <w:vAlign w:val="center"/>
          </w:tcPr>
          <w:p w14:paraId="4E3A3CA6">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变频多联中央空调室外机</w:t>
            </w:r>
          </w:p>
        </w:tc>
        <w:tc>
          <w:tcPr>
            <w:tcW w:w="4904" w:type="dxa"/>
            <w:tcBorders>
              <w:top w:val="single" w:color="000000" w:sz="8" w:space="0"/>
              <w:left w:val="single" w:color="000000" w:sz="8" w:space="0"/>
              <w:bottom w:val="single" w:color="000000" w:sz="8" w:space="0"/>
              <w:right w:val="single" w:color="000000" w:sz="8" w:space="0"/>
            </w:tcBorders>
            <w:vAlign w:val="center"/>
          </w:tcPr>
          <w:p w14:paraId="2B3582A0">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w:t>
            </w:r>
            <w:r>
              <w:rPr>
                <w:rFonts w:ascii="Times New Roman" w:hAnsi="Times New Roman"/>
                <w:color w:val="auto"/>
                <w:kern w:val="0"/>
                <w:szCs w:val="24"/>
                <w:highlight w:val="none"/>
                <w:lang w:bidi="ar"/>
              </w:rPr>
              <w:t>40kW</w:t>
            </w:r>
            <w:r>
              <w:rPr>
                <w:rFonts w:hint="eastAsia" w:ascii="宋体" w:hAnsi="宋体" w:cs="宋体"/>
                <w:color w:val="auto"/>
                <w:kern w:val="0"/>
                <w:szCs w:val="24"/>
                <w:highlight w:val="none"/>
                <w:lang w:bidi="ar"/>
              </w:rPr>
              <w:t>，制热量：</w:t>
            </w:r>
            <w:r>
              <w:rPr>
                <w:rFonts w:ascii="Times New Roman" w:hAnsi="Times New Roman"/>
                <w:color w:val="auto"/>
                <w:kern w:val="0"/>
                <w:szCs w:val="24"/>
                <w:highlight w:val="none"/>
                <w:lang w:bidi="ar"/>
              </w:rPr>
              <w:t>45kW</w:t>
            </w:r>
            <w:r>
              <w:rPr>
                <w:rFonts w:hint="eastAsia" w:ascii="宋体" w:hAnsi="宋体" w:cs="宋体"/>
                <w:color w:val="auto"/>
                <w:kern w:val="0"/>
                <w:szCs w:val="24"/>
                <w:highlight w:val="none"/>
                <w:lang w:bidi="ar"/>
              </w:rPr>
              <w:t>。输入功率：</w:t>
            </w:r>
            <w:r>
              <w:rPr>
                <w:rFonts w:ascii="Times New Roman" w:hAnsi="Times New Roman"/>
                <w:color w:val="auto"/>
                <w:kern w:val="0"/>
                <w:szCs w:val="24"/>
                <w:highlight w:val="none"/>
                <w:lang w:bidi="ar"/>
              </w:rPr>
              <w:t>10.5kW</w:t>
            </w:r>
            <w:r>
              <w:rPr>
                <w:rFonts w:hint="eastAsia" w:ascii="宋体" w:hAnsi="宋体" w:cs="宋体"/>
                <w:color w:val="auto"/>
                <w:kern w:val="0"/>
                <w:szCs w:val="24"/>
                <w:highlight w:val="none"/>
                <w:lang w:bidi="ar"/>
              </w:rPr>
              <w:t>（含室内外机连接铜管、电缆、冷凝水管、保温材料及附件等）</w:t>
            </w:r>
          </w:p>
        </w:tc>
        <w:tc>
          <w:tcPr>
            <w:tcW w:w="785" w:type="dxa"/>
            <w:tcBorders>
              <w:top w:val="single" w:color="000000" w:sz="8" w:space="0"/>
              <w:left w:val="single" w:color="000000" w:sz="8" w:space="0"/>
              <w:bottom w:val="single" w:color="000000" w:sz="8" w:space="0"/>
              <w:right w:val="single" w:color="000000" w:sz="8" w:space="0"/>
            </w:tcBorders>
            <w:vAlign w:val="center"/>
          </w:tcPr>
          <w:p w14:paraId="3EE0F131">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single" w:color="000000" w:sz="8" w:space="0"/>
              <w:left w:val="single" w:color="000000" w:sz="8" w:space="0"/>
              <w:bottom w:val="single" w:color="000000" w:sz="8" w:space="0"/>
              <w:right w:val="single" w:color="000000" w:sz="8" w:space="0"/>
            </w:tcBorders>
            <w:vAlign w:val="center"/>
          </w:tcPr>
          <w:p w14:paraId="5691C010">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w:t>
            </w:r>
          </w:p>
        </w:tc>
      </w:tr>
      <w:tr w14:paraId="7272F60C">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07982B91">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1.2</w:t>
            </w:r>
          </w:p>
        </w:tc>
        <w:tc>
          <w:tcPr>
            <w:tcW w:w="2543" w:type="dxa"/>
            <w:tcBorders>
              <w:top w:val="nil"/>
              <w:left w:val="single" w:color="000000" w:sz="8" w:space="0"/>
              <w:bottom w:val="single" w:color="000000" w:sz="8" w:space="0"/>
              <w:right w:val="single" w:color="000000" w:sz="8" w:space="0"/>
            </w:tcBorders>
            <w:vAlign w:val="center"/>
          </w:tcPr>
          <w:p w14:paraId="73CC08A7">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7574EA99">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制冷量：2.8</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，制热量：3.2</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w:t>
            </w:r>
            <w:r>
              <w:rPr>
                <w:rFonts w:ascii="Times New Roman" w:hAnsi="Times New Roman"/>
                <w:color w:val="auto"/>
                <w:kern w:val="0"/>
                <w:szCs w:val="24"/>
                <w:highlight w:val="none"/>
                <w:lang w:bidi="ar"/>
              </w:rPr>
              <w:t>0.02kW</w:t>
            </w:r>
            <w:r>
              <w:rPr>
                <w:rFonts w:hint="eastAsia" w:ascii="宋体" w:hAnsi="宋体" w:cs="宋体"/>
                <w:color w:val="auto"/>
                <w:kern w:val="0"/>
                <w:szCs w:val="24"/>
                <w:highlight w:val="none"/>
                <w:lang w:bidi="ar"/>
              </w:rPr>
              <w:t>，</w:t>
            </w:r>
            <w:r>
              <w:rPr>
                <w:rFonts w:ascii="Times New Roman" w:hAnsi="Times New Roman"/>
                <w:color w:val="auto"/>
                <w:kern w:val="0"/>
                <w:szCs w:val="24"/>
                <w:highlight w:val="none"/>
                <w:lang w:bidi="ar"/>
              </w:rPr>
              <w:t>220V</w:t>
            </w:r>
            <w:r>
              <w:rPr>
                <w:rFonts w:hint="eastAsia" w:ascii="宋体" w:hAnsi="宋体" w:cs="宋体"/>
                <w:color w:val="auto"/>
                <w:kern w:val="0"/>
                <w:szCs w:val="24"/>
                <w:highlight w:val="none"/>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2158DA35">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68B7E903">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6</w:t>
            </w:r>
          </w:p>
        </w:tc>
      </w:tr>
      <w:tr w14:paraId="0E5A285B">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3F562205">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1.3</w:t>
            </w:r>
          </w:p>
        </w:tc>
        <w:tc>
          <w:tcPr>
            <w:tcW w:w="2543" w:type="dxa"/>
            <w:tcBorders>
              <w:top w:val="nil"/>
              <w:left w:val="single" w:color="000000" w:sz="8" w:space="0"/>
              <w:bottom w:val="single" w:color="000000" w:sz="8" w:space="0"/>
              <w:right w:val="single" w:color="000000" w:sz="8" w:space="0"/>
            </w:tcBorders>
            <w:vAlign w:val="center"/>
          </w:tcPr>
          <w:p w14:paraId="6663F6CD">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24000046">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制冷量：4.0</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，制热量：4.5</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w:t>
            </w:r>
            <w:r>
              <w:rPr>
                <w:rFonts w:ascii="Times New Roman" w:hAnsi="Times New Roman"/>
                <w:color w:val="auto"/>
                <w:kern w:val="0"/>
                <w:szCs w:val="24"/>
                <w:highlight w:val="none"/>
                <w:lang w:bidi="ar"/>
              </w:rPr>
              <w:t>0.04kW</w:t>
            </w:r>
            <w:r>
              <w:rPr>
                <w:rFonts w:hint="eastAsia" w:ascii="宋体" w:hAnsi="宋体" w:cs="宋体"/>
                <w:color w:val="auto"/>
                <w:kern w:val="0"/>
                <w:szCs w:val="24"/>
                <w:highlight w:val="none"/>
                <w:lang w:bidi="ar"/>
              </w:rPr>
              <w:t>，</w:t>
            </w:r>
            <w:r>
              <w:rPr>
                <w:rFonts w:ascii="Times New Roman" w:hAnsi="Times New Roman"/>
                <w:color w:val="auto"/>
                <w:kern w:val="0"/>
                <w:szCs w:val="24"/>
                <w:highlight w:val="none"/>
                <w:lang w:bidi="ar"/>
              </w:rPr>
              <w:t>220V</w:t>
            </w:r>
            <w:r>
              <w:rPr>
                <w:rFonts w:hint="eastAsia" w:ascii="宋体" w:hAnsi="宋体" w:cs="宋体"/>
                <w:color w:val="auto"/>
                <w:kern w:val="0"/>
                <w:szCs w:val="24"/>
                <w:highlight w:val="none"/>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2F174330">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2A796666">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9</w:t>
            </w:r>
          </w:p>
        </w:tc>
      </w:tr>
      <w:tr w14:paraId="6E174D00">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33CAE19C">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1.4</w:t>
            </w:r>
          </w:p>
        </w:tc>
        <w:tc>
          <w:tcPr>
            <w:tcW w:w="2543" w:type="dxa"/>
            <w:tcBorders>
              <w:top w:val="nil"/>
              <w:left w:val="single" w:color="000000" w:sz="8" w:space="0"/>
              <w:bottom w:val="single" w:color="000000" w:sz="8" w:space="0"/>
              <w:right w:val="single" w:color="000000" w:sz="8" w:space="0"/>
            </w:tcBorders>
            <w:vAlign w:val="center"/>
          </w:tcPr>
          <w:p w14:paraId="093DDA25">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24E660F6">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制冷量：5.6</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，制热量：6.3</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w:t>
            </w:r>
            <w:r>
              <w:rPr>
                <w:rFonts w:ascii="Times New Roman" w:hAnsi="Times New Roman"/>
                <w:color w:val="auto"/>
                <w:kern w:val="0"/>
                <w:szCs w:val="24"/>
                <w:highlight w:val="none"/>
                <w:lang w:bidi="ar"/>
              </w:rPr>
              <w:t>0.05kW</w:t>
            </w:r>
            <w:r>
              <w:rPr>
                <w:rFonts w:hint="eastAsia" w:ascii="宋体" w:hAnsi="宋体" w:cs="宋体"/>
                <w:color w:val="auto"/>
                <w:kern w:val="0"/>
                <w:szCs w:val="24"/>
                <w:highlight w:val="none"/>
                <w:lang w:bidi="ar"/>
              </w:rPr>
              <w:t>，</w:t>
            </w:r>
            <w:r>
              <w:rPr>
                <w:rFonts w:ascii="Times New Roman" w:hAnsi="Times New Roman"/>
                <w:color w:val="auto"/>
                <w:kern w:val="0"/>
                <w:szCs w:val="24"/>
                <w:highlight w:val="none"/>
                <w:lang w:bidi="ar"/>
              </w:rPr>
              <w:t>220V</w:t>
            </w:r>
            <w:r>
              <w:rPr>
                <w:rFonts w:hint="eastAsia" w:ascii="宋体" w:hAnsi="宋体" w:cs="宋体"/>
                <w:color w:val="auto"/>
                <w:kern w:val="0"/>
                <w:szCs w:val="24"/>
                <w:highlight w:val="none"/>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35227497">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05DF99AE">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w:t>
            </w:r>
          </w:p>
        </w:tc>
      </w:tr>
      <w:tr w14:paraId="76F560D3">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0EF1D9F6">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w:t>
            </w:r>
            <w:r>
              <w:rPr>
                <w:rFonts w:hint="eastAsia" w:ascii="Times New Roman" w:hAnsi="Times New Roman"/>
                <w:color w:val="auto"/>
                <w:kern w:val="0"/>
                <w:szCs w:val="24"/>
                <w:highlight w:val="none"/>
                <w:lang w:bidi="ar"/>
              </w:rPr>
              <w:t>5</w:t>
            </w:r>
          </w:p>
        </w:tc>
        <w:tc>
          <w:tcPr>
            <w:tcW w:w="2543" w:type="dxa"/>
            <w:tcBorders>
              <w:top w:val="nil"/>
              <w:left w:val="single" w:color="000000" w:sz="8" w:space="0"/>
              <w:bottom w:val="single" w:color="000000" w:sz="8" w:space="0"/>
              <w:right w:val="single" w:color="000000" w:sz="8" w:space="0"/>
            </w:tcBorders>
            <w:vAlign w:val="center"/>
          </w:tcPr>
          <w:p w14:paraId="6F4367A3">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天花板两面出风嵌入式室内机</w:t>
            </w:r>
          </w:p>
        </w:tc>
        <w:tc>
          <w:tcPr>
            <w:tcW w:w="4904" w:type="dxa"/>
            <w:tcBorders>
              <w:top w:val="nil"/>
              <w:left w:val="single" w:color="000000" w:sz="8" w:space="0"/>
              <w:bottom w:val="single" w:color="000000" w:sz="8" w:space="0"/>
              <w:right w:val="single" w:color="000000" w:sz="8" w:space="0"/>
            </w:tcBorders>
            <w:vAlign w:val="center"/>
          </w:tcPr>
          <w:p w14:paraId="07EBDE0A">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制冷量：2.8</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，制热量：3.3</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w:t>
            </w:r>
            <w:r>
              <w:rPr>
                <w:rFonts w:ascii="Times New Roman" w:hAnsi="Times New Roman"/>
                <w:color w:val="auto"/>
                <w:kern w:val="0"/>
                <w:szCs w:val="24"/>
                <w:highlight w:val="none"/>
                <w:lang w:bidi="ar"/>
              </w:rPr>
              <w:t>0.02kW</w:t>
            </w:r>
            <w:r>
              <w:rPr>
                <w:rFonts w:hint="eastAsia" w:ascii="宋体" w:hAnsi="宋体" w:cs="宋体"/>
                <w:color w:val="auto"/>
                <w:kern w:val="0"/>
                <w:szCs w:val="24"/>
                <w:highlight w:val="none"/>
                <w:lang w:bidi="ar"/>
              </w:rPr>
              <w:t>，</w:t>
            </w:r>
            <w:r>
              <w:rPr>
                <w:rFonts w:ascii="Times New Roman" w:hAnsi="Times New Roman"/>
                <w:color w:val="auto"/>
                <w:kern w:val="0"/>
                <w:szCs w:val="24"/>
                <w:highlight w:val="none"/>
                <w:lang w:bidi="ar"/>
              </w:rPr>
              <w:t>220V</w:t>
            </w:r>
            <w:r>
              <w:rPr>
                <w:rFonts w:hint="eastAsia" w:ascii="宋体" w:hAnsi="宋体" w:cs="宋体"/>
                <w:color w:val="auto"/>
                <w:kern w:val="0"/>
                <w:szCs w:val="24"/>
                <w:highlight w:val="none"/>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7EB1E8FD">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0A443D6E">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4</w:t>
            </w:r>
          </w:p>
        </w:tc>
      </w:tr>
      <w:tr w14:paraId="6BC84C3D">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3E9083E0">
            <w:pPr>
              <w:widowControl/>
              <w:jc w:val="center"/>
              <w:textAlignment w:val="center"/>
              <w:rPr>
                <w:rFonts w:ascii="Times New Roman" w:hAnsi="Times New Roman"/>
                <w:color w:val="auto"/>
                <w:kern w:val="0"/>
                <w:szCs w:val="24"/>
                <w:highlight w:val="none"/>
                <w:lang w:bidi="ar"/>
              </w:rPr>
            </w:pPr>
            <w:r>
              <w:rPr>
                <w:rFonts w:hint="eastAsia" w:ascii="Times New Roman" w:hAnsi="Times New Roman"/>
                <w:color w:val="auto"/>
                <w:kern w:val="0"/>
                <w:szCs w:val="24"/>
                <w:highlight w:val="none"/>
                <w:lang w:bidi="ar"/>
              </w:rPr>
              <w:t>2</w:t>
            </w:r>
          </w:p>
        </w:tc>
        <w:tc>
          <w:tcPr>
            <w:tcW w:w="8947" w:type="dxa"/>
            <w:gridSpan w:val="4"/>
            <w:tcBorders>
              <w:top w:val="nil"/>
              <w:left w:val="single" w:color="000000" w:sz="8" w:space="0"/>
              <w:bottom w:val="single" w:color="000000" w:sz="8" w:space="0"/>
              <w:right w:val="single" w:color="000000" w:sz="8" w:space="0"/>
            </w:tcBorders>
            <w:vAlign w:val="center"/>
          </w:tcPr>
          <w:p w14:paraId="492000B7">
            <w:pPr>
              <w:widowControl/>
              <w:jc w:val="left"/>
              <w:textAlignment w:val="center"/>
              <w:rPr>
                <w:rFonts w:ascii="Times New Roman" w:hAnsi="Times New Roman"/>
                <w:color w:val="auto"/>
                <w:kern w:val="0"/>
                <w:szCs w:val="24"/>
                <w:highlight w:val="none"/>
                <w:lang w:bidi="ar"/>
              </w:rPr>
            </w:pPr>
            <w:r>
              <w:rPr>
                <w:rFonts w:hint="eastAsia" w:ascii="宋体" w:hAnsi="宋体" w:cs="宋体"/>
                <w:b/>
                <w:bCs/>
                <w:color w:val="auto"/>
                <w:kern w:val="0"/>
                <w:szCs w:val="24"/>
                <w:highlight w:val="none"/>
                <w:lang w:bidi="ar"/>
              </w:rPr>
              <w:t>变频多联机2</w:t>
            </w:r>
          </w:p>
        </w:tc>
      </w:tr>
      <w:tr w14:paraId="3FB963EB">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7E219F3E">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2.1</w:t>
            </w:r>
          </w:p>
        </w:tc>
        <w:tc>
          <w:tcPr>
            <w:tcW w:w="2543" w:type="dxa"/>
            <w:tcBorders>
              <w:top w:val="nil"/>
              <w:left w:val="single" w:color="000000" w:sz="8" w:space="0"/>
              <w:bottom w:val="single" w:color="000000" w:sz="8" w:space="0"/>
              <w:right w:val="single" w:color="000000" w:sz="8" w:space="0"/>
            </w:tcBorders>
            <w:vAlign w:val="center"/>
          </w:tcPr>
          <w:p w14:paraId="6AE6FAB1">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3A2C4B2B">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制冷量：56</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，制热量：63</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。输入功率：15.3</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504C75A1">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2049867E">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5</w:t>
            </w:r>
          </w:p>
        </w:tc>
      </w:tr>
      <w:tr w14:paraId="7B25DCD7">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463B0789">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2.2</w:t>
            </w:r>
          </w:p>
        </w:tc>
        <w:tc>
          <w:tcPr>
            <w:tcW w:w="2543" w:type="dxa"/>
            <w:tcBorders>
              <w:top w:val="nil"/>
              <w:left w:val="single" w:color="000000" w:sz="8" w:space="0"/>
              <w:bottom w:val="single" w:color="000000" w:sz="8" w:space="0"/>
              <w:right w:val="single" w:color="000000" w:sz="8" w:space="0"/>
            </w:tcBorders>
            <w:vAlign w:val="center"/>
          </w:tcPr>
          <w:p w14:paraId="619CF274">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5D0E2441">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制冷量：2.8kW，制热量：3.2kW，输入功率：0.02kW，220V。配有线集中控制器、液晶面板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0291C2D6">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2CEC2A77">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11</w:t>
            </w:r>
          </w:p>
        </w:tc>
      </w:tr>
      <w:tr w14:paraId="17B3570B">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76960B21">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2.3</w:t>
            </w:r>
          </w:p>
        </w:tc>
        <w:tc>
          <w:tcPr>
            <w:tcW w:w="2543" w:type="dxa"/>
            <w:tcBorders>
              <w:top w:val="nil"/>
              <w:left w:val="single" w:color="000000" w:sz="8" w:space="0"/>
              <w:bottom w:val="single" w:color="000000" w:sz="8" w:space="0"/>
              <w:right w:val="single" w:color="000000" w:sz="8" w:space="0"/>
            </w:tcBorders>
            <w:vAlign w:val="center"/>
          </w:tcPr>
          <w:p w14:paraId="7535E7E6">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300E4696">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制冷量：4.0kW，制热量：4.5kW，输入功率：0.04kW，220V。配有线集中控制器、液晶面板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2EB6AEDA">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315EAA2D">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37</w:t>
            </w:r>
          </w:p>
        </w:tc>
      </w:tr>
      <w:tr w14:paraId="7BB60418">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561EFA8A">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2.4</w:t>
            </w:r>
          </w:p>
        </w:tc>
        <w:tc>
          <w:tcPr>
            <w:tcW w:w="2543" w:type="dxa"/>
            <w:tcBorders>
              <w:top w:val="nil"/>
              <w:left w:val="single" w:color="000000" w:sz="8" w:space="0"/>
              <w:bottom w:val="single" w:color="000000" w:sz="8" w:space="0"/>
              <w:right w:val="single" w:color="000000" w:sz="8" w:space="0"/>
            </w:tcBorders>
            <w:vAlign w:val="center"/>
          </w:tcPr>
          <w:p w14:paraId="7D7E6D26">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762E5605">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制冷量：5.6kW，制热量：6.3kW，输入功率：0.05kW，220V。配有线集中控制器、液晶面板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6AA6EA89">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20807931">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8</w:t>
            </w:r>
          </w:p>
        </w:tc>
      </w:tr>
      <w:tr w14:paraId="6578DE93">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10C80EDF">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2.5</w:t>
            </w:r>
          </w:p>
        </w:tc>
        <w:tc>
          <w:tcPr>
            <w:tcW w:w="2543" w:type="dxa"/>
            <w:tcBorders>
              <w:top w:val="nil"/>
              <w:left w:val="single" w:color="000000" w:sz="8" w:space="0"/>
              <w:bottom w:val="single" w:color="000000" w:sz="8" w:space="0"/>
              <w:right w:val="single" w:color="000000" w:sz="8" w:space="0"/>
            </w:tcBorders>
            <w:vAlign w:val="center"/>
          </w:tcPr>
          <w:p w14:paraId="65EF481E">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天花板两面出风嵌入式室内机</w:t>
            </w:r>
          </w:p>
        </w:tc>
        <w:tc>
          <w:tcPr>
            <w:tcW w:w="4904" w:type="dxa"/>
            <w:tcBorders>
              <w:top w:val="nil"/>
              <w:left w:val="single" w:color="000000" w:sz="8" w:space="0"/>
              <w:bottom w:val="single" w:color="000000" w:sz="8" w:space="0"/>
              <w:right w:val="single" w:color="000000" w:sz="8" w:space="0"/>
            </w:tcBorders>
            <w:vAlign w:val="center"/>
          </w:tcPr>
          <w:p w14:paraId="27AE8F33">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制冷量：2.8kW，制热量：3.3kW，输入功率：0.02kW，220V。配有线集中控制器、液晶面板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6EB86B5F">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33FBFF2B">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14</w:t>
            </w:r>
          </w:p>
        </w:tc>
      </w:tr>
      <w:tr w14:paraId="54811106">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68FF91F4">
            <w:pPr>
              <w:widowControl/>
              <w:jc w:val="center"/>
              <w:textAlignment w:val="center"/>
              <w:rPr>
                <w:rFonts w:ascii="Times New Roman" w:hAnsi="Times New Roman"/>
                <w:color w:val="auto"/>
                <w:szCs w:val="24"/>
                <w:highlight w:val="none"/>
              </w:rPr>
            </w:pPr>
            <w:r>
              <w:rPr>
                <w:rFonts w:hint="eastAsia" w:ascii="Times New Roman" w:hAnsi="Times New Roman"/>
                <w:color w:val="auto"/>
                <w:kern w:val="0"/>
                <w:szCs w:val="24"/>
                <w:highlight w:val="none"/>
                <w:lang w:bidi="ar"/>
              </w:rPr>
              <w:t>2.6</w:t>
            </w:r>
          </w:p>
        </w:tc>
        <w:tc>
          <w:tcPr>
            <w:tcW w:w="2543" w:type="dxa"/>
            <w:tcBorders>
              <w:top w:val="nil"/>
              <w:left w:val="single" w:color="000000" w:sz="8" w:space="0"/>
              <w:bottom w:val="single" w:color="000000" w:sz="8" w:space="0"/>
              <w:right w:val="single" w:color="000000" w:sz="8" w:space="0"/>
            </w:tcBorders>
            <w:vAlign w:val="center"/>
          </w:tcPr>
          <w:p w14:paraId="2F8F34B4">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天花板两面出风嵌入式室内机</w:t>
            </w:r>
          </w:p>
        </w:tc>
        <w:tc>
          <w:tcPr>
            <w:tcW w:w="4904" w:type="dxa"/>
            <w:tcBorders>
              <w:top w:val="nil"/>
              <w:left w:val="single" w:color="000000" w:sz="8" w:space="0"/>
              <w:bottom w:val="single" w:color="000000" w:sz="8" w:space="0"/>
              <w:right w:val="single" w:color="000000" w:sz="8" w:space="0"/>
            </w:tcBorders>
            <w:vAlign w:val="center"/>
          </w:tcPr>
          <w:p w14:paraId="23E5A8EC">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制冷量：4.3</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，制热量：4.9</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w:t>
            </w:r>
            <w:r>
              <w:rPr>
                <w:rFonts w:ascii="Times New Roman" w:hAnsi="Times New Roman"/>
                <w:color w:val="auto"/>
                <w:kern w:val="0"/>
                <w:szCs w:val="24"/>
                <w:highlight w:val="none"/>
                <w:lang w:bidi="ar"/>
              </w:rPr>
              <w:t>0.03kW</w:t>
            </w:r>
            <w:r>
              <w:rPr>
                <w:rFonts w:hint="eastAsia" w:ascii="宋体" w:hAnsi="宋体" w:cs="宋体"/>
                <w:color w:val="auto"/>
                <w:kern w:val="0"/>
                <w:szCs w:val="24"/>
                <w:highlight w:val="none"/>
                <w:lang w:bidi="ar"/>
              </w:rPr>
              <w:t>，</w:t>
            </w:r>
            <w:r>
              <w:rPr>
                <w:rFonts w:ascii="Times New Roman" w:hAnsi="Times New Roman"/>
                <w:color w:val="auto"/>
                <w:kern w:val="0"/>
                <w:szCs w:val="24"/>
                <w:highlight w:val="none"/>
                <w:lang w:bidi="ar"/>
              </w:rPr>
              <w:t>220V</w:t>
            </w:r>
            <w:r>
              <w:rPr>
                <w:rFonts w:hint="eastAsia" w:ascii="宋体" w:hAnsi="宋体" w:cs="宋体"/>
                <w:color w:val="auto"/>
                <w:kern w:val="0"/>
                <w:szCs w:val="24"/>
                <w:highlight w:val="none"/>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3C8E1CCF">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32F3F815">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w:t>
            </w:r>
          </w:p>
        </w:tc>
      </w:tr>
      <w:tr w14:paraId="334D7F95">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7676F362">
            <w:pPr>
              <w:widowControl/>
              <w:jc w:val="center"/>
              <w:textAlignment w:val="center"/>
              <w:rPr>
                <w:rFonts w:ascii="Times New Roman" w:hAnsi="Times New Roman"/>
                <w:color w:val="auto"/>
                <w:kern w:val="0"/>
                <w:szCs w:val="24"/>
                <w:highlight w:val="none"/>
                <w:lang w:bidi="ar"/>
              </w:rPr>
            </w:pPr>
            <w:r>
              <w:rPr>
                <w:rFonts w:hint="eastAsia" w:ascii="Times New Roman" w:hAnsi="Times New Roman"/>
                <w:color w:val="auto"/>
                <w:kern w:val="0"/>
                <w:szCs w:val="24"/>
                <w:highlight w:val="none"/>
                <w:lang w:bidi="ar"/>
              </w:rPr>
              <w:t>3</w:t>
            </w:r>
          </w:p>
        </w:tc>
        <w:tc>
          <w:tcPr>
            <w:tcW w:w="8947" w:type="dxa"/>
            <w:gridSpan w:val="4"/>
            <w:tcBorders>
              <w:top w:val="nil"/>
              <w:left w:val="single" w:color="000000" w:sz="8" w:space="0"/>
              <w:bottom w:val="single" w:color="000000" w:sz="8" w:space="0"/>
              <w:right w:val="single" w:color="000000" w:sz="8" w:space="0"/>
            </w:tcBorders>
            <w:vAlign w:val="center"/>
          </w:tcPr>
          <w:p w14:paraId="4C63FF7F">
            <w:pPr>
              <w:widowControl/>
              <w:jc w:val="both"/>
              <w:textAlignment w:val="center"/>
              <w:rPr>
                <w:rFonts w:ascii="Times New Roman" w:hAnsi="Times New Roman"/>
                <w:color w:val="auto"/>
                <w:kern w:val="0"/>
                <w:szCs w:val="24"/>
                <w:highlight w:val="none"/>
                <w:lang w:bidi="ar"/>
              </w:rPr>
            </w:pPr>
            <w:r>
              <w:rPr>
                <w:rFonts w:hint="eastAsia" w:ascii="宋体" w:hAnsi="宋体" w:cs="宋体"/>
                <w:b/>
                <w:bCs/>
                <w:color w:val="auto"/>
                <w:kern w:val="0"/>
                <w:szCs w:val="24"/>
                <w:highlight w:val="none"/>
                <w:lang w:bidi="ar"/>
              </w:rPr>
              <w:t>变频多联机3</w:t>
            </w:r>
          </w:p>
        </w:tc>
      </w:tr>
      <w:tr w14:paraId="5A7C198A">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3F2445CE">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3</w:t>
            </w:r>
            <w:r>
              <w:rPr>
                <w:rFonts w:hint="eastAsia" w:ascii="Times New Roman" w:hAnsi="Times New Roman"/>
                <w:color w:val="auto"/>
                <w:kern w:val="0"/>
                <w:szCs w:val="24"/>
                <w:highlight w:val="none"/>
                <w:lang w:bidi="ar"/>
              </w:rPr>
              <w:t>.1</w:t>
            </w:r>
          </w:p>
        </w:tc>
        <w:tc>
          <w:tcPr>
            <w:tcW w:w="2543" w:type="dxa"/>
            <w:tcBorders>
              <w:top w:val="nil"/>
              <w:left w:val="single" w:color="000000" w:sz="8" w:space="0"/>
              <w:bottom w:val="single" w:color="000000" w:sz="8" w:space="0"/>
              <w:right w:val="single" w:color="000000" w:sz="8" w:space="0"/>
            </w:tcBorders>
            <w:vAlign w:val="center"/>
          </w:tcPr>
          <w:p w14:paraId="6D96BF08">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4B2B95E2">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制冷量：61</w:t>
            </w:r>
            <w:r>
              <w:rPr>
                <w:rFonts w:ascii="Times New Roman" w:hAnsi="Times New Roman"/>
                <w:color w:val="auto"/>
                <w:kern w:val="0"/>
                <w:szCs w:val="24"/>
                <w:highlight w:val="none"/>
                <w:lang w:bidi="ar"/>
              </w:rPr>
              <w:t>.5kW</w:t>
            </w:r>
            <w:r>
              <w:rPr>
                <w:rFonts w:hint="eastAsia" w:ascii="宋体" w:hAnsi="宋体" w:cs="宋体"/>
                <w:color w:val="auto"/>
                <w:kern w:val="0"/>
                <w:szCs w:val="24"/>
                <w:highlight w:val="none"/>
                <w:lang w:bidi="ar"/>
              </w:rPr>
              <w:t>，制热量：69</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。输入功率：16.9</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6221E23B">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48F0D730">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w:t>
            </w:r>
          </w:p>
        </w:tc>
      </w:tr>
      <w:tr w14:paraId="1C27DAED">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65EC9973">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3.</w:t>
            </w:r>
            <w:r>
              <w:rPr>
                <w:rFonts w:hint="eastAsia" w:ascii="Times New Roman" w:hAnsi="Times New Roman"/>
                <w:color w:val="auto"/>
                <w:kern w:val="0"/>
                <w:szCs w:val="24"/>
                <w:highlight w:val="none"/>
                <w:lang w:bidi="ar"/>
              </w:rPr>
              <w:t>2</w:t>
            </w:r>
          </w:p>
        </w:tc>
        <w:tc>
          <w:tcPr>
            <w:tcW w:w="2543" w:type="dxa"/>
            <w:tcBorders>
              <w:top w:val="nil"/>
              <w:left w:val="single" w:color="000000" w:sz="8" w:space="0"/>
              <w:bottom w:val="single" w:color="000000" w:sz="8" w:space="0"/>
              <w:right w:val="single" w:color="000000" w:sz="8" w:space="0"/>
            </w:tcBorders>
            <w:vAlign w:val="center"/>
          </w:tcPr>
          <w:p w14:paraId="40C7B435">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48593084">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制冷量：4.0kW，制热量：4.5kW，输入功率：0.04kW，220V。配有线集中控制器、液晶面板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20A71AF0">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45C11AA4">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10</w:t>
            </w:r>
          </w:p>
        </w:tc>
      </w:tr>
      <w:tr w14:paraId="4EFBA04C">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4006654E">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3.</w:t>
            </w:r>
            <w:r>
              <w:rPr>
                <w:rFonts w:hint="eastAsia" w:ascii="Times New Roman" w:hAnsi="Times New Roman"/>
                <w:color w:val="auto"/>
                <w:kern w:val="0"/>
                <w:szCs w:val="24"/>
                <w:highlight w:val="none"/>
                <w:lang w:bidi="ar"/>
              </w:rPr>
              <w:t>3</w:t>
            </w:r>
          </w:p>
        </w:tc>
        <w:tc>
          <w:tcPr>
            <w:tcW w:w="2543" w:type="dxa"/>
            <w:tcBorders>
              <w:top w:val="nil"/>
              <w:left w:val="single" w:color="000000" w:sz="8" w:space="0"/>
              <w:bottom w:val="single" w:color="000000" w:sz="8" w:space="0"/>
              <w:right w:val="single" w:color="000000" w:sz="8" w:space="0"/>
            </w:tcBorders>
            <w:vAlign w:val="center"/>
          </w:tcPr>
          <w:p w14:paraId="50692572">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6CCE6486">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制冷量：5.6kW，制热量：6.3kW，输入功率：0.05kW，220V。配有线集中控制器、液晶面板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44F347EA">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441AB0C0">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3</w:t>
            </w:r>
          </w:p>
        </w:tc>
      </w:tr>
      <w:tr w14:paraId="3633DEC4">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264168B1">
            <w:pPr>
              <w:widowControl/>
              <w:jc w:val="center"/>
              <w:textAlignment w:val="center"/>
              <w:rPr>
                <w:rFonts w:ascii="Times New Roman" w:hAnsi="Times New Roman"/>
                <w:color w:val="auto"/>
                <w:kern w:val="0"/>
                <w:szCs w:val="24"/>
                <w:highlight w:val="none"/>
                <w:lang w:bidi="ar"/>
              </w:rPr>
            </w:pPr>
            <w:r>
              <w:rPr>
                <w:rFonts w:ascii="Times New Roman" w:hAnsi="Times New Roman"/>
                <w:color w:val="auto"/>
                <w:kern w:val="0"/>
                <w:szCs w:val="24"/>
                <w:highlight w:val="none"/>
                <w:lang w:bidi="ar"/>
              </w:rPr>
              <w:t>4</w:t>
            </w:r>
          </w:p>
        </w:tc>
        <w:tc>
          <w:tcPr>
            <w:tcW w:w="8947" w:type="dxa"/>
            <w:gridSpan w:val="4"/>
            <w:tcBorders>
              <w:top w:val="nil"/>
              <w:left w:val="single" w:color="000000" w:sz="8" w:space="0"/>
              <w:bottom w:val="single" w:color="000000" w:sz="8" w:space="0"/>
              <w:right w:val="single" w:color="000000" w:sz="8" w:space="0"/>
            </w:tcBorders>
            <w:vAlign w:val="center"/>
          </w:tcPr>
          <w:p w14:paraId="365A030D">
            <w:pPr>
              <w:widowControl/>
              <w:jc w:val="left"/>
              <w:textAlignment w:val="center"/>
              <w:rPr>
                <w:rFonts w:ascii="Times New Roman" w:hAnsi="Times New Roman"/>
                <w:color w:val="auto"/>
                <w:kern w:val="0"/>
                <w:szCs w:val="24"/>
                <w:highlight w:val="none"/>
                <w:lang w:bidi="ar"/>
              </w:rPr>
            </w:pPr>
            <w:r>
              <w:rPr>
                <w:rFonts w:hint="eastAsia" w:ascii="宋体" w:hAnsi="宋体" w:cs="宋体"/>
                <w:b/>
                <w:bCs/>
                <w:color w:val="auto"/>
                <w:kern w:val="0"/>
                <w:szCs w:val="24"/>
                <w:highlight w:val="none"/>
                <w:lang w:bidi="ar"/>
              </w:rPr>
              <w:t>变频多联机4</w:t>
            </w:r>
          </w:p>
        </w:tc>
      </w:tr>
      <w:tr w14:paraId="57B587A0">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7EF5E542">
            <w:pPr>
              <w:widowControl/>
              <w:jc w:val="center"/>
              <w:textAlignment w:val="center"/>
              <w:rPr>
                <w:rFonts w:ascii="Times New Roman" w:hAnsi="Times New Roman"/>
                <w:color w:val="auto"/>
                <w:szCs w:val="24"/>
                <w:highlight w:val="none"/>
              </w:rPr>
            </w:pPr>
            <w:r>
              <w:rPr>
                <w:rFonts w:hint="eastAsia" w:ascii="Times New Roman" w:hAnsi="Times New Roman"/>
                <w:color w:val="auto"/>
                <w:kern w:val="0"/>
                <w:szCs w:val="24"/>
                <w:highlight w:val="none"/>
                <w:lang w:bidi="ar"/>
              </w:rPr>
              <w:t>4.1</w:t>
            </w:r>
          </w:p>
        </w:tc>
        <w:tc>
          <w:tcPr>
            <w:tcW w:w="2543" w:type="dxa"/>
            <w:tcBorders>
              <w:top w:val="nil"/>
              <w:left w:val="single" w:color="000000" w:sz="8" w:space="0"/>
              <w:bottom w:val="single" w:color="000000" w:sz="8" w:space="0"/>
              <w:right w:val="single" w:color="000000" w:sz="8" w:space="0"/>
            </w:tcBorders>
            <w:vAlign w:val="center"/>
          </w:tcPr>
          <w:p w14:paraId="3A690FEF">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6B952082">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制冷量：112</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，制热量：125.5</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。输入功率：31.4</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530D0F84">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37191132">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w:t>
            </w:r>
          </w:p>
        </w:tc>
      </w:tr>
      <w:tr w14:paraId="71FEDA7D">
        <w:tblPrEx>
          <w:tblCellMar>
            <w:top w:w="0" w:type="dxa"/>
            <w:left w:w="108" w:type="dxa"/>
            <w:bottom w:w="0" w:type="dxa"/>
            <w:right w:w="108" w:type="dxa"/>
          </w:tblCellMar>
        </w:tblPrEx>
        <w:trPr>
          <w:trHeight w:val="1260" w:hRule="atLeast"/>
        </w:trPr>
        <w:tc>
          <w:tcPr>
            <w:tcW w:w="585" w:type="dxa"/>
            <w:tcBorders>
              <w:top w:val="nil"/>
              <w:left w:val="single" w:color="000000" w:sz="8" w:space="0"/>
              <w:bottom w:val="single" w:color="000000" w:sz="8" w:space="0"/>
              <w:right w:val="single" w:color="000000" w:sz="8" w:space="0"/>
            </w:tcBorders>
            <w:vAlign w:val="center"/>
          </w:tcPr>
          <w:p w14:paraId="6A20E482">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4.</w:t>
            </w:r>
            <w:r>
              <w:rPr>
                <w:rFonts w:hint="eastAsia" w:ascii="Times New Roman" w:hAnsi="Times New Roman"/>
                <w:color w:val="auto"/>
                <w:kern w:val="0"/>
                <w:szCs w:val="24"/>
                <w:highlight w:val="none"/>
                <w:lang w:bidi="ar"/>
              </w:rPr>
              <w:t>2</w:t>
            </w:r>
          </w:p>
        </w:tc>
        <w:tc>
          <w:tcPr>
            <w:tcW w:w="2543" w:type="dxa"/>
            <w:tcBorders>
              <w:top w:val="nil"/>
              <w:left w:val="single" w:color="000000" w:sz="8" w:space="0"/>
              <w:bottom w:val="single" w:color="000000" w:sz="8" w:space="0"/>
              <w:right w:val="single" w:color="000000" w:sz="8" w:space="0"/>
            </w:tcBorders>
            <w:vAlign w:val="center"/>
          </w:tcPr>
          <w:p w14:paraId="0AEB31D6">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高静压型全新风空气处理DC室内机</w:t>
            </w:r>
          </w:p>
        </w:tc>
        <w:tc>
          <w:tcPr>
            <w:tcW w:w="4904" w:type="dxa"/>
            <w:tcBorders>
              <w:top w:val="nil"/>
              <w:left w:val="single" w:color="000000" w:sz="8" w:space="0"/>
              <w:bottom w:val="single" w:color="000000" w:sz="8" w:space="0"/>
              <w:right w:val="single" w:color="000000" w:sz="8" w:space="0"/>
            </w:tcBorders>
            <w:vAlign w:val="center"/>
          </w:tcPr>
          <w:p w14:paraId="7BE393B7">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制冷量：28</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，制热量：24</w:t>
            </w:r>
            <w:r>
              <w:rPr>
                <w:rFonts w:ascii="Times New Roman" w:hAnsi="Times New Roman"/>
                <w:color w:val="auto"/>
                <w:kern w:val="0"/>
                <w:szCs w:val="24"/>
                <w:highlight w:val="none"/>
                <w:lang w:bidi="ar"/>
              </w:rPr>
              <w:t>.5kW</w:t>
            </w:r>
            <w:r>
              <w:rPr>
                <w:rFonts w:hint="eastAsia" w:ascii="宋体" w:hAnsi="宋体" w:cs="宋体"/>
                <w:color w:val="auto"/>
                <w:kern w:val="0"/>
                <w:szCs w:val="24"/>
                <w:highlight w:val="none"/>
                <w:lang w:bidi="ar"/>
              </w:rPr>
              <w:t>，风量：2100/1900/1600</w:t>
            </w:r>
            <w:r>
              <w:rPr>
                <w:rFonts w:ascii="Times New Roman" w:hAnsi="Times New Roman"/>
                <w:color w:val="auto"/>
                <w:kern w:val="0"/>
                <w:szCs w:val="24"/>
                <w:highlight w:val="none"/>
                <w:lang w:bidi="ar"/>
              </w:rPr>
              <w:t>m</w:t>
            </w:r>
            <w:r>
              <w:rPr>
                <w:rFonts w:ascii="Times New Roman" w:hAnsi="Times New Roman"/>
                <w:color w:val="auto"/>
                <w:kern w:val="0"/>
                <w:szCs w:val="24"/>
                <w:highlight w:val="none"/>
                <w:vertAlign w:val="superscript"/>
                <w:lang w:bidi="ar"/>
              </w:rPr>
              <w:t>3</w:t>
            </w:r>
            <w:r>
              <w:rPr>
                <w:rFonts w:ascii="Times New Roman" w:hAnsi="Times New Roman"/>
                <w:color w:val="auto"/>
                <w:kern w:val="0"/>
                <w:szCs w:val="24"/>
                <w:highlight w:val="none"/>
                <w:lang w:bidi="ar"/>
              </w:rPr>
              <w:t>/h</w:t>
            </w:r>
            <w:r>
              <w:rPr>
                <w:rFonts w:hint="eastAsia" w:ascii="宋体" w:hAnsi="宋体" w:cs="宋体"/>
                <w:color w:val="auto"/>
                <w:kern w:val="0"/>
                <w:szCs w:val="24"/>
                <w:highlight w:val="none"/>
                <w:lang w:bidi="ar"/>
              </w:rPr>
              <w:t>，输入功率：</w:t>
            </w:r>
            <w:r>
              <w:rPr>
                <w:rFonts w:ascii="Times New Roman" w:hAnsi="Times New Roman"/>
                <w:color w:val="auto"/>
                <w:kern w:val="0"/>
                <w:szCs w:val="24"/>
                <w:highlight w:val="none"/>
                <w:lang w:bidi="ar"/>
              </w:rPr>
              <w:t>0.465kW</w:t>
            </w:r>
            <w:r>
              <w:rPr>
                <w:rFonts w:hint="eastAsia" w:ascii="宋体" w:hAnsi="宋体" w:cs="宋体"/>
                <w:color w:val="auto"/>
                <w:kern w:val="0"/>
                <w:szCs w:val="24"/>
                <w:highlight w:val="none"/>
                <w:lang w:bidi="ar"/>
              </w:rPr>
              <w:t>，</w:t>
            </w:r>
            <w:r>
              <w:rPr>
                <w:rFonts w:ascii="Times New Roman" w:hAnsi="Times New Roman"/>
                <w:color w:val="auto"/>
                <w:kern w:val="0"/>
                <w:szCs w:val="24"/>
                <w:highlight w:val="none"/>
                <w:lang w:bidi="ar"/>
              </w:rPr>
              <w:t>380V</w:t>
            </w:r>
            <w:r>
              <w:rPr>
                <w:rFonts w:hint="eastAsia" w:ascii="宋体" w:hAnsi="宋体" w:cs="宋体"/>
                <w:color w:val="auto"/>
                <w:kern w:val="0"/>
                <w:szCs w:val="24"/>
                <w:highlight w:val="none"/>
                <w:lang w:bidi="ar"/>
              </w:rPr>
              <w:t>。配亚高效过滤箱（HFA-3000HP-XF)、有线集中控制器</w:t>
            </w:r>
          </w:p>
        </w:tc>
        <w:tc>
          <w:tcPr>
            <w:tcW w:w="785" w:type="dxa"/>
            <w:tcBorders>
              <w:top w:val="nil"/>
              <w:left w:val="single" w:color="000000" w:sz="8" w:space="0"/>
              <w:bottom w:val="single" w:color="000000" w:sz="8" w:space="0"/>
              <w:right w:val="single" w:color="000000" w:sz="8" w:space="0"/>
            </w:tcBorders>
            <w:vAlign w:val="center"/>
          </w:tcPr>
          <w:p w14:paraId="64A6BD6D">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6BBDF8CE">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4</w:t>
            </w:r>
          </w:p>
        </w:tc>
      </w:tr>
      <w:tr w14:paraId="4A623531">
        <w:tblPrEx>
          <w:tblCellMar>
            <w:top w:w="0" w:type="dxa"/>
            <w:left w:w="108" w:type="dxa"/>
            <w:bottom w:w="0" w:type="dxa"/>
            <w:right w:w="108" w:type="dxa"/>
          </w:tblCellMar>
        </w:tblPrEx>
        <w:trPr>
          <w:trHeight w:val="556" w:hRule="atLeast"/>
        </w:trPr>
        <w:tc>
          <w:tcPr>
            <w:tcW w:w="585" w:type="dxa"/>
            <w:tcBorders>
              <w:top w:val="nil"/>
              <w:left w:val="single" w:color="000000" w:sz="8" w:space="0"/>
              <w:bottom w:val="single" w:color="000000" w:sz="8" w:space="0"/>
              <w:right w:val="single" w:color="000000" w:sz="8" w:space="0"/>
            </w:tcBorders>
            <w:vAlign w:val="center"/>
          </w:tcPr>
          <w:p w14:paraId="5910DDBA">
            <w:pPr>
              <w:widowControl/>
              <w:jc w:val="center"/>
              <w:textAlignment w:val="center"/>
              <w:rPr>
                <w:rFonts w:ascii="Times New Roman" w:hAnsi="Times New Roman"/>
                <w:color w:val="auto"/>
                <w:kern w:val="0"/>
                <w:szCs w:val="24"/>
                <w:highlight w:val="none"/>
                <w:lang w:bidi="ar"/>
              </w:rPr>
            </w:pPr>
            <w:r>
              <w:rPr>
                <w:rFonts w:hint="eastAsia" w:ascii="Times New Roman" w:hAnsi="Times New Roman"/>
                <w:color w:val="auto"/>
                <w:kern w:val="0"/>
                <w:szCs w:val="24"/>
                <w:highlight w:val="none"/>
                <w:lang w:bidi="ar"/>
              </w:rPr>
              <w:t>5</w:t>
            </w:r>
          </w:p>
        </w:tc>
        <w:tc>
          <w:tcPr>
            <w:tcW w:w="8947" w:type="dxa"/>
            <w:gridSpan w:val="4"/>
            <w:tcBorders>
              <w:top w:val="nil"/>
              <w:left w:val="single" w:color="000000" w:sz="8" w:space="0"/>
              <w:bottom w:val="single" w:color="000000" w:sz="8" w:space="0"/>
              <w:right w:val="single" w:color="000000" w:sz="8" w:space="0"/>
            </w:tcBorders>
            <w:vAlign w:val="center"/>
          </w:tcPr>
          <w:p w14:paraId="77170D32">
            <w:pPr>
              <w:widowControl/>
              <w:jc w:val="left"/>
              <w:textAlignment w:val="center"/>
              <w:rPr>
                <w:rFonts w:ascii="Times New Roman" w:hAnsi="Times New Roman"/>
                <w:color w:val="auto"/>
                <w:kern w:val="0"/>
                <w:szCs w:val="24"/>
                <w:highlight w:val="none"/>
                <w:lang w:bidi="ar"/>
              </w:rPr>
            </w:pPr>
            <w:r>
              <w:rPr>
                <w:rFonts w:hint="eastAsia" w:ascii="宋体" w:hAnsi="宋体" w:cs="宋体"/>
                <w:b/>
                <w:bCs/>
                <w:color w:val="auto"/>
                <w:kern w:val="0"/>
                <w:szCs w:val="24"/>
                <w:highlight w:val="none"/>
                <w:lang w:bidi="ar"/>
              </w:rPr>
              <w:t>变频多联机5</w:t>
            </w:r>
          </w:p>
        </w:tc>
      </w:tr>
      <w:tr w14:paraId="07AF91C3">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349F86B9">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5.1</w:t>
            </w:r>
          </w:p>
        </w:tc>
        <w:tc>
          <w:tcPr>
            <w:tcW w:w="2543" w:type="dxa"/>
            <w:tcBorders>
              <w:top w:val="nil"/>
              <w:left w:val="single" w:color="000000" w:sz="8" w:space="0"/>
              <w:bottom w:val="single" w:color="000000" w:sz="8" w:space="0"/>
              <w:right w:val="single" w:color="000000" w:sz="8" w:space="0"/>
            </w:tcBorders>
            <w:vAlign w:val="center"/>
          </w:tcPr>
          <w:p w14:paraId="67002C97">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0CBB7E57">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制冷量：158.5</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，制热量：177.5</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。输入功率：41.8</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0FEA8F26">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3482597B">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w:t>
            </w:r>
          </w:p>
        </w:tc>
      </w:tr>
      <w:tr w14:paraId="3EDA7216">
        <w:tblPrEx>
          <w:tblCellMar>
            <w:top w:w="0" w:type="dxa"/>
            <w:left w:w="108" w:type="dxa"/>
            <w:bottom w:w="0" w:type="dxa"/>
            <w:right w:w="108" w:type="dxa"/>
          </w:tblCellMar>
        </w:tblPrEx>
        <w:trPr>
          <w:trHeight w:val="1155" w:hRule="atLeast"/>
        </w:trPr>
        <w:tc>
          <w:tcPr>
            <w:tcW w:w="585" w:type="dxa"/>
            <w:tcBorders>
              <w:top w:val="nil"/>
              <w:left w:val="single" w:color="000000" w:sz="8" w:space="0"/>
              <w:bottom w:val="single" w:color="000000" w:sz="8" w:space="0"/>
              <w:right w:val="single" w:color="000000" w:sz="8" w:space="0"/>
            </w:tcBorders>
            <w:vAlign w:val="center"/>
          </w:tcPr>
          <w:p w14:paraId="7577A3A7">
            <w:pPr>
              <w:widowControl/>
              <w:jc w:val="center"/>
              <w:textAlignment w:val="center"/>
              <w:rPr>
                <w:rFonts w:ascii="Times New Roman" w:hAnsi="Times New Roman"/>
                <w:color w:val="auto"/>
                <w:szCs w:val="24"/>
                <w:highlight w:val="none"/>
              </w:rPr>
            </w:pPr>
            <w:r>
              <w:rPr>
                <w:rFonts w:hint="eastAsia" w:ascii="Times New Roman" w:hAnsi="Times New Roman"/>
                <w:color w:val="auto"/>
                <w:kern w:val="0"/>
                <w:szCs w:val="24"/>
                <w:highlight w:val="none"/>
                <w:lang w:bidi="ar"/>
              </w:rPr>
              <w:t>5</w:t>
            </w:r>
            <w:r>
              <w:rPr>
                <w:rFonts w:ascii="Times New Roman" w:hAnsi="Times New Roman"/>
                <w:color w:val="auto"/>
                <w:kern w:val="0"/>
                <w:szCs w:val="24"/>
                <w:highlight w:val="none"/>
                <w:lang w:bidi="ar"/>
              </w:rPr>
              <w:t>.</w:t>
            </w:r>
            <w:r>
              <w:rPr>
                <w:rFonts w:hint="eastAsia" w:ascii="Times New Roman" w:hAnsi="Times New Roman"/>
                <w:color w:val="auto"/>
                <w:kern w:val="0"/>
                <w:szCs w:val="24"/>
                <w:highlight w:val="none"/>
                <w:lang w:bidi="ar"/>
              </w:rPr>
              <w:t>2</w:t>
            </w:r>
          </w:p>
        </w:tc>
        <w:tc>
          <w:tcPr>
            <w:tcW w:w="2543" w:type="dxa"/>
            <w:tcBorders>
              <w:top w:val="nil"/>
              <w:left w:val="single" w:color="000000" w:sz="8" w:space="0"/>
              <w:bottom w:val="single" w:color="000000" w:sz="8" w:space="0"/>
              <w:right w:val="single" w:color="000000" w:sz="8" w:space="0"/>
            </w:tcBorders>
            <w:vAlign w:val="center"/>
          </w:tcPr>
          <w:p w14:paraId="09CE3841">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高静压型全新风空气处理DC室内机</w:t>
            </w:r>
          </w:p>
        </w:tc>
        <w:tc>
          <w:tcPr>
            <w:tcW w:w="4904" w:type="dxa"/>
            <w:tcBorders>
              <w:top w:val="nil"/>
              <w:left w:val="single" w:color="000000" w:sz="8" w:space="0"/>
              <w:bottom w:val="single" w:color="000000" w:sz="8" w:space="0"/>
              <w:right w:val="single" w:color="000000" w:sz="8" w:space="0"/>
            </w:tcBorders>
            <w:vAlign w:val="center"/>
          </w:tcPr>
          <w:p w14:paraId="4750CF62">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制冷量：28kW，制热量：24.5kW，风量：2100/1900/1600m3/h，输入功率：0.465kW，380V。配亚高效过滤箱（HFA-3000HP-XF)、有线集中控制器</w:t>
            </w:r>
          </w:p>
        </w:tc>
        <w:tc>
          <w:tcPr>
            <w:tcW w:w="785" w:type="dxa"/>
            <w:tcBorders>
              <w:top w:val="nil"/>
              <w:left w:val="single" w:color="000000" w:sz="8" w:space="0"/>
              <w:bottom w:val="single" w:color="000000" w:sz="8" w:space="0"/>
              <w:right w:val="single" w:color="000000" w:sz="8" w:space="0"/>
            </w:tcBorders>
            <w:vAlign w:val="center"/>
          </w:tcPr>
          <w:p w14:paraId="0230BE2B">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22FC29C0">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4</w:t>
            </w:r>
          </w:p>
        </w:tc>
      </w:tr>
      <w:tr w14:paraId="24ADBD4E">
        <w:tblPrEx>
          <w:tblCellMar>
            <w:top w:w="0" w:type="dxa"/>
            <w:left w:w="108" w:type="dxa"/>
            <w:bottom w:w="0" w:type="dxa"/>
            <w:right w:w="108" w:type="dxa"/>
          </w:tblCellMar>
        </w:tblPrEx>
        <w:trPr>
          <w:trHeight w:val="1155" w:hRule="atLeast"/>
        </w:trPr>
        <w:tc>
          <w:tcPr>
            <w:tcW w:w="585" w:type="dxa"/>
            <w:tcBorders>
              <w:top w:val="nil"/>
              <w:left w:val="single" w:color="000000" w:sz="8" w:space="0"/>
              <w:bottom w:val="single" w:color="000000" w:sz="8" w:space="0"/>
              <w:right w:val="single" w:color="000000" w:sz="8" w:space="0"/>
            </w:tcBorders>
            <w:vAlign w:val="center"/>
          </w:tcPr>
          <w:p w14:paraId="5D577D79">
            <w:pPr>
              <w:widowControl/>
              <w:jc w:val="center"/>
              <w:textAlignment w:val="center"/>
              <w:rPr>
                <w:rFonts w:ascii="Times New Roman" w:hAnsi="Times New Roman"/>
                <w:color w:val="auto"/>
                <w:szCs w:val="24"/>
                <w:highlight w:val="none"/>
              </w:rPr>
            </w:pPr>
            <w:r>
              <w:rPr>
                <w:rFonts w:hint="eastAsia" w:ascii="Times New Roman" w:hAnsi="Times New Roman"/>
                <w:color w:val="auto"/>
                <w:kern w:val="0"/>
                <w:szCs w:val="24"/>
                <w:highlight w:val="none"/>
                <w:lang w:bidi="ar"/>
              </w:rPr>
              <w:t>5</w:t>
            </w:r>
            <w:r>
              <w:rPr>
                <w:rFonts w:ascii="Times New Roman" w:hAnsi="Times New Roman"/>
                <w:color w:val="auto"/>
                <w:kern w:val="0"/>
                <w:szCs w:val="24"/>
                <w:highlight w:val="none"/>
                <w:lang w:bidi="ar"/>
              </w:rPr>
              <w:t>.</w:t>
            </w:r>
            <w:r>
              <w:rPr>
                <w:rFonts w:hint="eastAsia" w:ascii="Times New Roman" w:hAnsi="Times New Roman"/>
                <w:color w:val="auto"/>
                <w:kern w:val="0"/>
                <w:szCs w:val="24"/>
                <w:highlight w:val="none"/>
                <w:lang w:bidi="ar"/>
              </w:rPr>
              <w:t>3</w:t>
            </w:r>
          </w:p>
        </w:tc>
        <w:tc>
          <w:tcPr>
            <w:tcW w:w="2543" w:type="dxa"/>
            <w:tcBorders>
              <w:top w:val="nil"/>
              <w:left w:val="single" w:color="000000" w:sz="8" w:space="0"/>
              <w:bottom w:val="single" w:color="000000" w:sz="8" w:space="0"/>
              <w:right w:val="single" w:color="000000" w:sz="8" w:space="0"/>
            </w:tcBorders>
            <w:vAlign w:val="center"/>
          </w:tcPr>
          <w:p w14:paraId="00756FBD">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高静压型全新风空气处理DC室内机</w:t>
            </w:r>
          </w:p>
        </w:tc>
        <w:tc>
          <w:tcPr>
            <w:tcW w:w="4904" w:type="dxa"/>
            <w:tcBorders>
              <w:top w:val="nil"/>
              <w:left w:val="single" w:color="000000" w:sz="8" w:space="0"/>
              <w:bottom w:val="single" w:color="000000" w:sz="8" w:space="0"/>
              <w:right w:val="single" w:color="000000" w:sz="8" w:space="0"/>
            </w:tcBorders>
            <w:vAlign w:val="center"/>
          </w:tcPr>
          <w:p w14:paraId="344C64E7">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制冷量：45kW，制热量：35.2kW，风量：4200/3500/2800m3/h，输入功率：1.183kW，380V。配亚高效过滤箱（HFA-6000HP-XF)、有线集中控制器</w:t>
            </w:r>
          </w:p>
        </w:tc>
        <w:tc>
          <w:tcPr>
            <w:tcW w:w="785" w:type="dxa"/>
            <w:tcBorders>
              <w:top w:val="nil"/>
              <w:left w:val="single" w:color="000000" w:sz="8" w:space="0"/>
              <w:bottom w:val="single" w:color="000000" w:sz="8" w:space="0"/>
              <w:right w:val="single" w:color="000000" w:sz="8" w:space="0"/>
            </w:tcBorders>
            <w:vAlign w:val="center"/>
          </w:tcPr>
          <w:p w14:paraId="71C7B115">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14E15CB1">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w:t>
            </w:r>
          </w:p>
        </w:tc>
      </w:tr>
      <w:tr w14:paraId="39B45028">
        <w:tblPrEx>
          <w:tblCellMar>
            <w:top w:w="0" w:type="dxa"/>
            <w:left w:w="108" w:type="dxa"/>
            <w:bottom w:w="0" w:type="dxa"/>
            <w:right w:w="108" w:type="dxa"/>
          </w:tblCellMar>
        </w:tblPrEx>
        <w:trPr>
          <w:trHeight w:val="300" w:hRule="atLeast"/>
        </w:trPr>
        <w:tc>
          <w:tcPr>
            <w:tcW w:w="585" w:type="dxa"/>
            <w:tcBorders>
              <w:top w:val="nil"/>
              <w:left w:val="single" w:color="000000" w:sz="8" w:space="0"/>
              <w:bottom w:val="single" w:color="000000" w:sz="8" w:space="0"/>
              <w:right w:val="single" w:color="000000" w:sz="8" w:space="0"/>
            </w:tcBorders>
            <w:vAlign w:val="center"/>
          </w:tcPr>
          <w:p w14:paraId="38442C5B">
            <w:pPr>
              <w:widowControl/>
              <w:jc w:val="center"/>
              <w:textAlignment w:val="center"/>
              <w:rPr>
                <w:rFonts w:hint="eastAsia" w:ascii="宋体" w:hAnsi="宋体" w:cs="宋体"/>
                <w:b/>
                <w:bCs/>
                <w:color w:val="auto"/>
                <w:szCs w:val="24"/>
                <w:highlight w:val="none"/>
              </w:rPr>
            </w:pPr>
            <w:r>
              <w:rPr>
                <w:rFonts w:hint="eastAsia" w:ascii="宋体" w:hAnsi="宋体" w:cs="宋体"/>
                <w:b/>
                <w:bCs/>
                <w:color w:val="auto"/>
                <w:kern w:val="0"/>
                <w:szCs w:val="24"/>
                <w:highlight w:val="none"/>
                <w:lang w:bidi="ar"/>
              </w:rPr>
              <w:t>二</w:t>
            </w:r>
          </w:p>
        </w:tc>
        <w:tc>
          <w:tcPr>
            <w:tcW w:w="8947" w:type="dxa"/>
            <w:gridSpan w:val="4"/>
            <w:tcBorders>
              <w:top w:val="nil"/>
              <w:left w:val="single" w:color="000000" w:sz="8" w:space="0"/>
              <w:bottom w:val="single" w:color="000000" w:sz="8" w:space="0"/>
              <w:right w:val="single" w:color="000000" w:sz="8" w:space="0"/>
            </w:tcBorders>
            <w:vAlign w:val="center"/>
          </w:tcPr>
          <w:p w14:paraId="2A6682CA">
            <w:pPr>
              <w:widowControl/>
              <w:jc w:val="center"/>
              <w:textAlignment w:val="center"/>
              <w:rPr>
                <w:rFonts w:hint="eastAsia" w:ascii="宋体" w:hAnsi="宋体" w:cs="宋体"/>
                <w:b/>
                <w:bCs/>
                <w:color w:val="auto"/>
                <w:szCs w:val="24"/>
                <w:highlight w:val="none"/>
              </w:rPr>
            </w:pPr>
            <w:r>
              <w:rPr>
                <w:rFonts w:hint="eastAsia" w:ascii="宋体" w:hAnsi="宋体" w:cs="宋体"/>
                <w:b/>
                <w:bCs/>
                <w:color w:val="auto"/>
                <w:kern w:val="0"/>
                <w:szCs w:val="24"/>
                <w:highlight w:val="none"/>
                <w:lang w:bidi="ar"/>
              </w:rPr>
              <w:t>行政办公楼</w:t>
            </w:r>
          </w:p>
        </w:tc>
      </w:tr>
      <w:tr w14:paraId="0350992F">
        <w:tblPrEx>
          <w:tblCellMar>
            <w:top w:w="0" w:type="dxa"/>
            <w:left w:w="108" w:type="dxa"/>
            <w:bottom w:w="0" w:type="dxa"/>
            <w:right w:w="108" w:type="dxa"/>
          </w:tblCellMar>
        </w:tblPrEx>
        <w:trPr>
          <w:trHeight w:val="300" w:hRule="atLeast"/>
        </w:trPr>
        <w:tc>
          <w:tcPr>
            <w:tcW w:w="585" w:type="dxa"/>
            <w:tcBorders>
              <w:top w:val="nil"/>
              <w:left w:val="single" w:color="000000" w:sz="8" w:space="0"/>
              <w:bottom w:val="single" w:color="000000" w:sz="8" w:space="0"/>
              <w:right w:val="single" w:color="000000" w:sz="8" w:space="0"/>
            </w:tcBorders>
            <w:vAlign w:val="center"/>
          </w:tcPr>
          <w:p w14:paraId="5573E107">
            <w:pPr>
              <w:widowControl/>
              <w:jc w:val="center"/>
              <w:textAlignment w:val="center"/>
              <w:rPr>
                <w:rFonts w:hint="eastAsia" w:ascii="宋体" w:hAnsi="宋体" w:cs="宋体"/>
                <w:b/>
                <w:bCs/>
                <w:color w:val="auto"/>
                <w:kern w:val="0"/>
                <w:szCs w:val="24"/>
                <w:highlight w:val="none"/>
                <w:lang w:bidi="ar"/>
              </w:rPr>
            </w:pPr>
            <w:r>
              <w:rPr>
                <w:rFonts w:hint="eastAsia" w:ascii="宋体" w:hAnsi="宋体" w:cs="宋体"/>
                <w:b/>
                <w:bCs/>
                <w:color w:val="auto"/>
                <w:kern w:val="0"/>
                <w:szCs w:val="24"/>
                <w:highlight w:val="none"/>
                <w:lang w:bidi="ar"/>
              </w:rPr>
              <w:t>1</w:t>
            </w:r>
          </w:p>
        </w:tc>
        <w:tc>
          <w:tcPr>
            <w:tcW w:w="8947" w:type="dxa"/>
            <w:gridSpan w:val="4"/>
            <w:tcBorders>
              <w:top w:val="nil"/>
              <w:left w:val="single" w:color="000000" w:sz="8" w:space="0"/>
              <w:bottom w:val="single" w:color="000000" w:sz="8" w:space="0"/>
              <w:right w:val="single" w:color="000000" w:sz="8" w:space="0"/>
            </w:tcBorders>
            <w:vAlign w:val="center"/>
          </w:tcPr>
          <w:p w14:paraId="598CA2DB">
            <w:pPr>
              <w:widowControl/>
              <w:jc w:val="left"/>
              <w:textAlignment w:val="center"/>
              <w:rPr>
                <w:rFonts w:hint="eastAsia" w:ascii="宋体" w:hAnsi="宋体" w:cs="宋体"/>
                <w:b/>
                <w:bCs/>
                <w:color w:val="auto"/>
                <w:kern w:val="0"/>
                <w:szCs w:val="24"/>
                <w:highlight w:val="none"/>
                <w:lang w:bidi="ar"/>
              </w:rPr>
            </w:pPr>
            <w:r>
              <w:rPr>
                <w:rFonts w:hint="eastAsia" w:ascii="宋体" w:hAnsi="宋体" w:cs="宋体"/>
                <w:b/>
                <w:bCs/>
                <w:color w:val="auto"/>
                <w:kern w:val="0"/>
                <w:szCs w:val="24"/>
                <w:highlight w:val="none"/>
                <w:lang w:bidi="ar"/>
              </w:rPr>
              <w:t>变频多联机1</w:t>
            </w:r>
          </w:p>
        </w:tc>
      </w:tr>
      <w:tr w14:paraId="630105F9">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46114996">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1.1</w:t>
            </w:r>
          </w:p>
        </w:tc>
        <w:tc>
          <w:tcPr>
            <w:tcW w:w="2543" w:type="dxa"/>
            <w:tcBorders>
              <w:top w:val="nil"/>
              <w:left w:val="single" w:color="000000" w:sz="8" w:space="0"/>
              <w:bottom w:val="single" w:color="000000" w:sz="8" w:space="0"/>
              <w:right w:val="single" w:color="000000" w:sz="8" w:space="0"/>
            </w:tcBorders>
            <w:vAlign w:val="center"/>
          </w:tcPr>
          <w:p w14:paraId="2040CB19">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变频多联中央空调室外机</w:t>
            </w:r>
          </w:p>
        </w:tc>
        <w:tc>
          <w:tcPr>
            <w:tcW w:w="4904" w:type="dxa"/>
            <w:tcBorders>
              <w:top w:val="single" w:color="000000" w:sz="8" w:space="0"/>
              <w:left w:val="single" w:color="000000" w:sz="8" w:space="0"/>
              <w:bottom w:val="single" w:color="000000" w:sz="8" w:space="0"/>
              <w:right w:val="single" w:color="000000" w:sz="8" w:space="0"/>
            </w:tcBorders>
            <w:vAlign w:val="center"/>
          </w:tcPr>
          <w:p w14:paraId="70BC531F">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制冷量：50.4</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，制热量：56.56</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。输入功率：12.8/13.3</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（含室内外机连接铜管、电缆、冷凝水管、保温材料及附件等）</w:t>
            </w:r>
          </w:p>
        </w:tc>
        <w:tc>
          <w:tcPr>
            <w:tcW w:w="785" w:type="dxa"/>
            <w:tcBorders>
              <w:top w:val="single" w:color="000000" w:sz="8" w:space="0"/>
              <w:left w:val="single" w:color="000000" w:sz="8" w:space="0"/>
              <w:bottom w:val="single" w:color="000000" w:sz="8" w:space="0"/>
              <w:right w:val="single" w:color="000000" w:sz="8" w:space="0"/>
            </w:tcBorders>
            <w:vAlign w:val="center"/>
          </w:tcPr>
          <w:p w14:paraId="03CDD2B0">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single" w:color="000000" w:sz="8" w:space="0"/>
              <w:left w:val="single" w:color="000000" w:sz="8" w:space="0"/>
              <w:bottom w:val="single" w:color="000000" w:sz="8" w:space="0"/>
              <w:right w:val="single" w:color="000000" w:sz="8" w:space="0"/>
            </w:tcBorders>
            <w:vAlign w:val="center"/>
          </w:tcPr>
          <w:p w14:paraId="0A185852">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4</w:t>
            </w:r>
          </w:p>
        </w:tc>
      </w:tr>
      <w:tr w14:paraId="71999E54">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394F0689">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1.2</w:t>
            </w:r>
          </w:p>
        </w:tc>
        <w:tc>
          <w:tcPr>
            <w:tcW w:w="2543" w:type="dxa"/>
            <w:tcBorders>
              <w:top w:val="nil"/>
              <w:left w:val="single" w:color="000000" w:sz="8" w:space="0"/>
              <w:bottom w:val="single" w:color="000000" w:sz="8" w:space="0"/>
              <w:right w:val="single" w:color="000000" w:sz="8" w:space="0"/>
            </w:tcBorders>
            <w:vAlign w:val="center"/>
          </w:tcPr>
          <w:p w14:paraId="27BA90E2">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3B550325">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制冷量：2.8</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，制热量：3.2</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w:t>
            </w:r>
            <w:r>
              <w:rPr>
                <w:rFonts w:ascii="Times New Roman" w:hAnsi="Times New Roman"/>
                <w:color w:val="auto"/>
                <w:kern w:val="0"/>
                <w:szCs w:val="24"/>
                <w:highlight w:val="none"/>
                <w:lang w:bidi="ar"/>
              </w:rPr>
              <w:t>0.02kW</w:t>
            </w:r>
            <w:r>
              <w:rPr>
                <w:rFonts w:hint="eastAsia" w:ascii="宋体" w:hAnsi="宋体" w:cs="宋体"/>
                <w:color w:val="auto"/>
                <w:kern w:val="0"/>
                <w:szCs w:val="24"/>
                <w:highlight w:val="none"/>
                <w:lang w:bidi="ar"/>
              </w:rPr>
              <w:t>，</w:t>
            </w:r>
            <w:r>
              <w:rPr>
                <w:rFonts w:ascii="Times New Roman" w:hAnsi="Times New Roman"/>
                <w:color w:val="auto"/>
                <w:kern w:val="0"/>
                <w:szCs w:val="24"/>
                <w:highlight w:val="none"/>
                <w:lang w:bidi="ar"/>
              </w:rPr>
              <w:t>220V</w:t>
            </w:r>
            <w:r>
              <w:rPr>
                <w:rFonts w:hint="eastAsia" w:ascii="宋体" w:hAnsi="宋体" w:cs="宋体"/>
                <w:color w:val="auto"/>
                <w:kern w:val="0"/>
                <w:szCs w:val="24"/>
                <w:highlight w:val="none"/>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47668280">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42A93D18">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4</w:t>
            </w:r>
          </w:p>
        </w:tc>
      </w:tr>
      <w:tr w14:paraId="2825E62B">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2D5BE9D6">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1.3</w:t>
            </w:r>
          </w:p>
        </w:tc>
        <w:tc>
          <w:tcPr>
            <w:tcW w:w="2543" w:type="dxa"/>
            <w:tcBorders>
              <w:top w:val="nil"/>
              <w:left w:val="single" w:color="000000" w:sz="8" w:space="0"/>
              <w:bottom w:val="single" w:color="000000" w:sz="8" w:space="0"/>
              <w:right w:val="single" w:color="000000" w:sz="8" w:space="0"/>
            </w:tcBorders>
            <w:vAlign w:val="center"/>
          </w:tcPr>
          <w:p w14:paraId="3A26912E">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749C74C3">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制冷量：4.0</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，制热量：4.5</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w:t>
            </w:r>
            <w:r>
              <w:rPr>
                <w:rFonts w:ascii="Times New Roman" w:hAnsi="Times New Roman"/>
                <w:color w:val="auto"/>
                <w:kern w:val="0"/>
                <w:szCs w:val="24"/>
                <w:highlight w:val="none"/>
                <w:lang w:bidi="ar"/>
              </w:rPr>
              <w:t>0.04kW</w:t>
            </w:r>
            <w:r>
              <w:rPr>
                <w:rFonts w:hint="eastAsia" w:ascii="宋体" w:hAnsi="宋体" w:cs="宋体"/>
                <w:color w:val="auto"/>
                <w:kern w:val="0"/>
                <w:szCs w:val="24"/>
                <w:highlight w:val="none"/>
                <w:lang w:bidi="ar"/>
              </w:rPr>
              <w:t>，</w:t>
            </w:r>
            <w:r>
              <w:rPr>
                <w:rFonts w:ascii="Times New Roman" w:hAnsi="Times New Roman"/>
                <w:color w:val="auto"/>
                <w:kern w:val="0"/>
                <w:szCs w:val="24"/>
                <w:highlight w:val="none"/>
                <w:lang w:bidi="ar"/>
              </w:rPr>
              <w:t>220V</w:t>
            </w:r>
            <w:r>
              <w:rPr>
                <w:rFonts w:hint="eastAsia" w:ascii="宋体" w:hAnsi="宋体" w:cs="宋体"/>
                <w:color w:val="auto"/>
                <w:kern w:val="0"/>
                <w:szCs w:val="24"/>
                <w:highlight w:val="none"/>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313861FD">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5B13F835">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26</w:t>
            </w:r>
          </w:p>
        </w:tc>
      </w:tr>
      <w:tr w14:paraId="31D47BEC">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50FBBC16">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1.4</w:t>
            </w:r>
          </w:p>
        </w:tc>
        <w:tc>
          <w:tcPr>
            <w:tcW w:w="2543" w:type="dxa"/>
            <w:tcBorders>
              <w:top w:val="nil"/>
              <w:left w:val="single" w:color="000000" w:sz="8" w:space="0"/>
              <w:bottom w:val="single" w:color="000000" w:sz="8" w:space="0"/>
              <w:right w:val="single" w:color="000000" w:sz="8" w:space="0"/>
            </w:tcBorders>
            <w:vAlign w:val="center"/>
          </w:tcPr>
          <w:p w14:paraId="646B883C">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0C564363">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制冷量：5.6</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，制热量：6.3</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w:t>
            </w:r>
            <w:r>
              <w:rPr>
                <w:rFonts w:ascii="Times New Roman" w:hAnsi="Times New Roman"/>
                <w:color w:val="auto"/>
                <w:kern w:val="0"/>
                <w:szCs w:val="24"/>
                <w:highlight w:val="none"/>
                <w:lang w:bidi="ar"/>
              </w:rPr>
              <w:t>0.05kW</w:t>
            </w:r>
            <w:r>
              <w:rPr>
                <w:rFonts w:hint="eastAsia" w:ascii="宋体" w:hAnsi="宋体" w:cs="宋体"/>
                <w:color w:val="auto"/>
                <w:kern w:val="0"/>
                <w:szCs w:val="24"/>
                <w:highlight w:val="none"/>
                <w:lang w:bidi="ar"/>
              </w:rPr>
              <w:t>，</w:t>
            </w:r>
            <w:r>
              <w:rPr>
                <w:rFonts w:ascii="Times New Roman" w:hAnsi="Times New Roman"/>
                <w:color w:val="auto"/>
                <w:kern w:val="0"/>
                <w:szCs w:val="24"/>
                <w:highlight w:val="none"/>
                <w:lang w:bidi="ar"/>
              </w:rPr>
              <w:t>220V</w:t>
            </w:r>
            <w:r>
              <w:rPr>
                <w:rFonts w:hint="eastAsia" w:ascii="宋体" w:hAnsi="宋体" w:cs="宋体"/>
                <w:color w:val="auto"/>
                <w:kern w:val="0"/>
                <w:szCs w:val="24"/>
                <w:highlight w:val="none"/>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6463DB6B">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65E58963">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8</w:t>
            </w:r>
          </w:p>
        </w:tc>
      </w:tr>
      <w:tr w14:paraId="2C38DEC7">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3FA2E839">
            <w:pPr>
              <w:widowControl/>
              <w:jc w:val="center"/>
              <w:textAlignment w:val="center"/>
              <w:rPr>
                <w:rFonts w:ascii="Times New Roman" w:hAnsi="Times New Roman"/>
                <w:color w:val="auto"/>
                <w:szCs w:val="24"/>
                <w:highlight w:val="none"/>
              </w:rPr>
            </w:pPr>
            <w:r>
              <w:rPr>
                <w:rFonts w:hint="eastAsia" w:ascii="Times New Roman" w:hAnsi="Times New Roman"/>
                <w:color w:val="auto"/>
                <w:kern w:val="0"/>
                <w:szCs w:val="24"/>
                <w:highlight w:val="none"/>
                <w:lang w:bidi="ar"/>
              </w:rPr>
              <w:t>1.5</w:t>
            </w:r>
          </w:p>
        </w:tc>
        <w:tc>
          <w:tcPr>
            <w:tcW w:w="2543" w:type="dxa"/>
            <w:tcBorders>
              <w:top w:val="nil"/>
              <w:left w:val="single" w:color="000000" w:sz="8" w:space="0"/>
              <w:bottom w:val="single" w:color="000000" w:sz="8" w:space="0"/>
              <w:right w:val="single" w:color="000000" w:sz="8" w:space="0"/>
            </w:tcBorders>
            <w:vAlign w:val="center"/>
          </w:tcPr>
          <w:p w14:paraId="67B3A43A">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天花板两面出风嵌入式室内机</w:t>
            </w:r>
          </w:p>
        </w:tc>
        <w:tc>
          <w:tcPr>
            <w:tcW w:w="4904" w:type="dxa"/>
            <w:tcBorders>
              <w:top w:val="nil"/>
              <w:left w:val="single" w:color="000000" w:sz="8" w:space="0"/>
              <w:bottom w:val="single" w:color="000000" w:sz="8" w:space="0"/>
              <w:right w:val="single" w:color="000000" w:sz="8" w:space="0"/>
            </w:tcBorders>
            <w:vAlign w:val="center"/>
          </w:tcPr>
          <w:p w14:paraId="71B036E2">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制冷量：2.8</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，制热量：3.3</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w:t>
            </w:r>
            <w:r>
              <w:rPr>
                <w:rFonts w:ascii="Times New Roman" w:hAnsi="Times New Roman"/>
                <w:color w:val="auto"/>
                <w:kern w:val="0"/>
                <w:szCs w:val="24"/>
                <w:highlight w:val="none"/>
                <w:lang w:bidi="ar"/>
              </w:rPr>
              <w:t>0.02kW</w:t>
            </w:r>
            <w:r>
              <w:rPr>
                <w:rFonts w:hint="eastAsia" w:ascii="宋体" w:hAnsi="宋体" w:cs="宋体"/>
                <w:color w:val="auto"/>
                <w:kern w:val="0"/>
                <w:szCs w:val="24"/>
                <w:highlight w:val="none"/>
                <w:lang w:bidi="ar"/>
              </w:rPr>
              <w:t>，</w:t>
            </w:r>
            <w:r>
              <w:rPr>
                <w:rFonts w:ascii="Times New Roman" w:hAnsi="Times New Roman"/>
                <w:color w:val="auto"/>
                <w:kern w:val="0"/>
                <w:szCs w:val="24"/>
                <w:highlight w:val="none"/>
                <w:lang w:bidi="ar"/>
              </w:rPr>
              <w:t>220V</w:t>
            </w:r>
            <w:r>
              <w:rPr>
                <w:rFonts w:hint="eastAsia" w:ascii="宋体" w:hAnsi="宋体" w:cs="宋体"/>
                <w:color w:val="auto"/>
                <w:kern w:val="0"/>
                <w:szCs w:val="24"/>
                <w:highlight w:val="none"/>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103678EF">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14CA33FB">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14</w:t>
            </w:r>
          </w:p>
        </w:tc>
      </w:tr>
      <w:tr w14:paraId="01623D2B">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1CC753C8">
            <w:pPr>
              <w:widowControl/>
              <w:jc w:val="center"/>
              <w:textAlignment w:val="center"/>
              <w:rPr>
                <w:rFonts w:ascii="Times New Roman" w:hAnsi="Times New Roman"/>
                <w:color w:val="auto"/>
                <w:kern w:val="0"/>
                <w:szCs w:val="24"/>
                <w:highlight w:val="none"/>
                <w:lang w:bidi="ar"/>
              </w:rPr>
            </w:pPr>
            <w:r>
              <w:rPr>
                <w:rFonts w:hint="eastAsia" w:ascii="Times New Roman" w:hAnsi="Times New Roman"/>
                <w:color w:val="auto"/>
                <w:kern w:val="0"/>
                <w:szCs w:val="24"/>
                <w:highlight w:val="none"/>
                <w:lang w:bidi="ar"/>
              </w:rPr>
              <w:t>2</w:t>
            </w:r>
          </w:p>
        </w:tc>
        <w:tc>
          <w:tcPr>
            <w:tcW w:w="8947" w:type="dxa"/>
            <w:gridSpan w:val="4"/>
            <w:tcBorders>
              <w:top w:val="nil"/>
              <w:left w:val="single" w:color="000000" w:sz="8" w:space="0"/>
              <w:bottom w:val="single" w:color="000000" w:sz="8" w:space="0"/>
              <w:right w:val="single" w:color="000000" w:sz="8" w:space="0"/>
            </w:tcBorders>
            <w:vAlign w:val="center"/>
          </w:tcPr>
          <w:p w14:paraId="25E5F12E">
            <w:pPr>
              <w:widowControl/>
              <w:jc w:val="left"/>
              <w:textAlignment w:val="center"/>
              <w:rPr>
                <w:rFonts w:ascii="Times New Roman" w:hAnsi="Times New Roman"/>
                <w:color w:val="auto"/>
                <w:kern w:val="0"/>
                <w:szCs w:val="24"/>
                <w:highlight w:val="none"/>
                <w:lang w:bidi="ar"/>
              </w:rPr>
            </w:pPr>
            <w:r>
              <w:rPr>
                <w:rFonts w:hint="eastAsia" w:ascii="宋体" w:hAnsi="宋体" w:cs="宋体"/>
                <w:b/>
                <w:bCs/>
                <w:color w:val="auto"/>
                <w:kern w:val="0"/>
                <w:szCs w:val="24"/>
                <w:highlight w:val="none"/>
                <w:lang w:bidi="ar"/>
              </w:rPr>
              <w:t>变频多联机2</w:t>
            </w:r>
          </w:p>
        </w:tc>
      </w:tr>
      <w:tr w14:paraId="7B9EBD89">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30D14ABA">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2.1</w:t>
            </w:r>
          </w:p>
        </w:tc>
        <w:tc>
          <w:tcPr>
            <w:tcW w:w="2543" w:type="dxa"/>
            <w:tcBorders>
              <w:top w:val="nil"/>
              <w:left w:val="single" w:color="000000" w:sz="8" w:space="0"/>
              <w:bottom w:val="single" w:color="000000" w:sz="8" w:space="0"/>
              <w:right w:val="single" w:color="000000" w:sz="8" w:space="0"/>
            </w:tcBorders>
            <w:vAlign w:val="center"/>
          </w:tcPr>
          <w:p w14:paraId="682C8C93">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1019C1ED">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制冷量：56</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，制热量：63</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。输入功率：15.3</w:t>
            </w:r>
            <w:r>
              <w:rPr>
                <w:rFonts w:ascii="Times New Roman" w:hAnsi="Times New Roman"/>
                <w:color w:val="auto"/>
                <w:kern w:val="0"/>
                <w:szCs w:val="24"/>
                <w:highlight w:val="none"/>
                <w:lang w:bidi="ar"/>
              </w:rPr>
              <w:t>kW</w:t>
            </w:r>
            <w:r>
              <w:rPr>
                <w:rFonts w:hint="eastAsia" w:ascii="宋体" w:hAnsi="宋体" w:cs="宋体"/>
                <w:color w:val="auto"/>
                <w:kern w:val="0"/>
                <w:szCs w:val="24"/>
                <w:highlight w:val="none"/>
                <w:lang w:bidi="ar"/>
              </w:rPr>
              <w:t>，（含室内外机连接铜管、电缆、冷凝水管、保温材料及附件等）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47316D13">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4E3252C9">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4</w:t>
            </w:r>
          </w:p>
        </w:tc>
      </w:tr>
      <w:tr w14:paraId="2CD25C22">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13DA2CC7">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2.2</w:t>
            </w:r>
          </w:p>
        </w:tc>
        <w:tc>
          <w:tcPr>
            <w:tcW w:w="2543" w:type="dxa"/>
            <w:tcBorders>
              <w:top w:val="nil"/>
              <w:left w:val="single" w:color="000000" w:sz="8" w:space="0"/>
              <w:bottom w:val="single" w:color="000000" w:sz="8" w:space="0"/>
              <w:right w:val="single" w:color="000000" w:sz="8" w:space="0"/>
            </w:tcBorders>
            <w:vAlign w:val="center"/>
          </w:tcPr>
          <w:p w14:paraId="33F49972">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49AF8B5F">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制冷量：2.8kW，制热量：3.2kW，输入功率：0.02kW，220V。配有线集中控制器、液晶面板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6E8296FF">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22E7AC86">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4</w:t>
            </w:r>
          </w:p>
        </w:tc>
      </w:tr>
      <w:tr w14:paraId="067461BB">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1D255AD2">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2.3</w:t>
            </w:r>
          </w:p>
        </w:tc>
        <w:tc>
          <w:tcPr>
            <w:tcW w:w="2543" w:type="dxa"/>
            <w:tcBorders>
              <w:top w:val="nil"/>
              <w:left w:val="single" w:color="000000" w:sz="8" w:space="0"/>
              <w:bottom w:val="single" w:color="000000" w:sz="8" w:space="0"/>
              <w:right w:val="single" w:color="000000" w:sz="8" w:space="0"/>
            </w:tcBorders>
            <w:vAlign w:val="center"/>
          </w:tcPr>
          <w:p w14:paraId="3D19F54B">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27E41145">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制冷量：4.0kW，制热量：4.5kW，输入功率：0.04kW，220V。配有线集中控制器、液晶面板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7377416E">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41161019">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29</w:t>
            </w:r>
          </w:p>
        </w:tc>
      </w:tr>
      <w:tr w14:paraId="4D44F89D">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39D603D2">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2.4</w:t>
            </w:r>
          </w:p>
        </w:tc>
        <w:tc>
          <w:tcPr>
            <w:tcW w:w="2543" w:type="dxa"/>
            <w:tcBorders>
              <w:top w:val="nil"/>
              <w:left w:val="single" w:color="000000" w:sz="8" w:space="0"/>
              <w:bottom w:val="single" w:color="000000" w:sz="8" w:space="0"/>
              <w:right w:val="single" w:color="000000" w:sz="8" w:space="0"/>
            </w:tcBorders>
            <w:vAlign w:val="center"/>
          </w:tcPr>
          <w:p w14:paraId="625D74AA">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365194BF">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制冷量：5.6kW，制热量：6.3kW，输入功率：0.05kW，220V。配有线集中控制器、液晶面板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72C427F1">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6A3D5078">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9</w:t>
            </w:r>
          </w:p>
        </w:tc>
      </w:tr>
      <w:tr w14:paraId="6D62C7A0">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6A0283E3">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2.5</w:t>
            </w:r>
          </w:p>
        </w:tc>
        <w:tc>
          <w:tcPr>
            <w:tcW w:w="2543" w:type="dxa"/>
            <w:tcBorders>
              <w:top w:val="nil"/>
              <w:left w:val="single" w:color="000000" w:sz="8" w:space="0"/>
              <w:bottom w:val="single" w:color="000000" w:sz="8" w:space="0"/>
              <w:right w:val="single" w:color="000000" w:sz="8" w:space="0"/>
            </w:tcBorders>
            <w:vAlign w:val="center"/>
          </w:tcPr>
          <w:p w14:paraId="7D8A8808">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天花板四面出风嵌入式室内机</w:t>
            </w:r>
          </w:p>
        </w:tc>
        <w:tc>
          <w:tcPr>
            <w:tcW w:w="4904" w:type="dxa"/>
            <w:tcBorders>
              <w:top w:val="nil"/>
              <w:left w:val="single" w:color="000000" w:sz="8" w:space="0"/>
              <w:bottom w:val="single" w:color="000000" w:sz="8" w:space="0"/>
              <w:right w:val="single" w:color="000000" w:sz="8" w:space="0"/>
            </w:tcBorders>
            <w:vAlign w:val="center"/>
          </w:tcPr>
          <w:p w14:paraId="4691A2AD">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制冷量：7.1kW，制热量：8.0kW，输入功率：0.06kW，220V。配有线集中控制器、液晶面板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5C1AA5C8">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0556C8D2">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3</w:t>
            </w:r>
          </w:p>
        </w:tc>
      </w:tr>
      <w:tr w14:paraId="6050A6A2">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01912CD4">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w:t>
            </w:r>
            <w:r>
              <w:rPr>
                <w:rFonts w:hint="eastAsia" w:ascii="Times New Roman" w:hAnsi="Times New Roman"/>
                <w:color w:val="auto"/>
                <w:kern w:val="0"/>
                <w:szCs w:val="24"/>
                <w:highlight w:val="none"/>
                <w:lang w:bidi="ar"/>
              </w:rPr>
              <w:t>6</w:t>
            </w:r>
          </w:p>
        </w:tc>
        <w:tc>
          <w:tcPr>
            <w:tcW w:w="2543" w:type="dxa"/>
            <w:tcBorders>
              <w:top w:val="nil"/>
              <w:left w:val="single" w:color="000000" w:sz="8" w:space="0"/>
              <w:bottom w:val="single" w:color="000000" w:sz="8" w:space="0"/>
              <w:right w:val="single" w:color="000000" w:sz="8" w:space="0"/>
            </w:tcBorders>
            <w:vAlign w:val="center"/>
          </w:tcPr>
          <w:p w14:paraId="3971837A">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天花板两面出风嵌入式室内机</w:t>
            </w:r>
          </w:p>
        </w:tc>
        <w:tc>
          <w:tcPr>
            <w:tcW w:w="4904" w:type="dxa"/>
            <w:tcBorders>
              <w:top w:val="nil"/>
              <w:left w:val="single" w:color="000000" w:sz="8" w:space="0"/>
              <w:bottom w:val="single" w:color="000000" w:sz="8" w:space="0"/>
              <w:right w:val="single" w:color="000000" w:sz="8" w:space="0"/>
            </w:tcBorders>
            <w:vAlign w:val="center"/>
          </w:tcPr>
          <w:p w14:paraId="52CDBD95">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制冷量：2.8kW，制热量：3.3kW，输入功率：0.02kW，220V。配有线集中控制器、液晶面板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39EECF67">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199766D5">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7</w:t>
            </w:r>
          </w:p>
        </w:tc>
      </w:tr>
      <w:tr w14:paraId="698EB30C">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111589F8">
            <w:pPr>
              <w:widowControl/>
              <w:jc w:val="center"/>
              <w:textAlignment w:val="center"/>
              <w:rPr>
                <w:rFonts w:ascii="Times New Roman" w:hAnsi="Times New Roman"/>
                <w:color w:val="auto"/>
                <w:kern w:val="0"/>
                <w:szCs w:val="24"/>
                <w:highlight w:val="none"/>
                <w:lang w:bidi="ar"/>
              </w:rPr>
            </w:pPr>
            <w:r>
              <w:rPr>
                <w:rFonts w:hint="eastAsia" w:ascii="Times New Roman" w:hAnsi="Times New Roman"/>
                <w:color w:val="auto"/>
                <w:kern w:val="0"/>
                <w:szCs w:val="24"/>
                <w:highlight w:val="none"/>
                <w:lang w:bidi="ar"/>
              </w:rPr>
              <w:t>3</w:t>
            </w:r>
          </w:p>
        </w:tc>
        <w:tc>
          <w:tcPr>
            <w:tcW w:w="8947" w:type="dxa"/>
            <w:gridSpan w:val="4"/>
            <w:tcBorders>
              <w:top w:val="nil"/>
              <w:left w:val="single" w:color="000000" w:sz="8" w:space="0"/>
              <w:bottom w:val="single" w:color="000000" w:sz="8" w:space="0"/>
              <w:right w:val="single" w:color="000000" w:sz="8" w:space="0"/>
            </w:tcBorders>
            <w:vAlign w:val="center"/>
          </w:tcPr>
          <w:p w14:paraId="025A9EE7">
            <w:pPr>
              <w:widowControl/>
              <w:jc w:val="left"/>
              <w:textAlignment w:val="center"/>
              <w:rPr>
                <w:rFonts w:ascii="Times New Roman" w:hAnsi="Times New Roman"/>
                <w:color w:val="auto"/>
                <w:kern w:val="0"/>
                <w:szCs w:val="24"/>
                <w:highlight w:val="none"/>
                <w:lang w:bidi="ar"/>
              </w:rPr>
            </w:pPr>
            <w:r>
              <w:rPr>
                <w:rFonts w:hint="eastAsia" w:ascii="宋体" w:hAnsi="宋体" w:cs="宋体"/>
                <w:b/>
                <w:bCs/>
                <w:color w:val="auto"/>
                <w:kern w:val="0"/>
                <w:szCs w:val="24"/>
                <w:highlight w:val="none"/>
                <w:lang w:bidi="ar"/>
              </w:rPr>
              <w:t>变频多联机3</w:t>
            </w:r>
          </w:p>
        </w:tc>
      </w:tr>
      <w:tr w14:paraId="436CBE6F">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2277B6DE">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3</w:t>
            </w:r>
            <w:r>
              <w:rPr>
                <w:rFonts w:hint="eastAsia" w:ascii="Times New Roman" w:hAnsi="Times New Roman"/>
                <w:color w:val="auto"/>
                <w:kern w:val="0"/>
                <w:szCs w:val="24"/>
                <w:highlight w:val="none"/>
                <w:lang w:bidi="ar"/>
              </w:rPr>
              <w:t>.1</w:t>
            </w:r>
          </w:p>
        </w:tc>
        <w:tc>
          <w:tcPr>
            <w:tcW w:w="2543" w:type="dxa"/>
            <w:tcBorders>
              <w:top w:val="nil"/>
              <w:left w:val="single" w:color="000000" w:sz="8" w:space="0"/>
              <w:bottom w:val="single" w:color="000000" w:sz="8" w:space="0"/>
              <w:right w:val="single" w:color="000000" w:sz="8" w:space="0"/>
            </w:tcBorders>
            <w:vAlign w:val="center"/>
          </w:tcPr>
          <w:p w14:paraId="65AF3584">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0DA5051D">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制冷量：112kW，制热量：125.5kW。输入功率：31.4kW，（含室内外机连接铜管、电缆、冷凝水管、保温材料及附件等）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0EC1DC31">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3E28EF2F">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w:t>
            </w:r>
          </w:p>
        </w:tc>
      </w:tr>
      <w:tr w14:paraId="6F7E6B88">
        <w:tblPrEx>
          <w:tblCellMar>
            <w:top w:w="0" w:type="dxa"/>
            <w:left w:w="108" w:type="dxa"/>
            <w:bottom w:w="0" w:type="dxa"/>
            <w:right w:w="108" w:type="dxa"/>
          </w:tblCellMar>
        </w:tblPrEx>
        <w:trPr>
          <w:trHeight w:val="1155" w:hRule="atLeast"/>
        </w:trPr>
        <w:tc>
          <w:tcPr>
            <w:tcW w:w="585" w:type="dxa"/>
            <w:tcBorders>
              <w:top w:val="nil"/>
              <w:left w:val="single" w:color="000000" w:sz="8" w:space="0"/>
              <w:bottom w:val="single" w:color="000000" w:sz="8" w:space="0"/>
              <w:right w:val="single" w:color="000000" w:sz="8" w:space="0"/>
            </w:tcBorders>
            <w:vAlign w:val="center"/>
          </w:tcPr>
          <w:p w14:paraId="3DD2726E">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3.</w:t>
            </w:r>
            <w:r>
              <w:rPr>
                <w:rFonts w:hint="eastAsia" w:ascii="Times New Roman" w:hAnsi="Times New Roman"/>
                <w:color w:val="auto"/>
                <w:kern w:val="0"/>
                <w:szCs w:val="24"/>
                <w:highlight w:val="none"/>
                <w:lang w:bidi="ar"/>
              </w:rPr>
              <w:t>2</w:t>
            </w:r>
          </w:p>
        </w:tc>
        <w:tc>
          <w:tcPr>
            <w:tcW w:w="2543" w:type="dxa"/>
            <w:tcBorders>
              <w:top w:val="nil"/>
              <w:left w:val="single" w:color="000000" w:sz="8" w:space="0"/>
              <w:bottom w:val="single" w:color="000000" w:sz="8" w:space="0"/>
              <w:right w:val="single" w:color="000000" w:sz="8" w:space="0"/>
            </w:tcBorders>
            <w:vAlign w:val="center"/>
          </w:tcPr>
          <w:p w14:paraId="4D7CB216">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高静压型全新风空气处理DC室内机</w:t>
            </w:r>
          </w:p>
        </w:tc>
        <w:tc>
          <w:tcPr>
            <w:tcW w:w="4904" w:type="dxa"/>
            <w:tcBorders>
              <w:top w:val="nil"/>
              <w:left w:val="single" w:color="000000" w:sz="8" w:space="0"/>
              <w:bottom w:val="single" w:color="000000" w:sz="8" w:space="0"/>
              <w:right w:val="single" w:color="000000" w:sz="8" w:space="0"/>
            </w:tcBorders>
            <w:vAlign w:val="center"/>
          </w:tcPr>
          <w:p w14:paraId="43C8E4D0">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制冷量：28kW，制热量：24.5kW，风量：2100/1900/1600m3/h，输入功率：0.465kW，380V。配亚高效过滤箱（HFA-3000HP-XF)、有线集中控制器</w:t>
            </w:r>
          </w:p>
        </w:tc>
        <w:tc>
          <w:tcPr>
            <w:tcW w:w="785" w:type="dxa"/>
            <w:tcBorders>
              <w:top w:val="nil"/>
              <w:left w:val="single" w:color="000000" w:sz="8" w:space="0"/>
              <w:bottom w:val="single" w:color="000000" w:sz="8" w:space="0"/>
              <w:right w:val="single" w:color="000000" w:sz="8" w:space="0"/>
            </w:tcBorders>
            <w:vAlign w:val="center"/>
          </w:tcPr>
          <w:p w14:paraId="0CFECBD8">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25DECD80">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8</w:t>
            </w:r>
          </w:p>
        </w:tc>
      </w:tr>
      <w:tr w14:paraId="47AA6F2A">
        <w:tblPrEx>
          <w:tblCellMar>
            <w:top w:w="0" w:type="dxa"/>
            <w:left w:w="108" w:type="dxa"/>
            <w:bottom w:w="0" w:type="dxa"/>
            <w:right w:w="108" w:type="dxa"/>
          </w:tblCellMar>
        </w:tblPrEx>
        <w:trPr>
          <w:trHeight w:val="300" w:hRule="atLeast"/>
        </w:trPr>
        <w:tc>
          <w:tcPr>
            <w:tcW w:w="585" w:type="dxa"/>
            <w:tcBorders>
              <w:top w:val="nil"/>
              <w:left w:val="single" w:color="000000" w:sz="8" w:space="0"/>
              <w:bottom w:val="single" w:color="000000" w:sz="8" w:space="0"/>
              <w:right w:val="single" w:color="000000" w:sz="8" w:space="0"/>
            </w:tcBorders>
            <w:vAlign w:val="center"/>
          </w:tcPr>
          <w:p w14:paraId="5FF03DE9">
            <w:pPr>
              <w:widowControl/>
              <w:jc w:val="center"/>
              <w:textAlignment w:val="center"/>
              <w:rPr>
                <w:rFonts w:hint="eastAsia" w:ascii="宋体" w:hAnsi="宋体" w:cs="宋体"/>
                <w:b/>
                <w:bCs/>
                <w:color w:val="auto"/>
                <w:szCs w:val="24"/>
                <w:highlight w:val="none"/>
              </w:rPr>
            </w:pPr>
            <w:r>
              <w:rPr>
                <w:rFonts w:hint="eastAsia" w:ascii="宋体" w:hAnsi="宋体" w:cs="宋体"/>
                <w:b/>
                <w:bCs/>
                <w:color w:val="auto"/>
                <w:kern w:val="0"/>
                <w:szCs w:val="24"/>
                <w:highlight w:val="none"/>
                <w:lang w:bidi="ar"/>
              </w:rPr>
              <w:t>三</w:t>
            </w:r>
          </w:p>
        </w:tc>
        <w:tc>
          <w:tcPr>
            <w:tcW w:w="8947" w:type="dxa"/>
            <w:gridSpan w:val="4"/>
            <w:tcBorders>
              <w:top w:val="nil"/>
              <w:left w:val="single" w:color="000000" w:sz="8" w:space="0"/>
              <w:bottom w:val="single" w:color="000000" w:sz="8" w:space="0"/>
              <w:right w:val="single" w:color="000000" w:sz="8" w:space="0"/>
            </w:tcBorders>
            <w:vAlign w:val="center"/>
          </w:tcPr>
          <w:p w14:paraId="1E83F714">
            <w:pPr>
              <w:widowControl/>
              <w:jc w:val="center"/>
              <w:textAlignment w:val="center"/>
              <w:rPr>
                <w:rFonts w:hint="eastAsia" w:ascii="宋体" w:hAnsi="宋体" w:cs="宋体"/>
                <w:b/>
                <w:bCs/>
                <w:color w:val="auto"/>
                <w:szCs w:val="24"/>
                <w:highlight w:val="none"/>
              </w:rPr>
            </w:pPr>
            <w:r>
              <w:rPr>
                <w:rFonts w:hint="eastAsia" w:ascii="宋体" w:hAnsi="宋体" w:cs="宋体"/>
                <w:b/>
                <w:bCs/>
                <w:color w:val="auto"/>
                <w:kern w:val="0"/>
                <w:szCs w:val="24"/>
                <w:highlight w:val="none"/>
                <w:lang w:bidi="ar"/>
              </w:rPr>
              <w:t>宿舍楼</w:t>
            </w:r>
          </w:p>
        </w:tc>
      </w:tr>
      <w:tr w14:paraId="7C81C429">
        <w:tblPrEx>
          <w:tblCellMar>
            <w:top w:w="0" w:type="dxa"/>
            <w:left w:w="108" w:type="dxa"/>
            <w:bottom w:w="0" w:type="dxa"/>
            <w:right w:w="108" w:type="dxa"/>
          </w:tblCellMar>
        </w:tblPrEx>
        <w:trPr>
          <w:trHeight w:val="300" w:hRule="atLeast"/>
        </w:trPr>
        <w:tc>
          <w:tcPr>
            <w:tcW w:w="585" w:type="dxa"/>
            <w:tcBorders>
              <w:top w:val="nil"/>
              <w:left w:val="single" w:color="000000" w:sz="8" w:space="0"/>
              <w:bottom w:val="single" w:color="000000" w:sz="8" w:space="0"/>
              <w:right w:val="single" w:color="000000" w:sz="8" w:space="0"/>
            </w:tcBorders>
            <w:vAlign w:val="center"/>
          </w:tcPr>
          <w:p w14:paraId="7077813C">
            <w:pPr>
              <w:widowControl/>
              <w:jc w:val="center"/>
              <w:textAlignment w:val="center"/>
              <w:rPr>
                <w:rFonts w:hint="eastAsia" w:ascii="宋体" w:hAnsi="宋体" w:cs="宋体"/>
                <w:b/>
                <w:bCs/>
                <w:color w:val="auto"/>
                <w:kern w:val="0"/>
                <w:szCs w:val="24"/>
                <w:highlight w:val="none"/>
                <w:lang w:bidi="ar"/>
              </w:rPr>
            </w:pPr>
            <w:r>
              <w:rPr>
                <w:rFonts w:hint="eastAsia" w:ascii="宋体" w:hAnsi="宋体" w:cs="宋体"/>
                <w:b/>
                <w:bCs/>
                <w:color w:val="auto"/>
                <w:kern w:val="0"/>
                <w:szCs w:val="24"/>
                <w:highlight w:val="none"/>
                <w:lang w:bidi="ar"/>
              </w:rPr>
              <w:t>1</w:t>
            </w:r>
          </w:p>
        </w:tc>
        <w:tc>
          <w:tcPr>
            <w:tcW w:w="8947" w:type="dxa"/>
            <w:gridSpan w:val="4"/>
            <w:tcBorders>
              <w:top w:val="nil"/>
              <w:left w:val="single" w:color="000000" w:sz="8" w:space="0"/>
              <w:bottom w:val="single" w:color="000000" w:sz="8" w:space="0"/>
              <w:right w:val="single" w:color="000000" w:sz="8" w:space="0"/>
            </w:tcBorders>
            <w:vAlign w:val="center"/>
          </w:tcPr>
          <w:p w14:paraId="33A5D8FA">
            <w:pPr>
              <w:widowControl/>
              <w:jc w:val="left"/>
              <w:textAlignment w:val="center"/>
              <w:rPr>
                <w:rFonts w:hint="eastAsia" w:ascii="宋体" w:hAnsi="宋体" w:cs="宋体"/>
                <w:b/>
                <w:bCs/>
                <w:color w:val="auto"/>
                <w:kern w:val="0"/>
                <w:szCs w:val="24"/>
                <w:highlight w:val="none"/>
                <w:lang w:bidi="ar"/>
              </w:rPr>
            </w:pPr>
            <w:r>
              <w:rPr>
                <w:rFonts w:hint="eastAsia" w:ascii="宋体" w:hAnsi="宋体" w:cs="宋体"/>
                <w:b/>
                <w:bCs/>
                <w:color w:val="auto"/>
                <w:kern w:val="0"/>
                <w:szCs w:val="24"/>
                <w:highlight w:val="none"/>
                <w:lang w:bidi="ar"/>
              </w:rPr>
              <w:t>变频多联机1</w:t>
            </w:r>
          </w:p>
        </w:tc>
      </w:tr>
      <w:tr w14:paraId="67BA9638">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194F54D4">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1.1</w:t>
            </w:r>
          </w:p>
        </w:tc>
        <w:tc>
          <w:tcPr>
            <w:tcW w:w="2543" w:type="dxa"/>
            <w:tcBorders>
              <w:top w:val="nil"/>
              <w:left w:val="single" w:color="000000" w:sz="8" w:space="0"/>
              <w:bottom w:val="single" w:color="000000" w:sz="8" w:space="0"/>
              <w:right w:val="single" w:color="000000" w:sz="8" w:space="0"/>
            </w:tcBorders>
            <w:vAlign w:val="center"/>
          </w:tcPr>
          <w:p w14:paraId="13760D47">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32E8227A">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制冷量：148kW，制热量：165kW。输入功率：45.2kW，（含室内外机连接铜管、电缆、冷凝水管、保温材料及附件等）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0E7F7951">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组</w:t>
            </w:r>
          </w:p>
        </w:tc>
        <w:tc>
          <w:tcPr>
            <w:tcW w:w="715" w:type="dxa"/>
            <w:tcBorders>
              <w:top w:val="nil"/>
              <w:left w:val="single" w:color="000000" w:sz="8" w:space="0"/>
              <w:bottom w:val="single" w:color="000000" w:sz="8" w:space="0"/>
              <w:right w:val="single" w:color="000000" w:sz="8" w:space="0"/>
            </w:tcBorders>
            <w:vAlign w:val="center"/>
          </w:tcPr>
          <w:p w14:paraId="4B5DC77B">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w:t>
            </w:r>
          </w:p>
        </w:tc>
      </w:tr>
      <w:tr w14:paraId="23BDA619">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7C21C8B1">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1.2</w:t>
            </w:r>
          </w:p>
        </w:tc>
        <w:tc>
          <w:tcPr>
            <w:tcW w:w="2543" w:type="dxa"/>
            <w:tcBorders>
              <w:top w:val="nil"/>
              <w:left w:val="single" w:color="000000" w:sz="8" w:space="0"/>
              <w:bottom w:val="single" w:color="000000" w:sz="8" w:space="0"/>
              <w:right w:val="single" w:color="000000" w:sz="8" w:space="0"/>
            </w:tcBorders>
            <w:vAlign w:val="center"/>
          </w:tcPr>
          <w:p w14:paraId="371D3326">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薄型风管天井式</w:t>
            </w:r>
          </w:p>
        </w:tc>
        <w:tc>
          <w:tcPr>
            <w:tcW w:w="4904" w:type="dxa"/>
            <w:tcBorders>
              <w:top w:val="nil"/>
              <w:left w:val="single" w:color="000000" w:sz="8" w:space="0"/>
              <w:bottom w:val="single" w:color="000000" w:sz="8" w:space="0"/>
              <w:right w:val="single" w:color="000000" w:sz="8" w:space="0"/>
            </w:tcBorders>
            <w:vAlign w:val="center"/>
          </w:tcPr>
          <w:p w14:paraId="76401497">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制冷量：2.2kW，制热量：2.5kW，风量：366m3/h，输入功率：0.03kW，220V。配有线集中控制器、初效过滤、液晶面板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1362D241">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5128C295">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3</w:t>
            </w:r>
          </w:p>
        </w:tc>
      </w:tr>
      <w:tr w14:paraId="20A8EB59">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3D99CA00">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1.3</w:t>
            </w:r>
          </w:p>
        </w:tc>
        <w:tc>
          <w:tcPr>
            <w:tcW w:w="2543" w:type="dxa"/>
            <w:tcBorders>
              <w:top w:val="nil"/>
              <w:left w:val="single" w:color="000000" w:sz="8" w:space="0"/>
              <w:bottom w:val="single" w:color="000000" w:sz="8" w:space="0"/>
              <w:right w:val="single" w:color="000000" w:sz="8" w:space="0"/>
            </w:tcBorders>
            <w:vAlign w:val="center"/>
          </w:tcPr>
          <w:p w14:paraId="4FE72F53">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薄型风管天井式</w:t>
            </w:r>
          </w:p>
        </w:tc>
        <w:tc>
          <w:tcPr>
            <w:tcW w:w="4904" w:type="dxa"/>
            <w:tcBorders>
              <w:top w:val="nil"/>
              <w:left w:val="single" w:color="000000" w:sz="8" w:space="0"/>
              <w:bottom w:val="single" w:color="000000" w:sz="8" w:space="0"/>
              <w:right w:val="single" w:color="000000" w:sz="8" w:space="0"/>
            </w:tcBorders>
            <w:vAlign w:val="center"/>
          </w:tcPr>
          <w:p w14:paraId="730F6E5F">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制冷量：3.6kW，制热量：4.0kW，风量：438m3/h，输入功率：0.05kW，220V。配有线集中控制器、初效过滤、液晶面板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320A2FF1">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4BDE0D16">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6</w:t>
            </w:r>
          </w:p>
        </w:tc>
      </w:tr>
      <w:tr w14:paraId="5E497106">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0B596D75">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1.4</w:t>
            </w:r>
          </w:p>
        </w:tc>
        <w:tc>
          <w:tcPr>
            <w:tcW w:w="2543" w:type="dxa"/>
            <w:tcBorders>
              <w:top w:val="nil"/>
              <w:left w:val="single" w:color="000000" w:sz="8" w:space="0"/>
              <w:bottom w:val="single" w:color="000000" w:sz="8" w:space="0"/>
              <w:right w:val="single" w:color="000000" w:sz="8" w:space="0"/>
            </w:tcBorders>
            <w:vAlign w:val="center"/>
          </w:tcPr>
          <w:p w14:paraId="00C8D6DB">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薄型风管天井式</w:t>
            </w:r>
          </w:p>
        </w:tc>
        <w:tc>
          <w:tcPr>
            <w:tcW w:w="4904" w:type="dxa"/>
            <w:tcBorders>
              <w:top w:val="nil"/>
              <w:left w:val="single" w:color="000000" w:sz="8" w:space="0"/>
              <w:bottom w:val="single" w:color="000000" w:sz="8" w:space="0"/>
              <w:right w:val="single" w:color="000000" w:sz="8" w:space="0"/>
            </w:tcBorders>
            <w:vAlign w:val="center"/>
          </w:tcPr>
          <w:p w14:paraId="33E74FA0">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制冷量：4.5kW，制热量：5.0kW，风量：564m3/h，输入功率：0.06kW，220V。配有线集中控制器、初效过滤、液晶面板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4BE66C37">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61D25D12">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19</w:t>
            </w:r>
          </w:p>
        </w:tc>
      </w:tr>
      <w:tr w14:paraId="06A927B7">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4281EC30">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w:t>
            </w:r>
            <w:r>
              <w:rPr>
                <w:rFonts w:hint="eastAsia" w:ascii="Times New Roman" w:hAnsi="Times New Roman"/>
                <w:color w:val="auto"/>
                <w:kern w:val="0"/>
                <w:szCs w:val="24"/>
                <w:highlight w:val="none"/>
                <w:lang w:bidi="ar"/>
              </w:rPr>
              <w:t>5</w:t>
            </w:r>
          </w:p>
        </w:tc>
        <w:tc>
          <w:tcPr>
            <w:tcW w:w="2543" w:type="dxa"/>
            <w:tcBorders>
              <w:top w:val="nil"/>
              <w:left w:val="single" w:color="000000" w:sz="8" w:space="0"/>
              <w:bottom w:val="single" w:color="000000" w:sz="8" w:space="0"/>
              <w:right w:val="single" w:color="000000" w:sz="8" w:space="0"/>
            </w:tcBorders>
            <w:vAlign w:val="center"/>
          </w:tcPr>
          <w:p w14:paraId="0D4ED4B1">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薄型风管天井式</w:t>
            </w:r>
          </w:p>
        </w:tc>
        <w:tc>
          <w:tcPr>
            <w:tcW w:w="4904" w:type="dxa"/>
            <w:tcBorders>
              <w:top w:val="nil"/>
              <w:left w:val="single" w:color="000000" w:sz="8" w:space="0"/>
              <w:bottom w:val="single" w:color="000000" w:sz="8" w:space="0"/>
              <w:right w:val="single" w:color="000000" w:sz="8" w:space="0"/>
            </w:tcBorders>
            <w:vAlign w:val="center"/>
          </w:tcPr>
          <w:p w14:paraId="24424951">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制冷量：5.6kW，制热量：6.3kW，风量：672m3/h，输入功率：0.06kW，220V。配有线集中控制器、初效过滤、液晶面板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1E03790D">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0647AC49">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6</w:t>
            </w:r>
          </w:p>
        </w:tc>
      </w:tr>
      <w:tr w14:paraId="3F5B5877">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22655DFD">
            <w:pPr>
              <w:widowControl/>
              <w:jc w:val="center"/>
              <w:textAlignment w:val="center"/>
              <w:rPr>
                <w:rFonts w:ascii="Times New Roman" w:hAnsi="Times New Roman"/>
                <w:color w:val="auto"/>
                <w:kern w:val="0"/>
                <w:szCs w:val="24"/>
                <w:highlight w:val="none"/>
                <w:lang w:bidi="ar"/>
              </w:rPr>
            </w:pPr>
            <w:r>
              <w:rPr>
                <w:rFonts w:hint="eastAsia" w:ascii="Times New Roman" w:hAnsi="Times New Roman"/>
                <w:color w:val="auto"/>
                <w:kern w:val="0"/>
                <w:szCs w:val="24"/>
                <w:highlight w:val="none"/>
                <w:lang w:bidi="ar"/>
              </w:rPr>
              <w:t>2</w:t>
            </w:r>
          </w:p>
        </w:tc>
        <w:tc>
          <w:tcPr>
            <w:tcW w:w="8947" w:type="dxa"/>
            <w:gridSpan w:val="4"/>
            <w:tcBorders>
              <w:top w:val="nil"/>
              <w:left w:val="single" w:color="000000" w:sz="8" w:space="0"/>
              <w:bottom w:val="single" w:color="000000" w:sz="8" w:space="0"/>
              <w:right w:val="single" w:color="000000" w:sz="8" w:space="0"/>
            </w:tcBorders>
            <w:vAlign w:val="center"/>
          </w:tcPr>
          <w:p w14:paraId="25D389D4">
            <w:pPr>
              <w:widowControl/>
              <w:jc w:val="left"/>
              <w:textAlignment w:val="center"/>
              <w:rPr>
                <w:rFonts w:ascii="Times New Roman" w:hAnsi="Times New Roman"/>
                <w:color w:val="auto"/>
                <w:kern w:val="0"/>
                <w:szCs w:val="24"/>
                <w:highlight w:val="none"/>
                <w:lang w:bidi="ar"/>
              </w:rPr>
            </w:pPr>
            <w:r>
              <w:rPr>
                <w:rFonts w:hint="eastAsia" w:ascii="Times New Roman" w:hAnsi="Times New Roman"/>
                <w:b/>
                <w:bCs/>
                <w:color w:val="auto"/>
                <w:kern w:val="0"/>
                <w:szCs w:val="24"/>
                <w:highlight w:val="none"/>
                <w:lang w:bidi="ar"/>
              </w:rPr>
              <w:t>变频多联机</w:t>
            </w:r>
            <w:r>
              <w:rPr>
                <w:rFonts w:ascii="Times New Roman" w:hAnsi="Times New Roman"/>
                <w:b/>
                <w:bCs/>
                <w:color w:val="auto"/>
                <w:kern w:val="0"/>
                <w:szCs w:val="24"/>
                <w:highlight w:val="none"/>
                <w:lang w:bidi="ar"/>
              </w:rPr>
              <w:t>2</w:t>
            </w:r>
          </w:p>
        </w:tc>
      </w:tr>
      <w:tr w14:paraId="6D56A127">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2E5DADE4">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2.1</w:t>
            </w:r>
          </w:p>
        </w:tc>
        <w:tc>
          <w:tcPr>
            <w:tcW w:w="2543" w:type="dxa"/>
            <w:tcBorders>
              <w:top w:val="nil"/>
              <w:left w:val="single" w:color="000000" w:sz="8" w:space="0"/>
              <w:bottom w:val="single" w:color="000000" w:sz="8" w:space="0"/>
              <w:right w:val="single" w:color="000000" w:sz="8" w:space="0"/>
            </w:tcBorders>
            <w:vAlign w:val="center"/>
          </w:tcPr>
          <w:p w14:paraId="5AE4C371">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152AA80F">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制冷量：61.5kW，制热量：69kW。输入功率：18.7kW，（含室内外机连接铜管、电缆、冷凝水管、保温材料及附件等）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207E1168">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组</w:t>
            </w:r>
          </w:p>
        </w:tc>
        <w:tc>
          <w:tcPr>
            <w:tcW w:w="715" w:type="dxa"/>
            <w:tcBorders>
              <w:top w:val="nil"/>
              <w:left w:val="single" w:color="000000" w:sz="8" w:space="0"/>
              <w:bottom w:val="single" w:color="000000" w:sz="8" w:space="0"/>
              <w:right w:val="single" w:color="000000" w:sz="8" w:space="0"/>
            </w:tcBorders>
            <w:vAlign w:val="center"/>
          </w:tcPr>
          <w:p w14:paraId="1F6E80F9">
            <w:pPr>
              <w:widowControl/>
              <w:jc w:val="center"/>
              <w:textAlignment w:val="center"/>
              <w:rPr>
                <w:rFonts w:ascii="Times New Roman" w:hAnsi="Times New Roman"/>
                <w:color w:val="auto"/>
                <w:szCs w:val="24"/>
                <w:highlight w:val="none"/>
              </w:rPr>
            </w:pPr>
            <w:r>
              <w:rPr>
                <w:rFonts w:ascii="Times New Roman" w:hAnsi="Times New Roman"/>
                <w:strike/>
                <w:color w:val="auto"/>
                <w:kern w:val="0"/>
                <w:szCs w:val="24"/>
                <w:highlight w:val="none"/>
                <w:lang w:bidi="ar"/>
              </w:rPr>
              <w:t>1</w:t>
            </w:r>
          </w:p>
        </w:tc>
      </w:tr>
      <w:tr w14:paraId="253FD6D3">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2F71470F">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2.2</w:t>
            </w:r>
          </w:p>
        </w:tc>
        <w:tc>
          <w:tcPr>
            <w:tcW w:w="2543" w:type="dxa"/>
            <w:tcBorders>
              <w:top w:val="nil"/>
              <w:left w:val="single" w:color="000000" w:sz="8" w:space="0"/>
              <w:bottom w:val="single" w:color="000000" w:sz="8" w:space="0"/>
              <w:right w:val="single" w:color="000000" w:sz="8" w:space="0"/>
            </w:tcBorders>
            <w:vAlign w:val="center"/>
          </w:tcPr>
          <w:p w14:paraId="27BFE7E3">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新风处理机</w:t>
            </w:r>
          </w:p>
        </w:tc>
        <w:tc>
          <w:tcPr>
            <w:tcW w:w="4904" w:type="dxa"/>
            <w:tcBorders>
              <w:top w:val="nil"/>
              <w:left w:val="single" w:color="000000" w:sz="8" w:space="0"/>
              <w:bottom w:val="single" w:color="000000" w:sz="8" w:space="0"/>
              <w:right w:val="single" w:color="000000" w:sz="8" w:space="0"/>
            </w:tcBorders>
            <w:vAlign w:val="center"/>
          </w:tcPr>
          <w:p w14:paraId="082FB65A">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制冷量：28kW，制热量：22kW，风量：2100m3/h，输入功率：0.5kW，380V。配初效过滤、有线集中控制器</w:t>
            </w:r>
          </w:p>
        </w:tc>
        <w:tc>
          <w:tcPr>
            <w:tcW w:w="785" w:type="dxa"/>
            <w:tcBorders>
              <w:top w:val="nil"/>
              <w:left w:val="single" w:color="000000" w:sz="8" w:space="0"/>
              <w:bottom w:val="single" w:color="000000" w:sz="8" w:space="0"/>
              <w:right w:val="single" w:color="000000" w:sz="8" w:space="0"/>
            </w:tcBorders>
            <w:vAlign w:val="center"/>
          </w:tcPr>
          <w:p w14:paraId="297347BB">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46938AC7">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w:t>
            </w:r>
          </w:p>
        </w:tc>
      </w:tr>
      <w:tr w14:paraId="1B9ADB7C">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1D213106">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w:t>
            </w:r>
            <w:r>
              <w:rPr>
                <w:rFonts w:hint="eastAsia" w:ascii="Times New Roman" w:hAnsi="Times New Roman"/>
                <w:color w:val="auto"/>
                <w:kern w:val="0"/>
                <w:szCs w:val="24"/>
                <w:highlight w:val="none"/>
                <w:lang w:bidi="ar"/>
              </w:rPr>
              <w:t>3</w:t>
            </w:r>
          </w:p>
        </w:tc>
        <w:tc>
          <w:tcPr>
            <w:tcW w:w="2543" w:type="dxa"/>
            <w:tcBorders>
              <w:top w:val="nil"/>
              <w:left w:val="single" w:color="000000" w:sz="8" w:space="0"/>
              <w:bottom w:val="single" w:color="000000" w:sz="8" w:space="0"/>
              <w:right w:val="single" w:color="000000" w:sz="8" w:space="0"/>
            </w:tcBorders>
            <w:vAlign w:val="center"/>
          </w:tcPr>
          <w:p w14:paraId="1D627AE3">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新风处理机</w:t>
            </w:r>
          </w:p>
        </w:tc>
        <w:tc>
          <w:tcPr>
            <w:tcW w:w="4904" w:type="dxa"/>
            <w:tcBorders>
              <w:top w:val="nil"/>
              <w:left w:val="single" w:color="000000" w:sz="8" w:space="0"/>
              <w:bottom w:val="single" w:color="000000" w:sz="8" w:space="0"/>
              <w:right w:val="single" w:color="000000" w:sz="8" w:space="0"/>
            </w:tcBorders>
            <w:vAlign w:val="center"/>
          </w:tcPr>
          <w:p w14:paraId="661129C8">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制冷量：33.5kW，制热量：26.4kW，风量：3000m3/h，输入功率：0.68kW，380V。配初效过滤、有线集中控制器</w:t>
            </w:r>
          </w:p>
        </w:tc>
        <w:tc>
          <w:tcPr>
            <w:tcW w:w="785" w:type="dxa"/>
            <w:tcBorders>
              <w:top w:val="nil"/>
              <w:left w:val="single" w:color="000000" w:sz="8" w:space="0"/>
              <w:bottom w:val="single" w:color="000000" w:sz="8" w:space="0"/>
              <w:right w:val="single" w:color="000000" w:sz="8" w:space="0"/>
            </w:tcBorders>
            <w:vAlign w:val="center"/>
          </w:tcPr>
          <w:p w14:paraId="3B7CDD42">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404113A1">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w:t>
            </w:r>
          </w:p>
        </w:tc>
      </w:tr>
      <w:tr w14:paraId="0738D26E">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1EE2EF47">
            <w:pPr>
              <w:widowControl/>
              <w:jc w:val="center"/>
              <w:textAlignment w:val="center"/>
              <w:rPr>
                <w:rFonts w:ascii="Times New Roman" w:hAnsi="Times New Roman"/>
                <w:color w:val="auto"/>
                <w:kern w:val="0"/>
                <w:szCs w:val="24"/>
                <w:highlight w:val="none"/>
                <w:lang w:bidi="ar"/>
              </w:rPr>
            </w:pPr>
            <w:r>
              <w:rPr>
                <w:rFonts w:hint="eastAsia" w:ascii="Times New Roman" w:hAnsi="Times New Roman"/>
                <w:color w:val="auto"/>
                <w:kern w:val="0"/>
                <w:szCs w:val="24"/>
                <w:highlight w:val="none"/>
                <w:lang w:bidi="ar"/>
              </w:rPr>
              <w:t>3</w:t>
            </w:r>
          </w:p>
        </w:tc>
        <w:tc>
          <w:tcPr>
            <w:tcW w:w="8947" w:type="dxa"/>
            <w:gridSpan w:val="4"/>
            <w:tcBorders>
              <w:top w:val="nil"/>
              <w:left w:val="single" w:color="000000" w:sz="8" w:space="0"/>
              <w:bottom w:val="single" w:color="000000" w:sz="8" w:space="0"/>
              <w:right w:val="single" w:color="000000" w:sz="8" w:space="0"/>
            </w:tcBorders>
            <w:vAlign w:val="center"/>
          </w:tcPr>
          <w:p w14:paraId="0302385C">
            <w:pPr>
              <w:widowControl/>
              <w:jc w:val="left"/>
              <w:textAlignment w:val="center"/>
              <w:rPr>
                <w:rFonts w:ascii="Times New Roman" w:hAnsi="Times New Roman"/>
                <w:color w:val="auto"/>
                <w:kern w:val="0"/>
                <w:szCs w:val="24"/>
                <w:highlight w:val="none"/>
                <w:lang w:bidi="ar"/>
              </w:rPr>
            </w:pPr>
            <w:r>
              <w:rPr>
                <w:rFonts w:hint="eastAsia" w:ascii="Times New Roman" w:hAnsi="Times New Roman"/>
                <w:b/>
                <w:bCs/>
                <w:color w:val="auto"/>
                <w:kern w:val="0"/>
                <w:szCs w:val="24"/>
                <w:highlight w:val="none"/>
                <w:lang w:bidi="ar"/>
              </w:rPr>
              <w:t>变频多联机</w:t>
            </w:r>
            <w:r>
              <w:rPr>
                <w:rFonts w:ascii="Times New Roman" w:hAnsi="Times New Roman"/>
                <w:b/>
                <w:bCs/>
                <w:color w:val="auto"/>
                <w:kern w:val="0"/>
                <w:szCs w:val="24"/>
                <w:highlight w:val="none"/>
                <w:lang w:bidi="ar"/>
              </w:rPr>
              <w:t>3</w:t>
            </w:r>
          </w:p>
        </w:tc>
      </w:tr>
      <w:tr w14:paraId="75A2330F">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29ED7180">
            <w:pPr>
              <w:widowControl/>
              <w:jc w:val="center"/>
              <w:textAlignment w:val="center"/>
              <w:rPr>
                <w:rFonts w:ascii="Times New Roman" w:hAnsi="Times New Roman"/>
                <w:color w:val="auto"/>
                <w:szCs w:val="24"/>
                <w:highlight w:val="none"/>
              </w:rPr>
            </w:pPr>
            <w:r>
              <w:rPr>
                <w:rFonts w:hint="eastAsia" w:ascii="Times New Roman" w:hAnsi="Times New Roman"/>
                <w:color w:val="auto"/>
                <w:kern w:val="0"/>
                <w:szCs w:val="24"/>
                <w:highlight w:val="none"/>
                <w:lang w:bidi="ar"/>
              </w:rPr>
              <w:t>3</w:t>
            </w:r>
            <w:r>
              <w:rPr>
                <w:rFonts w:ascii="Times New Roman" w:hAnsi="Times New Roman"/>
                <w:color w:val="auto"/>
                <w:kern w:val="0"/>
                <w:szCs w:val="24"/>
                <w:highlight w:val="none"/>
                <w:lang w:bidi="ar"/>
              </w:rPr>
              <w:t>.1</w:t>
            </w:r>
          </w:p>
        </w:tc>
        <w:tc>
          <w:tcPr>
            <w:tcW w:w="2543" w:type="dxa"/>
            <w:tcBorders>
              <w:top w:val="nil"/>
              <w:left w:val="single" w:color="000000" w:sz="8" w:space="0"/>
              <w:bottom w:val="single" w:color="000000" w:sz="8" w:space="0"/>
              <w:right w:val="single" w:color="000000" w:sz="8" w:space="0"/>
            </w:tcBorders>
            <w:vAlign w:val="center"/>
          </w:tcPr>
          <w:p w14:paraId="1527F410">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38CAD9B9">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制冷量：148kW，制热量：165kW。输入功率：45.2kW，（含室内外机连接铜管、电缆、冷凝水管、保温材料及附件等）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590F7079">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组</w:t>
            </w:r>
          </w:p>
        </w:tc>
        <w:tc>
          <w:tcPr>
            <w:tcW w:w="715" w:type="dxa"/>
            <w:tcBorders>
              <w:top w:val="nil"/>
              <w:left w:val="single" w:color="000000" w:sz="8" w:space="0"/>
              <w:bottom w:val="single" w:color="000000" w:sz="8" w:space="0"/>
              <w:right w:val="single" w:color="000000" w:sz="8" w:space="0"/>
            </w:tcBorders>
            <w:vAlign w:val="center"/>
          </w:tcPr>
          <w:p w14:paraId="405AC772">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6</w:t>
            </w:r>
          </w:p>
        </w:tc>
      </w:tr>
      <w:tr w14:paraId="6D3E2880">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6A8DADB3">
            <w:pPr>
              <w:widowControl/>
              <w:jc w:val="center"/>
              <w:textAlignment w:val="center"/>
              <w:rPr>
                <w:rFonts w:ascii="Times New Roman" w:hAnsi="Times New Roman"/>
                <w:color w:val="auto"/>
                <w:szCs w:val="24"/>
                <w:highlight w:val="none"/>
              </w:rPr>
            </w:pPr>
            <w:r>
              <w:rPr>
                <w:rFonts w:hint="eastAsia" w:ascii="Times New Roman" w:hAnsi="Times New Roman"/>
                <w:color w:val="auto"/>
                <w:kern w:val="0"/>
                <w:szCs w:val="24"/>
                <w:highlight w:val="none"/>
                <w:lang w:bidi="ar"/>
              </w:rPr>
              <w:t>3</w:t>
            </w:r>
            <w:r>
              <w:rPr>
                <w:rFonts w:ascii="Times New Roman" w:hAnsi="Times New Roman"/>
                <w:color w:val="auto"/>
                <w:kern w:val="0"/>
                <w:szCs w:val="24"/>
                <w:highlight w:val="none"/>
                <w:lang w:bidi="ar"/>
              </w:rPr>
              <w:t>.</w:t>
            </w:r>
            <w:r>
              <w:rPr>
                <w:rFonts w:hint="eastAsia" w:ascii="Times New Roman" w:hAnsi="Times New Roman"/>
                <w:color w:val="auto"/>
                <w:kern w:val="0"/>
                <w:szCs w:val="24"/>
                <w:highlight w:val="none"/>
                <w:lang w:bidi="ar"/>
              </w:rPr>
              <w:t>2</w:t>
            </w:r>
          </w:p>
        </w:tc>
        <w:tc>
          <w:tcPr>
            <w:tcW w:w="2543" w:type="dxa"/>
            <w:tcBorders>
              <w:top w:val="nil"/>
              <w:left w:val="single" w:color="000000" w:sz="8" w:space="0"/>
              <w:bottom w:val="single" w:color="000000" w:sz="8" w:space="0"/>
              <w:right w:val="single" w:color="000000" w:sz="8" w:space="0"/>
            </w:tcBorders>
            <w:vAlign w:val="center"/>
          </w:tcPr>
          <w:p w14:paraId="584D918E">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薄型风管天井式</w:t>
            </w:r>
          </w:p>
        </w:tc>
        <w:tc>
          <w:tcPr>
            <w:tcW w:w="4904" w:type="dxa"/>
            <w:tcBorders>
              <w:top w:val="nil"/>
              <w:left w:val="single" w:color="000000" w:sz="8" w:space="0"/>
              <w:bottom w:val="single" w:color="000000" w:sz="8" w:space="0"/>
              <w:right w:val="single" w:color="000000" w:sz="8" w:space="0"/>
            </w:tcBorders>
            <w:vAlign w:val="center"/>
          </w:tcPr>
          <w:p w14:paraId="32D5D326">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制冷量：2.2kW，制热量：2.5kW，风量：366m3/h，输入功率：0.03kW，220V。配有线集中控制器、初效过滤、液晶面板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5012151F">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60C12891">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6</w:t>
            </w:r>
          </w:p>
        </w:tc>
      </w:tr>
      <w:tr w14:paraId="48DCD897">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04A4B0F0">
            <w:pPr>
              <w:widowControl/>
              <w:jc w:val="center"/>
              <w:textAlignment w:val="center"/>
              <w:rPr>
                <w:rFonts w:ascii="Times New Roman" w:hAnsi="Times New Roman"/>
                <w:color w:val="auto"/>
                <w:szCs w:val="24"/>
                <w:highlight w:val="none"/>
              </w:rPr>
            </w:pPr>
            <w:r>
              <w:rPr>
                <w:rFonts w:hint="eastAsia" w:ascii="Times New Roman" w:hAnsi="Times New Roman"/>
                <w:color w:val="auto"/>
                <w:kern w:val="0"/>
                <w:szCs w:val="24"/>
                <w:highlight w:val="none"/>
                <w:lang w:bidi="ar"/>
              </w:rPr>
              <w:t>3</w:t>
            </w:r>
            <w:r>
              <w:rPr>
                <w:rFonts w:ascii="Times New Roman" w:hAnsi="Times New Roman"/>
                <w:color w:val="auto"/>
                <w:kern w:val="0"/>
                <w:szCs w:val="24"/>
                <w:highlight w:val="none"/>
                <w:lang w:bidi="ar"/>
              </w:rPr>
              <w:t>.</w:t>
            </w:r>
            <w:r>
              <w:rPr>
                <w:rFonts w:hint="eastAsia" w:ascii="Times New Roman" w:hAnsi="Times New Roman"/>
                <w:color w:val="auto"/>
                <w:kern w:val="0"/>
                <w:szCs w:val="24"/>
                <w:highlight w:val="none"/>
                <w:lang w:bidi="ar"/>
              </w:rPr>
              <w:t>3</w:t>
            </w:r>
          </w:p>
        </w:tc>
        <w:tc>
          <w:tcPr>
            <w:tcW w:w="2543" w:type="dxa"/>
            <w:tcBorders>
              <w:top w:val="nil"/>
              <w:left w:val="single" w:color="000000" w:sz="8" w:space="0"/>
              <w:bottom w:val="single" w:color="000000" w:sz="8" w:space="0"/>
              <w:right w:val="single" w:color="000000" w:sz="8" w:space="0"/>
            </w:tcBorders>
            <w:vAlign w:val="center"/>
          </w:tcPr>
          <w:p w14:paraId="3D24932C">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薄型风管天井式</w:t>
            </w:r>
          </w:p>
        </w:tc>
        <w:tc>
          <w:tcPr>
            <w:tcW w:w="4904" w:type="dxa"/>
            <w:tcBorders>
              <w:top w:val="nil"/>
              <w:left w:val="single" w:color="000000" w:sz="8" w:space="0"/>
              <w:bottom w:val="single" w:color="000000" w:sz="8" w:space="0"/>
              <w:right w:val="single" w:color="000000" w:sz="8" w:space="0"/>
            </w:tcBorders>
            <w:vAlign w:val="center"/>
          </w:tcPr>
          <w:p w14:paraId="3F2ECA5D">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制冷量：2.5kW，制热量：2.8kW，风量：366m3/h，输入功率：0.03kW，220V。配有线集中控制器、初效过滤、液晶面板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0116214A">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4907BCA5">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12</w:t>
            </w:r>
          </w:p>
        </w:tc>
      </w:tr>
      <w:tr w14:paraId="7F7550A1">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5B6DE535">
            <w:pPr>
              <w:widowControl/>
              <w:jc w:val="center"/>
              <w:textAlignment w:val="center"/>
              <w:rPr>
                <w:rFonts w:ascii="Times New Roman" w:hAnsi="Times New Roman"/>
                <w:color w:val="auto"/>
                <w:szCs w:val="24"/>
                <w:highlight w:val="none"/>
              </w:rPr>
            </w:pPr>
            <w:r>
              <w:rPr>
                <w:rFonts w:hint="eastAsia" w:ascii="Times New Roman" w:hAnsi="Times New Roman"/>
                <w:color w:val="auto"/>
                <w:kern w:val="0"/>
                <w:szCs w:val="24"/>
                <w:highlight w:val="none"/>
                <w:lang w:bidi="ar"/>
              </w:rPr>
              <w:t>3</w:t>
            </w:r>
            <w:r>
              <w:rPr>
                <w:rFonts w:ascii="Times New Roman" w:hAnsi="Times New Roman"/>
                <w:color w:val="auto"/>
                <w:kern w:val="0"/>
                <w:szCs w:val="24"/>
                <w:highlight w:val="none"/>
                <w:lang w:bidi="ar"/>
              </w:rPr>
              <w:t>.</w:t>
            </w:r>
            <w:r>
              <w:rPr>
                <w:rFonts w:hint="eastAsia" w:ascii="Times New Roman" w:hAnsi="Times New Roman"/>
                <w:color w:val="auto"/>
                <w:kern w:val="0"/>
                <w:szCs w:val="24"/>
                <w:highlight w:val="none"/>
                <w:lang w:bidi="ar"/>
              </w:rPr>
              <w:t>4</w:t>
            </w:r>
          </w:p>
        </w:tc>
        <w:tc>
          <w:tcPr>
            <w:tcW w:w="2543" w:type="dxa"/>
            <w:tcBorders>
              <w:top w:val="nil"/>
              <w:left w:val="single" w:color="000000" w:sz="8" w:space="0"/>
              <w:bottom w:val="single" w:color="000000" w:sz="8" w:space="0"/>
              <w:right w:val="single" w:color="000000" w:sz="8" w:space="0"/>
            </w:tcBorders>
            <w:vAlign w:val="center"/>
          </w:tcPr>
          <w:p w14:paraId="21FEFF9E">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薄型风管天井式</w:t>
            </w:r>
          </w:p>
        </w:tc>
        <w:tc>
          <w:tcPr>
            <w:tcW w:w="4904" w:type="dxa"/>
            <w:tcBorders>
              <w:top w:val="nil"/>
              <w:left w:val="single" w:color="000000" w:sz="8" w:space="0"/>
              <w:bottom w:val="single" w:color="000000" w:sz="8" w:space="0"/>
              <w:right w:val="single" w:color="000000" w:sz="8" w:space="0"/>
            </w:tcBorders>
            <w:vAlign w:val="center"/>
          </w:tcPr>
          <w:p w14:paraId="4EA11050">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制冷量：3.6kW，制热量：4.0kW，风量：438m3/h，输入功率：0.05kW，220V。配有线集中控制器、初效过滤、液晶面板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13FBA495">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37E5A19A">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24</w:t>
            </w:r>
          </w:p>
        </w:tc>
      </w:tr>
      <w:tr w14:paraId="66D48735">
        <w:tblPrEx>
          <w:tblCellMar>
            <w:top w:w="0" w:type="dxa"/>
            <w:left w:w="108" w:type="dxa"/>
            <w:bottom w:w="0" w:type="dxa"/>
            <w:right w:w="108" w:type="dxa"/>
          </w:tblCellMar>
        </w:tblPrEx>
        <w:trPr>
          <w:trHeight w:val="412" w:hRule="atLeast"/>
        </w:trPr>
        <w:tc>
          <w:tcPr>
            <w:tcW w:w="585" w:type="dxa"/>
            <w:tcBorders>
              <w:top w:val="nil"/>
              <w:left w:val="single" w:color="000000" w:sz="8" w:space="0"/>
              <w:bottom w:val="single" w:color="000000" w:sz="8" w:space="0"/>
              <w:right w:val="single" w:color="000000" w:sz="8" w:space="0"/>
            </w:tcBorders>
            <w:vAlign w:val="center"/>
          </w:tcPr>
          <w:p w14:paraId="52A33FD3">
            <w:pPr>
              <w:widowControl/>
              <w:jc w:val="center"/>
              <w:textAlignment w:val="center"/>
              <w:rPr>
                <w:rFonts w:ascii="Times New Roman" w:hAnsi="Times New Roman"/>
                <w:color w:val="auto"/>
                <w:szCs w:val="24"/>
                <w:highlight w:val="none"/>
              </w:rPr>
            </w:pPr>
            <w:r>
              <w:rPr>
                <w:rFonts w:hint="eastAsia" w:ascii="Times New Roman" w:hAnsi="Times New Roman"/>
                <w:color w:val="auto"/>
                <w:kern w:val="0"/>
                <w:szCs w:val="24"/>
                <w:highlight w:val="none"/>
                <w:lang w:bidi="ar"/>
              </w:rPr>
              <w:t>3</w:t>
            </w:r>
            <w:r>
              <w:rPr>
                <w:rFonts w:ascii="Times New Roman" w:hAnsi="Times New Roman"/>
                <w:color w:val="auto"/>
                <w:kern w:val="0"/>
                <w:szCs w:val="24"/>
                <w:highlight w:val="none"/>
                <w:lang w:bidi="ar"/>
              </w:rPr>
              <w:t>.</w:t>
            </w:r>
            <w:r>
              <w:rPr>
                <w:rFonts w:hint="eastAsia" w:ascii="Times New Roman" w:hAnsi="Times New Roman"/>
                <w:color w:val="auto"/>
                <w:kern w:val="0"/>
                <w:szCs w:val="24"/>
                <w:highlight w:val="none"/>
                <w:lang w:bidi="ar"/>
              </w:rPr>
              <w:t>5</w:t>
            </w:r>
          </w:p>
        </w:tc>
        <w:tc>
          <w:tcPr>
            <w:tcW w:w="2543" w:type="dxa"/>
            <w:tcBorders>
              <w:top w:val="nil"/>
              <w:left w:val="single" w:color="000000" w:sz="8" w:space="0"/>
              <w:bottom w:val="single" w:color="000000" w:sz="8" w:space="0"/>
              <w:right w:val="single" w:color="000000" w:sz="8" w:space="0"/>
            </w:tcBorders>
            <w:vAlign w:val="center"/>
          </w:tcPr>
          <w:p w14:paraId="5BD46DEC">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薄型风管天井式</w:t>
            </w:r>
          </w:p>
        </w:tc>
        <w:tc>
          <w:tcPr>
            <w:tcW w:w="4904" w:type="dxa"/>
            <w:tcBorders>
              <w:top w:val="nil"/>
              <w:left w:val="single" w:color="000000" w:sz="8" w:space="0"/>
              <w:bottom w:val="single" w:color="000000" w:sz="8" w:space="0"/>
              <w:right w:val="single" w:color="000000" w:sz="8" w:space="0"/>
            </w:tcBorders>
            <w:vAlign w:val="center"/>
          </w:tcPr>
          <w:p w14:paraId="7F89E2A1">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制冷量：4.5kW，制热量：5.0kW，风量：564m3/h，输入功率：0.06kW，220V。配有线集中控制器、初效过滤、液晶面板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67C829E8">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04FC8705">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162</w:t>
            </w:r>
          </w:p>
        </w:tc>
      </w:tr>
      <w:tr w14:paraId="7F489331">
        <w:tblPrEx>
          <w:tblCellMar>
            <w:top w:w="0" w:type="dxa"/>
            <w:left w:w="108" w:type="dxa"/>
            <w:bottom w:w="0" w:type="dxa"/>
            <w:right w:w="108" w:type="dxa"/>
          </w:tblCellMar>
        </w:tblPrEx>
        <w:trPr>
          <w:trHeight w:val="412" w:hRule="atLeast"/>
        </w:trPr>
        <w:tc>
          <w:tcPr>
            <w:tcW w:w="585" w:type="dxa"/>
            <w:tcBorders>
              <w:top w:val="nil"/>
              <w:left w:val="single" w:color="000000" w:sz="8" w:space="0"/>
              <w:bottom w:val="single" w:color="000000" w:sz="8" w:space="0"/>
              <w:right w:val="single" w:color="000000" w:sz="8" w:space="0"/>
            </w:tcBorders>
            <w:vAlign w:val="center"/>
          </w:tcPr>
          <w:p w14:paraId="0253E588">
            <w:pPr>
              <w:widowControl/>
              <w:jc w:val="center"/>
              <w:textAlignment w:val="center"/>
              <w:rPr>
                <w:rFonts w:ascii="Times New Roman" w:hAnsi="Times New Roman"/>
                <w:color w:val="auto"/>
                <w:kern w:val="0"/>
                <w:szCs w:val="24"/>
                <w:highlight w:val="none"/>
                <w:lang w:bidi="ar"/>
              </w:rPr>
            </w:pPr>
            <w:r>
              <w:rPr>
                <w:rFonts w:hint="eastAsia" w:ascii="Times New Roman" w:hAnsi="Times New Roman"/>
                <w:color w:val="auto"/>
                <w:kern w:val="0"/>
                <w:szCs w:val="24"/>
                <w:highlight w:val="none"/>
                <w:lang w:bidi="ar"/>
              </w:rPr>
              <w:t>4</w:t>
            </w:r>
          </w:p>
        </w:tc>
        <w:tc>
          <w:tcPr>
            <w:tcW w:w="8947" w:type="dxa"/>
            <w:gridSpan w:val="4"/>
            <w:tcBorders>
              <w:top w:val="nil"/>
              <w:left w:val="single" w:color="000000" w:sz="8" w:space="0"/>
              <w:bottom w:val="single" w:color="000000" w:sz="8" w:space="0"/>
              <w:right w:val="single" w:color="000000" w:sz="8" w:space="0"/>
            </w:tcBorders>
            <w:vAlign w:val="center"/>
          </w:tcPr>
          <w:p w14:paraId="67994DBF">
            <w:pPr>
              <w:widowControl/>
              <w:jc w:val="left"/>
              <w:textAlignment w:val="center"/>
              <w:rPr>
                <w:rFonts w:ascii="Times New Roman" w:hAnsi="Times New Roman"/>
                <w:color w:val="auto"/>
                <w:kern w:val="0"/>
                <w:szCs w:val="24"/>
                <w:highlight w:val="none"/>
                <w:lang w:bidi="ar"/>
              </w:rPr>
            </w:pPr>
            <w:r>
              <w:rPr>
                <w:rFonts w:hint="eastAsia" w:ascii="Times New Roman" w:hAnsi="Times New Roman"/>
                <w:b/>
                <w:bCs/>
                <w:color w:val="auto"/>
                <w:kern w:val="0"/>
                <w:szCs w:val="24"/>
                <w:highlight w:val="none"/>
                <w:lang w:bidi="ar"/>
              </w:rPr>
              <w:t>变频多联机</w:t>
            </w:r>
            <w:r>
              <w:rPr>
                <w:rFonts w:ascii="Times New Roman" w:hAnsi="Times New Roman"/>
                <w:b/>
                <w:bCs/>
                <w:color w:val="auto"/>
                <w:kern w:val="0"/>
                <w:szCs w:val="24"/>
                <w:highlight w:val="none"/>
                <w:lang w:bidi="ar"/>
              </w:rPr>
              <w:t>4</w:t>
            </w:r>
          </w:p>
        </w:tc>
      </w:tr>
      <w:tr w14:paraId="6BC4A784">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1E43CAD8">
            <w:pPr>
              <w:widowControl/>
              <w:jc w:val="center"/>
              <w:textAlignment w:val="center"/>
              <w:rPr>
                <w:rFonts w:ascii="Times New Roman" w:hAnsi="Times New Roman"/>
                <w:color w:val="auto"/>
                <w:szCs w:val="24"/>
                <w:highlight w:val="none"/>
              </w:rPr>
            </w:pPr>
            <w:r>
              <w:rPr>
                <w:rFonts w:hint="eastAsia" w:ascii="Times New Roman" w:hAnsi="Times New Roman"/>
                <w:color w:val="auto"/>
                <w:kern w:val="0"/>
                <w:szCs w:val="24"/>
                <w:highlight w:val="none"/>
                <w:lang w:bidi="ar"/>
              </w:rPr>
              <w:t>4.1</w:t>
            </w:r>
          </w:p>
        </w:tc>
        <w:tc>
          <w:tcPr>
            <w:tcW w:w="2543" w:type="dxa"/>
            <w:tcBorders>
              <w:top w:val="nil"/>
              <w:left w:val="single" w:color="000000" w:sz="8" w:space="0"/>
              <w:bottom w:val="single" w:color="000000" w:sz="8" w:space="0"/>
              <w:right w:val="single" w:color="000000" w:sz="8" w:space="0"/>
            </w:tcBorders>
            <w:vAlign w:val="center"/>
          </w:tcPr>
          <w:p w14:paraId="29C986AE">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33407C41">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制冷量：61.5kW，制热量：69kW。输入功率：18.7kW，（含室内外机连接铜管、电缆、冷凝水管、保温材料及附件等）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4BEBA88C">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组</w:t>
            </w:r>
          </w:p>
        </w:tc>
        <w:tc>
          <w:tcPr>
            <w:tcW w:w="715" w:type="dxa"/>
            <w:tcBorders>
              <w:top w:val="nil"/>
              <w:left w:val="single" w:color="000000" w:sz="8" w:space="0"/>
              <w:bottom w:val="single" w:color="000000" w:sz="8" w:space="0"/>
              <w:right w:val="single" w:color="000000" w:sz="8" w:space="0"/>
            </w:tcBorders>
            <w:vAlign w:val="center"/>
          </w:tcPr>
          <w:p w14:paraId="2AADE205">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6</w:t>
            </w:r>
          </w:p>
        </w:tc>
      </w:tr>
      <w:tr w14:paraId="5A798A93">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725B5AA7">
            <w:pPr>
              <w:widowControl/>
              <w:jc w:val="center"/>
              <w:textAlignment w:val="center"/>
              <w:rPr>
                <w:rFonts w:ascii="Times New Roman" w:hAnsi="Times New Roman"/>
                <w:color w:val="auto"/>
                <w:szCs w:val="24"/>
                <w:highlight w:val="none"/>
              </w:rPr>
            </w:pPr>
            <w:r>
              <w:rPr>
                <w:rFonts w:hint="eastAsia" w:ascii="Times New Roman" w:hAnsi="Times New Roman"/>
                <w:color w:val="auto"/>
                <w:kern w:val="0"/>
                <w:szCs w:val="24"/>
                <w:highlight w:val="none"/>
                <w:lang w:bidi="ar"/>
              </w:rPr>
              <w:t>4</w:t>
            </w:r>
            <w:r>
              <w:rPr>
                <w:rFonts w:ascii="Times New Roman" w:hAnsi="Times New Roman"/>
                <w:color w:val="auto"/>
                <w:kern w:val="0"/>
                <w:szCs w:val="24"/>
                <w:highlight w:val="none"/>
                <w:lang w:bidi="ar"/>
              </w:rPr>
              <w:t>.</w:t>
            </w:r>
            <w:r>
              <w:rPr>
                <w:rFonts w:hint="eastAsia" w:ascii="Times New Roman" w:hAnsi="Times New Roman"/>
                <w:color w:val="auto"/>
                <w:kern w:val="0"/>
                <w:szCs w:val="24"/>
                <w:highlight w:val="none"/>
                <w:lang w:bidi="ar"/>
              </w:rPr>
              <w:t>2</w:t>
            </w:r>
          </w:p>
        </w:tc>
        <w:tc>
          <w:tcPr>
            <w:tcW w:w="2543" w:type="dxa"/>
            <w:tcBorders>
              <w:top w:val="nil"/>
              <w:left w:val="single" w:color="000000" w:sz="8" w:space="0"/>
              <w:bottom w:val="single" w:color="000000" w:sz="8" w:space="0"/>
              <w:right w:val="single" w:color="000000" w:sz="8" w:space="0"/>
            </w:tcBorders>
            <w:vAlign w:val="center"/>
          </w:tcPr>
          <w:p w14:paraId="35B1A17E">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新风处理机</w:t>
            </w:r>
          </w:p>
        </w:tc>
        <w:tc>
          <w:tcPr>
            <w:tcW w:w="4904" w:type="dxa"/>
            <w:tcBorders>
              <w:top w:val="nil"/>
              <w:left w:val="single" w:color="000000" w:sz="8" w:space="0"/>
              <w:bottom w:val="single" w:color="000000" w:sz="8" w:space="0"/>
              <w:right w:val="single" w:color="000000" w:sz="8" w:space="0"/>
            </w:tcBorders>
            <w:vAlign w:val="center"/>
          </w:tcPr>
          <w:p w14:paraId="7A8D3D1B">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制冷量：28kW，制热量：22kW，风量：2100m3/h，输入功率：0.5kW，380V。配初效过滤、有线集中控制器</w:t>
            </w:r>
          </w:p>
        </w:tc>
        <w:tc>
          <w:tcPr>
            <w:tcW w:w="785" w:type="dxa"/>
            <w:tcBorders>
              <w:top w:val="nil"/>
              <w:left w:val="single" w:color="000000" w:sz="8" w:space="0"/>
              <w:bottom w:val="single" w:color="000000" w:sz="8" w:space="0"/>
              <w:right w:val="single" w:color="000000" w:sz="8" w:space="0"/>
            </w:tcBorders>
            <w:vAlign w:val="center"/>
          </w:tcPr>
          <w:p w14:paraId="176E28F3">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7825BABB">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6</w:t>
            </w:r>
          </w:p>
        </w:tc>
      </w:tr>
      <w:tr w14:paraId="469EFD85">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03C5FFF3">
            <w:pPr>
              <w:widowControl/>
              <w:jc w:val="center"/>
              <w:textAlignment w:val="center"/>
              <w:rPr>
                <w:rFonts w:ascii="Times New Roman" w:hAnsi="Times New Roman"/>
                <w:color w:val="auto"/>
                <w:szCs w:val="24"/>
                <w:highlight w:val="none"/>
              </w:rPr>
            </w:pPr>
            <w:r>
              <w:rPr>
                <w:rFonts w:hint="eastAsia" w:ascii="Times New Roman" w:hAnsi="Times New Roman"/>
                <w:color w:val="auto"/>
                <w:kern w:val="0"/>
                <w:szCs w:val="24"/>
                <w:highlight w:val="none"/>
                <w:lang w:bidi="ar"/>
              </w:rPr>
              <w:t>4</w:t>
            </w:r>
            <w:r>
              <w:rPr>
                <w:rFonts w:ascii="Times New Roman" w:hAnsi="Times New Roman"/>
                <w:color w:val="auto"/>
                <w:kern w:val="0"/>
                <w:szCs w:val="24"/>
                <w:highlight w:val="none"/>
                <w:lang w:bidi="ar"/>
              </w:rPr>
              <w:t>.</w:t>
            </w:r>
            <w:r>
              <w:rPr>
                <w:rFonts w:hint="eastAsia" w:ascii="Times New Roman" w:hAnsi="Times New Roman"/>
                <w:color w:val="auto"/>
                <w:kern w:val="0"/>
                <w:szCs w:val="24"/>
                <w:highlight w:val="none"/>
                <w:lang w:bidi="ar"/>
              </w:rPr>
              <w:t>3</w:t>
            </w:r>
          </w:p>
        </w:tc>
        <w:tc>
          <w:tcPr>
            <w:tcW w:w="2543" w:type="dxa"/>
            <w:tcBorders>
              <w:top w:val="nil"/>
              <w:left w:val="single" w:color="000000" w:sz="8" w:space="0"/>
              <w:bottom w:val="single" w:color="000000" w:sz="8" w:space="0"/>
              <w:right w:val="single" w:color="000000" w:sz="8" w:space="0"/>
            </w:tcBorders>
            <w:vAlign w:val="center"/>
          </w:tcPr>
          <w:p w14:paraId="5DF8B8E2">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新风处理机</w:t>
            </w:r>
          </w:p>
        </w:tc>
        <w:tc>
          <w:tcPr>
            <w:tcW w:w="4904" w:type="dxa"/>
            <w:tcBorders>
              <w:top w:val="nil"/>
              <w:left w:val="single" w:color="000000" w:sz="8" w:space="0"/>
              <w:bottom w:val="single" w:color="000000" w:sz="8" w:space="0"/>
              <w:right w:val="single" w:color="000000" w:sz="8" w:space="0"/>
            </w:tcBorders>
            <w:vAlign w:val="center"/>
          </w:tcPr>
          <w:p w14:paraId="29D9AB5E">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制冷量：33.5kW，制热量：26.4kW，风量：3000m3/h，输入功率：0.68kW，380V。配初效过滤、有线集中控制器</w:t>
            </w:r>
          </w:p>
        </w:tc>
        <w:tc>
          <w:tcPr>
            <w:tcW w:w="785" w:type="dxa"/>
            <w:tcBorders>
              <w:top w:val="nil"/>
              <w:left w:val="single" w:color="000000" w:sz="8" w:space="0"/>
              <w:bottom w:val="single" w:color="000000" w:sz="8" w:space="0"/>
              <w:right w:val="single" w:color="000000" w:sz="8" w:space="0"/>
            </w:tcBorders>
            <w:vAlign w:val="center"/>
          </w:tcPr>
          <w:p w14:paraId="1E8FF2E4">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000000" w:sz="8" w:space="0"/>
              <w:right w:val="single" w:color="000000" w:sz="8" w:space="0"/>
            </w:tcBorders>
            <w:vAlign w:val="center"/>
          </w:tcPr>
          <w:p w14:paraId="1365E215">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6</w:t>
            </w:r>
          </w:p>
        </w:tc>
      </w:tr>
      <w:tr w14:paraId="52E59F50">
        <w:tblPrEx>
          <w:tblCellMar>
            <w:top w:w="0" w:type="dxa"/>
            <w:left w:w="108" w:type="dxa"/>
            <w:bottom w:w="0" w:type="dxa"/>
            <w:right w:w="108" w:type="dxa"/>
          </w:tblCellMar>
        </w:tblPrEx>
        <w:trPr>
          <w:trHeight w:val="300" w:hRule="atLeast"/>
        </w:trPr>
        <w:tc>
          <w:tcPr>
            <w:tcW w:w="585" w:type="dxa"/>
            <w:tcBorders>
              <w:top w:val="nil"/>
              <w:left w:val="single" w:color="000000" w:sz="8" w:space="0"/>
              <w:bottom w:val="single" w:color="000000" w:sz="8" w:space="0"/>
              <w:right w:val="single" w:color="000000" w:sz="8" w:space="0"/>
            </w:tcBorders>
            <w:vAlign w:val="center"/>
          </w:tcPr>
          <w:p w14:paraId="5C70B281">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四</w:t>
            </w:r>
          </w:p>
        </w:tc>
        <w:tc>
          <w:tcPr>
            <w:tcW w:w="8947" w:type="dxa"/>
            <w:gridSpan w:val="4"/>
            <w:tcBorders>
              <w:top w:val="nil"/>
              <w:left w:val="single" w:color="000000" w:sz="8" w:space="0"/>
              <w:bottom w:val="single" w:color="000000" w:sz="8" w:space="0"/>
              <w:right w:val="single" w:color="000000" w:sz="8" w:space="0"/>
            </w:tcBorders>
            <w:vAlign w:val="center"/>
          </w:tcPr>
          <w:p w14:paraId="6A7CDADF">
            <w:pPr>
              <w:widowControl/>
              <w:jc w:val="center"/>
              <w:textAlignment w:val="center"/>
              <w:rPr>
                <w:rFonts w:hint="eastAsia" w:ascii="宋体" w:hAnsi="宋体" w:cs="宋体"/>
                <w:color w:val="auto"/>
                <w:szCs w:val="24"/>
                <w:highlight w:val="none"/>
              </w:rPr>
            </w:pPr>
            <w:r>
              <w:rPr>
                <w:rFonts w:hint="eastAsia" w:ascii="宋体" w:hAnsi="宋体" w:cs="宋体"/>
                <w:b/>
                <w:bCs/>
                <w:color w:val="auto"/>
                <w:kern w:val="0"/>
                <w:szCs w:val="24"/>
                <w:highlight w:val="none"/>
                <w:lang w:bidi="ar"/>
              </w:rPr>
              <w:t>食堂、职工运动中心</w:t>
            </w:r>
          </w:p>
        </w:tc>
      </w:tr>
      <w:tr w14:paraId="4BD416F1">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auto" w:sz="4" w:space="0"/>
              <w:right w:val="single" w:color="000000" w:sz="8" w:space="0"/>
            </w:tcBorders>
            <w:vAlign w:val="center"/>
          </w:tcPr>
          <w:p w14:paraId="4E1D9508">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1</w:t>
            </w:r>
          </w:p>
        </w:tc>
        <w:tc>
          <w:tcPr>
            <w:tcW w:w="2543" w:type="dxa"/>
            <w:tcBorders>
              <w:top w:val="nil"/>
              <w:left w:val="single" w:color="000000" w:sz="8" w:space="0"/>
              <w:bottom w:val="single" w:color="auto" w:sz="4" w:space="0"/>
              <w:right w:val="single" w:color="000000" w:sz="8" w:space="0"/>
            </w:tcBorders>
            <w:vAlign w:val="center"/>
          </w:tcPr>
          <w:p w14:paraId="5FEB2CFF">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变频多联中央空调室外机</w:t>
            </w:r>
            <w:r>
              <w:rPr>
                <w:rFonts w:hint="eastAsia" w:ascii="宋体" w:hAnsi="宋体" w:cs="宋体"/>
                <w:color w:val="auto"/>
                <w:kern w:val="0"/>
                <w:szCs w:val="24"/>
                <w:highlight w:val="none"/>
                <w:lang w:bidi="ar"/>
              </w:rPr>
              <w:br w:type="textWrapping"/>
            </w:r>
            <w:r>
              <w:rPr>
                <w:rFonts w:hint="eastAsia" w:ascii="宋体" w:hAnsi="宋体" w:cs="宋体"/>
                <w:color w:val="auto"/>
                <w:kern w:val="0"/>
                <w:szCs w:val="24"/>
                <w:highlight w:val="none"/>
                <w:lang w:bidi="ar"/>
              </w:rPr>
              <w:t>(直膨机)</w:t>
            </w:r>
          </w:p>
        </w:tc>
        <w:tc>
          <w:tcPr>
            <w:tcW w:w="4904" w:type="dxa"/>
            <w:tcBorders>
              <w:top w:val="nil"/>
              <w:left w:val="single" w:color="000000" w:sz="8" w:space="0"/>
              <w:bottom w:val="single" w:color="auto" w:sz="4" w:space="0"/>
              <w:right w:val="single" w:color="000000" w:sz="8" w:space="0"/>
            </w:tcBorders>
            <w:vAlign w:val="center"/>
          </w:tcPr>
          <w:p w14:paraId="5C2A0B5A">
            <w:pPr>
              <w:widowControl/>
              <w:jc w:val="left"/>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制冷量：170kW，制热量：190kW。输入功率：45.4kW，（含室内外连接风管、风阀、电缆、冷凝水管、保温材料及附件等）</w:t>
            </w:r>
          </w:p>
        </w:tc>
        <w:tc>
          <w:tcPr>
            <w:tcW w:w="785" w:type="dxa"/>
            <w:tcBorders>
              <w:top w:val="nil"/>
              <w:left w:val="single" w:color="000000" w:sz="8" w:space="0"/>
              <w:bottom w:val="single" w:color="auto" w:sz="4" w:space="0"/>
              <w:right w:val="single" w:color="000000" w:sz="8" w:space="0"/>
            </w:tcBorders>
            <w:vAlign w:val="center"/>
          </w:tcPr>
          <w:p w14:paraId="540257EE">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715" w:type="dxa"/>
            <w:tcBorders>
              <w:top w:val="nil"/>
              <w:left w:val="single" w:color="000000" w:sz="8" w:space="0"/>
              <w:bottom w:val="single" w:color="auto" w:sz="4" w:space="0"/>
              <w:right w:val="single" w:color="000000" w:sz="8" w:space="0"/>
            </w:tcBorders>
            <w:vAlign w:val="center"/>
          </w:tcPr>
          <w:p w14:paraId="78F4364D">
            <w:pPr>
              <w:widowControl/>
              <w:jc w:val="center"/>
              <w:textAlignment w:val="center"/>
              <w:rPr>
                <w:rFonts w:ascii="Times New Roman" w:hAnsi="Times New Roman"/>
                <w:color w:val="auto"/>
                <w:szCs w:val="24"/>
                <w:highlight w:val="none"/>
              </w:rPr>
            </w:pPr>
            <w:r>
              <w:rPr>
                <w:rFonts w:ascii="Times New Roman" w:hAnsi="Times New Roman"/>
                <w:color w:val="auto"/>
                <w:kern w:val="0"/>
                <w:szCs w:val="24"/>
                <w:highlight w:val="none"/>
                <w:lang w:bidi="ar"/>
              </w:rPr>
              <w:t>3</w:t>
            </w:r>
          </w:p>
        </w:tc>
      </w:tr>
      <w:tr w14:paraId="613CBFF0">
        <w:tblPrEx>
          <w:tblCellMar>
            <w:top w:w="0" w:type="dxa"/>
            <w:left w:w="108" w:type="dxa"/>
            <w:bottom w:w="0" w:type="dxa"/>
            <w:right w:w="108" w:type="dxa"/>
          </w:tblCellMar>
        </w:tblPrEx>
        <w:trPr>
          <w:trHeight w:val="342" w:hRule="atLeast"/>
        </w:trPr>
        <w:tc>
          <w:tcPr>
            <w:tcW w:w="585" w:type="dxa"/>
            <w:tcBorders>
              <w:top w:val="single" w:color="auto" w:sz="4" w:space="0"/>
              <w:left w:val="single" w:color="auto" w:sz="4" w:space="0"/>
              <w:bottom w:val="single" w:color="auto" w:sz="4" w:space="0"/>
              <w:right w:val="single" w:color="auto" w:sz="4" w:space="0"/>
            </w:tcBorders>
            <w:vAlign w:val="center"/>
          </w:tcPr>
          <w:p w14:paraId="2280F5D7">
            <w:pPr>
              <w:widowControl/>
              <w:jc w:val="center"/>
              <w:textAlignment w:val="center"/>
              <w:rPr>
                <w:rFonts w:ascii="Times New Roman" w:hAnsi="Times New Roman"/>
                <w:color w:val="auto"/>
                <w:kern w:val="0"/>
                <w:szCs w:val="24"/>
                <w:highlight w:val="none"/>
                <w:lang w:bidi="ar"/>
              </w:rPr>
            </w:pPr>
          </w:p>
          <w:p w14:paraId="48640E39">
            <w:pPr>
              <w:pStyle w:val="2"/>
              <w:rPr>
                <w:color w:val="auto"/>
                <w:highlight w:val="none"/>
              </w:rPr>
            </w:pPr>
          </w:p>
        </w:tc>
        <w:tc>
          <w:tcPr>
            <w:tcW w:w="2543" w:type="dxa"/>
            <w:tcBorders>
              <w:top w:val="single" w:color="auto" w:sz="4" w:space="0"/>
              <w:left w:val="single" w:color="auto" w:sz="4" w:space="0"/>
              <w:bottom w:val="single" w:color="auto" w:sz="4" w:space="0"/>
              <w:right w:val="single" w:color="auto" w:sz="4" w:space="0"/>
            </w:tcBorders>
            <w:vAlign w:val="center"/>
          </w:tcPr>
          <w:p w14:paraId="418287BC">
            <w:pPr>
              <w:widowControl/>
              <w:jc w:val="center"/>
              <w:textAlignment w:val="center"/>
              <w:rPr>
                <w:rFonts w:hint="eastAsia" w:ascii="宋体" w:hAnsi="宋体" w:cs="宋体"/>
                <w:color w:val="auto"/>
                <w:kern w:val="0"/>
                <w:szCs w:val="24"/>
                <w:highlight w:val="none"/>
                <w:lang w:bidi="ar"/>
              </w:rPr>
            </w:pPr>
          </w:p>
        </w:tc>
        <w:tc>
          <w:tcPr>
            <w:tcW w:w="4904" w:type="dxa"/>
            <w:tcBorders>
              <w:top w:val="single" w:color="auto" w:sz="4" w:space="0"/>
              <w:left w:val="single" w:color="auto" w:sz="4" w:space="0"/>
              <w:bottom w:val="single" w:color="auto" w:sz="4" w:space="0"/>
              <w:right w:val="single" w:color="auto" w:sz="4" w:space="0"/>
            </w:tcBorders>
            <w:vAlign w:val="center"/>
          </w:tcPr>
          <w:p w14:paraId="479E07C5">
            <w:pPr>
              <w:widowControl/>
              <w:jc w:val="right"/>
              <w:textAlignment w:val="center"/>
              <w:rPr>
                <w:rFonts w:hint="eastAsia" w:ascii="宋体" w:hAnsi="宋体" w:cs="宋体"/>
                <w:color w:val="auto"/>
                <w:kern w:val="0"/>
                <w:szCs w:val="24"/>
                <w:highlight w:val="none"/>
                <w:lang w:bidi="ar"/>
              </w:rPr>
            </w:pPr>
            <w:r>
              <w:rPr>
                <w:rFonts w:hint="eastAsia" w:ascii="宋体" w:hAnsi="宋体" w:cs="宋体"/>
                <w:color w:val="auto"/>
                <w:kern w:val="0"/>
                <w:szCs w:val="24"/>
                <w:highlight w:val="none"/>
                <w:lang w:bidi="ar"/>
              </w:rPr>
              <w:t>室外机合计</w:t>
            </w:r>
          </w:p>
        </w:tc>
        <w:tc>
          <w:tcPr>
            <w:tcW w:w="785" w:type="dxa"/>
            <w:tcBorders>
              <w:top w:val="single" w:color="auto" w:sz="4" w:space="0"/>
              <w:left w:val="single" w:color="auto" w:sz="4" w:space="0"/>
              <w:bottom w:val="single" w:color="auto" w:sz="4" w:space="0"/>
              <w:right w:val="single" w:color="auto" w:sz="4" w:space="0"/>
            </w:tcBorders>
            <w:vAlign w:val="center"/>
          </w:tcPr>
          <w:p w14:paraId="149CED8E">
            <w:pPr>
              <w:widowControl/>
              <w:jc w:val="center"/>
              <w:textAlignment w:val="center"/>
              <w:rPr>
                <w:rFonts w:hint="eastAsia" w:ascii="宋体" w:hAnsi="宋体" w:cs="宋体"/>
                <w:color w:val="auto"/>
                <w:kern w:val="0"/>
                <w:szCs w:val="24"/>
                <w:highlight w:val="none"/>
                <w:lang w:bidi="ar"/>
              </w:rPr>
            </w:pPr>
          </w:p>
        </w:tc>
        <w:tc>
          <w:tcPr>
            <w:tcW w:w="715" w:type="dxa"/>
            <w:tcBorders>
              <w:top w:val="single" w:color="auto" w:sz="4" w:space="0"/>
              <w:left w:val="single" w:color="auto" w:sz="4" w:space="0"/>
              <w:bottom w:val="single" w:color="auto" w:sz="4" w:space="0"/>
              <w:right w:val="single" w:color="auto" w:sz="4" w:space="0"/>
            </w:tcBorders>
            <w:vAlign w:val="center"/>
          </w:tcPr>
          <w:p w14:paraId="63522405">
            <w:pPr>
              <w:widowControl/>
              <w:jc w:val="center"/>
              <w:textAlignment w:val="center"/>
              <w:rPr>
                <w:rFonts w:ascii="Times New Roman" w:hAnsi="Times New Roman"/>
                <w:color w:val="auto"/>
                <w:kern w:val="0"/>
                <w:szCs w:val="24"/>
                <w:highlight w:val="none"/>
                <w:lang w:bidi="ar"/>
              </w:rPr>
            </w:pPr>
            <w:r>
              <w:rPr>
                <w:rFonts w:hint="eastAsia" w:ascii="Times New Roman" w:hAnsi="Times New Roman"/>
                <w:color w:val="auto"/>
                <w:kern w:val="0"/>
                <w:szCs w:val="24"/>
                <w:highlight w:val="none"/>
                <w:lang w:bidi="ar"/>
              </w:rPr>
              <w:t>37</w:t>
            </w:r>
          </w:p>
        </w:tc>
      </w:tr>
      <w:tr w14:paraId="517A5D6F">
        <w:tblPrEx>
          <w:tblCellMar>
            <w:top w:w="0" w:type="dxa"/>
            <w:left w:w="108" w:type="dxa"/>
            <w:bottom w:w="0" w:type="dxa"/>
            <w:right w:w="108" w:type="dxa"/>
          </w:tblCellMar>
        </w:tblPrEx>
        <w:trPr>
          <w:trHeight w:val="534" w:hRule="atLeast"/>
        </w:trPr>
        <w:tc>
          <w:tcPr>
            <w:tcW w:w="585" w:type="dxa"/>
            <w:tcBorders>
              <w:top w:val="single" w:color="auto" w:sz="4" w:space="0"/>
              <w:left w:val="single" w:color="auto" w:sz="4" w:space="0"/>
              <w:bottom w:val="single" w:color="auto" w:sz="4" w:space="0"/>
              <w:right w:val="single" w:color="auto" w:sz="4" w:space="0"/>
            </w:tcBorders>
            <w:vAlign w:val="center"/>
          </w:tcPr>
          <w:p w14:paraId="729C3825">
            <w:pPr>
              <w:pStyle w:val="2"/>
              <w:rPr>
                <w:color w:val="auto"/>
                <w:highlight w:val="none"/>
              </w:rPr>
            </w:pPr>
          </w:p>
        </w:tc>
        <w:tc>
          <w:tcPr>
            <w:tcW w:w="2543" w:type="dxa"/>
            <w:tcBorders>
              <w:top w:val="single" w:color="auto" w:sz="4" w:space="0"/>
              <w:left w:val="single" w:color="auto" w:sz="4" w:space="0"/>
              <w:bottom w:val="single" w:color="auto" w:sz="4" w:space="0"/>
              <w:right w:val="single" w:color="auto" w:sz="4" w:space="0"/>
            </w:tcBorders>
            <w:vAlign w:val="center"/>
          </w:tcPr>
          <w:p w14:paraId="6E22DB19">
            <w:pPr>
              <w:widowControl/>
              <w:jc w:val="center"/>
              <w:textAlignment w:val="center"/>
              <w:rPr>
                <w:rFonts w:hint="eastAsia" w:ascii="宋体" w:hAnsi="宋体" w:cs="宋体"/>
                <w:color w:val="auto"/>
                <w:kern w:val="0"/>
                <w:szCs w:val="24"/>
                <w:highlight w:val="none"/>
                <w:lang w:bidi="ar"/>
              </w:rPr>
            </w:pPr>
          </w:p>
        </w:tc>
        <w:tc>
          <w:tcPr>
            <w:tcW w:w="4904" w:type="dxa"/>
            <w:tcBorders>
              <w:top w:val="single" w:color="auto" w:sz="4" w:space="0"/>
              <w:left w:val="single" w:color="auto" w:sz="4" w:space="0"/>
              <w:bottom w:val="single" w:color="auto" w:sz="4" w:space="0"/>
              <w:right w:val="single" w:color="auto" w:sz="4" w:space="0"/>
            </w:tcBorders>
            <w:vAlign w:val="center"/>
          </w:tcPr>
          <w:p w14:paraId="4A3C516E">
            <w:pPr>
              <w:widowControl/>
              <w:jc w:val="right"/>
              <w:textAlignment w:val="center"/>
              <w:rPr>
                <w:rFonts w:hint="eastAsia" w:ascii="宋体" w:hAnsi="宋体" w:cs="宋体"/>
                <w:color w:val="auto"/>
                <w:kern w:val="0"/>
                <w:szCs w:val="24"/>
                <w:highlight w:val="none"/>
                <w:lang w:bidi="ar"/>
              </w:rPr>
            </w:pPr>
            <w:r>
              <w:rPr>
                <w:rFonts w:hint="eastAsia" w:ascii="宋体" w:hAnsi="宋体" w:cs="宋体"/>
                <w:color w:val="auto"/>
                <w:kern w:val="0"/>
                <w:szCs w:val="24"/>
                <w:highlight w:val="none"/>
                <w:lang w:bidi="ar"/>
              </w:rPr>
              <w:t>室内机合计</w:t>
            </w:r>
          </w:p>
        </w:tc>
        <w:tc>
          <w:tcPr>
            <w:tcW w:w="785" w:type="dxa"/>
            <w:tcBorders>
              <w:top w:val="single" w:color="auto" w:sz="4" w:space="0"/>
              <w:left w:val="single" w:color="auto" w:sz="4" w:space="0"/>
              <w:bottom w:val="single" w:color="auto" w:sz="4" w:space="0"/>
              <w:right w:val="single" w:color="auto" w:sz="4" w:space="0"/>
            </w:tcBorders>
            <w:vAlign w:val="center"/>
          </w:tcPr>
          <w:p w14:paraId="070CD2D7">
            <w:pPr>
              <w:widowControl/>
              <w:jc w:val="center"/>
              <w:textAlignment w:val="center"/>
              <w:rPr>
                <w:rFonts w:hint="eastAsia" w:ascii="宋体" w:hAnsi="宋体" w:cs="宋体"/>
                <w:color w:val="auto"/>
                <w:kern w:val="0"/>
                <w:szCs w:val="24"/>
                <w:highlight w:val="none"/>
                <w:lang w:bidi="ar"/>
              </w:rPr>
            </w:pPr>
          </w:p>
        </w:tc>
        <w:tc>
          <w:tcPr>
            <w:tcW w:w="715" w:type="dxa"/>
            <w:tcBorders>
              <w:top w:val="single" w:color="auto" w:sz="4" w:space="0"/>
              <w:left w:val="single" w:color="auto" w:sz="4" w:space="0"/>
              <w:bottom w:val="single" w:color="auto" w:sz="4" w:space="0"/>
              <w:right w:val="single" w:color="auto" w:sz="4" w:space="0"/>
            </w:tcBorders>
            <w:vAlign w:val="center"/>
          </w:tcPr>
          <w:p w14:paraId="12012879">
            <w:pPr>
              <w:widowControl/>
              <w:jc w:val="center"/>
              <w:textAlignment w:val="center"/>
              <w:rPr>
                <w:rFonts w:ascii="Times New Roman" w:hAnsi="Times New Roman"/>
                <w:color w:val="auto"/>
                <w:kern w:val="0"/>
                <w:szCs w:val="24"/>
                <w:highlight w:val="none"/>
                <w:lang w:bidi="ar"/>
              </w:rPr>
            </w:pPr>
            <w:r>
              <w:rPr>
                <w:rFonts w:hint="eastAsia" w:ascii="Times New Roman" w:hAnsi="Times New Roman"/>
                <w:color w:val="auto"/>
                <w:kern w:val="0"/>
                <w:szCs w:val="24"/>
                <w:highlight w:val="none"/>
                <w:lang w:bidi="ar"/>
              </w:rPr>
              <w:t>478</w:t>
            </w:r>
          </w:p>
        </w:tc>
      </w:tr>
    </w:tbl>
    <w:p w14:paraId="5E5F3CFF">
      <w:pPr>
        <w:adjustRightInd w:val="0"/>
        <w:spacing w:before="120" w:beforeLines="50" w:line="360" w:lineRule="auto"/>
        <w:textAlignment w:val="baseline"/>
        <w:rPr>
          <w:rFonts w:ascii="Times New Roman" w:hAnsi="Times New Roman"/>
          <w:color w:val="auto"/>
          <w:kern w:val="0"/>
          <w:highlight w:val="none"/>
        </w:rPr>
      </w:pPr>
      <w:r>
        <w:rPr>
          <w:rFonts w:ascii="Times New Roman" w:hAnsi="Times New Roman"/>
          <w:color w:val="auto"/>
          <w:kern w:val="0"/>
          <w:highlight w:val="none"/>
        </w:rPr>
        <w:t>注1：变频多联空调系统均为风冷热泵型，制冷剂为</w:t>
      </w:r>
      <w:r>
        <w:rPr>
          <w:rFonts w:hint="eastAsia" w:ascii="Times New Roman" w:hAnsi="Times New Roman"/>
          <w:color w:val="auto"/>
          <w:kern w:val="0"/>
          <w:highlight w:val="none"/>
        </w:rPr>
        <w:t>R407C或着</w:t>
      </w:r>
      <w:r>
        <w:rPr>
          <w:rFonts w:ascii="Times New Roman" w:hAnsi="Times New Roman"/>
          <w:color w:val="auto"/>
          <w:kern w:val="0"/>
          <w:highlight w:val="none"/>
        </w:rPr>
        <w:t>R410A。所有变频多联空调室内机均配凝结水抬升泵。室内机形式为暂定，后续存在根据装修要求调整的的可能。</w:t>
      </w:r>
    </w:p>
    <w:p w14:paraId="06B3DC08">
      <w:pPr>
        <w:pStyle w:val="2"/>
        <w:rPr>
          <w:color w:val="auto"/>
          <w:highlight w:val="none"/>
        </w:rPr>
      </w:pPr>
      <w:r>
        <w:rPr>
          <w:color w:val="auto"/>
          <w:kern w:val="0"/>
          <w:highlight w:val="none"/>
        </w:rPr>
        <w:t>注2：变频多联空调参数，随施工图的开展情况将进行调整，最终供货数量以设计院施工图出版清册台数为准。</w:t>
      </w:r>
    </w:p>
    <w:p w14:paraId="3D0CC6C5">
      <w:pPr>
        <w:pStyle w:val="6"/>
        <w:spacing w:line="240" w:lineRule="auto"/>
        <w:rPr>
          <w:rFonts w:ascii="Times New Roman" w:hAnsi="Times New Roman" w:eastAsia="宋体"/>
          <w:color w:val="auto"/>
          <w:sz w:val="24"/>
          <w:highlight w:val="none"/>
        </w:rPr>
      </w:pPr>
      <w:r>
        <w:rPr>
          <w:rFonts w:ascii="Times New Roman" w:hAnsi="Times New Roman" w:eastAsia="宋体"/>
          <w:color w:val="auto"/>
          <w:sz w:val="24"/>
          <w:highlight w:val="none"/>
        </w:rPr>
        <w:t>5  技术条件</w:t>
      </w:r>
    </w:p>
    <w:p w14:paraId="2E323F52">
      <w:pPr>
        <w:pStyle w:val="7"/>
        <w:spacing w:before="0" w:after="0"/>
        <w:rPr>
          <w:rFonts w:ascii="Times New Roman"/>
          <w:color w:val="auto"/>
          <w:sz w:val="24"/>
          <w:highlight w:val="none"/>
        </w:rPr>
      </w:pPr>
      <w:r>
        <w:rPr>
          <w:rFonts w:ascii="Times New Roman"/>
          <w:color w:val="auto"/>
          <w:sz w:val="24"/>
          <w:highlight w:val="none"/>
        </w:rPr>
        <w:t>5.1 总则</w:t>
      </w:r>
    </w:p>
    <w:p w14:paraId="58B3F8C4">
      <w:pPr>
        <w:spacing w:line="360" w:lineRule="auto"/>
        <w:rPr>
          <w:rFonts w:ascii="Times New Roman" w:hAnsi="Times New Roman"/>
          <w:color w:val="auto"/>
          <w:szCs w:val="24"/>
          <w:highlight w:val="none"/>
        </w:rPr>
      </w:pPr>
      <w:bookmarkStart w:id="27" w:name="_Toc443665427"/>
      <w:r>
        <w:rPr>
          <w:rFonts w:ascii="Times New Roman" w:hAnsi="Times New Roman"/>
          <w:color w:val="auto"/>
          <w:szCs w:val="24"/>
          <w:highlight w:val="none"/>
        </w:rPr>
        <w:t>5.1.1 各空调设备应为专门从事该设备生产制造厂的产品，并能提供完整的设计、安装和性能资料及图纸。空调设备应满足项目所在的气候条件，考虑防沙设计。</w:t>
      </w:r>
    </w:p>
    <w:p w14:paraId="0B5B5817">
      <w:pPr>
        <w:spacing w:line="360" w:lineRule="auto"/>
        <w:rPr>
          <w:rFonts w:ascii="Times New Roman" w:hAnsi="Times New Roman"/>
          <w:color w:val="auto"/>
          <w:szCs w:val="24"/>
          <w:highlight w:val="none"/>
        </w:rPr>
      </w:pPr>
      <w:r>
        <w:rPr>
          <w:rFonts w:ascii="Times New Roman" w:hAnsi="Times New Roman"/>
          <w:color w:val="auto"/>
          <w:szCs w:val="24"/>
          <w:highlight w:val="none"/>
        </w:rPr>
        <w:t>5.1.2 除了轴承、密封圈及转动部件可能在正常寿命期间更换外，其余的材料和部件应在正常工况下运行二十年以上。</w:t>
      </w:r>
    </w:p>
    <w:p w14:paraId="4A4F1883">
      <w:pPr>
        <w:spacing w:line="360" w:lineRule="auto"/>
        <w:rPr>
          <w:rFonts w:ascii="Times New Roman" w:hAnsi="Times New Roman"/>
          <w:color w:val="auto"/>
          <w:szCs w:val="24"/>
          <w:highlight w:val="none"/>
        </w:rPr>
      </w:pPr>
      <w:r>
        <w:rPr>
          <w:rFonts w:ascii="Times New Roman" w:hAnsi="Times New Roman"/>
          <w:color w:val="auto"/>
          <w:szCs w:val="24"/>
          <w:highlight w:val="none"/>
        </w:rPr>
        <w:t>5.1.3 对于那些不符合上述要求的材料和部件，投标人应提供一张指明更换前预定的正常运行寿命，这些材料的最终选择应得到招标人的认可。</w:t>
      </w:r>
    </w:p>
    <w:p w14:paraId="576C2F3B">
      <w:pPr>
        <w:spacing w:line="360" w:lineRule="auto"/>
        <w:rPr>
          <w:rFonts w:ascii="Times New Roman" w:hAnsi="Times New Roman"/>
          <w:color w:val="auto"/>
          <w:szCs w:val="24"/>
          <w:highlight w:val="none"/>
        </w:rPr>
      </w:pPr>
      <w:r>
        <w:rPr>
          <w:rFonts w:ascii="Times New Roman" w:hAnsi="Times New Roman"/>
          <w:color w:val="auto"/>
          <w:szCs w:val="24"/>
          <w:highlight w:val="none"/>
        </w:rPr>
        <w:t>5.1.4 投标人应指明需要更换的零部件的预期使用寿命，安装、启动、连续运转和维修推荐的备件最少数量清单，并指明其是库存项目，还是特殊项目。</w:t>
      </w:r>
    </w:p>
    <w:p w14:paraId="6C5CDBDF">
      <w:pPr>
        <w:spacing w:line="360" w:lineRule="auto"/>
        <w:rPr>
          <w:rFonts w:ascii="Times New Roman" w:hAnsi="Times New Roman"/>
          <w:color w:val="auto"/>
          <w:szCs w:val="24"/>
          <w:highlight w:val="none"/>
        </w:rPr>
      </w:pPr>
      <w:r>
        <w:rPr>
          <w:rFonts w:ascii="Times New Roman" w:hAnsi="Times New Roman"/>
          <w:color w:val="auto"/>
          <w:szCs w:val="24"/>
          <w:highlight w:val="none"/>
        </w:rPr>
        <w:t>5.1.5 投标人应提供对设备安装、启动、运行维修及设备附件调速所需的独特的专用工具。</w:t>
      </w:r>
    </w:p>
    <w:p w14:paraId="416BFA5D">
      <w:pPr>
        <w:spacing w:line="360" w:lineRule="auto"/>
        <w:rPr>
          <w:rFonts w:ascii="Times New Roman" w:hAnsi="Times New Roman"/>
          <w:color w:val="auto"/>
          <w:szCs w:val="24"/>
          <w:highlight w:val="none"/>
        </w:rPr>
      </w:pPr>
      <w:r>
        <w:rPr>
          <w:rFonts w:ascii="Times New Roman" w:hAnsi="Times New Roman"/>
          <w:color w:val="auto"/>
          <w:szCs w:val="24"/>
          <w:highlight w:val="none"/>
        </w:rPr>
        <w:t>5.1.6 设备的设计应使其在满足设计负荷的条件下平稳运行以消除设备过多的噪音、振动和位移。设备内部部件的碰撞及高速运行的地方也应尽量减少。</w:t>
      </w:r>
    </w:p>
    <w:p w14:paraId="6670A177">
      <w:pPr>
        <w:spacing w:line="360" w:lineRule="auto"/>
        <w:rPr>
          <w:rFonts w:ascii="Times New Roman" w:hAnsi="Times New Roman"/>
          <w:color w:val="auto"/>
          <w:szCs w:val="24"/>
          <w:highlight w:val="none"/>
        </w:rPr>
      </w:pPr>
      <w:r>
        <w:rPr>
          <w:rFonts w:ascii="Times New Roman" w:hAnsi="Times New Roman"/>
          <w:color w:val="auto"/>
          <w:szCs w:val="24"/>
          <w:highlight w:val="none"/>
        </w:rPr>
        <w:t>5.1.7 空调设备应按适用标准规定在设计中考虑以下荷载的作用，荷载包括但不限于以下项目：</w:t>
      </w:r>
    </w:p>
    <w:p w14:paraId="09EF50B7">
      <w:pPr>
        <w:numPr>
          <w:ilvl w:val="0"/>
          <w:numId w:val="15"/>
        </w:numPr>
        <w:shd w:val="clear" w:color="auto" w:fill="FFFFFF"/>
        <w:spacing w:line="360" w:lineRule="auto"/>
        <w:rPr>
          <w:rFonts w:ascii="Times New Roman" w:hAnsi="Times New Roman"/>
          <w:color w:val="auto"/>
          <w:szCs w:val="24"/>
          <w:highlight w:val="none"/>
        </w:rPr>
      </w:pPr>
      <w:r>
        <w:rPr>
          <w:rFonts w:ascii="Times New Roman" w:hAnsi="Times New Roman"/>
          <w:color w:val="auto"/>
          <w:szCs w:val="24"/>
          <w:highlight w:val="none"/>
        </w:rPr>
        <w:t>在运行和测试条件下设备部件及介质的本身荷载；</w:t>
      </w:r>
    </w:p>
    <w:p w14:paraId="3CF820F9">
      <w:pPr>
        <w:numPr>
          <w:ilvl w:val="0"/>
          <w:numId w:val="15"/>
        </w:numPr>
        <w:shd w:val="clear" w:color="auto" w:fill="FFFFFF"/>
        <w:spacing w:line="360" w:lineRule="auto"/>
        <w:rPr>
          <w:rFonts w:ascii="Times New Roman" w:hAnsi="Times New Roman"/>
          <w:color w:val="auto"/>
          <w:szCs w:val="24"/>
          <w:highlight w:val="none"/>
        </w:rPr>
      </w:pPr>
      <w:r>
        <w:rPr>
          <w:rFonts w:ascii="Times New Roman" w:hAnsi="Times New Roman"/>
          <w:color w:val="auto"/>
          <w:szCs w:val="24"/>
          <w:highlight w:val="none"/>
        </w:rPr>
        <w:t>在运行条件下所产生的工作压力；</w:t>
      </w:r>
    </w:p>
    <w:p w14:paraId="1615B58B">
      <w:pPr>
        <w:numPr>
          <w:ilvl w:val="0"/>
          <w:numId w:val="15"/>
        </w:numPr>
        <w:shd w:val="clear" w:color="auto" w:fill="FFFFFF"/>
        <w:spacing w:line="360" w:lineRule="auto"/>
        <w:rPr>
          <w:rFonts w:ascii="Times New Roman" w:hAnsi="Times New Roman"/>
          <w:color w:val="auto"/>
          <w:szCs w:val="24"/>
          <w:highlight w:val="none"/>
        </w:rPr>
      </w:pPr>
      <w:r>
        <w:rPr>
          <w:rFonts w:ascii="Times New Roman" w:hAnsi="Times New Roman"/>
          <w:color w:val="auto"/>
          <w:szCs w:val="24"/>
          <w:highlight w:val="none"/>
        </w:rPr>
        <w:t>在运行条件下所产生的热应力；</w:t>
      </w:r>
    </w:p>
    <w:p w14:paraId="59E25B1A">
      <w:pPr>
        <w:numPr>
          <w:ilvl w:val="0"/>
          <w:numId w:val="15"/>
        </w:numPr>
        <w:shd w:val="clear" w:color="auto" w:fill="FFFFFF"/>
        <w:spacing w:line="360" w:lineRule="auto"/>
        <w:rPr>
          <w:rFonts w:ascii="Times New Roman" w:hAnsi="Times New Roman"/>
          <w:color w:val="auto"/>
          <w:szCs w:val="24"/>
          <w:highlight w:val="none"/>
        </w:rPr>
      </w:pPr>
      <w:r>
        <w:rPr>
          <w:rFonts w:ascii="Times New Roman" w:hAnsi="Times New Roman"/>
          <w:color w:val="auto"/>
          <w:szCs w:val="24"/>
          <w:highlight w:val="none"/>
        </w:rPr>
        <w:t>其它部件包括轴承反作用力、保温和机座反作用力等所引起的附加荷载；</w:t>
      </w:r>
    </w:p>
    <w:p w14:paraId="5BCDEAD5">
      <w:pPr>
        <w:numPr>
          <w:ilvl w:val="0"/>
          <w:numId w:val="15"/>
        </w:numPr>
        <w:shd w:val="clear" w:color="auto" w:fill="FFFFFF"/>
        <w:spacing w:line="360" w:lineRule="auto"/>
        <w:rPr>
          <w:rFonts w:ascii="Times New Roman" w:hAnsi="Times New Roman"/>
          <w:color w:val="auto"/>
          <w:szCs w:val="24"/>
          <w:highlight w:val="none"/>
        </w:rPr>
      </w:pPr>
      <w:r>
        <w:rPr>
          <w:rFonts w:ascii="Times New Roman" w:hAnsi="Times New Roman"/>
          <w:color w:val="auto"/>
          <w:szCs w:val="24"/>
          <w:highlight w:val="none"/>
        </w:rPr>
        <w:t>流体的运动及阀门的开关所形成的流体动力；</w:t>
      </w:r>
    </w:p>
    <w:p w14:paraId="05B6C6EC">
      <w:pPr>
        <w:numPr>
          <w:ilvl w:val="0"/>
          <w:numId w:val="15"/>
        </w:numPr>
        <w:shd w:val="clear" w:color="auto" w:fill="FFFFFF"/>
        <w:spacing w:line="360" w:lineRule="auto"/>
        <w:rPr>
          <w:rFonts w:ascii="Times New Roman" w:hAnsi="Times New Roman"/>
          <w:color w:val="auto"/>
          <w:szCs w:val="24"/>
          <w:highlight w:val="none"/>
        </w:rPr>
      </w:pPr>
      <w:r>
        <w:rPr>
          <w:rFonts w:ascii="Times New Roman" w:hAnsi="Times New Roman"/>
          <w:color w:val="auto"/>
          <w:szCs w:val="24"/>
          <w:highlight w:val="none"/>
        </w:rPr>
        <w:t>地震荷载；</w:t>
      </w:r>
    </w:p>
    <w:p w14:paraId="4FFA0188">
      <w:pPr>
        <w:numPr>
          <w:ilvl w:val="0"/>
          <w:numId w:val="15"/>
        </w:numPr>
        <w:shd w:val="clear" w:color="auto" w:fill="FFFFFF"/>
        <w:spacing w:line="360" w:lineRule="auto"/>
        <w:rPr>
          <w:rFonts w:ascii="Times New Roman" w:hAnsi="Times New Roman"/>
          <w:color w:val="auto"/>
          <w:szCs w:val="24"/>
          <w:highlight w:val="none"/>
        </w:rPr>
      </w:pPr>
      <w:r>
        <w:rPr>
          <w:rFonts w:ascii="Times New Roman" w:hAnsi="Times New Roman"/>
          <w:color w:val="auto"/>
          <w:szCs w:val="24"/>
          <w:highlight w:val="none"/>
        </w:rPr>
        <w:t>地震要求。</w:t>
      </w:r>
    </w:p>
    <w:p w14:paraId="4519A848">
      <w:pPr>
        <w:spacing w:line="360" w:lineRule="auto"/>
        <w:rPr>
          <w:rFonts w:ascii="Times New Roman" w:hAnsi="Times New Roman"/>
          <w:color w:val="auto"/>
          <w:szCs w:val="24"/>
          <w:highlight w:val="none"/>
        </w:rPr>
      </w:pPr>
      <w:r>
        <w:rPr>
          <w:rFonts w:ascii="Times New Roman" w:hAnsi="Times New Roman"/>
          <w:color w:val="auto"/>
          <w:szCs w:val="24"/>
          <w:highlight w:val="none"/>
        </w:rPr>
        <w:t>5.1.8 在VII度地震烈度条件下设备能保证其结构完整性和连续运行。</w:t>
      </w:r>
    </w:p>
    <w:p w14:paraId="04599EE3">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5.1.9 材料与焊接要求</w:t>
      </w:r>
    </w:p>
    <w:p w14:paraId="7D311DF0">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5.1.9.1 空调设备所采用的所有材料，包括不锈钢材料、钢板、型材、管材等应符合投标人国有关国家标准、规定。</w:t>
      </w:r>
    </w:p>
    <w:p w14:paraId="60567839">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5.1.9.2 所有两种直接接触的材料必须是相容材料，以防止锈蚀的加速及轴与轴承之间转动失灵及材料表面剥落等现象。</w:t>
      </w:r>
    </w:p>
    <w:p w14:paraId="704EFC3E">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5.1.9.3 各空调设备构件不应含有汞化合物。</w:t>
      </w:r>
    </w:p>
    <w:p w14:paraId="212FD90D">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5.1.9.4 垫圈、涂料、保温材料及设备其它结构应具有防火特性并符合投标人国家防火协会的等级及其试验要求。</w:t>
      </w:r>
    </w:p>
    <w:p w14:paraId="43A68B62">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5.1.9.5 投标人拟提供的材料应在投标书中说明。</w:t>
      </w:r>
    </w:p>
    <w:p w14:paraId="673E0943">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5.1.9.6 空调设备各部件材料之间的焊接工艺、方法及材料应符合投标人国有关国家标准、规定。</w:t>
      </w:r>
    </w:p>
    <w:p w14:paraId="51F6474D">
      <w:pPr>
        <w:spacing w:line="360" w:lineRule="auto"/>
        <w:rPr>
          <w:rFonts w:ascii="Times New Roman" w:hAnsi="Times New Roman"/>
          <w:color w:val="auto"/>
          <w:szCs w:val="24"/>
          <w:highlight w:val="none"/>
        </w:rPr>
      </w:pPr>
      <w:r>
        <w:rPr>
          <w:rFonts w:ascii="Times New Roman" w:hAnsi="Times New Roman"/>
          <w:color w:val="auto"/>
          <w:szCs w:val="24"/>
          <w:highlight w:val="none"/>
        </w:rPr>
        <w:t>5.1.10 电动机</w:t>
      </w:r>
    </w:p>
    <w:p w14:paraId="701A2764">
      <w:pPr>
        <w:spacing w:line="360" w:lineRule="auto"/>
        <w:rPr>
          <w:rFonts w:ascii="Times New Roman" w:hAnsi="Times New Roman"/>
          <w:color w:val="auto"/>
          <w:szCs w:val="24"/>
          <w:highlight w:val="none"/>
        </w:rPr>
      </w:pPr>
      <w:r>
        <w:rPr>
          <w:rFonts w:ascii="Times New Roman" w:hAnsi="Times New Roman"/>
          <w:color w:val="auto"/>
          <w:szCs w:val="24"/>
          <w:highlight w:val="none"/>
        </w:rPr>
        <w:t>5.1.10.1 总则</w:t>
      </w:r>
    </w:p>
    <w:p w14:paraId="3666200A">
      <w:pPr>
        <w:spacing w:line="360" w:lineRule="auto"/>
        <w:ind w:firstLine="420"/>
        <w:rPr>
          <w:rFonts w:ascii="Times New Roman" w:hAnsi="Times New Roman"/>
          <w:color w:val="auto"/>
          <w:szCs w:val="24"/>
          <w:highlight w:val="none"/>
        </w:rPr>
      </w:pPr>
      <w:r>
        <w:rPr>
          <w:rFonts w:ascii="Times New Roman" w:hAnsi="Times New Roman"/>
          <w:color w:val="auto"/>
          <w:szCs w:val="24"/>
          <w:highlight w:val="none"/>
        </w:rPr>
        <w:t>各空调设备电动机应按照本规范书和被拖动设备制造商的专用要求设计，并由被拖动设备制造商作为一个整体供货。电动机的设计与构造，必须与它所驱动设备的运行条件和维护要求一致。200kW以下电动机采用380V，采</w:t>
      </w:r>
      <w:r>
        <w:rPr>
          <w:rFonts w:ascii="Times New Roman" w:hAnsi="Times New Roman"/>
          <w:bCs/>
          <w:snapToGrid w:val="0"/>
          <w:color w:val="auto"/>
          <w:kern w:val="0"/>
          <w:szCs w:val="24"/>
          <w:highlight w:val="none"/>
        </w:rPr>
        <w:t>用</w:t>
      </w:r>
      <w:r>
        <w:rPr>
          <w:rFonts w:ascii="Times New Roman" w:hAnsi="Times New Roman"/>
          <w:color w:val="auto"/>
          <w:highlight w:val="none"/>
        </w:rPr>
        <w:t>上海ABB、西门子电机（非贝得系列）、上海电机或“相当于”产品</w:t>
      </w:r>
      <w:r>
        <w:rPr>
          <w:rFonts w:ascii="Times New Roman" w:hAnsi="Times New Roman"/>
          <w:color w:val="auto"/>
          <w:szCs w:val="24"/>
          <w:highlight w:val="none"/>
        </w:rPr>
        <w:t>。</w:t>
      </w:r>
      <w:r>
        <w:rPr>
          <w:rFonts w:ascii="Times New Roman" w:hAnsi="Times New Roman"/>
          <w:bCs/>
          <w:snapToGrid w:val="0"/>
          <w:color w:val="auto"/>
          <w:kern w:val="0"/>
          <w:szCs w:val="24"/>
          <w:highlight w:val="none"/>
        </w:rPr>
        <w:t>满足GB18613</w:t>
      </w:r>
      <w:r>
        <w:rPr>
          <w:rFonts w:hint="eastAsia" w:ascii="Times New Roman" w:hAnsi="Times New Roman"/>
          <w:bCs/>
          <w:snapToGrid w:val="0"/>
          <w:color w:val="auto"/>
          <w:kern w:val="0"/>
          <w:szCs w:val="24"/>
          <w:highlight w:val="none"/>
        </w:rPr>
        <w:t xml:space="preserve"> </w:t>
      </w:r>
      <w:r>
        <w:rPr>
          <w:rFonts w:ascii="Times New Roman" w:hAnsi="Times New Roman"/>
          <w:bCs/>
          <w:snapToGrid w:val="0"/>
          <w:color w:val="auto"/>
          <w:kern w:val="0"/>
          <w:szCs w:val="24"/>
          <w:highlight w:val="none"/>
        </w:rPr>
        <w:t>《中小型三相异步电动机能效限定值及能效等级》2级能效或IEC60034-30的IE3能效标准要求。电动机额定功率应大于电动机所驱动设备正常运行最大轴功率的115%。</w:t>
      </w:r>
    </w:p>
    <w:p w14:paraId="06E7EB17">
      <w:pPr>
        <w:spacing w:line="360" w:lineRule="auto"/>
        <w:rPr>
          <w:rFonts w:ascii="Times New Roman" w:hAnsi="Times New Roman"/>
          <w:color w:val="auto"/>
          <w:szCs w:val="24"/>
          <w:highlight w:val="none"/>
        </w:rPr>
      </w:pPr>
      <w:r>
        <w:rPr>
          <w:rFonts w:ascii="Times New Roman" w:hAnsi="Times New Roman"/>
          <w:color w:val="auto"/>
          <w:szCs w:val="24"/>
          <w:highlight w:val="none"/>
        </w:rPr>
        <w:t>5.1.10.2 各空调设备电动机应为交流感应型，鼠笼式，绕组材料为铜，恒定转速式异步电机。适合于全电压起动，电动机应保证在80%额定电压下平稳启动，在55%额定电压下自启动。电动机的破坏扭矩不小于满载扭矩的220％。</w:t>
      </w:r>
    </w:p>
    <w:p w14:paraId="0A328177">
      <w:pPr>
        <w:spacing w:line="360" w:lineRule="auto"/>
        <w:rPr>
          <w:rFonts w:ascii="Times New Roman" w:hAnsi="Times New Roman"/>
          <w:color w:val="auto"/>
          <w:szCs w:val="24"/>
          <w:highlight w:val="none"/>
        </w:rPr>
      </w:pPr>
      <w:r>
        <w:rPr>
          <w:rFonts w:ascii="Times New Roman" w:hAnsi="Times New Roman"/>
          <w:color w:val="auto"/>
          <w:szCs w:val="24"/>
          <w:highlight w:val="none"/>
        </w:rPr>
        <w:t>5.1.10.3 当频率为额定，且电源电压与额定值的偏差不超过</w:t>
      </w:r>
      <w:r>
        <w:rPr>
          <w:rFonts w:ascii="Times New Roman" w:hAnsi="Times New Roman"/>
          <w:color w:val="auto"/>
          <w:szCs w:val="24"/>
          <w:highlight w:val="none"/>
        </w:rPr>
        <w:sym w:font="Symbol" w:char="00B1"/>
      </w:r>
      <w:r>
        <w:rPr>
          <w:rFonts w:ascii="Times New Roman" w:hAnsi="Times New Roman"/>
          <w:color w:val="auto"/>
          <w:szCs w:val="24"/>
          <w:highlight w:val="none"/>
        </w:rPr>
        <w:t>10%时，电动机应能输出额定功率；当电压为额定，且电源频率与额定值的偏差不超过</w:t>
      </w:r>
      <w:r>
        <w:rPr>
          <w:rFonts w:ascii="Times New Roman" w:hAnsi="Times New Roman"/>
          <w:color w:val="auto"/>
          <w:szCs w:val="24"/>
          <w:highlight w:val="none"/>
        </w:rPr>
        <w:sym w:font="Symbol" w:char="00B1"/>
      </w:r>
      <w:r>
        <w:rPr>
          <w:rFonts w:ascii="Times New Roman" w:hAnsi="Times New Roman"/>
          <w:color w:val="auto"/>
          <w:szCs w:val="24"/>
          <w:highlight w:val="none"/>
        </w:rPr>
        <w:t>5%时，电动机应能输出额定功率。当电压和频率同时变化，两者分别不超过</w:t>
      </w:r>
      <w:r>
        <w:rPr>
          <w:rFonts w:ascii="Times New Roman" w:hAnsi="Times New Roman"/>
          <w:color w:val="auto"/>
          <w:szCs w:val="24"/>
          <w:highlight w:val="none"/>
        </w:rPr>
        <w:sym w:font="Symbol" w:char="00B1"/>
      </w:r>
      <w:r>
        <w:rPr>
          <w:rFonts w:ascii="Times New Roman" w:hAnsi="Times New Roman"/>
          <w:color w:val="auto"/>
          <w:szCs w:val="24"/>
          <w:highlight w:val="none"/>
        </w:rPr>
        <w:t>10%和</w:t>
      </w:r>
      <w:r>
        <w:rPr>
          <w:rFonts w:ascii="Times New Roman" w:hAnsi="Times New Roman"/>
          <w:color w:val="auto"/>
          <w:szCs w:val="24"/>
          <w:highlight w:val="none"/>
        </w:rPr>
        <w:sym w:font="Symbol" w:char="00B1"/>
      </w:r>
      <w:r>
        <w:rPr>
          <w:rFonts w:ascii="Times New Roman" w:hAnsi="Times New Roman"/>
          <w:color w:val="auto"/>
          <w:szCs w:val="24"/>
          <w:highlight w:val="none"/>
        </w:rPr>
        <w:t>5%时，电动机应能输出额定功率。</w:t>
      </w:r>
    </w:p>
    <w:p w14:paraId="4E9D56DF">
      <w:pPr>
        <w:spacing w:line="360" w:lineRule="auto"/>
        <w:rPr>
          <w:rFonts w:ascii="Times New Roman" w:hAnsi="Times New Roman"/>
          <w:color w:val="auto"/>
          <w:szCs w:val="24"/>
          <w:highlight w:val="none"/>
        </w:rPr>
      </w:pPr>
      <w:r>
        <w:rPr>
          <w:rFonts w:ascii="Times New Roman" w:hAnsi="Times New Roman"/>
          <w:color w:val="auto"/>
          <w:szCs w:val="24"/>
          <w:highlight w:val="none"/>
        </w:rPr>
        <w:t>5.1.10.4 在额定电压下电动机的最大起动电流倍数应小于6，电动机能在冷态下连续起动不少于3次，每次的起动循环周期不小于5分钟，热态起动不少于2次，如果起动时间不超过2～3秒，电动机应能多次起动。电动机可在150％额定电流运行30秒不发生变形等故障。</w:t>
      </w:r>
    </w:p>
    <w:p w14:paraId="051A7C09">
      <w:pPr>
        <w:spacing w:line="360" w:lineRule="auto"/>
        <w:rPr>
          <w:rFonts w:ascii="Times New Roman" w:hAnsi="Times New Roman"/>
          <w:color w:val="auto"/>
          <w:szCs w:val="24"/>
          <w:highlight w:val="none"/>
        </w:rPr>
      </w:pPr>
      <w:r>
        <w:rPr>
          <w:rFonts w:ascii="Times New Roman" w:hAnsi="Times New Roman"/>
          <w:color w:val="auto"/>
          <w:szCs w:val="24"/>
          <w:highlight w:val="none"/>
        </w:rPr>
        <w:t>5.1.10.5 在设计环境温度下，电动机应能承受所有热应力和机械应力，并要求端电压保持在额定值的100%±10％时，电动机能达到正常的运转性能。在规定的极端启动电压以及使用条件下，电动机的允许‘堵转’的时间应大于加速时间。</w:t>
      </w:r>
    </w:p>
    <w:p w14:paraId="641522A2">
      <w:pPr>
        <w:spacing w:line="360" w:lineRule="auto"/>
        <w:rPr>
          <w:rFonts w:ascii="Times New Roman" w:hAnsi="Times New Roman"/>
          <w:color w:val="auto"/>
          <w:szCs w:val="24"/>
          <w:highlight w:val="none"/>
        </w:rPr>
      </w:pPr>
      <w:r>
        <w:rPr>
          <w:rFonts w:ascii="Times New Roman" w:hAnsi="Times New Roman"/>
          <w:color w:val="auto"/>
          <w:szCs w:val="24"/>
          <w:highlight w:val="none"/>
        </w:rPr>
        <w:t>5.1.10.6 电动机应优先选用全封闭外壳。电动机应具有F级绝缘，B级温升考核。电机绕组应经真空浸渍处理和环氧树树脂密封。所有电动机的使用寿命在现场的明确的工作制下不小于20年。电动机的连接线与绕组的绝缘应具有相同的绝缘等级。电动机应能适应空气潮湿的环境条件。</w:t>
      </w:r>
    </w:p>
    <w:p w14:paraId="19DE97FD">
      <w:pPr>
        <w:spacing w:line="360" w:lineRule="auto"/>
        <w:rPr>
          <w:rFonts w:ascii="Times New Roman" w:hAnsi="Times New Roman"/>
          <w:color w:val="auto"/>
          <w:szCs w:val="24"/>
          <w:highlight w:val="none"/>
        </w:rPr>
      </w:pPr>
      <w:r>
        <w:rPr>
          <w:rFonts w:ascii="Times New Roman" w:hAnsi="Times New Roman"/>
          <w:color w:val="auto"/>
          <w:szCs w:val="24"/>
          <w:highlight w:val="none"/>
        </w:rPr>
        <w:t>5.1.10.7 投标人应提供内部接线与外部电缆接合的全封闭接线盒(防护等级至少为IP55)。在接线盒内应标明电动机的相序。旋转方向标记在铭牌上，箭头直接指向旋转方向。出线盒的方位，由电机向负载端看,一般在电机右侧。</w:t>
      </w:r>
    </w:p>
    <w:p w14:paraId="0B799769">
      <w:pPr>
        <w:spacing w:line="360" w:lineRule="auto"/>
        <w:rPr>
          <w:rFonts w:ascii="Times New Roman" w:hAnsi="Times New Roman"/>
          <w:color w:val="auto"/>
          <w:szCs w:val="24"/>
          <w:highlight w:val="none"/>
        </w:rPr>
      </w:pPr>
      <w:r>
        <w:rPr>
          <w:rFonts w:ascii="Times New Roman" w:hAnsi="Times New Roman"/>
          <w:color w:val="auto"/>
          <w:szCs w:val="24"/>
          <w:highlight w:val="none"/>
        </w:rPr>
        <w:t>5.1.10.8容量在75kW以上的且安装在潮湿地点的户内电动机需装有电压为380V的空间加热器，电动机停时自动起动加热器。。</w:t>
      </w:r>
    </w:p>
    <w:p w14:paraId="52B24A18">
      <w:pPr>
        <w:spacing w:line="360" w:lineRule="auto"/>
        <w:rPr>
          <w:rFonts w:ascii="Times New Roman" w:hAnsi="Times New Roman"/>
          <w:color w:val="auto"/>
          <w:szCs w:val="24"/>
          <w:highlight w:val="none"/>
        </w:rPr>
      </w:pPr>
      <w:r>
        <w:rPr>
          <w:rFonts w:ascii="Times New Roman" w:hAnsi="Times New Roman"/>
          <w:color w:val="auto"/>
          <w:szCs w:val="24"/>
          <w:highlight w:val="none"/>
        </w:rPr>
        <w:t>5.1.10.8 容量在75kW以上的电动机需装有电压为380V的空间加热器，电动机停时自动起动加热器。</w:t>
      </w:r>
    </w:p>
    <w:p w14:paraId="1CD16857">
      <w:pPr>
        <w:spacing w:line="360" w:lineRule="auto"/>
        <w:rPr>
          <w:rFonts w:ascii="Times New Roman" w:hAnsi="Times New Roman"/>
          <w:color w:val="auto"/>
          <w:szCs w:val="24"/>
          <w:highlight w:val="none"/>
        </w:rPr>
      </w:pPr>
      <w:r>
        <w:rPr>
          <w:rFonts w:ascii="Times New Roman" w:hAnsi="Times New Roman"/>
          <w:color w:val="auto"/>
          <w:szCs w:val="24"/>
          <w:highlight w:val="none"/>
        </w:rPr>
        <w:t>5.1.10.9 每个电动机应有排水措施以避免水在里面积聚。</w:t>
      </w:r>
    </w:p>
    <w:p w14:paraId="289CA17B">
      <w:pPr>
        <w:spacing w:line="360" w:lineRule="auto"/>
        <w:rPr>
          <w:rFonts w:ascii="Times New Roman" w:hAnsi="Times New Roman"/>
          <w:color w:val="auto"/>
          <w:szCs w:val="24"/>
          <w:highlight w:val="none"/>
        </w:rPr>
      </w:pPr>
      <w:r>
        <w:rPr>
          <w:rFonts w:ascii="Times New Roman" w:hAnsi="Times New Roman"/>
          <w:color w:val="auto"/>
          <w:szCs w:val="24"/>
          <w:highlight w:val="none"/>
        </w:rPr>
        <w:t>5.1.10.10 投标人应提供全部电动机的清单，并包含容量等主要技术参数和控制要求。</w:t>
      </w:r>
    </w:p>
    <w:p w14:paraId="1BEBB74A">
      <w:pPr>
        <w:spacing w:line="360" w:lineRule="auto"/>
        <w:rPr>
          <w:rFonts w:ascii="Times New Roman" w:hAnsi="Times New Roman"/>
          <w:color w:val="auto"/>
          <w:szCs w:val="24"/>
          <w:highlight w:val="none"/>
        </w:rPr>
      </w:pPr>
      <w:r>
        <w:rPr>
          <w:rFonts w:ascii="Times New Roman" w:hAnsi="Times New Roman"/>
          <w:color w:val="auto"/>
          <w:szCs w:val="24"/>
          <w:highlight w:val="none"/>
        </w:rPr>
        <w:t>5.1.10.11轴承额定的最短寿命应为40000小时。轴承必须密封以防外物进入。</w:t>
      </w:r>
    </w:p>
    <w:p w14:paraId="3CE34FED">
      <w:pPr>
        <w:spacing w:line="360" w:lineRule="auto"/>
        <w:rPr>
          <w:rFonts w:ascii="Times New Roman" w:hAnsi="Times New Roman"/>
          <w:color w:val="auto"/>
          <w:szCs w:val="24"/>
          <w:highlight w:val="none"/>
        </w:rPr>
      </w:pPr>
      <w:r>
        <w:rPr>
          <w:rFonts w:ascii="Times New Roman" w:hAnsi="Times New Roman"/>
          <w:color w:val="auto"/>
          <w:szCs w:val="24"/>
          <w:highlight w:val="none"/>
        </w:rPr>
        <w:t>5.1.11 空调设备接地</w:t>
      </w:r>
    </w:p>
    <w:p w14:paraId="777DF9DB">
      <w:pPr>
        <w:spacing w:line="360" w:lineRule="auto"/>
        <w:rPr>
          <w:rFonts w:ascii="Times New Roman" w:hAnsi="Times New Roman"/>
          <w:color w:val="auto"/>
          <w:szCs w:val="24"/>
          <w:highlight w:val="none"/>
        </w:rPr>
      </w:pPr>
      <w:r>
        <w:rPr>
          <w:rFonts w:ascii="Times New Roman" w:hAnsi="Times New Roman"/>
          <w:color w:val="auto"/>
          <w:szCs w:val="24"/>
          <w:highlight w:val="none"/>
        </w:rPr>
        <w:t>5.1.11.1 投标人应为电空调设备设置接地装置。</w:t>
      </w:r>
    </w:p>
    <w:p w14:paraId="36E740B1">
      <w:pPr>
        <w:spacing w:line="360" w:lineRule="auto"/>
        <w:rPr>
          <w:rFonts w:ascii="Times New Roman" w:hAnsi="Times New Roman"/>
          <w:color w:val="auto"/>
          <w:szCs w:val="24"/>
          <w:highlight w:val="none"/>
        </w:rPr>
      </w:pPr>
      <w:r>
        <w:rPr>
          <w:rFonts w:ascii="Times New Roman" w:hAnsi="Times New Roman"/>
          <w:color w:val="auto"/>
          <w:szCs w:val="24"/>
          <w:highlight w:val="none"/>
        </w:rPr>
        <w:t>5.1.11.2 在设备机座两端对角线应设置一块镀锌合金接地钢板，并有接地标志。</w:t>
      </w:r>
    </w:p>
    <w:p w14:paraId="60A9A323">
      <w:pPr>
        <w:spacing w:line="360" w:lineRule="auto"/>
        <w:rPr>
          <w:rFonts w:ascii="Times New Roman" w:hAnsi="Times New Roman"/>
          <w:color w:val="auto"/>
          <w:szCs w:val="24"/>
          <w:highlight w:val="none"/>
        </w:rPr>
      </w:pPr>
      <w:r>
        <w:rPr>
          <w:rFonts w:ascii="Times New Roman" w:hAnsi="Times New Roman"/>
          <w:color w:val="auto"/>
          <w:szCs w:val="24"/>
          <w:highlight w:val="none"/>
        </w:rPr>
        <w:t>5.1.11.3 对于电气部件和设备机座的不连续段，投标人应提供接地导体，使之成为连续。</w:t>
      </w:r>
    </w:p>
    <w:p w14:paraId="66E45193">
      <w:pPr>
        <w:spacing w:line="360" w:lineRule="auto"/>
        <w:rPr>
          <w:rFonts w:ascii="Times New Roman" w:hAnsi="Times New Roman"/>
          <w:color w:val="auto"/>
          <w:szCs w:val="24"/>
          <w:highlight w:val="none"/>
        </w:rPr>
      </w:pPr>
      <w:r>
        <w:rPr>
          <w:rFonts w:ascii="Times New Roman" w:hAnsi="Times New Roman"/>
          <w:color w:val="auto"/>
          <w:szCs w:val="24"/>
          <w:highlight w:val="none"/>
        </w:rPr>
        <w:t>5.1.11.4 每台电动机应采用可靠的方法连接到招标人的接地导体上。电动机座的接地线连接到机组外壳应使用不小于相导线截面的电缆，其机械支撑之间的间隔至少应大于1.5m。</w:t>
      </w:r>
    </w:p>
    <w:p w14:paraId="601A68C4">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5.1.12 电气接线要求</w:t>
      </w:r>
    </w:p>
    <w:p w14:paraId="70320469">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5.1.12.1 空调设备内部电力电缆应按照投标人的标准布置。</w:t>
      </w:r>
    </w:p>
    <w:p w14:paraId="49E02ED9">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5.1.12.2 投标人应配备接线端子供招标人连接电源线。</w:t>
      </w:r>
    </w:p>
    <w:p w14:paraId="38721AAB">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5.1.12.3 投标人应尽量减少机组外表面接线孔，穿孔处应有套管。</w:t>
      </w:r>
    </w:p>
    <w:p w14:paraId="0C75D1D0">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5.1.13 空调设备电器安全性能应满足国家标准，但不能低于下列要求：</w:t>
      </w:r>
    </w:p>
    <w:p w14:paraId="1EFEDB2D">
      <w:pPr>
        <w:adjustRightInd w:val="0"/>
        <w:snapToGrid w:val="0"/>
        <w:spacing w:line="360" w:lineRule="auto"/>
        <w:ind w:firstLine="480" w:firstLineChars="200"/>
        <w:rPr>
          <w:rFonts w:ascii="Times New Roman" w:hAnsi="Times New Roman"/>
          <w:color w:val="auto"/>
          <w:szCs w:val="24"/>
          <w:highlight w:val="none"/>
        </w:rPr>
      </w:pPr>
      <w:r>
        <w:rPr>
          <w:rFonts w:ascii="Times New Roman" w:hAnsi="Times New Roman"/>
          <w:color w:val="auto"/>
          <w:szCs w:val="24"/>
          <w:highlight w:val="none"/>
        </w:rPr>
        <w:t>――绝缘电阻值不应小于2M</w:t>
      </w:r>
      <w:r>
        <w:rPr>
          <w:rFonts w:ascii="Times New Roman" w:hAnsi="Times New Roman"/>
          <w:color w:val="auto"/>
          <w:szCs w:val="24"/>
          <w:highlight w:val="none"/>
        </w:rPr>
        <w:sym w:font="Symbol" w:char="F057"/>
      </w:r>
      <w:r>
        <w:rPr>
          <w:rFonts w:ascii="Times New Roman" w:hAnsi="Times New Roman"/>
          <w:color w:val="auto"/>
          <w:szCs w:val="24"/>
          <w:highlight w:val="none"/>
        </w:rPr>
        <w:t>；</w:t>
      </w:r>
    </w:p>
    <w:p w14:paraId="322B132F">
      <w:pPr>
        <w:adjustRightInd w:val="0"/>
        <w:snapToGrid w:val="0"/>
        <w:spacing w:line="360" w:lineRule="auto"/>
        <w:ind w:firstLine="480" w:firstLineChars="200"/>
        <w:rPr>
          <w:rFonts w:ascii="Times New Roman" w:hAnsi="Times New Roman"/>
          <w:color w:val="auto"/>
          <w:szCs w:val="24"/>
          <w:highlight w:val="none"/>
        </w:rPr>
      </w:pPr>
      <w:r>
        <w:rPr>
          <w:rFonts w:ascii="Times New Roman" w:hAnsi="Times New Roman"/>
          <w:color w:val="auto"/>
          <w:szCs w:val="24"/>
          <w:highlight w:val="none"/>
        </w:rPr>
        <w:t>――介电强度试验时不应击穿和闪络；</w:t>
      </w:r>
    </w:p>
    <w:p w14:paraId="398BB0A4">
      <w:pPr>
        <w:adjustRightInd w:val="0"/>
        <w:snapToGrid w:val="0"/>
        <w:spacing w:line="360" w:lineRule="auto"/>
        <w:ind w:firstLine="480" w:firstLineChars="200"/>
        <w:rPr>
          <w:rFonts w:ascii="Times New Roman" w:hAnsi="Times New Roman"/>
          <w:color w:val="auto"/>
          <w:szCs w:val="24"/>
          <w:highlight w:val="none"/>
        </w:rPr>
      </w:pPr>
      <w:r>
        <w:rPr>
          <w:rFonts w:ascii="Times New Roman" w:hAnsi="Times New Roman"/>
          <w:color w:val="auto"/>
          <w:szCs w:val="24"/>
          <w:highlight w:val="none"/>
        </w:rPr>
        <w:t>――接地电阻不应大于0.1</w:t>
      </w:r>
      <w:r>
        <w:rPr>
          <w:rFonts w:ascii="Times New Roman" w:hAnsi="Times New Roman"/>
          <w:color w:val="auto"/>
          <w:szCs w:val="24"/>
          <w:highlight w:val="none"/>
        </w:rPr>
        <w:sym w:font="Symbol" w:char="F057"/>
      </w:r>
      <w:r>
        <w:rPr>
          <w:rFonts w:ascii="Times New Roman" w:hAnsi="Times New Roman"/>
          <w:color w:val="auto"/>
          <w:szCs w:val="24"/>
          <w:highlight w:val="none"/>
        </w:rPr>
        <w:t>；</w:t>
      </w:r>
    </w:p>
    <w:p w14:paraId="3F0450C1">
      <w:pPr>
        <w:adjustRightInd w:val="0"/>
        <w:snapToGrid w:val="0"/>
        <w:spacing w:line="360" w:lineRule="auto"/>
        <w:ind w:firstLine="480" w:firstLineChars="200"/>
        <w:rPr>
          <w:rFonts w:ascii="Times New Roman" w:hAnsi="Times New Roman"/>
          <w:color w:val="auto"/>
          <w:szCs w:val="24"/>
          <w:highlight w:val="none"/>
        </w:rPr>
      </w:pPr>
      <w:r>
        <w:rPr>
          <w:rFonts w:ascii="Times New Roman" w:hAnsi="Times New Roman"/>
          <w:color w:val="auto"/>
          <w:szCs w:val="24"/>
          <w:highlight w:val="none"/>
        </w:rPr>
        <w:t>――泄漏电流值应不大于5mA。</w:t>
      </w:r>
    </w:p>
    <w:p w14:paraId="239AD967">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5.1.14 所有空调设备的就地端子箱、控制箱、动力箱</w:t>
      </w:r>
      <w:r>
        <w:rPr>
          <w:rFonts w:ascii="Times New Roman" w:hAnsi="Times New Roman"/>
          <w:color w:val="auto"/>
          <w:highlight w:val="none"/>
        </w:rPr>
        <w:t>应有完整的电源回路、保护回路和控制回路。随机配套控制箱应满足GB7251《低压成套开关设备》国家标准，控制箱的防护等级应按GB4942.2《低压电器外壳防护等级》的规定标明，控制箱的防护等级应不低于主设备的防护等级。电气设备的控制、继电保护设计应遵循有关现行的国家及行业标准，并应在说明书中列出所执行的有关标准。</w:t>
      </w:r>
      <w:r>
        <w:rPr>
          <w:rFonts w:ascii="Times New Roman" w:hAnsi="Times New Roman"/>
          <w:color w:val="auto"/>
          <w:szCs w:val="24"/>
          <w:highlight w:val="none"/>
        </w:rPr>
        <w:t>必须采用厚度不小于2.0mm厚的3</w:t>
      </w:r>
      <w:r>
        <w:rPr>
          <w:rFonts w:hint="eastAsia" w:ascii="Times New Roman" w:hAnsi="Times New Roman"/>
          <w:color w:val="auto"/>
          <w:szCs w:val="24"/>
          <w:highlight w:val="none"/>
        </w:rPr>
        <w:t>04</w:t>
      </w:r>
      <w:r>
        <w:rPr>
          <w:rFonts w:ascii="Times New Roman" w:hAnsi="Times New Roman"/>
          <w:color w:val="auto"/>
          <w:szCs w:val="24"/>
          <w:highlight w:val="none"/>
        </w:rPr>
        <w:t>L不锈钢板制作，并有防沙防雨的措施，柜内加上不锈钢骨架，以提高整个柜体的强度。控制箱/柜的防护等级为IP55及以上。控制箱/柜正面开启门，控制箱/柜内板前接线，安装部分必须攻丝或焊螺母，柜门采用专用钥匙开启。</w:t>
      </w:r>
    </w:p>
    <w:p w14:paraId="0692FD5E">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5.1.15 所有空调设备配电控制箱内所配电气控制元件（其中：（交、直流）微型断路器、（交、直流）接触器、（交、直流）中间继电器、热继电器等元器件选用ABB、施耐德、西门子或“相当于”</w:t>
      </w:r>
      <w:r>
        <w:rPr>
          <w:rFonts w:hint="eastAsia" w:ascii="Times New Roman" w:hAnsi="Times New Roman"/>
          <w:color w:val="auto"/>
          <w:szCs w:val="24"/>
          <w:highlight w:val="none"/>
        </w:rPr>
        <w:t>的产品</w:t>
      </w:r>
      <w:r>
        <w:rPr>
          <w:rFonts w:ascii="Times New Roman" w:hAnsi="Times New Roman"/>
          <w:color w:val="auto"/>
          <w:szCs w:val="24"/>
          <w:highlight w:val="none"/>
        </w:rPr>
        <w:t>，电气（电流、电压等）变送器选用西门子或“相当于”</w:t>
      </w:r>
      <w:r>
        <w:rPr>
          <w:rFonts w:hint="eastAsia" w:ascii="Times New Roman" w:hAnsi="Times New Roman"/>
          <w:color w:val="auto"/>
          <w:szCs w:val="24"/>
          <w:highlight w:val="none"/>
        </w:rPr>
        <w:t>的产品</w:t>
      </w:r>
      <w:r>
        <w:rPr>
          <w:rFonts w:ascii="Times New Roman" w:hAnsi="Times New Roman"/>
          <w:color w:val="auto"/>
          <w:szCs w:val="24"/>
          <w:highlight w:val="none"/>
        </w:rPr>
        <w:t>，所有二次端子采用菲尼克斯（南京凤凰）端子、魏德米勒或“相当于”</w:t>
      </w:r>
      <w:r>
        <w:rPr>
          <w:rFonts w:hint="eastAsia" w:ascii="Times New Roman" w:hAnsi="Times New Roman"/>
          <w:color w:val="auto"/>
          <w:szCs w:val="24"/>
          <w:highlight w:val="none"/>
        </w:rPr>
        <w:t>的产品</w:t>
      </w:r>
      <w:r>
        <w:rPr>
          <w:rFonts w:ascii="Times New Roman" w:hAnsi="Times New Roman"/>
          <w:color w:val="auto"/>
          <w:szCs w:val="24"/>
          <w:highlight w:val="none"/>
        </w:rPr>
        <w:t>。所选元件必须为优质最新产品，严禁使用已经淘汰的产品。控制箱内应设置合适的接地铜排，以方便电气回路的接地要求。</w:t>
      </w:r>
    </w:p>
    <w:p w14:paraId="500EB46C">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5.1.16 所有空调设备颜色由招标人选定。</w:t>
      </w:r>
    </w:p>
    <w:p w14:paraId="5F2C72B1">
      <w:pPr>
        <w:adjustRightInd w:val="0"/>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5.1.17 所有空调设备应有来电自启功能。</w:t>
      </w:r>
    </w:p>
    <w:bookmarkEnd w:id="27"/>
    <w:p w14:paraId="4738D9E0">
      <w:pPr>
        <w:pStyle w:val="7"/>
        <w:spacing w:before="0" w:after="0"/>
        <w:rPr>
          <w:rFonts w:ascii="Times New Roman"/>
          <w:color w:val="auto"/>
          <w:sz w:val="24"/>
          <w:highlight w:val="none"/>
        </w:rPr>
      </w:pPr>
      <w:r>
        <w:rPr>
          <w:rFonts w:ascii="Times New Roman"/>
          <w:color w:val="auto"/>
          <w:sz w:val="24"/>
          <w:highlight w:val="none"/>
        </w:rPr>
        <w:t>5.2 单元空调</w:t>
      </w:r>
      <w:r>
        <w:rPr>
          <w:rFonts w:hint="eastAsia" w:ascii="Times New Roman"/>
          <w:color w:val="auto"/>
          <w:sz w:val="24"/>
          <w:highlight w:val="none"/>
        </w:rPr>
        <w:t>、</w:t>
      </w:r>
      <w:r>
        <w:rPr>
          <w:rFonts w:ascii="Times New Roman"/>
          <w:color w:val="auto"/>
          <w:sz w:val="24"/>
          <w:highlight w:val="none"/>
        </w:rPr>
        <w:t>分体空调</w:t>
      </w:r>
      <w:r>
        <w:rPr>
          <w:rFonts w:hint="eastAsia" w:ascii="Times New Roman"/>
          <w:color w:val="auto"/>
          <w:sz w:val="24"/>
          <w:highlight w:val="none"/>
        </w:rPr>
        <w:t>、</w:t>
      </w:r>
      <w:r>
        <w:rPr>
          <w:rFonts w:ascii="Times New Roman"/>
          <w:color w:val="auto"/>
          <w:sz w:val="24"/>
          <w:highlight w:val="none"/>
        </w:rPr>
        <w:t>恒温恒湿空调技术要求</w:t>
      </w:r>
    </w:p>
    <w:p w14:paraId="6B0B3D97">
      <w:pPr>
        <w:spacing w:line="360" w:lineRule="auto"/>
        <w:ind w:firstLine="480" w:firstLineChars="200"/>
        <w:rPr>
          <w:rFonts w:ascii="Times New Roman" w:hAnsi="Times New Roman"/>
          <w:color w:val="auto"/>
          <w:highlight w:val="none"/>
        </w:rPr>
      </w:pPr>
      <w:r>
        <w:rPr>
          <w:rFonts w:ascii="Times New Roman" w:hAnsi="Times New Roman"/>
          <w:color w:val="auto"/>
          <w:highlight w:val="none"/>
        </w:rPr>
        <w:t>单元空调</w:t>
      </w:r>
      <w:r>
        <w:rPr>
          <w:rFonts w:hint="eastAsia" w:ascii="Times New Roman" w:hAnsi="Times New Roman"/>
          <w:color w:val="auto"/>
          <w:highlight w:val="none"/>
        </w:rPr>
        <w:t>、</w:t>
      </w:r>
      <w:r>
        <w:rPr>
          <w:rFonts w:ascii="Times New Roman"/>
          <w:color w:val="auto"/>
          <w:highlight w:val="none"/>
        </w:rPr>
        <w:t>恒温恒湿空调</w:t>
      </w:r>
      <w:r>
        <w:rPr>
          <w:rFonts w:ascii="Times New Roman" w:hAnsi="Times New Roman"/>
          <w:color w:val="auto"/>
          <w:highlight w:val="none"/>
        </w:rPr>
        <w:t>产品选用</w:t>
      </w:r>
      <w:r>
        <w:rPr>
          <w:rFonts w:hint="eastAsia" w:ascii="Times New Roman" w:hAnsi="Times New Roman"/>
          <w:color w:val="auto"/>
          <w:highlight w:val="none"/>
        </w:rPr>
        <w:t>五洲制冷、大金、</w:t>
      </w:r>
      <w:r>
        <w:rPr>
          <w:rFonts w:ascii="Times New Roman" w:hAnsi="Times New Roman"/>
          <w:color w:val="auto"/>
          <w:highlight w:val="none"/>
        </w:rPr>
        <w:t>申菱、吉荣、国祥或</w:t>
      </w:r>
      <w:r>
        <w:rPr>
          <w:rFonts w:hint="eastAsia" w:ascii="Times New Roman" w:hAnsi="Times New Roman"/>
          <w:color w:val="auto"/>
          <w:highlight w:val="none"/>
        </w:rPr>
        <w:t>“</w:t>
      </w:r>
      <w:r>
        <w:rPr>
          <w:rFonts w:ascii="Times New Roman" w:hAnsi="Times New Roman"/>
          <w:color w:val="auto"/>
          <w:highlight w:val="none"/>
        </w:rPr>
        <w:t>相当于</w:t>
      </w:r>
      <w:r>
        <w:rPr>
          <w:rFonts w:hint="eastAsia" w:ascii="Times New Roman" w:hAnsi="Times New Roman"/>
          <w:color w:val="auto"/>
          <w:highlight w:val="none"/>
        </w:rPr>
        <w:t>”</w:t>
      </w:r>
      <w:r>
        <w:rPr>
          <w:rFonts w:ascii="Times New Roman" w:hAnsi="Times New Roman"/>
          <w:color w:val="auto"/>
          <w:highlight w:val="none"/>
        </w:rPr>
        <w:t>品牌，壁挂式和立柜式分体空调选用美的、格力、海尔</w:t>
      </w:r>
      <w:r>
        <w:rPr>
          <w:rFonts w:hint="eastAsia" w:ascii="Times New Roman" w:hAnsi="Times New Roman"/>
          <w:color w:val="auto"/>
          <w:highlight w:val="none"/>
        </w:rPr>
        <w:t>、海信、大金</w:t>
      </w:r>
      <w:r>
        <w:rPr>
          <w:rFonts w:ascii="Times New Roman" w:hAnsi="Times New Roman"/>
          <w:color w:val="auto"/>
          <w:highlight w:val="none"/>
        </w:rPr>
        <w:t>或</w:t>
      </w:r>
      <w:r>
        <w:rPr>
          <w:rFonts w:hint="eastAsia" w:ascii="Times New Roman" w:hAnsi="Times New Roman"/>
          <w:color w:val="auto"/>
          <w:highlight w:val="none"/>
        </w:rPr>
        <w:t>“</w:t>
      </w:r>
      <w:r>
        <w:rPr>
          <w:rFonts w:ascii="Times New Roman" w:hAnsi="Times New Roman"/>
          <w:color w:val="auto"/>
          <w:highlight w:val="none"/>
        </w:rPr>
        <w:t>相当于</w:t>
      </w:r>
      <w:r>
        <w:rPr>
          <w:rFonts w:hint="eastAsia" w:ascii="Times New Roman" w:hAnsi="Times New Roman"/>
          <w:color w:val="auto"/>
          <w:highlight w:val="none"/>
        </w:rPr>
        <w:t>”</w:t>
      </w:r>
      <w:r>
        <w:rPr>
          <w:rFonts w:ascii="Times New Roman" w:hAnsi="Times New Roman"/>
          <w:color w:val="auto"/>
          <w:highlight w:val="none"/>
        </w:rPr>
        <w:t>品牌。</w:t>
      </w:r>
    </w:p>
    <w:p w14:paraId="2946B42E">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 xml:space="preserve">5.2.1 一般技术要求 </w:t>
      </w:r>
    </w:p>
    <w:p w14:paraId="187B18F6">
      <w:pPr>
        <w:tabs>
          <w:tab w:val="left" w:pos="360"/>
          <w:tab w:val="left" w:pos="1475"/>
        </w:tabs>
        <w:spacing w:line="360" w:lineRule="auto"/>
        <w:rPr>
          <w:rFonts w:ascii="Times New Roman" w:hAnsi="Times New Roman"/>
          <w:bCs/>
          <w:color w:val="auto"/>
          <w:highlight w:val="none"/>
        </w:rPr>
      </w:pPr>
      <w:r>
        <w:rPr>
          <w:rFonts w:ascii="Times New Roman" w:hAnsi="Times New Roman"/>
          <w:bCs/>
          <w:color w:val="auto"/>
          <w:highlight w:val="none"/>
        </w:rPr>
        <w:t>a) 制冷、制热 综合能效比：在名义制冷工况和规定条件下，其能效比不应低于相关国家标准的要求。根据《建筑节能与可再生能源利用通用规范》（GB55015）规定：</w:t>
      </w:r>
    </w:p>
    <w:p w14:paraId="45795D73">
      <w:pPr>
        <w:numPr>
          <w:ilvl w:val="0"/>
          <w:numId w:val="16"/>
        </w:numPr>
        <w:tabs>
          <w:tab w:val="left" w:pos="360"/>
          <w:tab w:val="left" w:pos="1475"/>
        </w:tabs>
        <w:spacing w:line="360" w:lineRule="auto"/>
        <w:rPr>
          <w:rFonts w:ascii="Times New Roman" w:hAnsi="Times New Roman"/>
          <w:bCs/>
          <w:color w:val="auto"/>
          <w:highlight w:val="none"/>
        </w:rPr>
      </w:pPr>
      <w:r>
        <w:rPr>
          <w:rFonts w:ascii="Times New Roman" w:hAnsi="Times New Roman"/>
          <w:bCs/>
          <w:color w:val="auto"/>
          <w:highlight w:val="none"/>
        </w:rPr>
        <w:t>本项目制冷量≤14kW的房间空气调节器的全年性能系数（APF）和制冷季节能效比（SEER）不应小于下表标准</w:t>
      </w:r>
      <w:r>
        <w:rPr>
          <w:rFonts w:hint="eastAsia" w:ascii="Times New Roman" w:hAnsi="Times New Roman"/>
          <w:bCs/>
          <w:color w:val="auto"/>
          <w:highlight w:val="none"/>
        </w:rPr>
        <w:t>，</w:t>
      </w:r>
      <w:r>
        <w:rPr>
          <w:rFonts w:ascii="Times New Roman"/>
          <w:color w:val="auto"/>
          <w:highlight w:val="none"/>
        </w:rPr>
        <w:t>单元空调</w:t>
      </w:r>
      <w:r>
        <w:rPr>
          <w:rFonts w:hint="eastAsia" w:ascii="Times New Roman"/>
          <w:color w:val="auto"/>
          <w:highlight w:val="none"/>
        </w:rPr>
        <w:t>、</w:t>
      </w:r>
      <w:r>
        <w:rPr>
          <w:rFonts w:ascii="Times New Roman"/>
          <w:color w:val="auto"/>
          <w:highlight w:val="none"/>
        </w:rPr>
        <w:t>分体空调</w:t>
      </w:r>
      <w:r>
        <w:rPr>
          <w:rFonts w:hint="eastAsia" w:ascii="Times New Roman"/>
          <w:color w:val="auto"/>
          <w:highlight w:val="none"/>
        </w:rPr>
        <w:t>、</w:t>
      </w:r>
      <w:r>
        <w:rPr>
          <w:rFonts w:ascii="Times New Roman"/>
          <w:color w:val="auto"/>
          <w:highlight w:val="none"/>
        </w:rPr>
        <w:t>恒温恒湿空调</w:t>
      </w:r>
      <w:r>
        <w:rPr>
          <w:rFonts w:hint="eastAsia" w:ascii="Times New Roman" w:hAnsi="Times New Roman"/>
          <w:bCs/>
          <w:color w:val="auto"/>
          <w:highlight w:val="none"/>
        </w:rPr>
        <w:t>能效等级不得低于2级</w:t>
      </w:r>
      <w:r>
        <w:rPr>
          <w:rFonts w:ascii="Times New Roman" w:hAnsi="Times New Roman"/>
          <w:bCs/>
          <w:color w:val="auto"/>
          <w:highlight w:val="none"/>
        </w:rPr>
        <w:t>：</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60CF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C02D493">
            <w:pPr>
              <w:tabs>
                <w:tab w:val="left" w:pos="360"/>
                <w:tab w:val="left" w:pos="1475"/>
              </w:tabs>
              <w:spacing w:line="360" w:lineRule="auto"/>
              <w:jc w:val="center"/>
              <w:rPr>
                <w:rFonts w:ascii="Times New Roman" w:hAnsi="Times New Roman"/>
                <w:bCs/>
                <w:color w:val="auto"/>
                <w:highlight w:val="none"/>
              </w:rPr>
            </w:pPr>
            <w:r>
              <w:rPr>
                <w:rFonts w:ascii="Times New Roman" w:hAnsi="Times New Roman"/>
                <w:bCs/>
                <w:color w:val="auto"/>
                <w:highlight w:val="none"/>
              </w:rPr>
              <w:t>额定制冷量CC</w:t>
            </w:r>
          </w:p>
          <w:p w14:paraId="73A1F666">
            <w:pPr>
              <w:tabs>
                <w:tab w:val="left" w:pos="360"/>
                <w:tab w:val="left" w:pos="1475"/>
              </w:tabs>
              <w:spacing w:line="360" w:lineRule="auto"/>
              <w:jc w:val="center"/>
              <w:rPr>
                <w:rFonts w:ascii="Times New Roman" w:hAnsi="Times New Roman"/>
                <w:bCs/>
                <w:color w:val="auto"/>
                <w:highlight w:val="none"/>
              </w:rPr>
            </w:pPr>
            <w:r>
              <w:rPr>
                <w:rFonts w:ascii="Times New Roman" w:hAnsi="Times New Roman"/>
                <w:bCs/>
                <w:color w:val="auto"/>
                <w:highlight w:val="none"/>
              </w:rPr>
              <w:t>（kW）</w:t>
            </w:r>
          </w:p>
        </w:tc>
        <w:tc>
          <w:tcPr>
            <w:tcW w:w="2841" w:type="dxa"/>
          </w:tcPr>
          <w:p w14:paraId="27768F95">
            <w:pPr>
              <w:tabs>
                <w:tab w:val="left" w:pos="360"/>
                <w:tab w:val="left" w:pos="1475"/>
              </w:tabs>
              <w:spacing w:line="360" w:lineRule="auto"/>
              <w:jc w:val="center"/>
              <w:rPr>
                <w:rFonts w:ascii="Times New Roman" w:hAnsi="Times New Roman"/>
                <w:bCs/>
                <w:color w:val="auto"/>
                <w:highlight w:val="none"/>
              </w:rPr>
            </w:pPr>
            <w:r>
              <w:rPr>
                <w:rFonts w:ascii="Times New Roman" w:hAnsi="Times New Roman"/>
                <w:bCs/>
                <w:color w:val="auto"/>
                <w:highlight w:val="none"/>
              </w:rPr>
              <w:t>热泵型房间空气调节器全年性能系数（APF）</w:t>
            </w:r>
          </w:p>
        </w:tc>
        <w:tc>
          <w:tcPr>
            <w:tcW w:w="2841" w:type="dxa"/>
          </w:tcPr>
          <w:p w14:paraId="0A6F0998">
            <w:pPr>
              <w:tabs>
                <w:tab w:val="left" w:pos="360"/>
                <w:tab w:val="left" w:pos="1475"/>
              </w:tabs>
              <w:spacing w:line="360" w:lineRule="auto"/>
              <w:jc w:val="center"/>
              <w:rPr>
                <w:rFonts w:ascii="Times New Roman" w:hAnsi="Times New Roman"/>
                <w:bCs/>
                <w:color w:val="auto"/>
                <w:highlight w:val="none"/>
              </w:rPr>
            </w:pPr>
            <w:r>
              <w:rPr>
                <w:rFonts w:ascii="Times New Roman" w:hAnsi="Times New Roman"/>
                <w:bCs/>
                <w:color w:val="auto"/>
                <w:highlight w:val="none"/>
              </w:rPr>
              <w:t>单冷式房间空气调节器制冷季节能效比（SEER）</w:t>
            </w:r>
          </w:p>
        </w:tc>
      </w:tr>
      <w:tr w14:paraId="46620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1DA379B5">
            <w:pPr>
              <w:tabs>
                <w:tab w:val="left" w:pos="360"/>
                <w:tab w:val="left" w:pos="1475"/>
              </w:tabs>
              <w:spacing w:line="360" w:lineRule="auto"/>
              <w:jc w:val="center"/>
              <w:rPr>
                <w:rFonts w:ascii="Times New Roman" w:hAnsi="Times New Roman"/>
                <w:bCs/>
                <w:color w:val="auto"/>
                <w:highlight w:val="none"/>
              </w:rPr>
            </w:pPr>
            <w:r>
              <w:rPr>
                <w:rFonts w:ascii="Times New Roman" w:hAnsi="Times New Roman"/>
                <w:bCs/>
                <w:color w:val="auto"/>
                <w:highlight w:val="none"/>
              </w:rPr>
              <w:t>CC≤4.5</w:t>
            </w:r>
          </w:p>
        </w:tc>
        <w:tc>
          <w:tcPr>
            <w:tcW w:w="2841" w:type="dxa"/>
          </w:tcPr>
          <w:p w14:paraId="2380E12F">
            <w:pPr>
              <w:tabs>
                <w:tab w:val="left" w:pos="360"/>
                <w:tab w:val="left" w:pos="1475"/>
              </w:tabs>
              <w:spacing w:line="360" w:lineRule="auto"/>
              <w:jc w:val="center"/>
              <w:rPr>
                <w:rFonts w:ascii="Times New Roman" w:hAnsi="Times New Roman"/>
                <w:bCs/>
                <w:color w:val="auto"/>
                <w:highlight w:val="none"/>
              </w:rPr>
            </w:pPr>
            <w:r>
              <w:rPr>
                <w:rFonts w:ascii="Times New Roman" w:hAnsi="Times New Roman"/>
                <w:bCs/>
                <w:color w:val="auto"/>
                <w:highlight w:val="none"/>
              </w:rPr>
              <w:t>4.00</w:t>
            </w:r>
          </w:p>
        </w:tc>
        <w:tc>
          <w:tcPr>
            <w:tcW w:w="2841" w:type="dxa"/>
          </w:tcPr>
          <w:p w14:paraId="224B860B">
            <w:pPr>
              <w:tabs>
                <w:tab w:val="left" w:pos="360"/>
                <w:tab w:val="left" w:pos="1475"/>
              </w:tabs>
              <w:spacing w:line="360" w:lineRule="auto"/>
              <w:jc w:val="center"/>
              <w:rPr>
                <w:rFonts w:ascii="Times New Roman" w:hAnsi="Times New Roman"/>
                <w:bCs/>
                <w:color w:val="auto"/>
                <w:highlight w:val="none"/>
              </w:rPr>
            </w:pPr>
            <w:r>
              <w:rPr>
                <w:rFonts w:ascii="Times New Roman" w:hAnsi="Times New Roman"/>
                <w:bCs/>
                <w:color w:val="auto"/>
                <w:highlight w:val="none"/>
              </w:rPr>
              <w:t>5.00</w:t>
            </w:r>
          </w:p>
        </w:tc>
      </w:tr>
      <w:tr w14:paraId="6ABB7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3B049046">
            <w:pPr>
              <w:tabs>
                <w:tab w:val="left" w:pos="360"/>
                <w:tab w:val="left" w:pos="1475"/>
              </w:tabs>
              <w:spacing w:line="360" w:lineRule="auto"/>
              <w:jc w:val="center"/>
              <w:rPr>
                <w:rFonts w:ascii="Times New Roman" w:hAnsi="Times New Roman"/>
                <w:bCs/>
                <w:color w:val="auto"/>
                <w:highlight w:val="none"/>
              </w:rPr>
            </w:pPr>
            <w:r>
              <w:rPr>
                <w:rFonts w:ascii="Times New Roman" w:hAnsi="Times New Roman"/>
                <w:bCs/>
                <w:color w:val="auto"/>
                <w:highlight w:val="none"/>
              </w:rPr>
              <w:t>4.5＜CC≤7.1</w:t>
            </w:r>
          </w:p>
        </w:tc>
        <w:tc>
          <w:tcPr>
            <w:tcW w:w="2841" w:type="dxa"/>
          </w:tcPr>
          <w:p w14:paraId="391FA9BE">
            <w:pPr>
              <w:tabs>
                <w:tab w:val="left" w:pos="360"/>
                <w:tab w:val="left" w:pos="1475"/>
              </w:tabs>
              <w:spacing w:line="360" w:lineRule="auto"/>
              <w:jc w:val="center"/>
              <w:rPr>
                <w:rFonts w:ascii="Times New Roman" w:hAnsi="Times New Roman"/>
                <w:bCs/>
                <w:color w:val="auto"/>
                <w:highlight w:val="none"/>
              </w:rPr>
            </w:pPr>
            <w:r>
              <w:rPr>
                <w:rFonts w:ascii="Times New Roman" w:hAnsi="Times New Roman"/>
                <w:bCs/>
                <w:color w:val="auto"/>
                <w:highlight w:val="none"/>
              </w:rPr>
              <w:t>3.50</w:t>
            </w:r>
          </w:p>
        </w:tc>
        <w:tc>
          <w:tcPr>
            <w:tcW w:w="2841" w:type="dxa"/>
          </w:tcPr>
          <w:p w14:paraId="0EBFAF79">
            <w:pPr>
              <w:tabs>
                <w:tab w:val="left" w:pos="360"/>
                <w:tab w:val="left" w:pos="1475"/>
              </w:tabs>
              <w:spacing w:line="360" w:lineRule="auto"/>
              <w:jc w:val="center"/>
              <w:rPr>
                <w:rFonts w:ascii="Times New Roman" w:hAnsi="Times New Roman"/>
                <w:bCs/>
                <w:color w:val="auto"/>
                <w:highlight w:val="none"/>
              </w:rPr>
            </w:pPr>
            <w:r>
              <w:rPr>
                <w:rFonts w:ascii="Times New Roman" w:hAnsi="Times New Roman"/>
                <w:bCs/>
                <w:color w:val="auto"/>
                <w:highlight w:val="none"/>
              </w:rPr>
              <w:t>4.40</w:t>
            </w:r>
          </w:p>
        </w:tc>
      </w:tr>
      <w:tr w14:paraId="3858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352EBEA4">
            <w:pPr>
              <w:tabs>
                <w:tab w:val="left" w:pos="360"/>
                <w:tab w:val="left" w:pos="1475"/>
              </w:tabs>
              <w:spacing w:line="360" w:lineRule="auto"/>
              <w:jc w:val="center"/>
              <w:rPr>
                <w:rFonts w:ascii="Times New Roman" w:hAnsi="Times New Roman"/>
                <w:bCs/>
                <w:color w:val="auto"/>
                <w:highlight w:val="none"/>
              </w:rPr>
            </w:pPr>
            <w:r>
              <w:rPr>
                <w:rFonts w:ascii="Times New Roman" w:hAnsi="Times New Roman"/>
                <w:bCs/>
                <w:color w:val="auto"/>
                <w:highlight w:val="none"/>
              </w:rPr>
              <w:t>7.1＜CC≤14.0</w:t>
            </w:r>
          </w:p>
        </w:tc>
        <w:tc>
          <w:tcPr>
            <w:tcW w:w="2841" w:type="dxa"/>
          </w:tcPr>
          <w:p w14:paraId="5D546435">
            <w:pPr>
              <w:tabs>
                <w:tab w:val="left" w:pos="360"/>
                <w:tab w:val="left" w:pos="1475"/>
              </w:tabs>
              <w:spacing w:line="360" w:lineRule="auto"/>
              <w:jc w:val="center"/>
              <w:rPr>
                <w:rFonts w:ascii="Times New Roman" w:hAnsi="Times New Roman"/>
                <w:bCs/>
                <w:color w:val="auto"/>
                <w:highlight w:val="none"/>
              </w:rPr>
            </w:pPr>
            <w:r>
              <w:rPr>
                <w:rFonts w:ascii="Times New Roman" w:hAnsi="Times New Roman"/>
                <w:bCs/>
                <w:color w:val="auto"/>
                <w:highlight w:val="none"/>
              </w:rPr>
              <w:t>3.30</w:t>
            </w:r>
          </w:p>
        </w:tc>
        <w:tc>
          <w:tcPr>
            <w:tcW w:w="2841" w:type="dxa"/>
          </w:tcPr>
          <w:p w14:paraId="09951BCD">
            <w:pPr>
              <w:tabs>
                <w:tab w:val="left" w:pos="360"/>
                <w:tab w:val="left" w:pos="1475"/>
              </w:tabs>
              <w:spacing w:line="360" w:lineRule="auto"/>
              <w:jc w:val="center"/>
              <w:rPr>
                <w:rFonts w:ascii="Times New Roman" w:hAnsi="Times New Roman"/>
                <w:bCs/>
                <w:color w:val="auto"/>
                <w:highlight w:val="none"/>
              </w:rPr>
            </w:pPr>
            <w:r>
              <w:rPr>
                <w:rFonts w:ascii="Times New Roman" w:hAnsi="Times New Roman"/>
                <w:bCs/>
                <w:color w:val="auto"/>
                <w:highlight w:val="none"/>
              </w:rPr>
              <w:t>4.00</w:t>
            </w:r>
          </w:p>
        </w:tc>
      </w:tr>
    </w:tbl>
    <w:p w14:paraId="2AAC7B88">
      <w:pPr>
        <w:numPr>
          <w:ilvl w:val="0"/>
          <w:numId w:val="17"/>
        </w:numPr>
        <w:tabs>
          <w:tab w:val="left" w:pos="360"/>
          <w:tab w:val="left" w:pos="1475"/>
        </w:tabs>
        <w:spacing w:line="360" w:lineRule="auto"/>
        <w:rPr>
          <w:rFonts w:ascii="Times New Roman" w:hAnsi="Times New Roman"/>
          <w:bCs/>
          <w:color w:val="auto"/>
          <w:highlight w:val="none"/>
        </w:rPr>
      </w:pPr>
      <w:r>
        <w:rPr>
          <w:rFonts w:ascii="Times New Roman" w:hAnsi="Times New Roman"/>
          <w:bCs/>
          <w:color w:val="auto"/>
          <w:highlight w:val="none"/>
        </w:rPr>
        <w:t>制冷量＞14kW的空调器的能效比不应低于3.0.</w:t>
      </w:r>
    </w:p>
    <w:p w14:paraId="360BCE26">
      <w:pPr>
        <w:numPr>
          <w:ilvl w:val="0"/>
          <w:numId w:val="18"/>
        </w:numPr>
        <w:tabs>
          <w:tab w:val="left" w:pos="360"/>
          <w:tab w:val="left" w:pos="1475"/>
        </w:tabs>
        <w:spacing w:line="360" w:lineRule="auto"/>
        <w:rPr>
          <w:rFonts w:ascii="Times New Roman" w:hAnsi="Times New Roman"/>
          <w:bCs/>
          <w:color w:val="auto"/>
          <w:highlight w:val="none"/>
        </w:rPr>
      </w:pPr>
      <w:r>
        <w:rPr>
          <w:rFonts w:ascii="Times New Roman" w:hAnsi="Times New Roman"/>
          <w:bCs/>
          <w:color w:val="auto"/>
          <w:highlight w:val="none"/>
        </w:rPr>
        <w:t>其他节能要求参照规范：《房间空气调节器能效限定值及能效等级》（GB 21455）和《单元式空气调节机能效限定值及能效等级》（GB 19576 ）。</w:t>
      </w:r>
    </w:p>
    <w:p w14:paraId="7DF0550D">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b) 空调设备应保证长年7×24小时运转，温度控制精度±1</w:t>
      </w:r>
      <w:r>
        <w:rPr>
          <w:rFonts w:hint="eastAsia" w:ascii="宋体" w:hAnsi="宋体" w:cs="宋体"/>
          <w:color w:val="auto"/>
          <w:highlight w:val="none"/>
        </w:rPr>
        <w:t>℃</w:t>
      </w:r>
      <w:r>
        <w:rPr>
          <w:rFonts w:ascii="Times New Roman" w:hAnsi="Times New Roman"/>
          <w:color w:val="auto"/>
          <w:highlight w:val="none"/>
        </w:rPr>
        <w:t>，湿度控制精度±5%-±10%。</w:t>
      </w:r>
    </w:p>
    <w:p w14:paraId="07FBDE58">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c) 空气过滤器：空气过滤器应便于拆卸清洗和重复使用，过滤器采用整体安装方式。</w:t>
      </w:r>
    </w:p>
    <w:p w14:paraId="648D8AF1">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d) 空调机的室外机与室内机的布置高差及连接管当量长度最大值应不低于25 米和50米，且应根据技术规范书中所列冷媒管长度的要求，考虑设备冷量衰减后仍须满足技术规范书的冷量需求。</w:t>
      </w:r>
    </w:p>
    <w:p w14:paraId="25182980">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e) 投标人配套供应冷媒管及其保温材料，壁挂式空调配遥控器，柜机采用室内机面板控制。</w:t>
      </w:r>
    </w:p>
    <w:p w14:paraId="2AFCE732">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f) 分体空调的室内、外机应在工厂内组装成整体，并预先进行调试试验。</w:t>
      </w:r>
    </w:p>
    <w:p w14:paraId="433E3EE2">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g) 分体空调在名义制冷工况下，制冷量与铭牌制冷量不允许有负偏差。</w:t>
      </w:r>
    </w:p>
    <w:p w14:paraId="45FF3626">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5.2.2 室内机</w:t>
      </w:r>
    </w:p>
    <w:p w14:paraId="6ACD25AC">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a) 室内机应有良好的密封性、隔热性和低漏风率。</w:t>
      </w:r>
    </w:p>
    <w:p w14:paraId="5B2B1777">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b) 室内机机柜面板保温材料采用难燃性保温材料，其传热系数K值不大于0.36W/m2·</w:t>
      </w:r>
      <w:r>
        <w:rPr>
          <w:rFonts w:hint="eastAsia" w:ascii="宋体" w:hAnsi="宋体" w:cs="宋体"/>
          <w:color w:val="auto"/>
          <w:highlight w:val="none"/>
        </w:rPr>
        <w:t>℃</w:t>
      </w:r>
      <w:r>
        <w:rPr>
          <w:rFonts w:ascii="Times New Roman" w:hAnsi="Times New Roman"/>
          <w:color w:val="auto"/>
          <w:highlight w:val="none"/>
        </w:rPr>
        <w:t>。</w:t>
      </w:r>
    </w:p>
    <w:p w14:paraId="1F30244C">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c) 垫圈、涂料、保温材料、过滤器及设备其它结构是有防火阻燃特性，并符合现行国家防火规范的等级及其试验要求。</w:t>
      </w:r>
    </w:p>
    <w:p w14:paraId="14ED38F3">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d) 全部面板都是可拆卸的，便于维修；</w:t>
      </w:r>
    </w:p>
    <w:p w14:paraId="6BAE84BD">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e) 机组的操作开关、显示仪表都应在前面板上；</w:t>
      </w:r>
    </w:p>
    <w:p w14:paraId="212724EC">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f) 机架和面板均经过防腐防锈处理；</w:t>
      </w:r>
    </w:p>
    <w:p w14:paraId="75C038B0">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g) 蒸发器采用内螺纹铜管和铝箔翅片经机械涨管工艺加工后，电泳防腐处理。</w:t>
      </w:r>
    </w:p>
    <w:p w14:paraId="6A4BB8A9">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h) 室内机的冷凝水排水管道应配带水封及保温，确保冷凝水顺利排出。</w:t>
      </w:r>
    </w:p>
    <w:p w14:paraId="75F82DFE">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5.2.3 室外机</w:t>
      </w:r>
    </w:p>
    <w:p w14:paraId="4D095A1D">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a) 空调室外机应为风冷式，包括箱体、冷凝盘管、冷凝风机、风机电动机、制冷剂管道及配件；</w:t>
      </w:r>
    </w:p>
    <w:p w14:paraId="7AD2F9A7">
      <w:pPr>
        <w:tabs>
          <w:tab w:val="left" w:pos="360"/>
          <w:tab w:val="left" w:pos="1475"/>
        </w:tabs>
        <w:spacing w:line="360" w:lineRule="auto"/>
        <w:rPr>
          <w:rFonts w:ascii="Times New Roman" w:hAnsi="Times New Roman"/>
          <w:b/>
          <w:bCs/>
          <w:color w:val="auto"/>
          <w:highlight w:val="none"/>
        </w:rPr>
      </w:pPr>
      <w:r>
        <w:rPr>
          <w:rFonts w:ascii="Times New Roman" w:hAnsi="Times New Roman"/>
          <w:color w:val="auto"/>
          <w:highlight w:val="none"/>
        </w:rPr>
        <w:t>b) 室外机的材料选择和设备表面防腐处理均应满足项目现场特殊的大气环境</w:t>
      </w:r>
      <w:r>
        <w:rPr>
          <w:rFonts w:hint="eastAsia" w:ascii="Times New Roman" w:hAnsi="Times New Roman"/>
          <w:color w:val="auto"/>
          <w:highlight w:val="none"/>
        </w:rPr>
        <w:t>，</w:t>
      </w:r>
      <w:r>
        <w:rPr>
          <w:rFonts w:hint="eastAsia" w:ascii="Times New Roman" w:hAnsi="Times New Roman"/>
          <w:b/>
          <w:bCs/>
          <w:color w:val="auto"/>
          <w:highlight w:val="none"/>
        </w:rPr>
        <w:t>特别是本项目须考虑长时间沙尘天气。</w:t>
      </w:r>
    </w:p>
    <w:p w14:paraId="0AC063D2">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c) 风机及其电动机应为国内外名牌产品风机；在离室外机1米处不大于70dB.</w:t>
      </w:r>
    </w:p>
    <w:p w14:paraId="11C2355A">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d) 机柜框架为整体型，其框架采用厚度不小于2.0mm的304不锈钢板预压成形。机柜面板采用厚度不小于1.2mm 的304不锈钢板冲压成形；</w:t>
      </w:r>
    </w:p>
    <w:p w14:paraId="62856ACD">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 xml:space="preserve">e) 冷凝盘管采用铜管套铜翅片加电泳处理，无缝紫铜管壁厚不小于0.35mm。盘管结构符合现行国家标准；冷凝盘管翅片外侧面需增加格栅防护网，格栅防护网材质为304不锈钢， </w:t>
      </w:r>
    </w:p>
    <w:p w14:paraId="335F21A6">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f) 冷凝器盘管必须进行气压试验和水压试验，其试验压力分别为1.2MPa 和 3.0MPa；</w:t>
      </w:r>
    </w:p>
    <w:p w14:paraId="639ABBB6">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g) 冷凝风机为直接传动垂直安装式轴流风机，风机容量与机组的制冷量相对应；</w:t>
      </w:r>
    </w:p>
    <w:p w14:paraId="42203039">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h) 风机叶轮由铝合金或镀锌钢制成，风机排风口设置涂有防腐涂层的安全金属网罩；</w:t>
      </w:r>
    </w:p>
    <w:p w14:paraId="67E6E541">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i) 风机叶轮包括轴在组装之前进行动平衡和静平衡试验。轴流风机转不大于 960r/min，风机应按照下表的要求设置弹簧减震器；</w:t>
      </w:r>
    </w:p>
    <w:p w14:paraId="1FF5D3B2">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风机的减振效率</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06"/>
        <w:gridCol w:w="3810"/>
      </w:tblGrid>
      <w:tr w14:paraId="10E7C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exact"/>
        </w:trPr>
        <w:tc>
          <w:tcPr>
            <w:tcW w:w="4506" w:type="dxa"/>
            <w:vAlign w:val="center"/>
          </w:tcPr>
          <w:p w14:paraId="34C7086A">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风机转速</w:t>
            </w:r>
          </w:p>
        </w:tc>
        <w:tc>
          <w:tcPr>
            <w:tcW w:w="3810" w:type="dxa"/>
            <w:vAlign w:val="center"/>
          </w:tcPr>
          <w:p w14:paraId="529A9F8D">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减振效率</w:t>
            </w:r>
          </w:p>
        </w:tc>
      </w:tr>
      <w:tr w14:paraId="301E7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4506" w:type="dxa"/>
            <w:vAlign w:val="center"/>
          </w:tcPr>
          <w:p w14:paraId="2661D2C1">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450r/min</w:t>
            </w:r>
          </w:p>
        </w:tc>
        <w:tc>
          <w:tcPr>
            <w:tcW w:w="3810" w:type="dxa"/>
            <w:vAlign w:val="center"/>
          </w:tcPr>
          <w:p w14:paraId="11DEEC5D">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80%</w:t>
            </w:r>
          </w:p>
        </w:tc>
      </w:tr>
      <w:tr w14:paraId="02EB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4506" w:type="dxa"/>
            <w:vAlign w:val="center"/>
          </w:tcPr>
          <w:p w14:paraId="1B24BD64">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450r/min～850r/min</w:t>
            </w:r>
          </w:p>
        </w:tc>
        <w:tc>
          <w:tcPr>
            <w:tcW w:w="3810" w:type="dxa"/>
            <w:vAlign w:val="center"/>
          </w:tcPr>
          <w:p w14:paraId="6B825B0D">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90%</w:t>
            </w:r>
          </w:p>
        </w:tc>
      </w:tr>
      <w:tr w14:paraId="6F13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exact"/>
        </w:trPr>
        <w:tc>
          <w:tcPr>
            <w:tcW w:w="4506" w:type="dxa"/>
            <w:vAlign w:val="center"/>
          </w:tcPr>
          <w:p w14:paraId="2EAEC556">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850r/min 以</w:t>
            </w:r>
          </w:p>
        </w:tc>
        <w:tc>
          <w:tcPr>
            <w:tcW w:w="3810" w:type="dxa"/>
            <w:vAlign w:val="center"/>
          </w:tcPr>
          <w:p w14:paraId="01D54DB7">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95%</w:t>
            </w:r>
          </w:p>
        </w:tc>
      </w:tr>
    </w:tbl>
    <w:p w14:paraId="47B1C335">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j) 风机轴的尺寸能使轴的第一临界转速至少是风机最大运行转速的120%。</w:t>
      </w:r>
    </w:p>
    <w:p w14:paraId="099AAC70">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5.2.4 制冷压缩机</w:t>
      </w:r>
    </w:p>
    <w:p w14:paraId="0DD5F28C">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a)</w:t>
      </w:r>
      <w:r>
        <w:rPr>
          <w:rFonts w:ascii="Times New Roman" w:hAnsi="Times New Roman"/>
          <w:b/>
          <w:color w:val="auto"/>
          <w:highlight w:val="none"/>
        </w:rPr>
        <w:t xml:space="preserve"> 单元空调</w:t>
      </w:r>
      <w:r>
        <w:rPr>
          <w:rFonts w:hint="eastAsia" w:ascii="Times New Roman" w:hAnsi="Times New Roman"/>
          <w:b/>
          <w:color w:val="auto"/>
          <w:highlight w:val="none"/>
        </w:rPr>
        <w:t>、</w:t>
      </w:r>
      <w:r>
        <w:rPr>
          <w:rFonts w:ascii="Times New Roman" w:hAnsi="Times New Roman"/>
          <w:b/>
          <w:color w:val="auto"/>
          <w:highlight w:val="none"/>
        </w:rPr>
        <w:t>恒温恒湿空调压缩机置于室内机组内，其他空调压缩机置于室外机组内。</w:t>
      </w:r>
    </w:p>
    <w:p w14:paraId="63C69EA1">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b) 单元空调</w:t>
      </w:r>
      <w:r>
        <w:rPr>
          <w:rFonts w:hint="eastAsia" w:ascii="Times New Roman" w:hAnsi="Times New Roman"/>
          <w:color w:val="auto"/>
          <w:highlight w:val="none"/>
        </w:rPr>
        <w:t>、</w:t>
      </w:r>
      <w:r>
        <w:rPr>
          <w:rFonts w:ascii="Times New Roman" w:hAnsi="Times New Roman"/>
          <w:color w:val="auto"/>
          <w:highlight w:val="none"/>
        </w:rPr>
        <w:t>恒温恒湿空调压缩机为</w:t>
      </w:r>
      <w:r>
        <w:rPr>
          <w:rFonts w:hint="eastAsia" w:ascii="Times New Roman" w:hAnsi="Times New Roman"/>
          <w:color w:val="auto"/>
          <w:highlight w:val="none"/>
        </w:rPr>
        <w:t>全封闭</w:t>
      </w:r>
      <w:r>
        <w:rPr>
          <w:rFonts w:ascii="Times New Roman" w:hAnsi="Times New Roman"/>
          <w:color w:val="auto"/>
          <w:highlight w:val="none"/>
        </w:rPr>
        <w:t>高性能柔性涡旋型压缩机</w:t>
      </w:r>
      <w:r>
        <w:rPr>
          <w:rFonts w:hint="eastAsia" w:ascii="Times New Roman" w:hAnsi="Times New Roman"/>
          <w:color w:val="auto"/>
          <w:highlight w:val="none"/>
        </w:rPr>
        <w:t>，</w:t>
      </w:r>
      <w:r>
        <w:rPr>
          <w:rFonts w:hint="eastAsia"/>
          <w:color w:val="auto"/>
          <w:highlight w:val="none"/>
        </w:rPr>
        <w:t>具有过载保护装置、超高压报警、低压报警、防冻结保护，具备防液击功能。</w:t>
      </w:r>
    </w:p>
    <w:p w14:paraId="55C0620D">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c) 压缩机及电机应有各种保护。</w:t>
      </w:r>
    </w:p>
    <w:p w14:paraId="507E6536">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d) 制冷压缩机的生产、试验、检验应按现行国家标准或相应国际标准（但不低于国家标准）。</w:t>
      </w:r>
    </w:p>
    <w:p w14:paraId="1BFDB651">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e) 压缩机中所使用的制冷剂应为环保型的制冷剂（R407C或者R410A）。</w:t>
      </w:r>
    </w:p>
    <w:p w14:paraId="6F47F1E7">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5.2.5 室内机蒸发盘管</w:t>
      </w:r>
    </w:p>
    <w:p w14:paraId="361818C4">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a) 直接蒸发盘管由铜管套亲水膜铝翅片制成，蒸发器框架采用304不锈钢。</w:t>
      </w:r>
    </w:p>
    <w:p w14:paraId="557AD5C4">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b) 无缝紫铜管管径最少为9.52mm，壁厚0.35mm；</w:t>
      </w:r>
    </w:p>
    <w:p w14:paraId="6467B3BE">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c) 翅片含铝至少95%，铝翅片的厚度至少为0.15mm，并经防腐蚀处理；翅片采用机械固定方法与紫铜管连接；</w:t>
      </w:r>
    </w:p>
    <w:p w14:paraId="79675D4E">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d) 对于一台压缩机以上的组装机组，每台压缩机都有单独的制冷剂管路；</w:t>
      </w:r>
    </w:p>
    <w:p w14:paraId="0D737F03">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e) 空气通过冷却盘管的最大迎风面风速不超过2.5m/s，最大盘管排数不超过8 排；</w:t>
      </w:r>
    </w:p>
    <w:p w14:paraId="22DC4B5E">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f) 冷却盘管设计、安装使空气与冷媒成逆向交叉流动，使冷媒入口处于出风侧，冷媒出口处于进风侧，以便得到较大到对数温差，较好的换热效果；</w:t>
      </w:r>
    </w:p>
    <w:p w14:paraId="78440E3E">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g) 当两个冷却盘管上、下叠装时，分别安装滴水盘，并将凝结水引至排水管。</w:t>
      </w:r>
    </w:p>
    <w:p w14:paraId="65E34A18">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5.2.6 室内机风机电机</w:t>
      </w:r>
    </w:p>
    <w:p w14:paraId="5B9E785F">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a) 风机采用低噪音高效离心式风机。</w:t>
      </w:r>
    </w:p>
    <w:p w14:paraId="697CC5CD">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b) 电动机转速不超过1450r/min；</w:t>
      </w:r>
    </w:p>
    <w:p w14:paraId="72BD3BE3">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c) 叶轮采用铝合金或镀锌钢板制成，外壳由镀锌钢板制成；</w:t>
      </w:r>
    </w:p>
    <w:p w14:paraId="60AF5B50">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d) 风机轴承应为自行对准的滚珠或滚柱轴承，应能有效地封闭以防止润滑油流失或异物进入。</w:t>
      </w:r>
    </w:p>
    <w:p w14:paraId="424F02F9">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e) 离心风机采用电动机驱动，通过封闭的三角型皮带传动装置传动；</w:t>
      </w:r>
    </w:p>
    <w:p w14:paraId="6C31EE69">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f) 离心风机的设计、制造、测试及安装应按现行国家标准；</w:t>
      </w:r>
    </w:p>
    <w:p w14:paraId="529417D2">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g) 风机出口与机组送风口采用柔性连接；</w:t>
      </w:r>
    </w:p>
    <w:p w14:paraId="1662BFDD">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h) 风机应具备在一定范围内静压调节能力，以适应现场实际管路的阻力情况；</w:t>
      </w:r>
    </w:p>
    <w:p w14:paraId="65673C54">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5.2.7 制冷剂管路系统</w:t>
      </w:r>
    </w:p>
    <w:p w14:paraId="44824173">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a) 每台压缩机应有一套独立的制冷剂管路系统；</w:t>
      </w:r>
    </w:p>
    <w:p w14:paraId="5415B7EF">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b) 每一制冷剂管路系统应不限于下列部件：热力膨胀阀、制冷剂分配器、低压切断开关、高压切断开关、干燥过滤器等。</w:t>
      </w:r>
    </w:p>
    <w:p w14:paraId="603E3FE3">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c) 系统中所有需维修或可拆卸的部件均采用扩口接头。</w:t>
      </w:r>
    </w:p>
    <w:p w14:paraId="4F25CF2A">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d) 系接连接完成后，应经过2.24MPa干燥氮气的耐压试验和制冷剂的检漏试验。</w:t>
      </w:r>
    </w:p>
    <w:p w14:paraId="78896714">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5.2.8 滴水盘</w:t>
      </w:r>
    </w:p>
    <w:p w14:paraId="4A446EE3">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a) 滴水盘大小及容量设计成能使制冷盘管之冷凝水全部流入滴入盘中，排水管配带存水弯并能畅通地排水；</w:t>
      </w:r>
    </w:p>
    <w:p w14:paraId="3E5EE7C9">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b) 滴水盘的两端设有直径至少25mm的排水接头；</w:t>
      </w:r>
    </w:p>
    <w:p w14:paraId="59EEE462">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c) 滴水盘采用1.0mm 厚304不锈钢板制作，其边角为焊接；</w:t>
      </w:r>
    </w:p>
    <w:p w14:paraId="3CBC5FB0">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d) 滴水盘的外表面铺上厚度至少为6mm的阻燃性保温材料，内表面全部涂上环氧树脂或相当的防腐胶漆。</w:t>
      </w:r>
    </w:p>
    <w:p w14:paraId="21AFC5D8">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5.2.9 空气过滤器</w:t>
      </w:r>
    </w:p>
    <w:p w14:paraId="6F45C050">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a) 空气过滤器盒为扁平式，其外框是铝质或镀锌钢板制成；置于盒内的过滤器为铝合金网材料；</w:t>
      </w:r>
    </w:p>
    <w:p w14:paraId="61EFBCE3">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b) 空气过滤器安装在机组回风口上。当回风口水平尺寸大于500mm 时，空气过滤器盒设计成沿水平方向可卸式；</w:t>
      </w:r>
    </w:p>
    <w:p w14:paraId="452E4C2C">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c) 过滤器与机组的连接处设计成带有密封的滑动框，以便不使未过滤的空气通过；</w:t>
      </w:r>
    </w:p>
    <w:p w14:paraId="1C2D098E">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d) 通过过滤器的面风速不超过过滤器制造厂所建议的最大的迎风面风速；</w:t>
      </w:r>
    </w:p>
    <w:p w14:paraId="06D450B3">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5.2.10 机组控制技术要求</w:t>
      </w:r>
    </w:p>
    <w:p w14:paraId="1A289AC7">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a)空调机应以可靠、合理、节能的控制模式自动控制压缩机、冷凝器等部件的启停及调节，保证房间的温度要求。</w:t>
      </w:r>
    </w:p>
    <w:p w14:paraId="22C67D2A">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b) 机组主要电气元件应采用 ABB、</w:t>
      </w:r>
      <w:r>
        <w:rPr>
          <w:rFonts w:hint="eastAsia" w:ascii="Times New Roman" w:hAnsi="Times New Roman"/>
          <w:color w:val="auto"/>
          <w:highlight w:val="none"/>
        </w:rPr>
        <w:t>西门子</w:t>
      </w:r>
      <w:r>
        <w:rPr>
          <w:rFonts w:ascii="Times New Roman" w:hAnsi="Times New Roman"/>
          <w:color w:val="auto"/>
          <w:highlight w:val="none"/>
        </w:rPr>
        <w:t>、</w:t>
      </w:r>
      <w:r>
        <w:rPr>
          <w:rFonts w:hint="eastAsia" w:ascii="Times New Roman" w:hAnsi="Times New Roman"/>
          <w:color w:val="auto"/>
          <w:highlight w:val="none"/>
        </w:rPr>
        <w:t>施耐德</w:t>
      </w:r>
      <w:r>
        <w:rPr>
          <w:rFonts w:ascii="Times New Roman" w:hAnsi="Times New Roman"/>
          <w:color w:val="auto"/>
          <w:highlight w:val="none"/>
        </w:rPr>
        <w:t>或</w:t>
      </w:r>
      <w:r>
        <w:rPr>
          <w:rFonts w:hint="eastAsia" w:ascii="Times New Roman" w:hAnsi="Times New Roman"/>
          <w:color w:val="auto"/>
          <w:highlight w:val="none"/>
        </w:rPr>
        <w:t>“</w:t>
      </w:r>
      <w:r>
        <w:rPr>
          <w:rFonts w:ascii="Times New Roman" w:hAnsi="Times New Roman"/>
          <w:color w:val="auto"/>
          <w:highlight w:val="none"/>
        </w:rPr>
        <w:t>相当于</w:t>
      </w:r>
      <w:r>
        <w:rPr>
          <w:rFonts w:hint="eastAsia" w:ascii="Times New Roman" w:hAnsi="Times New Roman"/>
          <w:color w:val="auto"/>
          <w:highlight w:val="none"/>
        </w:rPr>
        <w:t>”品牌</w:t>
      </w:r>
      <w:r>
        <w:rPr>
          <w:rFonts w:ascii="Times New Roman" w:hAnsi="Times New Roman"/>
          <w:color w:val="auto"/>
          <w:highlight w:val="none"/>
        </w:rPr>
        <w:t>，无论任何恶劣环境下使用都应能准确动作；</w:t>
      </w:r>
    </w:p>
    <w:p w14:paraId="33BC88EE">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c) 机组的运行参数均应通过文本显示器输入或修改；</w:t>
      </w:r>
    </w:p>
    <w:p w14:paraId="62DDCFAD">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d) 应具有多种软硬件保护功能（含电源相序保护），确保机组关键部件运转安全；</w:t>
      </w:r>
    </w:p>
    <w:p w14:paraId="7275090B">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e) 应具有压缩机运行自动轮换控制功能，以平衡压缩机之间的运行时间，延长压缩机的使用寿命。</w:t>
      </w:r>
    </w:p>
    <w:p w14:paraId="0EE8EC1A">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f) 空调机控制系统应中文(英文)显示控制屏。断电后应保存各项设定值和当前的各项操作参数，通电后自启动并按原操作参数继续运行。</w:t>
      </w:r>
    </w:p>
    <w:p w14:paraId="18B653BA">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g) 接线盒/箱：防护等级室内IP54，室外IP56。</w:t>
      </w:r>
    </w:p>
    <w:p w14:paraId="25B6B57A">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5.2.11 安全保护功能要求</w:t>
      </w:r>
    </w:p>
    <w:p w14:paraId="6D5CD7EB">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机组应有安全保护装置，保证机组安全、稳定运行，其安全装置至少应包括以下内容（不限于此）：高低压压力开关、排气温度过热保护器、压缩机过热保护器，压缩机过电流继电器、电动机热保护器、电加热器过热保护器、三相电源保护器、紧急停止开关等。</w:t>
      </w:r>
    </w:p>
    <w:p w14:paraId="1DD440F8">
      <w:pPr>
        <w:tabs>
          <w:tab w:val="left" w:pos="360"/>
          <w:tab w:val="left" w:pos="1475"/>
        </w:tabs>
        <w:spacing w:line="360" w:lineRule="auto"/>
        <w:rPr>
          <w:rFonts w:ascii="Times New Roman" w:hAnsi="Times New Roman"/>
          <w:color w:val="auto"/>
          <w:highlight w:val="none"/>
        </w:rPr>
      </w:pPr>
      <w:r>
        <w:rPr>
          <w:rFonts w:hint="eastAsia" w:ascii="Times New Roman" w:hAnsi="Times New Roman"/>
          <w:color w:val="auto"/>
          <w:highlight w:val="none"/>
        </w:rPr>
        <w:t>5</w:t>
      </w:r>
      <w:r>
        <w:rPr>
          <w:rFonts w:ascii="Times New Roman" w:hAnsi="Times New Roman"/>
          <w:color w:val="auto"/>
          <w:highlight w:val="none"/>
        </w:rPr>
        <w:t>.2.1</w:t>
      </w:r>
      <w:r>
        <w:rPr>
          <w:rFonts w:hint="eastAsia" w:ascii="Times New Roman" w:hAnsi="Times New Roman"/>
          <w:color w:val="auto"/>
          <w:highlight w:val="none"/>
        </w:rPr>
        <w:t>2 加热器和加湿器（如有）</w:t>
      </w:r>
    </w:p>
    <w:p w14:paraId="72CD2177">
      <w:pPr>
        <w:tabs>
          <w:tab w:val="left" w:pos="360"/>
          <w:tab w:val="left" w:pos="1475"/>
        </w:tabs>
        <w:spacing w:line="360" w:lineRule="auto"/>
        <w:rPr>
          <w:rFonts w:ascii="Times New Roman" w:hAnsi="Times New Roman"/>
          <w:color w:val="auto"/>
          <w:highlight w:val="none"/>
        </w:rPr>
      </w:pPr>
      <w:r>
        <w:rPr>
          <w:rFonts w:hint="eastAsia" w:ascii="Times New Roman" w:hAnsi="Times New Roman"/>
          <w:color w:val="auto"/>
          <w:highlight w:val="none"/>
        </w:rPr>
        <w:t>a</w:t>
      </w:r>
      <w:r>
        <w:rPr>
          <w:rFonts w:ascii="Times New Roman" w:hAnsi="Times New Roman"/>
          <w:color w:val="auto"/>
          <w:highlight w:val="none"/>
        </w:rPr>
        <w:t xml:space="preserve">) </w:t>
      </w:r>
      <w:r>
        <w:rPr>
          <w:rFonts w:hint="eastAsia" w:ascii="Times New Roman" w:hAnsi="Times New Roman"/>
          <w:color w:val="auto"/>
          <w:highlight w:val="none"/>
        </w:rPr>
        <w:t>应采用PTC陶瓷电加热，最高表面温度不超过250℃，安全无明火。</w:t>
      </w:r>
    </w:p>
    <w:p w14:paraId="4289B4FC">
      <w:pPr>
        <w:tabs>
          <w:tab w:val="left" w:pos="360"/>
          <w:tab w:val="left" w:pos="1475"/>
        </w:tabs>
        <w:spacing w:line="360" w:lineRule="auto"/>
        <w:rPr>
          <w:rFonts w:ascii="Times New Roman" w:hAnsi="Times New Roman"/>
          <w:color w:val="auto"/>
          <w:highlight w:val="none"/>
        </w:rPr>
      </w:pPr>
      <w:r>
        <w:rPr>
          <w:rFonts w:hint="eastAsia" w:ascii="Times New Roman" w:hAnsi="Times New Roman"/>
          <w:color w:val="auto"/>
          <w:highlight w:val="none"/>
        </w:rPr>
        <w:t>b</w:t>
      </w:r>
      <w:r>
        <w:rPr>
          <w:rFonts w:ascii="Times New Roman" w:hAnsi="Times New Roman"/>
          <w:color w:val="auto"/>
          <w:highlight w:val="none"/>
        </w:rPr>
        <w:t xml:space="preserve">) </w:t>
      </w:r>
      <w:r>
        <w:rPr>
          <w:rFonts w:hint="eastAsia" w:ascii="Times New Roman" w:hAnsi="Times New Roman"/>
          <w:color w:val="auto"/>
          <w:highlight w:val="none"/>
        </w:rPr>
        <w:t>必须采用安全性和可靠性高的红外加湿系统，可重复使用或长期使用，适应各类水质环境，数秒内可产生蒸汽，配置有液位保护开关，不锈钢加湿水盘。加湿器可以重复利用及长期使用，加湿器应能直接使用未经二次软化的自来水源，禁止使用电极加湿器，造成增加后期更换电极加湿桶的维护成本。</w:t>
      </w:r>
    </w:p>
    <w:p w14:paraId="37F110F9">
      <w:pPr>
        <w:tabs>
          <w:tab w:val="left" w:pos="360"/>
          <w:tab w:val="left" w:pos="1475"/>
        </w:tabs>
        <w:spacing w:line="360" w:lineRule="auto"/>
        <w:rPr>
          <w:rFonts w:ascii="Times New Roman" w:hAnsi="Times New Roman"/>
          <w:color w:val="auto"/>
          <w:highlight w:val="none"/>
        </w:rPr>
      </w:pPr>
      <w:r>
        <w:rPr>
          <w:rFonts w:hint="eastAsia" w:ascii="Times New Roman" w:hAnsi="Times New Roman"/>
          <w:color w:val="auto"/>
          <w:highlight w:val="none"/>
        </w:rPr>
        <w:t>5</w:t>
      </w:r>
      <w:r>
        <w:rPr>
          <w:rFonts w:ascii="Times New Roman" w:hAnsi="Times New Roman"/>
          <w:color w:val="auto"/>
          <w:highlight w:val="none"/>
        </w:rPr>
        <w:t>.2.</w:t>
      </w:r>
      <w:r>
        <w:rPr>
          <w:rFonts w:hint="eastAsia" w:ascii="Times New Roman" w:hAnsi="Times New Roman"/>
          <w:color w:val="auto"/>
          <w:highlight w:val="none"/>
        </w:rPr>
        <w:t>13</w:t>
      </w:r>
      <w:r>
        <w:rPr>
          <w:rFonts w:ascii="Times New Roman" w:hAnsi="Times New Roman"/>
          <w:color w:val="auto"/>
          <w:highlight w:val="none"/>
        </w:rPr>
        <w:t xml:space="preserve"> </w:t>
      </w:r>
      <w:r>
        <w:rPr>
          <w:rFonts w:hint="eastAsia" w:ascii="Times New Roman" w:hAnsi="Times New Roman"/>
          <w:color w:val="auto"/>
          <w:highlight w:val="none"/>
        </w:rPr>
        <w:t>节流装置</w:t>
      </w:r>
    </w:p>
    <w:p w14:paraId="3624E9BD">
      <w:pPr>
        <w:tabs>
          <w:tab w:val="left" w:pos="360"/>
          <w:tab w:val="left" w:pos="1475"/>
        </w:tabs>
        <w:spacing w:line="360" w:lineRule="auto"/>
        <w:rPr>
          <w:rFonts w:ascii="Times New Roman" w:hAnsi="Times New Roman"/>
          <w:color w:val="auto"/>
          <w:highlight w:val="none"/>
        </w:rPr>
      </w:pPr>
      <w:r>
        <w:rPr>
          <w:rFonts w:hint="eastAsia" w:ascii="Times New Roman" w:hAnsi="Times New Roman"/>
          <w:color w:val="auto"/>
          <w:highlight w:val="none"/>
        </w:rPr>
        <w:t>a</w:t>
      </w:r>
      <w:r>
        <w:rPr>
          <w:rFonts w:ascii="Times New Roman" w:hAnsi="Times New Roman"/>
          <w:color w:val="auto"/>
          <w:highlight w:val="none"/>
        </w:rPr>
        <w:t xml:space="preserve">) </w:t>
      </w:r>
      <w:r>
        <w:rPr>
          <w:rFonts w:hint="eastAsia" w:ascii="Times New Roman" w:hAnsi="Times New Roman"/>
          <w:color w:val="auto"/>
          <w:highlight w:val="none"/>
        </w:rPr>
        <w:t>恒温恒湿空调的节流装置可以更精确的控制蒸发器内制冷剂过热度，稳定的控制蒸发压力和蒸发量，保持较高的冷量输出。</w:t>
      </w:r>
    </w:p>
    <w:p w14:paraId="4127C3DD">
      <w:pPr>
        <w:tabs>
          <w:tab w:val="left" w:pos="360"/>
          <w:tab w:val="left" w:pos="1475"/>
        </w:tabs>
        <w:spacing w:line="360" w:lineRule="auto"/>
        <w:rPr>
          <w:rFonts w:ascii="Times New Roman" w:hAnsi="Times New Roman"/>
          <w:color w:val="auto"/>
          <w:highlight w:val="none"/>
        </w:rPr>
      </w:pPr>
      <w:r>
        <w:rPr>
          <w:rFonts w:hint="eastAsia" w:ascii="Times New Roman" w:hAnsi="Times New Roman"/>
          <w:color w:val="auto"/>
          <w:highlight w:val="none"/>
        </w:rPr>
        <w:t>b</w:t>
      </w:r>
      <w:r>
        <w:rPr>
          <w:rFonts w:ascii="Times New Roman" w:hAnsi="Times New Roman"/>
          <w:color w:val="auto"/>
          <w:highlight w:val="none"/>
        </w:rPr>
        <w:t xml:space="preserve">) </w:t>
      </w:r>
      <w:r>
        <w:rPr>
          <w:rFonts w:hint="eastAsia" w:ascii="Times New Roman" w:hAnsi="Times New Roman"/>
          <w:color w:val="auto"/>
          <w:highlight w:val="none"/>
        </w:rPr>
        <w:t>节流装置异常断电可以正常关闭，防止冷媒异常迁移，造成再开机后的压缩机带液启动等风险。</w:t>
      </w:r>
    </w:p>
    <w:p w14:paraId="2D91C4B6">
      <w:pPr>
        <w:pStyle w:val="7"/>
        <w:spacing w:before="0" w:after="0"/>
        <w:rPr>
          <w:rFonts w:ascii="Times New Roman"/>
          <w:color w:val="auto"/>
          <w:sz w:val="24"/>
          <w:highlight w:val="none"/>
        </w:rPr>
      </w:pPr>
      <w:r>
        <w:rPr>
          <w:rFonts w:ascii="Times New Roman"/>
          <w:color w:val="auto"/>
          <w:sz w:val="24"/>
          <w:highlight w:val="none"/>
        </w:rPr>
        <w:t>5.</w:t>
      </w:r>
      <w:r>
        <w:rPr>
          <w:rFonts w:hint="eastAsia" w:ascii="Times New Roman"/>
          <w:color w:val="auto"/>
          <w:sz w:val="24"/>
          <w:highlight w:val="none"/>
        </w:rPr>
        <w:t>3</w:t>
      </w:r>
      <w:r>
        <w:rPr>
          <w:rFonts w:ascii="Times New Roman"/>
          <w:color w:val="auto"/>
          <w:sz w:val="24"/>
          <w:highlight w:val="none"/>
        </w:rPr>
        <w:t xml:space="preserve"> 变频多联空调机组</w:t>
      </w:r>
    </w:p>
    <w:p w14:paraId="4C344246">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5.3.1机组应能在当地气象条件下长期稳定运行，能满足多种运行负荷和工况的需要，达到室内设计参数规定的制冷、制暖效果。</w:t>
      </w:r>
      <w:r>
        <w:rPr>
          <w:rFonts w:ascii="Times New Roman" w:hAnsi="Times New Roman"/>
          <w:color w:val="auto"/>
          <w:szCs w:val="24"/>
          <w:highlight w:val="none"/>
        </w:rPr>
        <w:t>多联机产品选用美的、格力、海尔</w:t>
      </w:r>
      <w:r>
        <w:rPr>
          <w:rFonts w:hint="eastAsia" w:ascii="Times New Roman" w:hAnsi="Times New Roman"/>
          <w:color w:val="auto"/>
          <w:highlight w:val="none"/>
        </w:rPr>
        <w:t>、海信、大金</w:t>
      </w:r>
      <w:r>
        <w:rPr>
          <w:rFonts w:ascii="Times New Roman" w:hAnsi="Times New Roman"/>
          <w:color w:val="auto"/>
          <w:szCs w:val="24"/>
          <w:highlight w:val="none"/>
        </w:rPr>
        <w:t>或“相当于”品牌。</w:t>
      </w:r>
    </w:p>
    <w:p w14:paraId="0BDF4E33">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5.3.2性能要求</w:t>
      </w:r>
    </w:p>
    <w:p w14:paraId="10C7BB0B">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制冷运转范围：-5</w:t>
      </w:r>
      <w:r>
        <w:rPr>
          <w:rFonts w:hint="eastAsia" w:ascii="宋体" w:hAnsi="宋体" w:cs="宋体"/>
          <w:color w:val="auto"/>
          <w:highlight w:val="none"/>
        </w:rPr>
        <w:t>℃</w:t>
      </w:r>
      <w:r>
        <w:rPr>
          <w:rFonts w:ascii="Times New Roman" w:hAnsi="Times New Roman"/>
          <w:color w:val="auto"/>
          <w:highlight w:val="none"/>
        </w:rPr>
        <w:t>～45</w:t>
      </w:r>
      <w:r>
        <w:rPr>
          <w:rFonts w:hint="eastAsia" w:ascii="宋体" w:hAnsi="宋体" w:cs="宋体"/>
          <w:color w:val="auto"/>
          <w:highlight w:val="none"/>
        </w:rPr>
        <w:t>℃</w:t>
      </w:r>
      <w:r>
        <w:rPr>
          <w:rFonts w:ascii="Times New Roman" w:hAnsi="Times New Roman"/>
          <w:color w:val="auto"/>
          <w:highlight w:val="none"/>
        </w:rPr>
        <w:t>(DB)；制热运转范围：-15</w:t>
      </w:r>
      <w:r>
        <w:rPr>
          <w:rFonts w:hint="eastAsia" w:ascii="宋体" w:hAnsi="宋体" w:cs="宋体"/>
          <w:color w:val="auto"/>
          <w:highlight w:val="none"/>
        </w:rPr>
        <w:t>℃</w:t>
      </w:r>
      <w:r>
        <w:rPr>
          <w:rFonts w:ascii="Times New Roman" w:hAnsi="Times New Roman"/>
          <w:color w:val="auto"/>
          <w:highlight w:val="none"/>
        </w:rPr>
        <w:t>～15</w:t>
      </w:r>
      <w:r>
        <w:rPr>
          <w:rFonts w:hint="eastAsia" w:ascii="宋体" w:hAnsi="宋体" w:cs="宋体"/>
          <w:color w:val="auto"/>
          <w:highlight w:val="none"/>
        </w:rPr>
        <w:t>℃</w:t>
      </w:r>
      <w:r>
        <w:rPr>
          <w:rFonts w:ascii="Times New Roman" w:hAnsi="Times New Roman"/>
          <w:color w:val="auto"/>
          <w:highlight w:val="none"/>
        </w:rPr>
        <w:t>（DB）。</w:t>
      </w:r>
    </w:p>
    <w:p w14:paraId="595F5788">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运转：按GB/T 18837《多联式空调（热泵）机组》试验，所测电流、电压、输入功率等参数应符合设计要求。</w:t>
      </w:r>
    </w:p>
    <w:p w14:paraId="39ADE1A3">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制冷（热）量：按GB/T 18837试验时，机组的实测制冷（热）量不应小于其名义制冷（热）量的95%。热泵型机组的热泵名义制热量不应低于其名义制冷量。</w:t>
      </w:r>
    </w:p>
    <w:p w14:paraId="5EB5ECE6">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制冷系统密封性能：按GB/T 18837试验时，制冷系统各部分不应有制冷剂泄漏。</w:t>
      </w:r>
    </w:p>
    <w:p w14:paraId="044E26B9">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制冷（热）消耗功率：按GB/T 18837试验时，机组的实测制冷（热）消耗功率不应大于其名义制冷消耗功率的l10%。</w:t>
      </w:r>
    </w:p>
    <w:p w14:paraId="453041A7">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电热装置制热消耗功率：按GB/T 18837试验时，机组的多联机检测实测制热消耗功率要求为：每种电热装置的消耗功率允差应为电热装置额定消耗功率的-10%~+5%。</w:t>
      </w:r>
    </w:p>
    <w:p w14:paraId="67537137">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室内机最小运行制冷：按GB/T 18837试验时，机组多联机检测在停机10min后起动，连续运行4h，运行中安全装置不应跳开，室内机蒸发器的迎风面表面凝结的冰霜面积不应大于蒸发器面积的50%。</w:t>
      </w:r>
    </w:p>
    <w:p w14:paraId="072B4B1D">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室内机凝露：按GB/T 18837试验时，机组室内机箱体外表面凝露不应有滴下，室内送风不应带有水滴。</w:t>
      </w:r>
    </w:p>
    <w:p w14:paraId="22ED3BE1">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室内机凝结水排除能力：按GB/T 18837试验时，机组室内机应具有排除凝结水的能力，不应有水从机组中溢出或吹出。</w:t>
      </w:r>
    </w:p>
    <w:p w14:paraId="021EDDE4">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自动除霜：按GB/T 18837试验时，要求多联机检测除霜所需总时间不超过试验总时间的20%；在除霜周期中，室内机的送风温度低于18</w:t>
      </w:r>
      <w:r>
        <w:rPr>
          <w:rFonts w:hint="eastAsia" w:ascii="宋体" w:hAnsi="宋体" w:cs="宋体"/>
          <w:color w:val="auto"/>
          <w:highlight w:val="none"/>
        </w:rPr>
        <w:t>℃</w:t>
      </w:r>
      <w:r>
        <w:rPr>
          <w:rFonts w:ascii="Times New Roman" w:hAnsi="Times New Roman"/>
          <w:color w:val="auto"/>
          <w:highlight w:val="none"/>
        </w:rPr>
        <w:t>的持续时间应不超过l min。融霜周期结束时，室外侧的空气温度升高不应大于5</w:t>
      </w:r>
      <w:r>
        <w:rPr>
          <w:rFonts w:hint="eastAsia" w:ascii="宋体" w:hAnsi="宋体" w:cs="宋体"/>
          <w:color w:val="auto"/>
          <w:highlight w:val="none"/>
        </w:rPr>
        <w:t>℃</w:t>
      </w:r>
      <w:r>
        <w:rPr>
          <w:rFonts w:ascii="Times New Roman" w:hAnsi="Times New Roman"/>
          <w:color w:val="auto"/>
          <w:highlight w:val="none"/>
        </w:rPr>
        <w:t>；</w:t>
      </w:r>
    </w:p>
    <w:p w14:paraId="75331B50">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噪声：在距离设备外壳1.5m及地面上1.0m处测得的声压级应不超过如下值，且试验方法应符合国家标准。空调室外机组：65dB(A)；空调室内机组：55dB(A)。</w:t>
      </w:r>
    </w:p>
    <w:p w14:paraId="44ABC1B4">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5.3.3 制冷、制热 综合能效比</w:t>
      </w:r>
    </w:p>
    <w:p w14:paraId="0C32E7B1">
      <w:pPr>
        <w:tabs>
          <w:tab w:val="left" w:pos="360"/>
          <w:tab w:val="left" w:pos="1475"/>
        </w:tabs>
        <w:spacing w:line="360" w:lineRule="auto"/>
        <w:ind w:firstLine="480" w:firstLineChars="200"/>
        <w:rPr>
          <w:rFonts w:ascii="Times New Roman" w:hAnsi="Times New Roman"/>
          <w:color w:val="auto"/>
          <w:szCs w:val="24"/>
          <w:highlight w:val="none"/>
        </w:rPr>
      </w:pPr>
      <w:r>
        <w:rPr>
          <w:rFonts w:ascii="Times New Roman" w:hAnsi="Times New Roman"/>
          <w:color w:val="auto"/>
          <w:szCs w:val="24"/>
          <w:highlight w:val="none"/>
        </w:rPr>
        <w:t>制冷、制热 综合能效比：在名义制冷工况和规定条件下，其能效比不应低于相关国家标准的要求。根据《建筑节能与可再生能源利用通用规范》（GB55015）</w:t>
      </w:r>
      <w:r>
        <w:rPr>
          <w:rFonts w:hint="eastAsia" w:ascii="Times New Roman" w:hAnsi="Times New Roman"/>
          <w:color w:val="auto"/>
          <w:szCs w:val="24"/>
          <w:highlight w:val="none"/>
        </w:rPr>
        <w:t>及</w:t>
      </w:r>
      <w:r>
        <w:rPr>
          <w:rFonts w:ascii="Times New Roman" w:hAnsi="Times New Roman"/>
          <w:color w:val="auto"/>
          <w:highlight w:val="none"/>
        </w:rPr>
        <w:t>《多联式空调（热泵）机组能效限定值及能效等级》（GB 21454）</w:t>
      </w:r>
      <w:r>
        <w:rPr>
          <w:rFonts w:hint="eastAsia" w:ascii="Times New Roman" w:hAnsi="Times New Roman"/>
          <w:color w:val="auto"/>
          <w:highlight w:val="none"/>
        </w:rPr>
        <w:t>的</w:t>
      </w:r>
      <w:r>
        <w:rPr>
          <w:rFonts w:ascii="Times New Roman" w:hAnsi="Times New Roman"/>
          <w:color w:val="auto"/>
          <w:szCs w:val="24"/>
          <w:highlight w:val="none"/>
        </w:rPr>
        <w:t>规定：</w:t>
      </w:r>
    </w:p>
    <w:p w14:paraId="17EF27DA">
      <w:pPr>
        <w:spacing w:line="360" w:lineRule="auto"/>
        <w:ind w:firstLine="480"/>
        <w:rPr>
          <w:rFonts w:ascii="Times New Roman" w:hAnsi="Times New Roman"/>
          <w:color w:val="auto"/>
          <w:szCs w:val="24"/>
          <w:highlight w:val="none"/>
        </w:rPr>
      </w:pPr>
      <w:r>
        <w:rPr>
          <w:rFonts w:ascii="Times New Roman" w:hAnsi="Times New Roman"/>
          <w:color w:val="auto"/>
          <w:szCs w:val="24"/>
          <w:highlight w:val="none"/>
        </w:rPr>
        <w:t>本项目多联机的全年性能系数（APF）不应小于下表标准：</w:t>
      </w:r>
    </w:p>
    <w:tbl>
      <w:tblPr>
        <w:tblStyle w:val="5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0"/>
        <w:gridCol w:w="4531"/>
      </w:tblGrid>
      <w:tr w14:paraId="4DD24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4CD892A9">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额定制冷量CC（kW）</w:t>
            </w:r>
          </w:p>
        </w:tc>
        <w:tc>
          <w:tcPr>
            <w:tcW w:w="2500" w:type="pct"/>
          </w:tcPr>
          <w:p w14:paraId="2B7F4DA4">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全年性能系数（APF）</w:t>
            </w:r>
          </w:p>
        </w:tc>
      </w:tr>
      <w:tr w14:paraId="35C51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167FE44B">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CC≤14</w:t>
            </w:r>
          </w:p>
        </w:tc>
        <w:tc>
          <w:tcPr>
            <w:tcW w:w="2500" w:type="pct"/>
          </w:tcPr>
          <w:p w14:paraId="4365DC66">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4.40</w:t>
            </w:r>
          </w:p>
        </w:tc>
      </w:tr>
      <w:tr w14:paraId="12BA3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64EA4C93">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14＜CC≤28</w:t>
            </w:r>
          </w:p>
        </w:tc>
        <w:tc>
          <w:tcPr>
            <w:tcW w:w="2500" w:type="pct"/>
          </w:tcPr>
          <w:p w14:paraId="0B889B4B">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4.30</w:t>
            </w:r>
          </w:p>
        </w:tc>
      </w:tr>
      <w:tr w14:paraId="6DD7D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0C0386B7">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28＜CC≤50</w:t>
            </w:r>
          </w:p>
        </w:tc>
        <w:tc>
          <w:tcPr>
            <w:tcW w:w="2500" w:type="pct"/>
          </w:tcPr>
          <w:p w14:paraId="7E53BF1E">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4.20</w:t>
            </w:r>
          </w:p>
        </w:tc>
      </w:tr>
      <w:tr w14:paraId="0B59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0D043CE4">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50＜CC≤68</w:t>
            </w:r>
          </w:p>
        </w:tc>
        <w:tc>
          <w:tcPr>
            <w:tcW w:w="2500" w:type="pct"/>
          </w:tcPr>
          <w:p w14:paraId="76A0A14F">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4.00</w:t>
            </w:r>
          </w:p>
        </w:tc>
      </w:tr>
      <w:tr w14:paraId="1FEC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500" w:type="pct"/>
          </w:tcPr>
          <w:p w14:paraId="7CE63762">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CC＞68</w:t>
            </w:r>
          </w:p>
        </w:tc>
        <w:tc>
          <w:tcPr>
            <w:tcW w:w="2500" w:type="pct"/>
          </w:tcPr>
          <w:p w14:paraId="26E7A689">
            <w:pPr>
              <w:tabs>
                <w:tab w:val="left" w:pos="360"/>
                <w:tab w:val="left" w:pos="1475"/>
              </w:tabs>
              <w:spacing w:line="360" w:lineRule="auto"/>
              <w:jc w:val="center"/>
              <w:rPr>
                <w:rFonts w:ascii="Times New Roman" w:hAnsi="Times New Roman"/>
                <w:color w:val="auto"/>
                <w:highlight w:val="none"/>
              </w:rPr>
            </w:pPr>
            <w:r>
              <w:rPr>
                <w:rFonts w:ascii="Times New Roman" w:hAnsi="Times New Roman"/>
                <w:color w:val="auto"/>
                <w:highlight w:val="none"/>
              </w:rPr>
              <w:t>3.80</w:t>
            </w:r>
          </w:p>
        </w:tc>
      </w:tr>
    </w:tbl>
    <w:p w14:paraId="52DDEA97">
      <w:pPr>
        <w:tabs>
          <w:tab w:val="left" w:pos="360"/>
          <w:tab w:val="left" w:pos="1475"/>
        </w:tabs>
        <w:spacing w:before="120" w:beforeLines="50" w:line="360" w:lineRule="auto"/>
        <w:ind w:firstLine="480" w:firstLineChars="200"/>
        <w:rPr>
          <w:rFonts w:ascii="Times New Roman" w:hAnsi="Times New Roman"/>
          <w:color w:val="auto"/>
          <w:highlight w:val="none"/>
        </w:rPr>
      </w:pPr>
      <w:r>
        <w:rPr>
          <w:rFonts w:ascii="Times New Roman" w:hAnsi="Times New Roman"/>
          <w:color w:val="auto"/>
          <w:highlight w:val="none"/>
        </w:rPr>
        <w:t>其他节能要求参照规范《多联式空调（热泵）机组能效限定值及能效等级》（GB 21454）1级能效的要求执行。</w:t>
      </w:r>
    </w:p>
    <w:p w14:paraId="267D79D9">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5.3.4 制冷压缩机应采用知名品牌</w:t>
      </w:r>
      <w:r>
        <w:rPr>
          <w:rFonts w:hint="eastAsia" w:ascii="Times New Roman" w:hAnsi="Times New Roman"/>
          <w:color w:val="auto"/>
          <w:highlight w:val="none"/>
        </w:rPr>
        <w:t>全封闭</w:t>
      </w:r>
      <w:r>
        <w:rPr>
          <w:rFonts w:ascii="Times New Roman" w:hAnsi="Times New Roman"/>
          <w:color w:val="auto"/>
          <w:highlight w:val="none"/>
        </w:rPr>
        <w:t>涡旋压缩机，根据室外气象参数和室内负荷的变化，压缩机采用直流变频技术，通过自动改变运行频率的方式节省能量。冬季采用不停机除霜技术，缩短除霜时间。</w:t>
      </w:r>
    </w:p>
    <w:p w14:paraId="36B84F40">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5.3.5 机组采用模块化设计，每个单元模块必须有一台数码涡旋压缩机或变频压缩机，保证各模块能够按顺序启动和轮流运行。各模块之间可以互相替代，且保证在个别模块出现故障时，其余模块能够正常运行并且代替故障模块进行工作。机组应具有较强的抗电磁干扰能力。</w:t>
      </w:r>
    </w:p>
    <w:p w14:paraId="57C526C9">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5.3.6 空调机组所采用的压缩机、风机、换热盘管、膨胀阀及电气元器件应采用优质名牌产品，在宽广的温度和压力范围内可高效运行。压缩机需带减震装置，维修方便。在运行中，有良好的润滑保障。压缩机应有良好的回油措施，回油运转时间短，降低对系统的污染。</w:t>
      </w:r>
    </w:p>
    <w:p w14:paraId="416DD35F">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5.3.7 各转动件必须转动灵活，不得有卡阻现象，润滑部分应密封良好，不得有油脂渗漏现象。</w:t>
      </w:r>
    </w:p>
    <w:p w14:paraId="2D52C1FF">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5.3.8 机组各零部件的安装应牢固可靠，管路与零部件不应有相互摩擦和碰撞，对于易于磨损、腐蚀、老化或需要调整、检查和更换的部件应提供备品备件，且所使用的零件或组件应有良好的互换性，并能方便地拆卸、更换和修理。</w:t>
      </w:r>
    </w:p>
    <w:p w14:paraId="5AE92F59">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5.3.9 机组制冷系统零部件的材料应能在制冷剂、润滑油及其混合物的作用下，不产生劣化且保证整机正常工作。</w:t>
      </w:r>
    </w:p>
    <w:p w14:paraId="3ECA4FC2">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5.3.10 机组结构和系统零部件的材料，应考虑采用环保材料和可作为再生资源而利用的材料。</w:t>
      </w:r>
    </w:p>
    <w:p w14:paraId="7262AAED">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5.3.11 机组的黑色金属制件表面应进行防锈蚀处理，电镀件表面应光滑、色泽均匀，不得有剥落、针孔，不应有明显的花斑和划伤等缺陷。</w:t>
      </w:r>
    </w:p>
    <w:p w14:paraId="4E44440D">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5.3.12 涂漆件表面不应有明显的气泡、流痕、漏涂、底漆外露及不应有的皱纹和其他损伤。涂漆件的涂膜附着力按国家标准试验后，漆膜脱落格数不超过15%。</w:t>
      </w:r>
    </w:p>
    <w:p w14:paraId="2BF38D9A">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5.3.13 装饰性塑料件表面应平整、色泽均匀，不得有裂痕、气泡和明显缩孔等缺陷，塑料件应耐老化。</w:t>
      </w:r>
    </w:p>
    <w:p w14:paraId="398C0F7B">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5.3.14 机组电镀件试验后，金属镀层上的每个锈点锈迹面积不应超过1mm</w:t>
      </w:r>
      <w:r>
        <w:rPr>
          <w:rFonts w:ascii="Times New Roman" w:hAnsi="Times New Roman"/>
          <w:color w:val="auto"/>
          <w:highlight w:val="none"/>
          <w:vertAlign w:val="superscript"/>
        </w:rPr>
        <w:t>2</w:t>
      </w:r>
      <w:r>
        <w:rPr>
          <w:rFonts w:ascii="Times New Roman" w:hAnsi="Times New Roman"/>
          <w:color w:val="auto"/>
          <w:highlight w:val="none"/>
        </w:rPr>
        <w:t>，大于100cm</w:t>
      </w:r>
      <w:r>
        <w:rPr>
          <w:rFonts w:ascii="Times New Roman" w:hAnsi="Times New Roman"/>
          <w:color w:val="auto"/>
          <w:highlight w:val="none"/>
          <w:vertAlign w:val="superscript"/>
        </w:rPr>
        <w:t>2</w:t>
      </w:r>
      <w:r>
        <w:rPr>
          <w:rFonts w:ascii="Times New Roman" w:hAnsi="Times New Roman"/>
          <w:color w:val="auto"/>
          <w:highlight w:val="none"/>
        </w:rPr>
        <w:t>的试件，每100cm</w:t>
      </w:r>
      <w:r>
        <w:rPr>
          <w:rFonts w:ascii="Times New Roman" w:hAnsi="Times New Roman"/>
          <w:color w:val="auto"/>
          <w:highlight w:val="none"/>
          <w:vertAlign w:val="superscript"/>
        </w:rPr>
        <w:t>2</w:t>
      </w:r>
      <w:r>
        <w:rPr>
          <w:rFonts w:ascii="Times New Roman" w:hAnsi="Times New Roman"/>
          <w:color w:val="auto"/>
          <w:highlight w:val="none"/>
        </w:rPr>
        <w:t>试件镀层不超过2个锈点、锈迹；小于100cm</w:t>
      </w:r>
      <w:r>
        <w:rPr>
          <w:rFonts w:ascii="Times New Roman" w:hAnsi="Times New Roman"/>
          <w:color w:val="auto"/>
          <w:highlight w:val="none"/>
          <w:vertAlign w:val="superscript"/>
        </w:rPr>
        <w:t>2</w:t>
      </w:r>
      <w:r>
        <w:rPr>
          <w:rFonts w:ascii="Times New Roman" w:hAnsi="Times New Roman"/>
          <w:color w:val="auto"/>
          <w:highlight w:val="none"/>
        </w:rPr>
        <w:t>的试件，不应有锈点和锈迹。</w:t>
      </w:r>
    </w:p>
    <w:p w14:paraId="4D3AC6E9">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5.3.15 变频多联空调机应提供室内、外机组的连接铜管及配件，管道之间的连接必须严密，不得有泄漏制冷剂现象，系统中所有需维修或可拆卸的部件均采用扩口接头，系统管道连接完成后，应经过2.24MPa干燥氮气的耐压试验和制冷剂的检漏试验。</w:t>
      </w:r>
    </w:p>
    <w:p w14:paraId="62EDC1B1">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5.3.16 机组应有良好的隔热措施。隔热材料应具有无毒、无腐蚀、无异味、不起尘、无异味、不吸湿的性能，并符合有关建筑防火规范的要求。粘贴应平整、牢固。不得有附着不良、剥落和霉烂等现象。隔热材料应符合GB 8624《建筑材料及制品燃烧性能分级》的要求。</w:t>
      </w:r>
    </w:p>
    <w:p w14:paraId="562C9677">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5.3.17 室内机的型式应根据设计确定，在本规范室内温湿度条件下，空调装置的室内机应能保证送风不结露。室内机款式必须包含管道式、单面出风天花板嵌入式样、双面出风天花板嵌入式、四面出风天花板嵌入式，吊顶落地式、新风机等。</w:t>
      </w:r>
    </w:p>
    <w:p w14:paraId="0795340B">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5.3.18 多联式空调（热泵）机组的分流不平衡率按国家标准试验时，机组的分流不平衡率应小于20%。</w:t>
      </w:r>
    </w:p>
    <w:p w14:paraId="01FA3130">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5.3.19 机组应标注在各种条件下安全、可靠工作的技术参数，包括室内、外机的最大高度差，室内、外机最大管长，室内机之间的高差，多联机检测最大配置率，最小配置率，最低环境温度制冷，最低环境温度制热。</w:t>
      </w:r>
    </w:p>
    <w:p w14:paraId="763DB1D6">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5.3.20 室外机容量应根据室内机容量和同时使用系数选择，并根据配管距离、室内外机的落差、环境温度等进行修正。</w:t>
      </w:r>
    </w:p>
    <w:p w14:paraId="37DC4FD0">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5.3.21 室外机冷凝风机应采用低噪音风机，可进行直流变速调节、运行宁静。</w:t>
      </w:r>
    </w:p>
    <w:p w14:paraId="19EEACB7">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5.3.22 室外机组应有隔振装置，维修方便，过滤网可以从左、右、下三个方向拆卸。机组运行中有良好的润滑保障，并且运转过程中不得出现异常声响和振动。</w:t>
      </w:r>
    </w:p>
    <w:p w14:paraId="7464AD43">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5.3.23 室外机组应具有良好的防尘、防雨、防腐和安全防护性能。外壳应有足够的强度并作除锈和防腐处理，在运输和安装、运行过程中不得出现凹凸变形。</w:t>
      </w:r>
    </w:p>
    <w:p w14:paraId="5557D9CD">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5.3.24 机组表面应无划伤、锈斑和压痕，表面光洁，喷涂层均匀，色调一致，不得有剥落、卷皮、裂纹、气泡、流痕、杂色等现象。</w:t>
      </w:r>
    </w:p>
    <w:p w14:paraId="264B6E0F">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5.3.25 风管式室内机须出厂标配回风箱和长效过滤网，风管式室内机机身必须为镀锌钢板。能实现左右连接排水管、可自由选择下回风或后回风方式。</w:t>
      </w:r>
    </w:p>
    <w:p w14:paraId="36C9EE19">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5.3.26 风管式室内机具有多段静压（可调节），满足安装风管的要求。所有室内机具有良好的静音性能，室内机送风风速最少设置三挡。</w:t>
      </w:r>
    </w:p>
    <w:p w14:paraId="7BBFF4D8">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5.3.27 蒸发器、冷凝器盘管应采用紫铜管，翅片应排列整齐、片距均匀，无裂纹、毛刺等。不允许有碰撞损坏。</w:t>
      </w:r>
    </w:p>
    <w:p w14:paraId="0E20F26A">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5.3.28 冷凝器、蒸发器及其他在压力下工作的部件应符合有关规定，在工作压力下应能长期正常运行、无渗漏。</w:t>
      </w:r>
    </w:p>
    <w:p w14:paraId="21008E5F">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5.3.29 冷媒铜管、冷凝水管的保温应采用橡塑保温材料，密度应达到50kg/m</w:t>
      </w:r>
      <w:r>
        <w:rPr>
          <w:rFonts w:ascii="Times New Roman" w:hAnsi="Times New Roman"/>
          <w:color w:val="auto"/>
          <w:highlight w:val="none"/>
          <w:vertAlign w:val="superscript"/>
        </w:rPr>
        <w:t>3</w:t>
      </w:r>
      <w:r>
        <w:rPr>
          <w:rFonts w:ascii="Times New Roman" w:hAnsi="Times New Roman"/>
          <w:color w:val="auto"/>
          <w:highlight w:val="none"/>
        </w:rPr>
        <w:t>±10%，0</w:t>
      </w:r>
      <w:r>
        <w:rPr>
          <w:rFonts w:hint="eastAsia" w:ascii="宋体" w:hAnsi="宋体" w:cs="宋体"/>
          <w:color w:val="auto"/>
          <w:highlight w:val="none"/>
        </w:rPr>
        <w:t>℃</w:t>
      </w:r>
      <w:r>
        <w:rPr>
          <w:rFonts w:ascii="Times New Roman" w:hAnsi="Times New Roman"/>
          <w:color w:val="auto"/>
          <w:highlight w:val="none"/>
        </w:rPr>
        <w:t>导热系数不大于0.035W/（m.k），湿阻因子不小于7500，难燃B1级，主管保温层厚度不小于22mm，支管保温层厚度不小于18mm，</w:t>
      </w:r>
      <w:r>
        <w:rPr>
          <w:rFonts w:hint="eastAsia" w:ascii="Times New Roman" w:hAnsi="Times New Roman"/>
          <w:color w:val="auto"/>
          <w:highlight w:val="none"/>
        </w:rPr>
        <w:t>室外冷媒管道保温厚度增加10mm,外缠稀松布，外涂3层防晒漆。施工方法详见厂家的产品样本。</w:t>
      </w:r>
      <w:r>
        <w:rPr>
          <w:rFonts w:ascii="Times New Roman" w:hAnsi="Times New Roman"/>
          <w:color w:val="auto"/>
          <w:highlight w:val="none"/>
        </w:rPr>
        <w:t>投入使用后外表面不得有潮湿或结露现象。</w:t>
      </w:r>
    </w:p>
    <w:p w14:paraId="2D629F64">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5.3.30 室内机应自带凝结水提升泵并匹配，排水高度不应小于0.45米。空调室内机的冷凝水管应采用镀锌钢管或PVC-U管或PPR管，空调冷凝水应集中排放至卫生间地漏或排水</w:t>
      </w:r>
      <w:r>
        <w:rPr>
          <w:rFonts w:hint="eastAsia" w:ascii="Times New Roman" w:hAnsi="Times New Roman"/>
          <w:color w:val="auto"/>
          <w:highlight w:val="none"/>
        </w:rPr>
        <w:t>管</w:t>
      </w:r>
      <w:r>
        <w:rPr>
          <w:rFonts w:ascii="Times New Roman" w:hAnsi="Times New Roman"/>
          <w:color w:val="auto"/>
          <w:highlight w:val="none"/>
        </w:rPr>
        <w:t>，布置在室内的冷凝水管应采取措施（如保温）以防二次结露。</w:t>
      </w:r>
      <w:r>
        <w:rPr>
          <w:rFonts w:hint="eastAsia" w:ascii="Times New Roman" w:hAnsi="Times New Roman"/>
          <w:color w:val="auto"/>
          <w:highlight w:val="none"/>
        </w:rPr>
        <w:t>所有空调冷凝水管均需保温，保温厚度13mm。保温材料选用高防火橡塑复合绝热材料，贴面燃烧性能达到国家A级不燃，抗细菌、霉菌性能符合Ⅰ级；基材为难燃B1级橡塑发泡材料，保温保护层选用复合贴面或不锈钢板。</w:t>
      </w:r>
    </w:p>
    <w:p w14:paraId="3B8980BE">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5.3.31 室内机布置时应保持整齐美观，尽量避免布置在电气盘柜的正上方，其制冷剂管及冷凝水管支吊架应合理设置。</w:t>
      </w:r>
    </w:p>
    <w:p w14:paraId="251CC275">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5.3.32 机组应具有多种控制方式，包括有线、无线遥控、集中控制以及中央智能控制和管理。</w:t>
      </w:r>
    </w:p>
    <w:p w14:paraId="5B5CB647">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5.3.33 带有远距离操作装置（遥控器）的机组，除了机组开关或控制器之类操作外，应是不会使电路闭合的结构。</w:t>
      </w:r>
    </w:p>
    <w:p w14:paraId="0EC9AF57">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5.3.34 电气设备间每台室内机配置一台标准有线控制器，控制器固定在墙上，在屏幕液晶显示面板能显示所有的运行情况，具有温度设定、制冷及制热模式设定，以及风量调节和故障自我诊断功能。</w:t>
      </w:r>
    </w:p>
    <w:p w14:paraId="6A586582">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5.3.35 室外机组控制系统应具备自动调节功能，能根据设定的室内温度和室内机的运行状况，自动调节压缩机的运行，并联机组或有多台压缩机时，应能使各机组压缩机具有循环启动功能。</w:t>
      </w:r>
    </w:p>
    <w:p w14:paraId="5C3B2250">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5.3.36 机组应具有自动重启功能、断电后再来电时自动启动功能、故障自动检测功能、一键复位功能、24小时开/关定时功能等。</w:t>
      </w:r>
    </w:p>
    <w:p w14:paraId="63A03B17">
      <w:pPr>
        <w:tabs>
          <w:tab w:val="left" w:pos="360"/>
          <w:tab w:val="left" w:pos="1475"/>
        </w:tabs>
        <w:spacing w:line="360" w:lineRule="auto"/>
        <w:rPr>
          <w:rFonts w:ascii="Times New Roman" w:hAnsi="Times New Roman"/>
          <w:color w:val="auto"/>
          <w:highlight w:val="none"/>
        </w:rPr>
      </w:pPr>
      <w:r>
        <w:rPr>
          <w:rFonts w:ascii="Times New Roman" w:hAnsi="Times New Roman"/>
          <w:color w:val="auto"/>
          <w:highlight w:val="none"/>
        </w:rPr>
        <w:t>5.3.37 机组应带有以下保护装置，至少但不限于：</w:t>
      </w:r>
    </w:p>
    <w:p w14:paraId="1507CE01">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a. 压缩机吸排气压力保护</w:t>
      </w:r>
    </w:p>
    <w:p w14:paraId="6776BE5F">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b. 压缩机排气高温保护</w:t>
      </w:r>
    </w:p>
    <w:p w14:paraId="517243B0">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c. 过流保护</w:t>
      </w:r>
    </w:p>
    <w:p w14:paraId="279B9679">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d. 压缩机频繁启停保护</w:t>
      </w:r>
    </w:p>
    <w:p w14:paraId="16E86A24">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e. 压缩机油温保护</w:t>
      </w:r>
    </w:p>
    <w:p w14:paraId="6D3C93CF">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f. 压缩机过载保护</w:t>
      </w:r>
    </w:p>
    <w:p w14:paraId="47FF56E6">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g. 室内机防高温保护</w:t>
      </w:r>
    </w:p>
    <w:p w14:paraId="29B58235">
      <w:pPr>
        <w:tabs>
          <w:tab w:val="left" w:pos="360"/>
          <w:tab w:val="left" w:pos="1475"/>
        </w:tabs>
        <w:spacing w:line="360" w:lineRule="auto"/>
        <w:ind w:firstLine="480" w:firstLineChars="200"/>
        <w:rPr>
          <w:rFonts w:ascii="Times New Roman" w:hAnsi="Times New Roman"/>
          <w:color w:val="auto"/>
          <w:highlight w:val="none"/>
        </w:rPr>
      </w:pPr>
      <w:r>
        <w:rPr>
          <w:rFonts w:ascii="Times New Roman" w:hAnsi="Times New Roman"/>
          <w:color w:val="auto"/>
          <w:highlight w:val="none"/>
        </w:rPr>
        <w:t>h. 防冻结和结霜保护</w:t>
      </w:r>
    </w:p>
    <w:p w14:paraId="3350FE20">
      <w:pPr>
        <w:tabs>
          <w:tab w:val="left" w:pos="360"/>
          <w:tab w:val="left" w:pos="1475"/>
        </w:tabs>
        <w:ind w:firstLine="480" w:firstLineChars="200"/>
        <w:rPr>
          <w:color w:val="auto"/>
          <w:highlight w:val="none"/>
        </w:rPr>
      </w:pPr>
      <w:r>
        <w:rPr>
          <w:rFonts w:ascii="Times New Roman" w:hAnsi="Times New Roman"/>
          <w:color w:val="auto"/>
          <w:highlight w:val="none"/>
        </w:rPr>
        <w:t>i. 防电磁干扰、抗雷击保护</w:t>
      </w:r>
    </w:p>
    <w:p w14:paraId="4531E76B">
      <w:pPr>
        <w:pStyle w:val="6"/>
        <w:spacing w:line="240" w:lineRule="auto"/>
        <w:rPr>
          <w:rFonts w:ascii="Times New Roman" w:hAnsi="Times New Roman" w:eastAsia="宋体"/>
          <w:color w:val="auto"/>
          <w:sz w:val="24"/>
          <w:highlight w:val="none"/>
        </w:rPr>
      </w:pPr>
      <w:bookmarkStart w:id="28" w:name="_Toc520177448"/>
      <w:bookmarkStart w:id="29" w:name="_Toc516286534"/>
      <w:r>
        <w:rPr>
          <w:rFonts w:ascii="Times New Roman" w:hAnsi="Times New Roman" w:eastAsia="宋体"/>
          <w:color w:val="auto"/>
          <w:sz w:val="24"/>
          <w:highlight w:val="none"/>
        </w:rPr>
        <w:t>6  设计与供货界限及接口规则</w:t>
      </w:r>
      <w:bookmarkEnd w:id="28"/>
      <w:bookmarkEnd w:id="29"/>
    </w:p>
    <w:p w14:paraId="2687CCE3">
      <w:pPr>
        <w:adjustRightInd w:val="0"/>
        <w:snapToGrid w:val="0"/>
        <w:spacing w:line="360" w:lineRule="auto"/>
        <w:ind w:firstLine="482" w:firstLineChars="200"/>
        <w:rPr>
          <w:rFonts w:ascii="Times New Roman" w:hAnsi="Times New Roman"/>
          <w:b/>
          <w:color w:val="auto"/>
          <w:highlight w:val="none"/>
        </w:rPr>
      </w:pPr>
      <w:r>
        <w:rPr>
          <w:rFonts w:ascii="Times New Roman" w:hAnsi="Times New Roman"/>
          <w:b/>
          <w:color w:val="auto"/>
          <w:highlight w:val="none"/>
        </w:rPr>
        <w:t>投标人应负责本招标范围内的所有单元空调、</w:t>
      </w:r>
      <w:r>
        <w:rPr>
          <w:rFonts w:hint="eastAsia" w:ascii="Times New Roman" w:hAnsi="Times New Roman"/>
          <w:b/>
          <w:color w:val="auto"/>
          <w:highlight w:val="none"/>
        </w:rPr>
        <w:t>恒温恒湿空调</w:t>
      </w:r>
      <w:r>
        <w:rPr>
          <w:rFonts w:ascii="Times New Roman" w:hAnsi="Times New Roman"/>
          <w:b/>
          <w:color w:val="auto"/>
          <w:highlight w:val="none"/>
        </w:rPr>
        <w:t>、分体空调</w:t>
      </w:r>
      <w:r>
        <w:rPr>
          <w:rFonts w:hint="eastAsia" w:ascii="Times New Roman" w:hAnsi="Times New Roman"/>
          <w:b/>
          <w:color w:val="auto"/>
          <w:highlight w:val="none"/>
        </w:rPr>
        <w:t>和</w:t>
      </w:r>
      <w:r>
        <w:rPr>
          <w:rFonts w:hint="eastAsia" w:ascii="Times New Roman" w:hAnsi="Times New Roman"/>
          <w:b/>
          <w:color w:val="auto"/>
          <w:szCs w:val="21"/>
          <w:highlight w:val="none"/>
        </w:rPr>
        <w:t>变频多联空调系统</w:t>
      </w:r>
      <w:r>
        <w:rPr>
          <w:rFonts w:ascii="Times New Roman" w:hAnsi="Times New Roman"/>
          <w:b/>
          <w:color w:val="auto"/>
          <w:highlight w:val="none"/>
        </w:rPr>
        <w:t>等，包括冷媒管、冷媒管保温材料等的供货、安装及调试。</w:t>
      </w:r>
    </w:p>
    <w:p w14:paraId="42CBF236">
      <w:pPr>
        <w:adjustRightInd w:val="0"/>
        <w:snapToGrid w:val="0"/>
        <w:spacing w:line="360" w:lineRule="auto"/>
        <w:rPr>
          <w:rFonts w:ascii="Times New Roman" w:hAnsi="Times New Roman"/>
          <w:color w:val="auto"/>
          <w:highlight w:val="none"/>
        </w:rPr>
      </w:pPr>
      <w:r>
        <w:rPr>
          <w:rFonts w:ascii="Times New Roman" w:hAnsi="Times New Roman"/>
          <w:color w:val="auto"/>
          <w:highlight w:val="none"/>
        </w:rPr>
        <w:tab/>
      </w:r>
      <w:r>
        <w:rPr>
          <w:rFonts w:ascii="Times New Roman" w:hAnsi="Times New Roman"/>
          <w:color w:val="auto"/>
          <w:highlight w:val="none"/>
        </w:rPr>
        <w:t>投标人应负责本体内电气及控制接线设计，投标人在配电控制箱内提供设备的动力电源接线和控制接线端子排，该端子排即招标人与投标人的接口位置。空调电源由招标人接线至设备边上。分体空调</w:t>
      </w:r>
      <w:r>
        <w:rPr>
          <w:rFonts w:hint="eastAsia" w:ascii="Times New Roman" w:hAnsi="Times New Roman"/>
          <w:color w:val="auto"/>
          <w:highlight w:val="none"/>
        </w:rPr>
        <w:t>、</w:t>
      </w:r>
      <w:r>
        <w:rPr>
          <w:rFonts w:ascii="Times New Roman" w:hAnsi="Times New Roman"/>
          <w:color w:val="auto"/>
          <w:highlight w:val="none"/>
        </w:rPr>
        <w:t>单元空调</w:t>
      </w:r>
      <w:r>
        <w:rPr>
          <w:rFonts w:hint="eastAsia" w:ascii="Times New Roman" w:hAnsi="Times New Roman"/>
          <w:color w:val="auto"/>
          <w:highlight w:val="none"/>
        </w:rPr>
        <w:t>、</w:t>
      </w:r>
      <w:r>
        <w:rPr>
          <w:rFonts w:ascii="Times New Roman" w:hAnsi="Times New Roman"/>
          <w:color w:val="auto"/>
          <w:highlight w:val="none"/>
        </w:rPr>
        <w:t>恒温恒湿空调室</w:t>
      </w:r>
      <w:r>
        <w:rPr>
          <w:rFonts w:hint="eastAsia" w:ascii="Times New Roman" w:hAnsi="Times New Roman"/>
          <w:color w:val="auto"/>
          <w:highlight w:val="none"/>
        </w:rPr>
        <w:t>和变频多联空调</w:t>
      </w:r>
      <w:r>
        <w:rPr>
          <w:rFonts w:ascii="Times New Roman" w:hAnsi="Times New Roman"/>
          <w:color w:val="auto"/>
          <w:highlight w:val="none"/>
        </w:rPr>
        <w:t>内外</w:t>
      </w:r>
      <w:r>
        <w:rPr>
          <w:rFonts w:hint="eastAsia" w:ascii="Times New Roman" w:hAnsi="Times New Roman"/>
          <w:color w:val="auto"/>
          <w:highlight w:val="none"/>
        </w:rPr>
        <w:t>机</w:t>
      </w:r>
      <w:r>
        <w:rPr>
          <w:rFonts w:ascii="Times New Roman" w:hAnsi="Times New Roman"/>
          <w:color w:val="auto"/>
          <w:highlight w:val="none"/>
        </w:rPr>
        <w:t>之间的控制及动力电缆由投标人提供。</w:t>
      </w:r>
    </w:p>
    <w:p w14:paraId="2517E1FA">
      <w:pPr>
        <w:tabs>
          <w:tab w:val="left" w:pos="624"/>
          <w:tab w:val="left" w:pos="1680"/>
        </w:tabs>
        <w:adjustRightInd w:val="0"/>
        <w:snapToGrid w:val="0"/>
        <w:spacing w:line="360" w:lineRule="auto"/>
        <w:ind w:firstLine="480" w:firstLineChars="200"/>
        <w:rPr>
          <w:color w:val="auto"/>
          <w:highlight w:val="none"/>
        </w:rPr>
      </w:pPr>
      <w:r>
        <w:rPr>
          <w:rFonts w:ascii="Times New Roman" w:hAnsi="Times New Roman"/>
          <w:color w:val="auto"/>
          <w:highlight w:val="none"/>
        </w:rPr>
        <w:t>投标人提供空调机组的全套设备，投标人的设计应满足本技术规范的要求，并负责整套设备与其他系统的所有接口的配合和设计。</w:t>
      </w:r>
    </w:p>
    <w:p w14:paraId="2044FDED">
      <w:pPr>
        <w:adjustRightInd w:val="0"/>
        <w:snapToGrid w:val="0"/>
        <w:spacing w:line="360" w:lineRule="auto"/>
        <w:rPr>
          <w:rFonts w:ascii="Times New Roman" w:hAnsi="Times New Roman"/>
          <w:color w:val="auto"/>
          <w:highlight w:val="none"/>
        </w:rPr>
      </w:pPr>
      <w:r>
        <w:rPr>
          <w:rFonts w:ascii="Times New Roman" w:hAnsi="Times New Roman"/>
          <w:color w:val="auto"/>
          <w:highlight w:val="none"/>
        </w:rPr>
        <w:t>6.1  投标人的工作范围和责任</w:t>
      </w:r>
    </w:p>
    <w:p w14:paraId="11CE393A">
      <w:pPr>
        <w:adjustRightInd w:val="0"/>
        <w:snapToGrid w:val="0"/>
        <w:spacing w:line="360" w:lineRule="auto"/>
        <w:rPr>
          <w:rFonts w:ascii="Times New Roman" w:hAnsi="Times New Roman"/>
          <w:color w:val="auto"/>
          <w:highlight w:val="none"/>
        </w:rPr>
      </w:pPr>
      <w:r>
        <w:rPr>
          <w:rFonts w:ascii="Times New Roman" w:hAnsi="Times New Roman"/>
          <w:color w:val="auto"/>
          <w:highlight w:val="none"/>
        </w:rPr>
        <w:t>6.1.1  投标人对空调机组的技术、性能、设计、安全、可靠性及加工制造的部件质量全面负责。</w:t>
      </w:r>
    </w:p>
    <w:p w14:paraId="2F762E87">
      <w:pPr>
        <w:adjustRightInd w:val="0"/>
        <w:snapToGrid w:val="0"/>
        <w:spacing w:line="360" w:lineRule="auto"/>
        <w:rPr>
          <w:rFonts w:ascii="Times New Roman" w:hAnsi="Times New Roman"/>
          <w:color w:val="auto"/>
          <w:highlight w:val="none"/>
        </w:rPr>
      </w:pPr>
      <w:r>
        <w:rPr>
          <w:rFonts w:ascii="Times New Roman" w:hAnsi="Times New Roman"/>
          <w:color w:val="auto"/>
          <w:highlight w:val="none"/>
        </w:rPr>
        <w:t>6.1.2  投标人的工作范围包括设备的</w:t>
      </w:r>
      <w:r>
        <w:rPr>
          <w:rFonts w:hint="eastAsia" w:ascii="Times New Roman" w:hAnsi="Times New Roman"/>
          <w:color w:val="auto"/>
          <w:highlight w:val="none"/>
        </w:rPr>
        <w:t>供货</w:t>
      </w:r>
      <w:r>
        <w:rPr>
          <w:rFonts w:ascii="Times New Roman" w:hAnsi="Times New Roman"/>
          <w:color w:val="auto"/>
          <w:highlight w:val="none"/>
        </w:rPr>
        <w:t>、</w:t>
      </w:r>
      <w:r>
        <w:rPr>
          <w:rFonts w:hint="eastAsia" w:ascii="Times New Roman" w:hAnsi="Times New Roman"/>
          <w:color w:val="auto"/>
          <w:highlight w:val="none"/>
        </w:rPr>
        <w:t>安装</w:t>
      </w:r>
      <w:r>
        <w:rPr>
          <w:rFonts w:ascii="Times New Roman" w:hAnsi="Times New Roman"/>
          <w:color w:val="auto"/>
          <w:highlight w:val="none"/>
        </w:rPr>
        <w:t>和运输，还包括对设备的运行所需的技术服务。投标人派出技术好、水平高、工作认真负责的技术人员、检查人员在设备安装、启动调试及投运期间进行现场技术指导和质量监督。</w:t>
      </w:r>
    </w:p>
    <w:p w14:paraId="63E3BD51">
      <w:pPr>
        <w:adjustRightInd w:val="0"/>
        <w:snapToGrid w:val="0"/>
        <w:spacing w:line="360" w:lineRule="auto"/>
        <w:rPr>
          <w:rFonts w:ascii="Times New Roman" w:hAnsi="Times New Roman"/>
          <w:color w:val="auto"/>
          <w:highlight w:val="none"/>
        </w:rPr>
      </w:pPr>
      <w:r>
        <w:rPr>
          <w:rFonts w:ascii="Times New Roman" w:hAnsi="Times New Roman"/>
          <w:color w:val="auto"/>
          <w:highlight w:val="none"/>
        </w:rPr>
        <w:t>6.1.3  投标人提供</w:t>
      </w:r>
      <w:r>
        <w:rPr>
          <w:rFonts w:hint="eastAsia" w:ascii="Times New Roman" w:hAnsi="Times New Roman"/>
          <w:color w:val="auto"/>
          <w:highlight w:val="none"/>
        </w:rPr>
        <w:t>供货</w:t>
      </w:r>
      <w:r>
        <w:rPr>
          <w:rFonts w:ascii="Times New Roman" w:hAnsi="Times New Roman"/>
          <w:color w:val="auto"/>
          <w:highlight w:val="none"/>
        </w:rPr>
        <w:t>、安装、运行、检验、使用和维修的技术文件和图纸。</w:t>
      </w:r>
    </w:p>
    <w:p w14:paraId="32E2C92F">
      <w:pPr>
        <w:adjustRightInd w:val="0"/>
        <w:snapToGrid w:val="0"/>
        <w:spacing w:line="360" w:lineRule="auto"/>
        <w:rPr>
          <w:rFonts w:ascii="Times New Roman" w:hAnsi="Times New Roman"/>
          <w:color w:val="auto"/>
          <w:highlight w:val="none"/>
        </w:rPr>
      </w:pPr>
      <w:r>
        <w:rPr>
          <w:rFonts w:ascii="Times New Roman" w:hAnsi="Times New Roman"/>
          <w:color w:val="auto"/>
          <w:highlight w:val="none"/>
        </w:rPr>
        <w:t>6.1.4  投标人提供备品备件及专用工具，并保证在设备寿命期内提供备品备件。</w:t>
      </w:r>
    </w:p>
    <w:p w14:paraId="414CD41C">
      <w:pPr>
        <w:adjustRightInd w:val="0"/>
        <w:snapToGrid w:val="0"/>
        <w:spacing w:line="360" w:lineRule="auto"/>
        <w:rPr>
          <w:rFonts w:ascii="Times New Roman" w:hAnsi="Times New Roman"/>
          <w:color w:val="auto"/>
          <w:highlight w:val="none"/>
        </w:rPr>
      </w:pPr>
      <w:r>
        <w:rPr>
          <w:rFonts w:ascii="Times New Roman" w:hAnsi="Times New Roman"/>
          <w:color w:val="auto"/>
          <w:highlight w:val="none"/>
        </w:rPr>
        <w:t>6.2   招标人技术配合</w:t>
      </w:r>
    </w:p>
    <w:p w14:paraId="3B720D50">
      <w:pPr>
        <w:adjustRightInd w:val="0"/>
        <w:snapToGrid w:val="0"/>
        <w:spacing w:line="360" w:lineRule="auto"/>
        <w:rPr>
          <w:rFonts w:ascii="Times New Roman" w:hAnsi="Times New Roman"/>
          <w:color w:val="auto"/>
          <w:highlight w:val="none"/>
        </w:rPr>
      </w:pPr>
      <w:r>
        <w:rPr>
          <w:rFonts w:ascii="Times New Roman" w:hAnsi="Times New Roman"/>
          <w:color w:val="auto"/>
          <w:highlight w:val="none"/>
        </w:rPr>
        <w:t>6.2.1  招标人无偿向投标人提供相关的技术资料；</w:t>
      </w:r>
    </w:p>
    <w:p w14:paraId="2175996B">
      <w:pPr>
        <w:adjustRightInd w:val="0"/>
        <w:snapToGrid w:val="0"/>
        <w:spacing w:line="360" w:lineRule="auto"/>
        <w:rPr>
          <w:rFonts w:ascii="Times New Roman" w:hAnsi="Times New Roman"/>
          <w:color w:val="auto"/>
          <w:highlight w:val="none"/>
        </w:rPr>
      </w:pPr>
      <w:r>
        <w:rPr>
          <w:rFonts w:ascii="Times New Roman" w:hAnsi="Times New Roman"/>
          <w:color w:val="auto"/>
          <w:highlight w:val="none"/>
        </w:rPr>
        <w:t>6.2.2  招标人为投标人的现场技术服务提供方便；</w:t>
      </w:r>
    </w:p>
    <w:p w14:paraId="378B722B">
      <w:pPr>
        <w:spacing w:line="360" w:lineRule="auto"/>
        <w:rPr>
          <w:rFonts w:ascii="Times New Roman" w:hAnsi="Times New Roman"/>
          <w:color w:val="auto"/>
          <w:szCs w:val="24"/>
          <w:highlight w:val="none"/>
        </w:rPr>
      </w:pPr>
      <w:r>
        <w:rPr>
          <w:rFonts w:ascii="Times New Roman" w:hAnsi="Times New Roman"/>
          <w:color w:val="auto"/>
          <w:highlight w:val="none"/>
        </w:rPr>
        <w:t>6.2.3  招标人组织总体验收。</w:t>
      </w:r>
    </w:p>
    <w:p w14:paraId="7BA79C5B">
      <w:pPr>
        <w:pStyle w:val="6"/>
        <w:spacing w:before="0" w:after="0" w:line="240" w:lineRule="auto"/>
        <w:rPr>
          <w:rFonts w:ascii="Times New Roman" w:hAnsi="Times New Roman" w:eastAsia="宋体"/>
          <w:color w:val="auto"/>
          <w:sz w:val="24"/>
          <w:highlight w:val="none"/>
        </w:rPr>
      </w:pPr>
      <w:bookmarkStart w:id="30" w:name="_Toc520177449"/>
      <w:bookmarkStart w:id="31" w:name="_Toc516286535"/>
      <w:r>
        <w:rPr>
          <w:rFonts w:ascii="Times New Roman" w:hAnsi="Times New Roman" w:eastAsia="宋体"/>
          <w:color w:val="auto"/>
          <w:sz w:val="24"/>
          <w:highlight w:val="none"/>
        </w:rPr>
        <w:t>7  清洁、油漆、包装、运输与储存</w:t>
      </w:r>
    </w:p>
    <w:p w14:paraId="68264CDC">
      <w:pPr>
        <w:pStyle w:val="7"/>
        <w:spacing w:before="0" w:after="0"/>
        <w:rPr>
          <w:rFonts w:ascii="Times New Roman"/>
          <w:color w:val="auto"/>
          <w:sz w:val="24"/>
          <w:highlight w:val="none"/>
        </w:rPr>
      </w:pPr>
      <w:r>
        <w:rPr>
          <w:rFonts w:ascii="Times New Roman"/>
          <w:color w:val="auto"/>
          <w:sz w:val="24"/>
          <w:highlight w:val="none"/>
        </w:rPr>
        <w:t>7.1 清洁</w:t>
      </w:r>
    </w:p>
    <w:p w14:paraId="205F933A">
      <w:pPr>
        <w:spacing w:line="360" w:lineRule="auto"/>
        <w:rPr>
          <w:rFonts w:ascii="Times New Roman" w:hAnsi="Times New Roman"/>
          <w:color w:val="auto"/>
          <w:szCs w:val="24"/>
          <w:highlight w:val="none"/>
        </w:rPr>
      </w:pPr>
      <w:r>
        <w:rPr>
          <w:rFonts w:ascii="Times New Roman" w:hAnsi="Times New Roman"/>
          <w:color w:val="auto"/>
          <w:szCs w:val="24"/>
          <w:highlight w:val="none"/>
        </w:rPr>
        <w:t>7.1.1 设备在出厂之前，应对设备进行清理。</w:t>
      </w:r>
    </w:p>
    <w:p w14:paraId="0D9FE2DA">
      <w:pPr>
        <w:spacing w:line="360" w:lineRule="auto"/>
        <w:rPr>
          <w:rFonts w:ascii="Times New Roman" w:hAnsi="Times New Roman"/>
          <w:color w:val="auto"/>
          <w:szCs w:val="24"/>
          <w:highlight w:val="none"/>
        </w:rPr>
      </w:pPr>
      <w:r>
        <w:rPr>
          <w:rFonts w:ascii="Times New Roman" w:hAnsi="Times New Roman"/>
          <w:color w:val="auto"/>
          <w:szCs w:val="24"/>
          <w:highlight w:val="none"/>
        </w:rPr>
        <w:t>7.1.2 所有杂物，如金属碎片、铁屑、焊渣、碎布和一切其它异物都应从各部件内清除。</w:t>
      </w:r>
    </w:p>
    <w:p w14:paraId="49CE8350">
      <w:pPr>
        <w:pStyle w:val="7"/>
        <w:spacing w:before="0" w:after="0"/>
        <w:rPr>
          <w:rFonts w:ascii="Times New Roman"/>
          <w:color w:val="auto"/>
          <w:sz w:val="24"/>
          <w:highlight w:val="none"/>
        </w:rPr>
      </w:pPr>
      <w:r>
        <w:rPr>
          <w:rFonts w:ascii="Times New Roman"/>
          <w:color w:val="auto"/>
          <w:sz w:val="24"/>
          <w:highlight w:val="none"/>
        </w:rPr>
        <w:t>7.2 油漆</w:t>
      </w:r>
    </w:p>
    <w:p w14:paraId="12905DCC">
      <w:pPr>
        <w:spacing w:line="360" w:lineRule="auto"/>
        <w:rPr>
          <w:rFonts w:ascii="Times New Roman" w:hAnsi="Times New Roman"/>
          <w:color w:val="auto"/>
          <w:szCs w:val="24"/>
          <w:highlight w:val="none"/>
        </w:rPr>
      </w:pPr>
      <w:r>
        <w:rPr>
          <w:rFonts w:ascii="Times New Roman" w:hAnsi="Times New Roman"/>
          <w:color w:val="auto"/>
          <w:szCs w:val="24"/>
          <w:highlight w:val="none"/>
        </w:rPr>
        <w:t>7.2.1 投标人应选择最好的涂层涂敷方式，以防止设备在运输、储存期间不被腐蚀。</w:t>
      </w:r>
    </w:p>
    <w:p w14:paraId="476B0465">
      <w:pPr>
        <w:spacing w:line="360" w:lineRule="auto"/>
        <w:rPr>
          <w:rFonts w:ascii="Times New Roman" w:hAnsi="Times New Roman"/>
          <w:color w:val="auto"/>
          <w:szCs w:val="24"/>
          <w:highlight w:val="none"/>
        </w:rPr>
      </w:pPr>
      <w:r>
        <w:rPr>
          <w:rFonts w:ascii="Times New Roman" w:hAnsi="Times New Roman"/>
          <w:color w:val="auto"/>
          <w:szCs w:val="24"/>
          <w:highlight w:val="none"/>
        </w:rPr>
        <w:t>7.2.2 油漆颜色由招标人确认。</w:t>
      </w:r>
    </w:p>
    <w:p w14:paraId="6F9473C0">
      <w:pPr>
        <w:spacing w:line="360" w:lineRule="auto"/>
        <w:rPr>
          <w:rFonts w:ascii="Times New Roman" w:hAnsi="Times New Roman"/>
          <w:color w:val="auto"/>
          <w:szCs w:val="24"/>
          <w:highlight w:val="none"/>
        </w:rPr>
      </w:pPr>
      <w:r>
        <w:rPr>
          <w:rFonts w:ascii="Times New Roman" w:hAnsi="Times New Roman"/>
          <w:color w:val="auto"/>
          <w:szCs w:val="24"/>
          <w:highlight w:val="none"/>
        </w:rPr>
        <w:t>7.2.3 投标人应提供防腐的完整说明，包括清洗和涂层工艺及所用涂料的特性说明。</w:t>
      </w:r>
    </w:p>
    <w:p w14:paraId="2D297D85">
      <w:pPr>
        <w:pStyle w:val="7"/>
        <w:spacing w:before="0" w:after="0"/>
        <w:rPr>
          <w:rFonts w:ascii="Times New Roman"/>
          <w:color w:val="auto"/>
          <w:sz w:val="24"/>
          <w:highlight w:val="none"/>
        </w:rPr>
      </w:pPr>
      <w:r>
        <w:rPr>
          <w:rFonts w:ascii="Times New Roman"/>
          <w:color w:val="auto"/>
          <w:sz w:val="24"/>
          <w:highlight w:val="none"/>
        </w:rPr>
        <w:t>7.3 标志</w:t>
      </w:r>
    </w:p>
    <w:p w14:paraId="2BC11908">
      <w:pPr>
        <w:spacing w:line="360" w:lineRule="auto"/>
        <w:rPr>
          <w:rFonts w:ascii="Times New Roman" w:hAnsi="Times New Roman"/>
          <w:color w:val="auto"/>
          <w:szCs w:val="24"/>
          <w:highlight w:val="none"/>
        </w:rPr>
      </w:pPr>
      <w:r>
        <w:rPr>
          <w:rFonts w:ascii="Times New Roman" w:hAnsi="Times New Roman"/>
          <w:color w:val="auto"/>
          <w:szCs w:val="24"/>
          <w:highlight w:val="none"/>
        </w:rPr>
        <w:t>7.3.1 在设备的明显部位，应装设用耐腐蚀材料制作的金属铭牌，金属铭牌至少应包括下列内容：</w:t>
      </w:r>
      <w:r>
        <w:rPr>
          <w:rFonts w:ascii="Times New Roman" w:hAnsi="Times New Roman"/>
          <w:color w:val="auto"/>
          <w:highlight w:val="none"/>
        </w:rPr>
        <w:t>设备名称，设备制造厂名称，型号，编码，主要参数，出厂编号及日期。</w:t>
      </w:r>
    </w:p>
    <w:p w14:paraId="29EA06D9">
      <w:pPr>
        <w:spacing w:line="360" w:lineRule="auto"/>
        <w:rPr>
          <w:rFonts w:ascii="Times New Roman" w:hAnsi="Times New Roman"/>
          <w:color w:val="auto"/>
          <w:szCs w:val="24"/>
          <w:highlight w:val="none"/>
        </w:rPr>
      </w:pPr>
      <w:r>
        <w:rPr>
          <w:rFonts w:ascii="Times New Roman" w:hAnsi="Times New Roman"/>
          <w:color w:val="auto"/>
          <w:szCs w:val="24"/>
          <w:highlight w:val="none"/>
        </w:rPr>
        <w:t>7.3.2 设备的金属铭牌型式、尺寸、技术条件和检验规则，应符合《产品标牌》的规定。</w:t>
      </w:r>
    </w:p>
    <w:p w14:paraId="12157C7D">
      <w:pPr>
        <w:spacing w:line="360" w:lineRule="auto"/>
        <w:rPr>
          <w:rFonts w:ascii="Times New Roman" w:hAnsi="Times New Roman"/>
          <w:color w:val="auto"/>
          <w:szCs w:val="24"/>
          <w:highlight w:val="none"/>
        </w:rPr>
      </w:pPr>
      <w:r>
        <w:rPr>
          <w:rFonts w:ascii="Times New Roman" w:hAnsi="Times New Roman"/>
          <w:color w:val="auto"/>
          <w:szCs w:val="24"/>
          <w:highlight w:val="none"/>
        </w:rPr>
        <w:t>7.3.3  装卸、运输与储存</w:t>
      </w:r>
    </w:p>
    <w:p w14:paraId="5D559017">
      <w:pPr>
        <w:spacing w:line="360" w:lineRule="auto"/>
        <w:rPr>
          <w:rFonts w:ascii="Times New Roman" w:hAnsi="Times New Roman"/>
          <w:color w:val="auto"/>
          <w:szCs w:val="24"/>
          <w:highlight w:val="none"/>
        </w:rPr>
      </w:pPr>
      <w:r>
        <w:rPr>
          <w:rFonts w:ascii="Times New Roman" w:hAnsi="Times New Roman"/>
          <w:color w:val="auto"/>
          <w:szCs w:val="24"/>
          <w:highlight w:val="none"/>
        </w:rPr>
        <w:t>投标人所供设备均应按照国家标准和有关规定进行装卸、运输与储存。</w:t>
      </w:r>
    </w:p>
    <w:p w14:paraId="3685A38A">
      <w:pPr>
        <w:spacing w:line="360" w:lineRule="auto"/>
        <w:rPr>
          <w:rFonts w:ascii="Times New Roman" w:hAnsi="Times New Roman"/>
          <w:color w:val="auto"/>
          <w:szCs w:val="24"/>
          <w:highlight w:val="none"/>
        </w:rPr>
      </w:pPr>
      <w:r>
        <w:rPr>
          <w:rFonts w:ascii="Times New Roman" w:hAnsi="Times New Roman"/>
          <w:color w:val="auto"/>
          <w:szCs w:val="24"/>
          <w:highlight w:val="none"/>
        </w:rPr>
        <w:t>投标人提供包装标准及示意图。</w:t>
      </w:r>
    </w:p>
    <w:p w14:paraId="3FDFAF2A">
      <w:pPr>
        <w:spacing w:line="360" w:lineRule="auto"/>
        <w:rPr>
          <w:rFonts w:ascii="Times New Roman" w:hAnsi="Times New Roman"/>
          <w:color w:val="auto"/>
          <w:szCs w:val="24"/>
          <w:highlight w:val="none"/>
        </w:rPr>
      </w:pPr>
      <w:r>
        <w:rPr>
          <w:rFonts w:ascii="Times New Roman" w:hAnsi="Times New Roman"/>
          <w:color w:val="auto"/>
          <w:szCs w:val="24"/>
          <w:highlight w:val="none"/>
        </w:rPr>
        <w:t>投标人应保证提供设备的包装至少满足现场露天存放6个月的要求。</w:t>
      </w:r>
    </w:p>
    <w:bookmarkEnd w:id="30"/>
    <w:bookmarkEnd w:id="31"/>
    <w:p w14:paraId="034FA36C">
      <w:pPr>
        <w:pStyle w:val="6"/>
        <w:spacing w:before="0" w:after="0" w:line="360" w:lineRule="auto"/>
        <w:rPr>
          <w:rFonts w:ascii="Times New Roman" w:hAnsi="Times New Roman" w:eastAsia="宋体"/>
          <w:color w:val="auto"/>
          <w:sz w:val="24"/>
          <w:highlight w:val="none"/>
        </w:rPr>
      </w:pPr>
      <w:r>
        <w:rPr>
          <w:rFonts w:ascii="Times New Roman" w:hAnsi="Times New Roman" w:eastAsia="宋体"/>
          <w:color w:val="auto"/>
          <w:sz w:val="24"/>
          <w:highlight w:val="none"/>
        </w:rPr>
        <w:t>8  各设备技术参数性能表</w:t>
      </w:r>
    </w:p>
    <w:p w14:paraId="213D0C73">
      <w:pPr>
        <w:spacing w:line="360" w:lineRule="auto"/>
        <w:ind w:firstLine="480" w:firstLineChars="200"/>
        <w:rPr>
          <w:rFonts w:ascii="Times New Roman" w:hAnsi="Times New Roman"/>
          <w:color w:val="auto"/>
          <w:highlight w:val="none"/>
        </w:rPr>
        <w:sectPr>
          <w:footerReference r:id="rId14" w:type="first"/>
          <w:headerReference r:id="rId12" w:type="default"/>
          <w:footerReference r:id="rId13" w:type="default"/>
          <w:endnotePr>
            <w:numFmt w:val="decimal"/>
          </w:endnotePr>
          <w:pgSz w:w="11907" w:h="16840"/>
          <w:pgMar w:top="1440" w:right="1531" w:bottom="1440" w:left="1531" w:header="851" w:footer="992" w:gutter="0"/>
          <w:pgNumType w:start="1"/>
          <w:cols w:space="720" w:num="1"/>
          <w:docGrid w:linePitch="285" w:charSpace="0"/>
        </w:sectPr>
      </w:pPr>
      <w:r>
        <w:rPr>
          <w:rFonts w:ascii="Times New Roman" w:hAnsi="Times New Roman"/>
          <w:color w:val="auto"/>
          <w:highlight w:val="none"/>
        </w:rPr>
        <w:t>投标人提供的数据与资料作为正式的文件，包含在本规范中，以表明投标人提供的所有设备的保证性能、预期性能、连接特性,结构特点。这些资料的准确性以及它与招标人规定的所有性能要求的适合性，均由投标人负完全责任。分体空调及风机盘管参数可以样本形式提交。</w:t>
      </w:r>
    </w:p>
    <w:p w14:paraId="3E1363AF">
      <w:pPr>
        <w:pStyle w:val="2"/>
        <w:rPr>
          <w:color w:val="auto"/>
          <w:highlight w:val="none"/>
        </w:rPr>
      </w:pPr>
    </w:p>
    <w:p w14:paraId="08E3FB22">
      <w:pPr>
        <w:pStyle w:val="7"/>
        <w:widowControl/>
        <w:spacing w:beforeLines="50" w:after="0"/>
        <w:jc w:val="left"/>
        <w:rPr>
          <w:rFonts w:ascii="Times New Roman"/>
          <w:color w:val="auto"/>
          <w:highlight w:val="none"/>
        </w:rPr>
      </w:pPr>
      <w:r>
        <w:rPr>
          <w:rFonts w:ascii="Times New Roman"/>
          <w:color w:val="auto"/>
          <w:sz w:val="24"/>
          <w:highlight w:val="none"/>
        </w:rPr>
        <w:t>8.1 单元空调/分体空调</w:t>
      </w:r>
      <w:r>
        <w:rPr>
          <w:rFonts w:hint="eastAsia" w:ascii="Times New Roman"/>
          <w:color w:val="auto"/>
          <w:sz w:val="24"/>
          <w:highlight w:val="none"/>
        </w:rPr>
        <w:t>/恒温恒湿空调（投标时每种型号均需列表，可附多张表格）</w:t>
      </w:r>
    </w:p>
    <w:tbl>
      <w:tblPr>
        <w:tblStyle w:val="54"/>
        <w:tblW w:w="136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0"/>
        <w:gridCol w:w="1134"/>
        <w:gridCol w:w="1162"/>
        <w:gridCol w:w="1080"/>
        <w:gridCol w:w="1245"/>
        <w:gridCol w:w="1245"/>
        <w:gridCol w:w="1245"/>
        <w:gridCol w:w="1245"/>
      </w:tblGrid>
      <w:tr w14:paraId="4CC5D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Merge w:val="restart"/>
            <w:vAlign w:val="center"/>
          </w:tcPr>
          <w:p w14:paraId="2D25F090">
            <w:pPr>
              <w:adjustRightInd w:val="0"/>
              <w:spacing w:line="460" w:lineRule="exact"/>
              <w:jc w:val="center"/>
              <w:textAlignment w:val="baseline"/>
              <w:rPr>
                <w:rFonts w:ascii="Times New Roman" w:hAnsi="Times New Roman"/>
                <w:b/>
                <w:color w:val="auto"/>
                <w:kern w:val="0"/>
                <w:highlight w:val="none"/>
              </w:rPr>
            </w:pPr>
            <w:r>
              <w:rPr>
                <w:rFonts w:ascii="Times New Roman" w:hAnsi="Times New Roman"/>
                <w:b/>
                <w:color w:val="auto"/>
                <w:kern w:val="0"/>
                <w:highlight w:val="none"/>
              </w:rPr>
              <w:t>项目</w:t>
            </w:r>
          </w:p>
        </w:tc>
        <w:tc>
          <w:tcPr>
            <w:tcW w:w="1134" w:type="dxa"/>
            <w:vMerge w:val="restart"/>
            <w:vAlign w:val="bottom"/>
          </w:tcPr>
          <w:p w14:paraId="238A9A68">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单位</w:t>
            </w:r>
          </w:p>
        </w:tc>
        <w:tc>
          <w:tcPr>
            <w:tcW w:w="7222" w:type="dxa"/>
            <w:gridSpan w:val="6"/>
            <w:vAlign w:val="bottom"/>
          </w:tcPr>
          <w:p w14:paraId="1752564F">
            <w:pPr>
              <w:adjustRightInd w:val="0"/>
              <w:spacing w:line="460" w:lineRule="exact"/>
              <w:ind w:firstLine="3373" w:firstLineChars="1400"/>
              <w:textAlignment w:val="baseline"/>
              <w:rPr>
                <w:rFonts w:ascii="Times New Roman" w:hAnsi="Times New Roman"/>
                <w:b/>
                <w:color w:val="auto"/>
                <w:kern w:val="0"/>
                <w:highlight w:val="none"/>
              </w:rPr>
            </w:pPr>
            <w:r>
              <w:rPr>
                <w:rFonts w:hint="eastAsia" w:ascii="Times New Roman" w:hAnsi="Times New Roman"/>
                <w:b/>
                <w:color w:val="auto"/>
                <w:kern w:val="0"/>
                <w:highlight w:val="none"/>
              </w:rPr>
              <w:t>保证值</w:t>
            </w:r>
          </w:p>
        </w:tc>
      </w:tr>
      <w:tr w14:paraId="26CE6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Merge w:val="continue"/>
            <w:vAlign w:val="bottom"/>
          </w:tcPr>
          <w:p w14:paraId="5CAE2039">
            <w:pPr>
              <w:adjustRightInd w:val="0"/>
              <w:spacing w:line="460" w:lineRule="exact"/>
              <w:textAlignment w:val="baseline"/>
              <w:rPr>
                <w:rFonts w:ascii="Times New Roman" w:hAnsi="Times New Roman"/>
                <w:b/>
                <w:color w:val="auto"/>
                <w:kern w:val="0"/>
                <w:highlight w:val="none"/>
              </w:rPr>
            </w:pPr>
          </w:p>
        </w:tc>
        <w:tc>
          <w:tcPr>
            <w:tcW w:w="1134" w:type="dxa"/>
            <w:vMerge w:val="continue"/>
            <w:vAlign w:val="bottom"/>
          </w:tcPr>
          <w:p w14:paraId="1F170D17">
            <w:pPr>
              <w:adjustRightInd w:val="0"/>
              <w:spacing w:line="460" w:lineRule="exact"/>
              <w:textAlignment w:val="baseline"/>
              <w:rPr>
                <w:rFonts w:ascii="Times New Roman" w:hAnsi="Times New Roman"/>
                <w:b/>
                <w:color w:val="auto"/>
                <w:kern w:val="0"/>
                <w:highlight w:val="none"/>
              </w:rPr>
            </w:pPr>
          </w:p>
        </w:tc>
        <w:tc>
          <w:tcPr>
            <w:tcW w:w="1162" w:type="dxa"/>
            <w:vAlign w:val="bottom"/>
          </w:tcPr>
          <w:p w14:paraId="525DF1CA">
            <w:pPr>
              <w:adjustRightInd w:val="0"/>
              <w:spacing w:line="460" w:lineRule="exact"/>
              <w:textAlignment w:val="baseline"/>
              <w:rPr>
                <w:rFonts w:ascii="Times New Roman" w:hAnsi="Times New Roman"/>
                <w:b/>
                <w:color w:val="auto"/>
                <w:kern w:val="0"/>
                <w:highlight w:val="none"/>
              </w:rPr>
            </w:pPr>
            <w:r>
              <w:rPr>
                <w:rFonts w:hint="eastAsia" w:ascii="Times New Roman" w:hAnsi="Times New Roman"/>
                <w:b/>
                <w:color w:val="auto"/>
                <w:kern w:val="0"/>
                <w:highlight w:val="none"/>
              </w:rPr>
              <w:t>型号1</w:t>
            </w:r>
          </w:p>
        </w:tc>
        <w:tc>
          <w:tcPr>
            <w:tcW w:w="1080" w:type="dxa"/>
            <w:vAlign w:val="bottom"/>
          </w:tcPr>
          <w:p w14:paraId="7911A254">
            <w:pPr>
              <w:adjustRightInd w:val="0"/>
              <w:spacing w:line="460" w:lineRule="exact"/>
              <w:textAlignment w:val="baseline"/>
              <w:rPr>
                <w:rFonts w:ascii="Times New Roman" w:hAnsi="Times New Roman"/>
                <w:b/>
                <w:color w:val="auto"/>
                <w:kern w:val="0"/>
                <w:highlight w:val="none"/>
              </w:rPr>
            </w:pPr>
            <w:r>
              <w:rPr>
                <w:rFonts w:hint="eastAsia" w:ascii="Times New Roman" w:hAnsi="Times New Roman"/>
                <w:b/>
                <w:color w:val="auto"/>
                <w:kern w:val="0"/>
                <w:highlight w:val="none"/>
              </w:rPr>
              <w:t>型号2</w:t>
            </w:r>
          </w:p>
        </w:tc>
        <w:tc>
          <w:tcPr>
            <w:tcW w:w="1245" w:type="dxa"/>
            <w:vAlign w:val="bottom"/>
          </w:tcPr>
          <w:p w14:paraId="348D6973">
            <w:pPr>
              <w:adjustRightInd w:val="0"/>
              <w:spacing w:line="460" w:lineRule="exact"/>
              <w:textAlignment w:val="baseline"/>
              <w:rPr>
                <w:rFonts w:ascii="Times New Roman" w:hAnsi="Times New Roman"/>
                <w:b/>
                <w:color w:val="auto"/>
                <w:kern w:val="0"/>
                <w:highlight w:val="none"/>
              </w:rPr>
            </w:pPr>
            <w:r>
              <w:rPr>
                <w:rFonts w:hint="eastAsia" w:ascii="Times New Roman" w:hAnsi="Times New Roman"/>
                <w:b/>
                <w:color w:val="auto"/>
                <w:kern w:val="0"/>
                <w:highlight w:val="none"/>
              </w:rPr>
              <w:t>型号3</w:t>
            </w:r>
          </w:p>
        </w:tc>
        <w:tc>
          <w:tcPr>
            <w:tcW w:w="1245" w:type="dxa"/>
            <w:vAlign w:val="bottom"/>
          </w:tcPr>
          <w:p w14:paraId="30134136">
            <w:pPr>
              <w:adjustRightInd w:val="0"/>
              <w:spacing w:line="460" w:lineRule="exact"/>
              <w:textAlignment w:val="baseline"/>
              <w:rPr>
                <w:rFonts w:ascii="Times New Roman" w:hAnsi="Times New Roman"/>
                <w:b/>
                <w:color w:val="auto"/>
                <w:kern w:val="0"/>
                <w:highlight w:val="none"/>
              </w:rPr>
            </w:pPr>
            <w:r>
              <w:rPr>
                <w:rFonts w:hint="eastAsia" w:ascii="Times New Roman" w:hAnsi="Times New Roman"/>
                <w:b/>
                <w:color w:val="auto"/>
                <w:kern w:val="0"/>
                <w:highlight w:val="none"/>
              </w:rPr>
              <w:t>.......</w:t>
            </w:r>
          </w:p>
        </w:tc>
        <w:tc>
          <w:tcPr>
            <w:tcW w:w="1245" w:type="dxa"/>
            <w:vAlign w:val="bottom"/>
          </w:tcPr>
          <w:p w14:paraId="6DB985B0">
            <w:pPr>
              <w:adjustRightInd w:val="0"/>
              <w:spacing w:line="460" w:lineRule="exact"/>
              <w:textAlignment w:val="baseline"/>
              <w:rPr>
                <w:rFonts w:ascii="Times New Roman" w:hAnsi="Times New Roman"/>
                <w:b/>
                <w:color w:val="auto"/>
                <w:kern w:val="0"/>
                <w:highlight w:val="none"/>
              </w:rPr>
            </w:pPr>
            <w:r>
              <w:rPr>
                <w:rFonts w:hint="eastAsia" w:ascii="Times New Roman" w:hAnsi="Times New Roman"/>
                <w:b/>
                <w:color w:val="auto"/>
                <w:kern w:val="0"/>
                <w:highlight w:val="none"/>
              </w:rPr>
              <w:t>.......</w:t>
            </w:r>
          </w:p>
        </w:tc>
        <w:tc>
          <w:tcPr>
            <w:tcW w:w="1245" w:type="dxa"/>
            <w:vAlign w:val="bottom"/>
          </w:tcPr>
          <w:p w14:paraId="014A9F50">
            <w:pPr>
              <w:adjustRightInd w:val="0"/>
              <w:spacing w:line="460" w:lineRule="exact"/>
              <w:textAlignment w:val="baseline"/>
              <w:rPr>
                <w:rFonts w:ascii="Times New Roman" w:hAnsi="Times New Roman"/>
                <w:b/>
                <w:color w:val="auto"/>
                <w:kern w:val="0"/>
                <w:highlight w:val="none"/>
              </w:rPr>
            </w:pPr>
            <w:r>
              <w:rPr>
                <w:rFonts w:hint="eastAsia" w:ascii="Times New Roman" w:hAnsi="Times New Roman"/>
                <w:b/>
                <w:color w:val="auto"/>
                <w:kern w:val="0"/>
                <w:highlight w:val="none"/>
              </w:rPr>
              <w:t>型号X</w:t>
            </w:r>
          </w:p>
        </w:tc>
      </w:tr>
      <w:tr w14:paraId="6782A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6A9A408">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空调机型号</w:t>
            </w:r>
          </w:p>
        </w:tc>
        <w:tc>
          <w:tcPr>
            <w:tcW w:w="1134" w:type="dxa"/>
            <w:vAlign w:val="bottom"/>
          </w:tcPr>
          <w:p w14:paraId="4506B670">
            <w:pPr>
              <w:adjustRightInd w:val="0"/>
              <w:spacing w:line="460" w:lineRule="exact"/>
              <w:textAlignment w:val="baseline"/>
              <w:rPr>
                <w:rFonts w:ascii="Times New Roman" w:hAnsi="Times New Roman"/>
                <w:color w:val="auto"/>
                <w:kern w:val="0"/>
                <w:highlight w:val="none"/>
              </w:rPr>
            </w:pPr>
          </w:p>
        </w:tc>
        <w:tc>
          <w:tcPr>
            <w:tcW w:w="1162" w:type="dxa"/>
            <w:vAlign w:val="bottom"/>
          </w:tcPr>
          <w:p w14:paraId="2D91BBA8">
            <w:pPr>
              <w:adjustRightInd w:val="0"/>
              <w:spacing w:line="460" w:lineRule="exact"/>
              <w:textAlignment w:val="baseline"/>
              <w:rPr>
                <w:rFonts w:ascii="Times New Roman" w:hAnsi="Times New Roman"/>
                <w:color w:val="auto"/>
                <w:kern w:val="0"/>
                <w:highlight w:val="none"/>
              </w:rPr>
            </w:pPr>
          </w:p>
        </w:tc>
        <w:tc>
          <w:tcPr>
            <w:tcW w:w="1080" w:type="dxa"/>
            <w:vAlign w:val="bottom"/>
          </w:tcPr>
          <w:p w14:paraId="4AD8F51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0407EFB">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554190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6521EEE">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7796774">
            <w:pPr>
              <w:adjustRightInd w:val="0"/>
              <w:spacing w:line="460" w:lineRule="exact"/>
              <w:textAlignment w:val="baseline"/>
              <w:rPr>
                <w:rFonts w:ascii="Times New Roman" w:hAnsi="Times New Roman"/>
                <w:color w:val="auto"/>
                <w:kern w:val="0"/>
                <w:highlight w:val="none"/>
              </w:rPr>
            </w:pPr>
          </w:p>
        </w:tc>
      </w:tr>
      <w:tr w14:paraId="546FC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9A3247D">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空调机台数</w:t>
            </w:r>
          </w:p>
        </w:tc>
        <w:tc>
          <w:tcPr>
            <w:tcW w:w="1134" w:type="dxa"/>
            <w:vAlign w:val="bottom"/>
          </w:tcPr>
          <w:p w14:paraId="22BB8F67">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台</w:t>
            </w:r>
          </w:p>
        </w:tc>
        <w:tc>
          <w:tcPr>
            <w:tcW w:w="1162" w:type="dxa"/>
            <w:vAlign w:val="bottom"/>
          </w:tcPr>
          <w:p w14:paraId="10791A8B">
            <w:pPr>
              <w:adjustRightInd w:val="0"/>
              <w:spacing w:line="460" w:lineRule="exact"/>
              <w:textAlignment w:val="baseline"/>
              <w:rPr>
                <w:rFonts w:ascii="Times New Roman" w:hAnsi="Times New Roman"/>
                <w:color w:val="auto"/>
                <w:kern w:val="0"/>
                <w:highlight w:val="none"/>
              </w:rPr>
            </w:pPr>
          </w:p>
        </w:tc>
        <w:tc>
          <w:tcPr>
            <w:tcW w:w="1080" w:type="dxa"/>
            <w:vAlign w:val="bottom"/>
          </w:tcPr>
          <w:p w14:paraId="10FBFBD9">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DF973E6">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5DFFDA5">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D127A89">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8F39A36">
            <w:pPr>
              <w:adjustRightInd w:val="0"/>
              <w:spacing w:line="460" w:lineRule="exact"/>
              <w:textAlignment w:val="baseline"/>
              <w:rPr>
                <w:rFonts w:ascii="Times New Roman" w:hAnsi="Times New Roman"/>
                <w:color w:val="auto"/>
                <w:kern w:val="0"/>
                <w:highlight w:val="none"/>
              </w:rPr>
            </w:pPr>
          </w:p>
        </w:tc>
      </w:tr>
      <w:tr w14:paraId="2BB6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EEC856C">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xml:space="preserve">空调机总运行重量 </w:t>
            </w:r>
          </w:p>
        </w:tc>
        <w:tc>
          <w:tcPr>
            <w:tcW w:w="1134" w:type="dxa"/>
            <w:vAlign w:val="bottom"/>
          </w:tcPr>
          <w:p w14:paraId="32C768E9">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kg</w:t>
            </w:r>
          </w:p>
        </w:tc>
        <w:tc>
          <w:tcPr>
            <w:tcW w:w="1162" w:type="dxa"/>
            <w:vAlign w:val="bottom"/>
          </w:tcPr>
          <w:p w14:paraId="271082F8">
            <w:pPr>
              <w:adjustRightInd w:val="0"/>
              <w:spacing w:line="460" w:lineRule="exact"/>
              <w:textAlignment w:val="baseline"/>
              <w:rPr>
                <w:rFonts w:ascii="Times New Roman" w:hAnsi="Times New Roman"/>
                <w:color w:val="auto"/>
                <w:kern w:val="0"/>
                <w:highlight w:val="none"/>
              </w:rPr>
            </w:pPr>
          </w:p>
        </w:tc>
        <w:tc>
          <w:tcPr>
            <w:tcW w:w="1080" w:type="dxa"/>
            <w:vAlign w:val="bottom"/>
          </w:tcPr>
          <w:p w14:paraId="3F7D3325">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11FDE1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E991044">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1120C12">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C65E2AF">
            <w:pPr>
              <w:adjustRightInd w:val="0"/>
              <w:spacing w:line="460" w:lineRule="exact"/>
              <w:textAlignment w:val="baseline"/>
              <w:rPr>
                <w:rFonts w:ascii="Times New Roman" w:hAnsi="Times New Roman"/>
                <w:color w:val="auto"/>
                <w:kern w:val="0"/>
                <w:highlight w:val="none"/>
              </w:rPr>
            </w:pPr>
          </w:p>
        </w:tc>
      </w:tr>
      <w:tr w14:paraId="0B5D4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6DF2E59">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空调机最大单件重量</w:t>
            </w:r>
          </w:p>
        </w:tc>
        <w:tc>
          <w:tcPr>
            <w:tcW w:w="1134" w:type="dxa"/>
            <w:vAlign w:val="bottom"/>
          </w:tcPr>
          <w:p w14:paraId="3B01BE16">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kg</w:t>
            </w:r>
          </w:p>
        </w:tc>
        <w:tc>
          <w:tcPr>
            <w:tcW w:w="1162" w:type="dxa"/>
            <w:vAlign w:val="bottom"/>
          </w:tcPr>
          <w:p w14:paraId="4CE61CD8">
            <w:pPr>
              <w:adjustRightInd w:val="0"/>
              <w:spacing w:line="460" w:lineRule="exact"/>
              <w:textAlignment w:val="baseline"/>
              <w:rPr>
                <w:rFonts w:ascii="Times New Roman" w:hAnsi="Times New Roman"/>
                <w:color w:val="auto"/>
                <w:kern w:val="0"/>
                <w:highlight w:val="none"/>
              </w:rPr>
            </w:pPr>
          </w:p>
        </w:tc>
        <w:tc>
          <w:tcPr>
            <w:tcW w:w="1080" w:type="dxa"/>
            <w:vAlign w:val="bottom"/>
          </w:tcPr>
          <w:p w14:paraId="32ED75EB">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AD17DF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1DAD635">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35888CB">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684AFE8">
            <w:pPr>
              <w:adjustRightInd w:val="0"/>
              <w:spacing w:line="460" w:lineRule="exact"/>
              <w:textAlignment w:val="baseline"/>
              <w:rPr>
                <w:rFonts w:ascii="Times New Roman" w:hAnsi="Times New Roman"/>
                <w:color w:val="auto"/>
                <w:kern w:val="0"/>
                <w:highlight w:val="none"/>
              </w:rPr>
            </w:pPr>
          </w:p>
        </w:tc>
      </w:tr>
      <w:tr w14:paraId="74E82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3996843">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highlight w:val="none"/>
              </w:rPr>
              <w:t>全年性能系数（APF）</w:t>
            </w:r>
          </w:p>
        </w:tc>
        <w:tc>
          <w:tcPr>
            <w:tcW w:w="1134" w:type="dxa"/>
            <w:vAlign w:val="bottom"/>
          </w:tcPr>
          <w:p w14:paraId="7F4185D0">
            <w:pPr>
              <w:adjustRightInd w:val="0"/>
              <w:spacing w:line="460" w:lineRule="exact"/>
              <w:textAlignment w:val="baseline"/>
              <w:rPr>
                <w:rFonts w:ascii="Times New Roman" w:hAnsi="Times New Roman"/>
                <w:color w:val="auto"/>
                <w:kern w:val="0"/>
                <w:highlight w:val="none"/>
              </w:rPr>
            </w:pPr>
          </w:p>
        </w:tc>
        <w:tc>
          <w:tcPr>
            <w:tcW w:w="1162" w:type="dxa"/>
            <w:vAlign w:val="bottom"/>
          </w:tcPr>
          <w:p w14:paraId="0FB7749A">
            <w:pPr>
              <w:adjustRightInd w:val="0"/>
              <w:spacing w:line="460" w:lineRule="exact"/>
              <w:textAlignment w:val="baseline"/>
              <w:rPr>
                <w:rFonts w:ascii="Times New Roman" w:hAnsi="Times New Roman"/>
                <w:color w:val="auto"/>
                <w:kern w:val="0"/>
                <w:highlight w:val="none"/>
              </w:rPr>
            </w:pPr>
          </w:p>
        </w:tc>
        <w:tc>
          <w:tcPr>
            <w:tcW w:w="1080" w:type="dxa"/>
            <w:vAlign w:val="bottom"/>
          </w:tcPr>
          <w:p w14:paraId="0C00EB2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A48E06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8D6791B">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6F0F3E6">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4C99864">
            <w:pPr>
              <w:adjustRightInd w:val="0"/>
              <w:spacing w:line="460" w:lineRule="exact"/>
              <w:textAlignment w:val="baseline"/>
              <w:rPr>
                <w:rFonts w:ascii="Times New Roman" w:hAnsi="Times New Roman"/>
                <w:color w:val="auto"/>
                <w:kern w:val="0"/>
                <w:highlight w:val="none"/>
              </w:rPr>
            </w:pPr>
          </w:p>
        </w:tc>
      </w:tr>
      <w:tr w14:paraId="5A88A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9FAC554">
            <w:pPr>
              <w:adjustRightInd w:val="0"/>
              <w:spacing w:line="460" w:lineRule="exact"/>
              <w:textAlignment w:val="baseline"/>
              <w:rPr>
                <w:rFonts w:ascii="Times New Roman" w:hAnsi="Times New Roman"/>
                <w:color w:val="auto"/>
                <w:kern w:val="0"/>
                <w:highlight w:val="none"/>
              </w:rPr>
            </w:pPr>
            <w:r>
              <w:rPr>
                <w:rFonts w:hint="eastAsia" w:ascii="Times New Roman" w:hAnsi="Times New Roman"/>
                <w:color w:val="auto"/>
                <w:kern w:val="0"/>
                <w:highlight w:val="none"/>
              </w:rPr>
              <w:t>噪音</w:t>
            </w:r>
          </w:p>
        </w:tc>
        <w:tc>
          <w:tcPr>
            <w:tcW w:w="1134" w:type="dxa"/>
            <w:vAlign w:val="bottom"/>
          </w:tcPr>
          <w:p w14:paraId="7470DD63">
            <w:pPr>
              <w:adjustRightInd w:val="0"/>
              <w:spacing w:line="460" w:lineRule="exact"/>
              <w:textAlignment w:val="baseline"/>
              <w:rPr>
                <w:rFonts w:ascii="Times New Roman" w:hAnsi="Times New Roman"/>
                <w:color w:val="auto"/>
                <w:kern w:val="0"/>
                <w:highlight w:val="none"/>
              </w:rPr>
            </w:pPr>
            <w:r>
              <w:rPr>
                <w:rFonts w:hint="eastAsia" w:ascii="Times New Roman" w:hAnsi="Times New Roman"/>
                <w:color w:val="auto"/>
                <w:kern w:val="0"/>
                <w:highlight w:val="none"/>
              </w:rPr>
              <w:t>dB</w:t>
            </w:r>
          </w:p>
        </w:tc>
        <w:tc>
          <w:tcPr>
            <w:tcW w:w="1162" w:type="dxa"/>
            <w:vAlign w:val="bottom"/>
          </w:tcPr>
          <w:p w14:paraId="28EA0FCF">
            <w:pPr>
              <w:adjustRightInd w:val="0"/>
              <w:spacing w:line="460" w:lineRule="exact"/>
              <w:textAlignment w:val="baseline"/>
              <w:rPr>
                <w:rFonts w:ascii="Times New Roman" w:hAnsi="Times New Roman"/>
                <w:color w:val="auto"/>
                <w:kern w:val="0"/>
                <w:highlight w:val="none"/>
              </w:rPr>
            </w:pPr>
          </w:p>
        </w:tc>
        <w:tc>
          <w:tcPr>
            <w:tcW w:w="1080" w:type="dxa"/>
            <w:vAlign w:val="bottom"/>
          </w:tcPr>
          <w:p w14:paraId="366D40F5">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861B8CB">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7FB09A7">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4AE379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A967EBB">
            <w:pPr>
              <w:adjustRightInd w:val="0"/>
              <w:spacing w:line="460" w:lineRule="exact"/>
              <w:textAlignment w:val="baseline"/>
              <w:rPr>
                <w:rFonts w:ascii="Times New Roman" w:hAnsi="Times New Roman"/>
                <w:color w:val="auto"/>
                <w:kern w:val="0"/>
                <w:highlight w:val="none"/>
              </w:rPr>
            </w:pPr>
          </w:p>
        </w:tc>
      </w:tr>
      <w:tr w14:paraId="5E90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7E1E7E0">
            <w:pPr>
              <w:adjustRightInd w:val="0"/>
              <w:spacing w:line="460" w:lineRule="exact"/>
              <w:textAlignment w:val="baseline"/>
              <w:rPr>
                <w:rFonts w:ascii="Times New Roman" w:hAnsi="Times New Roman"/>
                <w:color w:val="auto"/>
                <w:kern w:val="0"/>
                <w:highlight w:val="none"/>
              </w:rPr>
            </w:pPr>
            <w:r>
              <w:rPr>
                <w:rFonts w:hint="eastAsia" w:ascii="Times New Roman" w:hAnsi="Times New Roman"/>
                <w:color w:val="auto"/>
                <w:kern w:val="0"/>
                <w:highlight w:val="none"/>
              </w:rPr>
              <w:t>控温精度</w:t>
            </w:r>
          </w:p>
        </w:tc>
        <w:tc>
          <w:tcPr>
            <w:tcW w:w="1134" w:type="dxa"/>
            <w:vAlign w:val="bottom"/>
          </w:tcPr>
          <w:p w14:paraId="408965A6">
            <w:pPr>
              <w:adjustRightInd w:val="0"/>
              <w:spacing w:line="460" w:lineRule="exact"/>
              <w:textAlignment w:val="baseline"/>
              <w:rPr>
                <w:rFonts w:ascii="Times New Roman" w:hAnsi="Times New Roman"/>
                <w:color w:val="auto"/>
                <w:kern w:val="0"/>
                <w:highlight w:val="none"/>
              </w:rPr>
            </w:pPr>
            <w:r>
              <w:rPr>
                <w:rFonts w:hint="eastAsia" w:ascii="Times New Roman" w:hAnsi="Times New Roman"/>
                <w:color w:val="auto"/>
                <w:kern w:val="0"/>
                <w:highlight w:val="none"/>
              </w:rPr>
              <w:t>℃</w:t>
            </w:r>
          </w:p>
        </w:tc>
        <w:tc>
          <w:tcPr>
            <w:tcW w:w="1162" w:type="dxa"/>
            <w:vAlign w:val="bottom"/>
          </w:tcPr>
          <w:p w14:paraId="720D7302">
            <w:pPr>
              <w:adjustRightInd w:val="0"/>
              <w:spacing w:line="460" w:lineRule="exact"/>
              <w:textAlignment w:val="baseline"/>
              <w:rPr>
                <w:rFonts w:ascii="Times New Roman" w:hAnsi="Times New Roman"/>
                <w:color w:val="auto"/>
                <w:kern w:val="0"/>
                <w:highlight w:val="none"/>
              </w:rPr>
            </w:pPr>
          </w:p>
        </w:tc>
        <w:tc>
          <w:tcPr>
            <w:tcW w:w="1080" w:type="dxa"/>
            <w:vAlign w:val="bottom"/>
          </w:tcPr>
          <w:p w14:paraId="09020E8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EF46C85">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1F4007B">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8C36A8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BDB13B7">
            <w:pPr>
              <w:adjustRightInd w:val="0"/>
              <w:spacing w:line="460" w:lineRule="exact"/>
              <w:textAlignment w:val="baseline"/>
              <w:rPr>
                <w:rFonts w:ascii="Times New Roman" w:hAnsi="Times New Roman"/>
                <w:color w:val="auto"/>
                <w:kern w:val="0"/>
                <w:highlight w:val="none"/>
              </w:rPr>
            </w:pPr>
          </w:p>
        </w:tc>
      </w:tr>
      <w:tr w14:paraId="60FEA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E348896">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室外机</w:t>
            </w:r>
          </w:p>
        </w:tc>
        <w:tc>
          <w:tcPr>
            <w:tcW w:w="1134" w:type="dxa"/>
            <w:vAlign w:val="bottom"/>
          </w:tcPr>
          <w:p w14:paraId="0068C2B4">
            <w:pPr>
              <w:adjustRightInd w:val="0"/>
              <w:spacing w:line="460" w:lineRule="exact"/>
              <w:textAlignment w:val="baseline"/>
              <w:rPr>
                <w:rFonts w:ascii="Times New Roman" w:hAnsi="Times New Roman"/>
                <w:b/>
                <w:color w:val="auto"/>
                <w:kern w:val="0"/>
                <w:highlight w:val="none"/>
              </w:rPr>
            </w:pPr>
          </w:p>
        </w:tc>
        <w:tc>
          <w:tcPr>
            <w:tcW w:w="1162" w:type="dxa"/>
            <w:vAlign w:val="bottom"/>
          </w:tcPr>
          <w:p w14:paraId="4E022F8F">
            <w:pPr>
              <w:adjustRightInd w:val="0"/>
              <w:spacing w:line="460" w:lineRule="exact"/>
              <w:textAlignment w:val="baseline"/>
              <w:rPr>
                <w:rFonts w:ascii="Times New Roman" w:hAnsi="Times New Roman"/>
                <w:b/>
                <w:color w:val="auto"/>
                <w:kern w:val="0"/>
                <w:highlight w:val="none"/>
              </w:rPr>
            </w:pPr>
          </w:p>
        </w:tc>
        <w:tc>
          <w:tcPr>
            <w:tcW w:w="1080" w:type="dxa"/>
            <w:vAlign w:val="bottom"/>
          </w:tcPr>
          <w:p w14:paraId="44E75552">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79C100E1">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7C4BACA0">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7E2A5DBF">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3A5B70AF">
            <w:pPr>
              <w:adjustRightInd w:val="0"/>
              <w:spacing w:line="460" w:lineRule="exact"/>
              <w:textAlignment w:val="baseline"/>
              <w:rPr>
                <w:rFonts w:ascii="Times New Roman" w:hAnsi="Times New Roman"/>
                <w:b/>
                <w:color w:val="auto"/>
                <w:kern w:val="0"/>
                <w:highlight w:val="none"/>
              </w:rPr>
            </w:pPr>
          </w:p>
        </w:tc>
      </w:tr>
      <w:tr w14:paraId="4149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4010A9C">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制冷剂</w:t>
            </w:r>
            <w:r>
              <w:rPr>
                <w:rFonts w:hint="eastAsia" w:ascii="Times New Roman" w:hAnsi="Times New Roman"/>
                <w:color w:val="auto"/>
                <w:kern w:val="0"/>
                <w:highlight w:val="none"/>
              </w:rPr>
              <w:t>型号</w:t>
            </w:r>
          </w:p>
        </w:tc>
        <w:tc>
          <w:tcPr>
            <w:tcW w:w="1134" w:type="dxa"/>
            <w:vAlign w:val="bottom"/>
          </w:tcPr>
          <w:p w14:paraId="1700FFA8">
            <w:pPr>
              <w:adjustRightInd w:val="0"/>
              <w:spacing w:line="460" w:lineRule="exact"/>
              <w:textAlignment w:val="baseline"/>
              <w:rPr>
                <w:rFonts w:ascii="Times New Roman" w:hAnsi="Times New Roman"/>
                <w:color w:val="auto"/>
                <w:kern w:val="0"/>
                <w:highlight w:val="none"/>
              </w:rPr>
            </w:pPr>
          </w:p>
        </w:tc>
        <w:tc>
          <w:tcPr>
            <w:tcW w:w="1162" w:type="dxa"/>
            <w:vAlign w:val="bottom"/>
          </w:tcPr>
          <w:p w14:paraId="1C5C829C">
            <w:pPr>
              <w:adjustRightInd w:val="0"/>
              <w:spacing w:line="460" w:lineRule="exact"/>
              <w:textAlignment w:val="baseline"/>
              <w:rPr>
                <w:rFonts w:ascii="Times New Roman" w:hAnsi="Times New Roman"/>
                <w:color w:val="auto"/>
                <w:kern w:val="0"/>
                <w:highlight w:val="none"/>
              </w:rPr>
            </w:pPr>
          </w:p>
        </w:tc>
        <w:tc>
          <w:tcPr>
            <w:tcW w:w="1080" w:type="dxa"/>
            <w:vAlign w:val="bottom"/>
          </w:tcPr>
          <w:p w14:paraId="240B6574">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43FD14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F4B9AB4">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27AE168">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F26098F">
            <w:pPr>
              <w:adjustRightInd w:val="0"/>
              <w:spacing w:line="460" w:lineRule="exact"/>
              <w:textAlignment w:val="baseline"/>
              <w:rPr>
                <w:rFonts w:ascii="Times New Roman" w:hAnsi="Times New Roman"/>
                <w:color w:val="auto"/>
                <w:kern w:val="0"/>
                <w:highlight w:val="none"/>
              </w:rPr>
            </w:pPr>
          </w:p>
        </w:tc>
      </w:tr>
      <w:tr w14:paraId="4D32A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6A663E2">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空调机输入功率</w:t>
            </w:r>
          </w:p>
        </w:tc>
        <w:tc>
          <w:tcPr>
            <w:tcW w:w="1134" w:type="dxa"/>
            <w:vAlign w:val="bottom"/>
          </w:tcPr>
          <w:p w14:paraId="2852B3D0">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kW</w:t>
            </w:r>
          </w:p>
        </w:tc>
        <w:tc>
          <w:tcPr>
            <w:tcW w:w="1162" w:type="dxa"/>
            <w:vAlign w:val="bottom"/>
          </w:tcPr>
          <w:p w14:paraId="07C8FCD2">
            <w:pPr>
              <w:adjustRightInd w:val="0"/>
              <w:spacing w:line="460" w:lineRule="exact"/>
              <w:textAlignment w:val="baseline"/>
              <w:rPr>
                <w:rFonts w:ascii="Times New Roman" w:hAnsi="Times New Roman"/>
                <w:color w:val="auto"/>
                <w:kern w:val="0"/>
                <w:highlight w:val="none"/>
              </w:rPr>
            </w:pPr>
          </w:p>
        </w:tc>
        <w:tc>
          <w:tcPr>
            <w:tcW w:w="1080" w:type="dxa"/>
            <w:vAlign w:val="bottom"/>
          </w:tcPr>
          <w:p w14:paraId="4497B7F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B7A4B7E">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DAEC76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525E309">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983B7E4">
            <w:pPr>
              <w:adjustRightInd w:val="0"/>
              <w:spacing w:line="460" w:lineRule="exact"/>
              <w:textAlignment w:val="baseline"/>
              <w:rPr>
                <w:rFonts w:ascii="Times New Roman" w:hAnsi="Times New Roman"/>
                <w:color w:val="auto"/>
                <w:kern w:val="0"/>
                <w:highlight w:val="none"/>
              </w:rPr>
            </w:pPr>
          </w:p>
        </w:tc>
      </w:tr>
      <w:tr w14:paraId="58CA6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C4BE4E4">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空调机额定制冷量</w:t>
            </w:r>
          </w:p>
        </w:tc>
        <w:tc>
          <w:tcPr>
            <w:tcW w:w="1134" w:type="dxa"/>
            <w:vAlign w:val="bottom"/>
          </w:tcPr>
          <w:p w14:paraId="7698D332">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kW</w:t>
            </w:r>
          </w:p>
        </w:tc>
        <w:tc>
          <w:tcPr>
            <w:tcW w:w="1162" w:type="dxa"/>
            <w:vAlign w:val="bottom"/>
          </w:tcPr>
          <w:p w14:paraId="5FEB133B">
            <w:pPr>
              <w:adjustRightInd w:val="0"/>
              <w:spacing w:line="460" w:lineRule="exact"/>
              <w:textAlignment w:val="baseline"/>
              <w:rPr>
                <w:rFonts w:ascii="Times New Roman" w:hAnsi="Times New Roman"/>
                <w:color w:val="auto"/>
                <w:kern w:val="0"/>
                <w:highlight w:val="none"/>
              </w:rPr>
            </w:pPr>
          </w:p>
        </w:tc>
        <w:tc>
          <w:tcPr>
            <w:tcW w:w="1080" w:type="dxa"/>
            <w:vAlign w:val="bottom"/>
          </w:tcPr>
          <w:p w14:paraId="584DB83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8A01002">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F92FF4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5575B58">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3582D30">
            <w:pPr>
              <w:adjustRightInd w:val="0"/>
              <w:spacing w:line="460" w:lineRule="exact"/>
              <w:textAlignment w:val="baseline"/>
              <w:rPr>
                <w:rFonts w:ascii="Times New Roman" w:hAnsi="Times New Roman"/>
                <w:color w:val="auto"/>
                <w:kern w:val="0"/>
                <w:highlight w:val="none"/>
              </w:rPr>
            </w:pPr>
          </w:p>
        </w:tc>
      </w:tr>
      <w:tr w14:paraId="13917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8953C88">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空调机额定加热量</w:t>
            </w:r>
          </w:p>
        </w:tc>
        <w:tc>
          <w:tcPr>
            <w:tcW w:w="1134" w:type="dxa"/>
            <w:vAlign w:val="bottom"/>
          </w:tcPr>
          <w:p w14:paraId="404010B0">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kW</w:t>
            </w:r>
          </w:p>
        </w:tc>
        <w:tc>
          <w:tcPr>
            <w:tcW w:w="1162" w:type="dxa"/>
            <w:vAlign w:val="bottom"/>
          </w:tcPr>
          <w:p w14:paraId="74CCFD43">
            <w:pPr>
              <w:adjustRightInd w:val="0"/>
              <w:spacing w:line="460" w:lineRule="exact"/>
              <w:textAlignment w:val="baseline"/>
              <w:rPr>
                <w:rFonts w:ascii="Times New Roman" w:hAnsi="Times New Roman"/>
                <w:color w:val="auto"/>
                <w:kern w:val="0"/>
                <w:highlight w:val="none"/>
              </w:rPr>
            </w:pPr>
          </w:p>
        </w:tc>
        <w:tc>
          <w:tcPr>
            <w:tcW w:w="1080" w:type="dxa"/>
            <w:vAlign w:val="bottom"/>
          </w:tcPr>
          <w:p w14:paraId="771CDE8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9931175">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A117293">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A65264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57B3AF3">
            <w:pPr>
              <w:adjustRightInd w:val="0"/>
              <w:spacing w:line="460" w:lineRule="exact"/>
              <w:textAlignment w:val="baseline"/>
              <w:rPr>
                <w:rFonts w:ascii="Times New Roman" w:hAnsi="Times New Roman"/>
                <w:color w:val="auto"/>
                <w:kern w:val="0"/>
                <w:highlight w:val="none"/>
              </w:rPr>
            </w:pPr>
          </w:p>
        </w:tc>
      </w:tr>
      <w:tr w14:paraId="297D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E5C2103">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空调机额定送风量</w:t>
            </w:r>
          </w:p>
        </w:tc>
        <w:tc>
          <w:tcPr>
            <w:tcW w:w="1134" w:type="dxa"/>
            <w:vAlign w:val="bottom"/>
          </w:tcPr>
          <w:p w14:paraId="4F6B3ED7">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m3/h</w:t>
            </w:r>
          </w:p>
        </w:tc>
        <w:tc>
          <w:tcPr>
            <w:tcW w:w="1162" w:type="dxa"/>
            <w:vAlign w:val="bottom"/>
          </w:tcPr>
          <w:p w14:paraId="60569445">
            <w:pPr>
              <w:adjustRightInd w:val="0"/>
              <w:spacing w:line="460" w:lineRule="exact"/>
              <w:textAlignment w:val="baseline"/>
              <w:rPr>
                <w:rFonts w:ascii="Times New Roman" w:hAnsi="Times New Roman"/>
                <w:color w:val="auto"/>
                <w:kern w:val="0"/>
                <w:highlight w:val="none"/>
              </w:rPr>
            </w:pPr>
          </w:p>
        </w:tc>
        <w:tc>
          <w:tcPr>
            <w:tcW w:w="1080" w:type="dxa"/>
            <w:vAlign w:val="bottom"/>
          </w:tcPr>
          <w:p w14:paraId="748316EC">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4133F3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16DE964">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09F803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20589A2">
            <w:pPr>
              <w:adjustRightInd w:val="0"/>
              <w:spacing w:line="460" w:lineRule="exact"/>
              <w:textAlignment w:val="baseline"/>
              <w:rPr>
                <w:rFonts w:ascii="Times New Roman" w:hAnsi="Times New Roman"/>
                <w:color w:val="auto"/>
                <w:kern w:val="0"/>
                <w:highlight w:val="none"/>
              </w:rPr>
            </w:pPr>
          </w:p>
        </w:tc>
      </w:tr>
      <w:tr w14:paraId="134F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4ACC68D">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压缩机</w:t>
            </w:r>
          </w:p>
        </w:tc>
        <w:tc>
          <w:tcPr>
            <w:tcW w:w="1134" w:type="dxa"/>
            <w:vAlign w:val="bottom"/>
          </w:tcPr>
          <w:p w14:paraId="2349F594">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　</w:t>
            </w:r>
          </w:p>
        </w:tc>
        <w:tc>
          <w:tcPr>
            <w:tcW w:w="1162" w:type="dxa"/>
            <w:vAlign w:val="bottom"/>
          </w:tcPr>
          <w:p w14:paraId="675EE709">
            <w:pPr>
              <w:adjustRightInd w:val="0"/>
              <w:spacing w:line="460" w:lineRule="exact"/>
              <w:textAlignment w:val="baseline"/>
              <w:rPr>
                <w:rFonts w:ascii="Times New Roman" w:hAnsi="Times New Roman"/>
                <w:b/>
                <w:color w:val="auto"/>
                <w:kern w:val="0"/>
                <w:highlight w:val="none"/>
              </w:rPr>
            </w:pPr>
          </w:p>
        </w:tc>
        <w:tc>
          <w:tcPr>
            <w:tcW w:w="1080" w:type="dxa"/>
            <w:vAlign w:val="bottom"/>
          </w:tcPr>
          <w:p w14:paraId="3ED22DEB">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20386E8F">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2FF623CA">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10C7CCEF">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5C0DAA6A">
            <w:pPr>
              <w:adjustRightInd w:val="0"/>
              <w:spacing w:line="460" w:lineRule="exact"/>
              <w:textAlignment w:val="baseline"/>
              <w:rPr>
                <w:rFonts w:ascii="Times New Roman" w:hAnsi="Times New Roman"/>
                <w:b/>
                <w:color w:val="auto"/>
                <w:kern w:val="0"/>
                <w:highlight w:val="none"/>
              </w:rPr>
            </w:pPr>
          </w:p>
        </w:tc>
      </w:tr>
      <w:tr w14:paraId="6D43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D751991">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压缩机形式</w:t>
            </w:r>
          </w:p>
        </w:tc>
        <w:tc>
          <w:tcPr>
            <w:tcW w:w="1134" w:type="dxa"/>
            <w:vAlign w:val="bottom"/>
          </w:tcPr>
          <w:p w14:paraId="4062D07A">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29E4BB74">
            <w:pPr>
              <w:adjustRightInd w:val="0"/>
              <w:spacing w:line="460" w:lineRule="exact"/>
              <w:textAlignment w:val="baseline"/>
              <w:rPr>
                <w:rFonts w:ascii="Times New Roman" w:hAnsi="Times New Roman"/>
                <w:color w:val="auto"/>
                <w:kern w:val="0"/>
                <w:highlight w:val="none"/>
              </w:rPr>
            </w:pPr>
          </w:p>
        </w:tc>
        <w:tc>
          <w:tcPr>
            <w:tcW w:w="1080" w:type="dxa"/>
            <w:vAlign w:val="bottom"/>
          </w:tcPr>
          <w:p w14:paraId="46F81088">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59EFE82">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F96978C">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F4092E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B51695D">
            <w:pPr>
              <w:adjustRightInd w:val="0"/>
              <w:spacing w:line="460" w:lineRule="exact"/>
              <w:textAlignment w:val="baseline"/>
              <w:rPr>
                <w:rFonts w:ascii="Times New Roman" w:hAnsi="Times New Roman"/>
                <w:color w:val="auto"/>
                <w:kern w:val="0"/>
                <w:highlight w:val="none"/>
              </w:rPr>
            </w:pPr>
          </w:p>
        </w:tc>
      </w:tr>
      <w:tr w14:paraId="1512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DC5343C">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压缩机台数</w:t>
            </w:r>
          </w:p>
        </w:tc>
        <w:tc>
          <w:tcPr>
            <w:tcW w:w="1134" w:type="dxa"/>
            <w:vAlign w:val="bottom"/>
          </w:tcPr>
          <w:p w14:paraId="7171B723">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328BB5A6">
            <w:pPr>
              <w:adjustRightInd w:val="0"/>
              <w:spacing w:line="460" w:lineRule="exact"/>
              <w:textAlignment w:val="baseline"/>
              <w:rPr>
                <w:rFonts w:ascii="Times New Roman" w:hAnsi="Times New Roman"/>
                <w:color w:val="auto"/>
                <w:kern w:val="0"/>
                <w:highlight w:val="none"/>
              </w:rPr>
            </w:pPr>
          </w:p>
        </w:tc>
        <w:tc>
          <w:tcPr>
            <w:tcW w:w="1080" w:type="dxa"/>
            <w:vAlign w:val="bottom"/>
          </w:tcPr>
          <w:p w14:paraId="34C4659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D79315B">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D676D6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3DD510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C795081">
            <w:pPr>
              <w:adjustRightInd w:val="0"/>
              <w:spacing w:line="460" w:lineRule="exact"/>
              <w:textAlignment w:val="baseline"/>
              <w:rPr>
                <w:rFonts w:ascii="Times New Roman" w:hAnsi="Times New Roman"/>
                <w:color w:val="auto"/>
                <w:kern w:val="0"/>
                <w:highlight w:val="none"/>
              </w:rPr>
            </w:pPr>
          </w:p>
        </w:tc>
      </w:tr>
      <w:tr w14:paraId="453E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93E4293">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每台压缩机制冷量</w:t>
            </w:r>
          </w:p>
        </w:tc>
        <w:tc>
          <w:tcPr>
            <w:tcW w:w="1134" w:type="dxa"/>
            <w:vAlign w:val="bottom"/>
          </w:tcPr>
          <w:p w14:paraId="648CFFF4">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kW</w:t>
            </w:r>
          </w:p>
        </w:tc>
        <w:tc>
          <w:tcPr>
            <w:tcW w:w="1162" w:type="dxa"/>
            <w:vAlign w:val="bottom"/>
          </w:tcPr>
          <w:p w14:paraId="10442BE7">
            <w:pPr>
              <w:adjustRightInd w:val="0"/>
              <w:spacing w:line="460" w:lineRule="exact"/>
              <w:textAlignment w:val="baseline"/>
              <w:rPr>
                <w:rFonts w:ascii="Times New Roman" w:hAnsi="Times New Roman"/>
                <w:color w:val="auto"/>
                <w:kern w:val="0"/>
                <w:highlight w:val="none"/>
              </w:rPr>
            </w:pPr>
          </w:p>
        </w:tc>
        <w:tc>
          <w:tcPr>
            <w:tcW w:w="1080" w:type="dxa"/>
            <w:vAlign w:val="bottom"/>
          </w:tcPr>
          <w:p w14:paraId="225504D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2A7E10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D71C953">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1455CEE">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D0ADFF8">
            <w:pPr>
              <w:adjustRightInd w:val="0"/>
              <w:spacing w:line="460" w:lineRule="exact"/>
              <w:textAlignment w:val="baseline"/>
              <w:rPr>
                <w:rFonts w:ascii="Times New Roman" w:hAnsi="Times New Roman"/>
                <w:color w:val="auto"/>
                <w:kern w:val="0"/>
                <w:highlight w:val="none"/>
              </w:rPr>
            </w:pPr>
          </w:p>
        </w:tc>
      </w:tr>
      <w:tr w14:paraId="403E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950E62B">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压缩机最高转速</w:t>
            </w:r>
          </w:p>
        </w:tc>
        <w:tc>
          <w:tcPr>
            <w:tcW w:w="1134" w:type="dxa"/>
            <w:vAlign w:val="bottom"/>
          </w:tcPr>
          <w:p w14:paraId="4F9AC8E6">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rpm</w:t>
            </w:r>
          </w:p>
        </w:tc>
        <w:tc>
          <w:tcPr>
            <w:tcW w:w="1162" w:type="dxa"/>
            <w:vAlign w:val="bottom"/>
          </w:tcPr>
          <w:p w14:paraId="001A1220">
            <w:pPr>
              <w:adjustRightInd w:val="0"/>
              <w:spacing w:line="460" w:lineRule="exact"/>
              <w:textAlignment w:val="baseline"/>
              <w:rPr>
                <w:rFonts w:ascii="Times New Roman" w:hAnsi="Times New Roman"/>
                <w:color w:val="auto"/>
                <w:kern w:val="0"/>
                <w:highlight w:val="none"/>
              </w:rPr>
            </w:pPr>
          </w:p>
        </w:tc>
        <w:tc>
          <w:tcPr>
            <w:tcW w:w="1080" w:type="dxa"/>
            <w:vAlign w:val="bottom"/>
          </w:tcPr>
          <w:p w14:paraId="0335FEB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9786E18">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C2473D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D7DA115">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7995429">
            <w:pPr>
              <w:adjustRightInd w:val="0"/>
              <w:spacing w:line="460" w:lineRule="exact"/>
              <w:textAlignment w:val="baseline"/>
              <w:rPr>
                <w:rFonts w:ascii="Times New Roman" w:hAnsi="Times New Roman"/>
                <w:color w:val="auto"/>
                <w:kern w:val="0"/>
                <w:highlight w:val="none"/>
              </w:rPr>
            </w:pPr>
          </w:p>
        </w:tc>
      </w:tr>
      <w:tr w14:paraId="19143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3C955EB">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xml:space="preserve">最大输入功率 </w:t>
            </w:r>
          </w:p>
        </w:tc>
        <w:tc>
          <w:tcPr>
            <w:tcW w:w="1134" w:type="dxa"/>
            <w:vAlign w:val="bottom"/>
          </w:tcPr>
          <w:p w14:paraId="4DF1DCDB">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kW</w:t>
            </w:r>
          </w:p>
        </w:tc>
        <w:tc>
          <w:tcPr>
            <w:tcW w:w="1162" w:type="dxa"/>
            <w:vAlign w:val="bottom"/>
          </w:tcPr>
          <w:p w14:paraId="52B29825">
            <w:pPr>
              <w:adjustRightInd w:val="0"/>
              <w:spacing w:line="460" w:lineRule="exact"/>
              <w:textAlignment w:val="baseline"/>
              <w:rPr>
                <w:rFonts w:ascii="Times New Roman" w:hAnsi="Times New Roman"/>
                <w:color w:val="auto"/>
                <w:kern w:val="0"/>
                <w:highlight w:val="none"/>
              </w:rPr>
            </w:pPr>
          </w:p>
        </w:tc>
        <w:tc>
          <w:tcPr>
            <w:tcW w:w="1080" w:type="dxa"/>
            <w:vAlign w:val="bottom"/>
          </w:tcPr>
          <w:p w14:paraId="2883B46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FADDCD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BFF029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1145CA9">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533A380">
            <w:pPr>
              <w:adjustRightInd w:val="0"/>
              <w:spacing w:line="460" w:lineRule="exact"/>
              <w:textAlignment w:val="baseline"/>
              <w:rPr>
                <w:rFonts w:ascii="Times New Roman" w:hAnsi="Times New Roman"/>
                <w:color w:val="auto"/>
                <w:kern w:val="0"/>
                <w:highlight w:val="none"/>
              </w:rPr>
            </w:pPr>
          </w:p>
        </w:tc>
      </w:tr>
      <w:tr w14:paraId="035BB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6EBD401">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负荷调节范围</w:t>
            </w:r>
          </w:p>
        </w:tc>
        <w:tc>
          <w:tcPr>
            <w:tcW w:w="1134" w:type="dxa"/>
            <w:vAlign w:val="bottom"/>
          </w:tcPr>
          <w:p w14:paraId="1031058E">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w:t>
            </w:r>
          </w:p>
        </w:tc>
        <w:tc>
          <w:tcPr>
            <w:tcW w:w="1162" w:type="dxa"/>
            <w:vAlign w:val="bottom"/>
          </w:tcPr>
          <w:p w14:paraId="43AECE3C">
            <w:pPr>
              <w:adjustRightInd w:val="0"/>
              <w:spacing w:line="460" w:lineRule="exact"/>
              <w:textAlignment w:val="baseline"/>
              <w:rPr>
                <w:rFonts w:ascii="Times New Roman" w:hAnsi="Times New Roman"/>
                <w:color w:val="auto"/>
                <w:kern w:val="0"/>
                <w:highlight w:val="none"/>
              </w:rPr>
            </w:pPr>
          </w:p>
        </w:tc>
        <w:tc>
          <w:tcPr>
            <w:tcW w:w="1080" w:type="dxa"/>
            <w:vAlign w:val="bottom"/>
          </w:tcPr>
          <w:p w14:paraId="242AAFBC">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4A49445">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8D8CDCC">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05BBD77">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A80341A">
            <w:pPr>
              <w:adjustRightInd w:val="0"/>
              <w:spacing w:line="460" w:lineRule="exact"/>
              <w:textAlignment w:val="baseline"/>
              <w:rPr>
                <w:rFonts w:ascii="Times New Roman" w:hAnsi="Times New Roman"/>
                <w:color w:val="auto"/>
                <w:kern w:val="0"/>
                <w:highlight w:val="none"/>
              </w:rPr>
            </w:pPr>
          </w:p>
        </w:tc>
      </w:tr>
      <w:tr w14:paraId="3CF5F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1067FDF">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风冷冷凝器</w:t>
            </w:r>
          </w:p>
        </w:tc>
        <w:tc>
          <w:tcPr>
            <w:tcW w:w="1134" w:type="dxa"/>
            <w:vAlign w:val="bottom"/>
          </w:tcPr>
          <w:p w14:paraId="216489CC">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　</w:t>
            </w:r>
          </w:p>
        </w:tc>
        <w:tc>
          <w:tcPr>
            <w:tcW w:w="1162" w:type="dxa"/>
            <w:vAlign w:val="bottom"/>
          </w:tcPr>
          <w:p w14:paraId="29070D49">
            <w:pPr>
              <w:adjustRightInd w:val="0"/>
              <w:spacing w:line="460" w:lineRule="exact"/>
              <w:textAlignment w:val="baseline"/>
              <w:rPr>
                <w:rFonts w:ascii="Times New Roman" w:hAnsi="Times New Roman"/>
                <w:b/>
                <w:color w:val="auto"/>
                <w:kern w:val="0"/>
                <w:highlight w:val="none"/>
              </w:rPr>
            </w:pPr>
          </w:p>
        </w:tc>
        <w:tc>
          <w:tcPr>
            <w:tcW w:w="1080" w:type="dxa"/>
            <w:vAlign w:val="bottom"/>
          </w:tcPr>
          <w:p w14:paraId="0E956983">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14FD7EB7">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5BF2E7D4">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10B49672">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7AFC5280">
            <w:pPr>
              <w:adjustRightInd w:val="0"/>
              <w:spacing w:line="460" w:lineRule="exact"/>
              <w:textAlignment w:val="baseline"/>
              <w:rPr>
                <w:rFonts w:ascii="Times New Roman" w:hAnsi="Times New Roman"/>
                <w:b/>
                <w:color w:val="auto"/>
                <w:kern w:val="0"/>
                <w:highlight w:val="none"/>
              </w:rPr>
            </w:pPr>
          </w:p>
        </w:tc>
      </w:tr>
      <w:tr w14:paraId="163C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2100A1B">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冷凝器管外径/壁厚</w:t>
            </w:r>
          </w:p>
        </w:tc>
        <w:tc>
          <w:tcPr>
            <w:tcW w:w="1134" w:type="dxa"/>
            <w:vAlign w:val="bottom"/>
          </w:tcPr>
          <w:p w14:paraId="3C604EDA">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mm</w:t>
            </w:r>
          </w:p>
        </w:tc>
        <w:tc>
          <w:tcPr>
            <w:tcW w:w="1162" w:type="dxa"/>
            <w:vAlign w:val="bottom"/>
          </w:tcPr>
          <w:p w14:paraId="55BDDF02">
            <w:pPr>
              <w:adjustRightInd w:val="0"/>
              <w:spacing w:line="460" w:lineRule="exact"/>
              <w:textAlignment w:val="baseline"/>
              <w:rPr>
                <w:rFonts w:ascii="Times New Roman" w:hAnsi="Times New Roman"/>
                <w:color w:val="auto"/>
                <w:kern w:val="0"/>
                <w:highlight w:val="none"/>
              </w:rPr>
            </w:pPr>
          </w:p>
        </w:tc>
        <w:tc>
          <w:tcPr>
            <w:tcW w:w="1080" w:type="dxa"/>
            <w:vAlign w:val="bottom"/>
          </w:tcPr>
          <w:p w14:paraId="70212A16">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358907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7AA2208">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4E864B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26CE28D">
            <w:pPr>
              <w:adjustRightInd w:val="0"/>
              <w:spacing w:line="460" w:lineRule="exact"/>
              <w:textAlignment w:val="baseline"/>
              <w:rPr>
                <w:rFonts w:ascii="Times New Roman" w:hAnsi="Times New Roman"/>
                <w:color w:val="auto"/>
                <w:kern w:val="0"/>
                <w:highlight w:val="none"/>
              </w:rPr>
            </w:pPr>
          </w:p>
        </w:tc>
      </w:tr>
      <w:tr w14:paraId="5E71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89DB717">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xml:space="preserve">冷凝器通风面积 </w:t>
            </w:r>
          </w:p>
        </w:tc>
        <w:tc>
          <w:tcPr>
            <w:tcW w:w="1134" w:type="dxa"/>
            <w:vAlign w:val="bottom"/>
          </w:tcPr>
          <w:p w14:paraId="4585C399">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m2</w:t>
            </w:r>
          </w:p>
        </w:tc>
        <w:tc>
          <w:tcPr>
            <w:tcW w:w="1162" w:type="dxa"/>
            <w:vAlign w:val="bottom"/>
          </w:tcPr>
          <w:p w14:paraId="37ADA10B">
            <w:pPr>
              <w:adjustRightInd w:val="0"/>
              <w:spacing w:line="460" w:lineRule="exact"/>
              <w:textAlignment w:val="baseline"/>
              <w:rPr>
                <w:rFonts w:ascii="Times New Roman" w:hAnsi="Times New Roman"/>
                <w:color w:val="auto"/>
                <w:kern w:val="0"/>
                <w:highlight w:val="none"/>
              </w:rPr>
            </w:pPr>
          </w:p>
        </w:tc>
        <w:tc>
          <w:tcPr>
            <w:tcW w:w="1080" w:type="dxa"/>
            <w:vAlign w:val="bottom"/>
          </w:tcPr>
          <w:p w14:paraId="1B080262">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D5025D9">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6C8AAC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B4D8AC8">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8D214B6">
            <w:pPr>
              <w:adjustRightInd w:val="0"/>
              <w:spacing w:line="460" w:lineRule="exact"/>
              <w:textAlignment w:val="baseline"/>
              <w:rPr>
                <w:rFonts w:ascii="Times New Roman" w:hAnsi="Times New Roman"/>
                <w:color w:val="auto"/>
                <w:kern w:val="0"/>
                <w:highlight w:val="none"/>
              </w:rPr>
            </w:pPr>
          </w:p>
        </w:tc>
      </w:tr>
      <w:tr w14:paraId="799C7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95C1623">
            <w:pPr>
              <w:adjustRightInd w:val="0"/>
              <w:spacing w:line="460" w:lineRule="exact"/>
              <w:textAlignment w:val="baseline"/>
              <w:rPr>
                <w:rFonts w:ascii="Times New Roman" w:hAnsi="Times New Roman"/>
                <w:color w:val="auto"/>
                <w:kern w:val="0"/>
                <w:highlight w:val="none"/>
              </w:rPr>
            </w:pPr>
            <w:r>
              <w:rPr>
                <w:rFonts w:hint="eastAsia" w:ascii="Times New Roman" w:hAnsi="Times New Roman"/>
                <w:color w:val="auto"/>
                <w:kern w:val="0"/>
                <w:highlight w:val="none"/>
              </w:rPr>
              <w:t>电机型式（定速/变频）</w:t>
            </w:r>
          </w:p>
        </w:tc>
        <w:tc>
          <w:tcPr>
            <w:tcW w:w="1134" w:type="dxa"/>
            <w:vAlign w:val="bottom"/>
          </w:tcPr>
          <w:p w14:paraId="3CCA2B92">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32F662F2">
            <w:pPr>
              <w:adjustRightInd w:val="0"/>
              <w:spacing w:line="460" w:lineRule="exact"/>
              <w:textAlignment w:val="baseline"/>
              <w:rPr>
                <w:rFonts w:ascii="Times New Roman" w:hAnsi="Times New Roman"/>
                <w:color w:val="auto"/>
                <w:kern w:val="0"/>
                <w:highlight w:val="none"/>
              </w:rPr>
            </w:pPr>
          </w:p>
        </w:tc>
        <w:tc>
          <w:tcPr>
            <w:tcW w:w="1080" w:type="dxa"/>
            <w:vAlign w:val="bottom"/>
          </w:tcPr>
          <w:p w14:paraId="313EAEC3">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CC3484E">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AB9AD87">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043020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5B205FC">
            <w:pPr>
              <w:adjustRightInd w:val="0"/>
              <w:spacing w:line="460" w:lineRule="exact"/>
              <w:textAlignment w:val="baseline"/>
              <w:rPr>
                <w:rFonts w:ascii="Times New Roman" w:hAnsi="Times New Roman"/>
                <w:color w:val="auto"/>
                <w:kern w:val="0"/>
                <w:highlight w:val="none"/>
              </w:rPr>
            </w:pPr>
          </w:p>
        </w:tc>
      </w:tr>
      <w:tr w14:paraId="5A16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F0936F2">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风量</w:t>
            </w:r>
          </w:p>
        </w:tc>
        <w:tc>
          <w:tcPr>
            <w:tcW w:w="1134" w:type="dxa"/>
            <w:vAlign w:val="bottom"/>
          </w:tcPr>
          <w:p w14:paraId="4F8DCA70">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xml:space="preserve">m3/h </w:t>
            </w:r>
          </w:p>
        </w:tc>
        <w:tc>
          <w:tcPr>
            <w:tcW w:w="1162" w:type="dxa"/>
            <w:vAlign w:val="bottom"/>
          </w:tcPr>
          <w:p w14:paraId="0D9C1384">
            <w:pPr>
              <w:adjustRightInd w:val="0"/>
              <w:spacing w:line="460" w:lineRule="exact"/>
              <w:textAlignment w:val="baseline"/>
              <w:rPr>
                <w:rFonts w:ascii="Times New Roman" w:hAnsi="Times New Roman"/>
                <w:color w:val="auto"/>
                <w:kern w:val="0"/>
                <w:highlight w:val="none"/>
              </w:rPr>
            </w:pPr>
          </w:p>
        </w:tc>
        <w:tc>
          <w:tcPr>
            <w:tcW w:w="1080" w:type="dxa"/>
            <w:vAlign w:val="bottom"/>
          </w:tcPr>
          <w:p w14:paraId="37A566D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F67800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0A672CB">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C8E93B7">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4C58F45">
            <w:pPr>
              <w:adjustRightInd w:val="0"/>
              <w:spacing w:line="460" w:lineRule="exact"/>
              <w:textAlignment w:val="baseline"/>
              <w:rPr>
                <w:rFonts w:ascii="Times New Roman" w:hAnsi="Times New Roman"/>
                <w:color w:val="auto"/>
                <w:kern w:val="0"/>
                <w:highlight w:val="none"/>
              </w:rPr>
            </w:pPr>
          </w:p>
        </w:tc>
      </w:tr>
      <w:tr w14:paraId="1CDD9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3E14E2D">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室内、外空调机连接管材料</w:t>
            </w:r>
          </w:p>
        </w:tc>
        <w:tc>
          <w:tcPr>
            <w:tcW w:w="1134" w:type="dxa"/>
            <w:vAlign w:val="bottom"/>
          </w:tcPr>
          <w:p w14:paraId="1580ECC4">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0E07DB92">
            <w:pPr>
              <w:adjustRightInd w:val="0"/>
              <w:spacing w:line="460" w:lineRule="exact"/>
              <w:textAlignment w:val="baseline"/>
              <w:rPr>
                <w:rFonts w:ascii="Times New Roman" w:hAnsi="Times New Roman"/>
                <w:color w:val="auto"/>
                <w:kern w:val="0"/>
                <w:highlight w:val="none"/>
              </w:rPr>
            </w:pPr>
          </w:p>
        </w:tc>
        <w:tc>
          <w:tcPr>
            <w:tcW w:w="1080" w:type="dxa"/>
            <w:vAlign w:val="bottom"/>
          </w:tcPr>
          <w:p w14:paraId="5E7F24A3">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EAD6EA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E7C17D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9ACC039">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3570812">
            <w:pPr>
              <w:adjustRightInd w:val="0"/>
              <w:spacing w:line="460" w:lineRule="exact"/>
              <w:textAlignment w:val="baseline"/>
              <w:rPr>
                <w:rFonts w:ascii="Times New Roman" w:hAnsi="Times New Roman"/>
                <w:color w:val="auto"/>
                <w:kern w:val="0"/>
                <w:highlight w:val="none"/>
              </w:rPr>
            </w:pPr>
          </w:p>
        </w:tc>
      </w:tr>
      <w:tr w14:paraId="773BB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B2A6C57">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xml:space="preserve">室内、外空调机连接管管径/壁厚 </w:t>
            </w:r>
          </w:p>
        </w:tc>
        <w:tc>
          <w:tcPr>
            <w:tcW w:w="1134" w:type="dxa"/>
            <w:vAlign w:val="bottom"/>
          </w:tcPr>
          <w:p w14:paraId="258B4549">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mm</w:t>
            </w:r>
          </w:p>
        </w:tc>
        <w:tc>
          <w:tcPr>
            <w:tcW w:w="1162" w:type="dxa"/>
            <w:vAlign w:val="bottom"/>
          </w:tcPr>
          <w:p w14:paraId="6AEDC8C6">
            <w:pPr>
              <w:adjustRightInd w:val="0"/>
              <w:spacing w:line="460" w:lineRule="exact"/>
              <w:textAlignment w:val="baseline"/>
              <w:rPr>
                <w:rFonts w:ascii="Times New Roman" w:hAnsi="Times New Roman"/>
                <w:color w:val="auto"/>
                <w:kern w:val="0"/>
                <w:highlight w:val="none"/>
              </w:rPr>
            </w:pPr>
          </w:p>
        </w:tc>
        <w:tc>
          <w:tcPr>
            <w:tcW w:w="1080" w:type="dxa"/>
            <w:vAlign w:val="bottom"/>
          </w:tcPr>
          <w:p w14:paraId="3F3C4A2B">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6F61F6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B1E71DB">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A029914">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0B768C8">
            <w:pPr>
              <w:adjustRightInd w:val="0"/>
              <w:spacing w:line="460" w:lineRule="exact"/>
              <w:textAlignment w:val="baseline"/>
              <w:rPr>
                <w:rFonts w:ascii="Times New Roman" w:hAnsi="Times New Roman"/>
                <w:color w:val="auto"/>
                <w:kern w:val="0"/>
                <w:highlight w:val="none"/>
              </w:rPr>
            </w:pPr>
          </w:p>
        </w:tc>
      </w:tr>
      <w:tr w14:paraId="0906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372C88B">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室内机风机</w:t>
            </w:r>
          </w:p>
        </w:tc>
        <w:tc>
          <w:tcPr>
            <w:tcW w:w="1134" w:type="dxa"/>
            <w:vAlign w:val="bottom"/>
          </w:tcPr>
          <w:p w14:paraId="05843393">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　</w:t>
            </w:r>
          </w:p>
        </w:tc>
        <w:tc>
          <w:tcPr>
            <w:tcW w:w="1162" w:type="dxa"/>
            <w:vAlign w:val="bottom"/>
          </w:tcPr>
          <w:p w14:paraId="3BBB2EEC">
            <w:pPr>
              <w:adjustRightInd w:val="0"/>
              <w:spacing w:line="460" w:lineRule="exact"/>
              <w:textAlignment w:val="baseline"/>
              <w:rPr>
                <w:rFonts w:ascii="Times New Roman" w:hAnsi="Times New Roman"/>
                <w:b/>
                <w:color w:val="auto"/>
                <w:kern w:val="0"/>
                <w:highlight w:val="none"/>
              </w:rPr>
            </w:pPr>
          </w:p>
        </w:tc>
        <w:tc>
          <w:tcPr>
            <w:tcW w:w="1080" w:type="dxa"/>
            <w:vAlign w:val="bottom"/>
          </w:tcPr>
          <w:p w14:paraId="1703E722">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0BC6BD33">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625509B1">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7361C608">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08F70EFB">
            <w:pPr>
              <w:adjustRightInd w:val="0"/>
              <w:spacing w:line="460" w:lineRule="exact"/>
              <w:textAlignment w:val="baseline"/>
              <w:rPr>
                <w:rFonts w:ascii="Times New Roman" w:hAnsi="Times New Roman"/>
                <w:b/>
                <w:color w:val="auto"/>
                <w:kern w:val="0"/>
                <w:highlight w:val="none"/>
              </w:rPr>
            </w:pPr>
          </w:p>
        </w:tc>
      </w:tr>
      <w:tr w14:paraId="4B5D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023AEE7">
            <w:pPr>
              <w:adjustRightInd w:val="0"/>
              <w:spacing w:line="460" w:lineRule="exact"/>
              <w:textAlignment w:val="baseline"/>
              <w:rPr>
                <w:rFonts w:ascii="Times New Roman" w:hAnsi="Times New Roman"/>
                <w:color w:val="auto"/>
                <w:kern w:val="0"/>
                <w:highlight w:val="none"/>
              </w:rPr>
            </w:pPr>
            <w:r>
              <w:rPr>
                <w:rFonts w:hint="eastAsia" w:ascii="Times New Roman" w:hAnsi="Times New Roman"/>
                <w:color w:val="auto"/>
                <w:kern w:val="0"/>
                <w:highlight w:val="none"/>
              </w:rPr>
              <w:t>电机型式（定速/变频）</w:t>
            </w:r>
          </w:p>
        </w:tc>
        <w:tc>
          <w:tcPr>
            <w:tcW w:w="1134" w:type="dxa"/>
            <w:vAlign w:val="bottom"/>
          </w:tcPr>
          <w:p w14:paraId="13F99E40">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rpm</w:t>
            </w:r>
          </w:p>
        </w:tc>
        <w:tc>
          <w:tcPr>
            <w:tcW w:w="1162" w:type="dxa"/>
            <w:vAlign w:val="bottom"/>
          </w:tcPr>
          <w:p w14:paraId="6A38B7EB">
            <w:pPr>
              <w:adjustRightInd w:val="0"/>
              <w:spacing w:line="460" w:lineRule="exact"/>
              <w:textAlignment w:val="baseline"/>
              <w:rPr>
                <w:rFonts w:ascii="Times New Roman" w:hAnsi="Times New Roman"/>
                <w:color w:val="auto"/>
                <w:kern w:val="0"/>
                <w:highlight w:val="none"/>
              </w:rPr>
            </w:pPr>
          </w:p>
        </w:tc>
        <w:tc>
          <w:tcPr>
            <w:tcW w:w="1080" w:type="dxa"/>
            <w:vAlign w:val="bottom"/>
          </w:tcPr>
          <w:p w14:paraId="1CF494D4">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DFE566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14612B3">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8482FF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4654038">
            <w:pPr>
              <w:adjustRightInd w:val="0"/>
              <w:spacing w:line="460" w:lineRule="exact"/>
              <w:textAlignment w:val="baseline"/>
              <w:rPr>
                <w:rFonts w:ascii="Times New Roman" w:hAnsi="Times New Roman"/>
                <w:color w:val="auto"/>
                <w:kern w:val="0"/>
                <w:highlight w:val="none"/>
              </w:rPr>
            </w:pPr>
          </w:p>
        </w:tc>
      </w:tr>
      <w:tr w14:paraId="6EC9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E6DB6B5">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风机轴承型式</w:t>
            </w:r>
          </w:p>
        </w:tc>
        <w:tc>
          <w:tcPr>
            <w:tcW w:w="1134" w:type="dxa"/>
            <w:vAlign w:val="bottom"/>
          </w:tcPr>
          <w:p w14:paraId="02072635">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67517AD2">
            <w:pPr>
              <w:adjustRightInd w:val="0"/>
              <w:spacing w:line="460" w:lineRule="exact"/>
              <w:textAlignment w:val="baseline"/>
              <w:rPr>
                <w:rFonts w:ascii="Times New Roman" w:hAnsi="Times New Roman"/>
                <w:color w:val="auto"/>
                <w:kern w:val="0"/>
                <w:highlight w:val="none"/>
              </w:rPr>
            </w:pPr>
          </w:p>
        </w:tc>
        <w:tc>
          <w:tcPr>
            <w:tcW w:w="1080" w:type="dxa"/>
            <w:vAlign w:val="bottom"/>
          </w:tcPr>
          <w:p w14:paraId="3BE1B3A4">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CB573E4">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82BDF73">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6280EA8">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9C6E845">
            <w:pPr>
              <w:adjustRightInd w:val="0"/>
              <w:spacing w:line="460" w:lineRule="exact"/>
              <w:textAlignment w:val="baseline"/>
              <w:rPr>
                <w:rFonts w:ascii="Times New Roman" w:hAnsi="Times New Roman"/>
                <w:color w:val="auto"/>
                <w:kern w:val="0"/>
                <w:highlight w:val="none"/>
              </w:rPr>
            </w:pPr>
          </w:p>
        </w:tc>
      </w:tr>
      <w:tr w14:paraId="686F2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C6F05A8">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材料选用</w:t>
            </w:r>
          </w:p>
        </w:tc>
        <w:tc>
          <w:tcPr>
            <w:tcW w:w="1134" w:type="dxa"/>
            <w:vAlign w:val="bottom"/>
          </w:tcPr>
          <w:p w14:paraId="2A38DB2B">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623CD1FE">
            <w:pPr>
              <w:adjustRightInd w:val="0"/>
              <w:spacing w:line="460" w:lineRule="exact"/>
              <w:textAlignment w:val="baseline"/>
              <w:rPr>
                <w:rFonts w:ascii="Times New Roman" w:hAnsi="Times New Roman"/>
                <w:color w:val="auto"/>
                <w:kern w:val="0"/>
                <w:highlight w:val="none"/>
              </w:rPr>
            </w:pPr>
          </w:p>
        </w:tc>
        <w:tc>
          <w:tcPr>
            <w:tcW w:w="1080" w:type="dxa"/>
            <w:vAlign w:val="bottom"/>
          </w:tcPr>
          <w:p w14:paraId="5250E127">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3DA73E2">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E9C48F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CA91255">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D3153F7">
            <w:pPr>
              <w:adjustRightInd w:val="0"/>
              <w:spacing w:line="460" w:lineRule="exact"/>
              <w:textAlignment w:val="baseline"/>
              <w:rPr>
                <w:rFonts w:ascii="Times New Roman" w:hAnsi="Times New Roman"/>
                <w:color w:val="auto"/>
                <w:kern w:val="0"/>
                <w:highlight w:val="none"/>
              </w:rPr>
            </w:pPr>
          </w:p>
        </w:tc>
      </w:tr>
      <w:tr w14:paraId="1589F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BFCE281">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涡壳</w:t>
            </w:r>
          </w:p>
        </w:tc>
        <w:tc>
          <w:tcPr>
            <w:tcW w:w="1134" w:type="dxa"/>
            <w:vAlign w:val="bottom"/>
          </w:tcPr>
          <w:p w14:paraId="7F8A33A5">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73EC3766">
            <w:pPr>
              <w:adjustRightInd w:val="0"/>
              <w:spacing w:line="460" w:lineRule="exact"/>
              <w:textAlignment w:val="baseline"/>
              <w:rPr>
                <w:rFonts w:ascii="Times New Roman" w:hAnsi="Times New Roman"/>
                <w:color w:val="auto"/>
                <w:kern w:val="0"/>
                <w:highlight w:val="none"/>
              </w:rPr>
            </w:pPr>
          </w:p>
        </w:tc>
        <w:tc>
          <w:tcPr>
            <w:tcW w:w="1080" w:type="dxa"/>
            <w:vAlign w:val="bottom"/>
          </w:tcPr>
          <w:p w14:paraId="48164B0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A481E16">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BB6F8B9">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570BD08">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1109DFF">
            <w:pPr>
              <w:adjustRightInd w:val="0"/>
              <w:spacing w:line="460" w:lineRule="exact"/>
              <w:textAlignment w:val="baseline"/>
              <w:rPr>
                <w:rFonts w:ascii="Times New Roman" w:hAnsi="Times New Roman"/>
                <w:color w:val="auto"/>
                <w:kern w:val="0"/>
                <w:highlight w:val="none"/>
              </w:rPr>
            </w:pPr>
          </w:p>
        </w:tc>
      </w:tr>
      <w:tr w14:paraId="30D4E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971237F">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叶轮</w:t>
            </w:r>
          </w:p>
        </w:tc>
        <w:tc>
          <w:tcPr>
            <w:tcW w:w="1134" w:type="dxa"/>
            <w:vAlign w:val="bottom"/>
          </w:tcPr>
          <w:p w14:paraId="346BB00E">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224DD8A9">
            <w:pPr>
              <w:adjustRightInd w:val="0"/>
              <w:spacing w:line="460" w:lineRule="exact"/>
              <w:textAlignment w:val="baseline"/>
              <w:rPr>
                <w:rFonts w:ascii="Times New Roman" w:hAnsi="Times New Roman"/>
                <w:color w:val="auto"/>
                <w:kern w:val="0"/>
                <w:highlight w:val="none"/>
              </w:rPr>
            </w:pPr>
          </w:p>
        </w:tc>
        <w:tc>
          <w:tcPr>
            <w:tcW w:w="1080" w:type="dxa"/>
            <w:vAlign w:val="bottom"/>
          </w:tcPr>
          <w:p w14:paraId="1F7DA17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1A906F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C7BE673">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844ABA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D79483B">
            <w:pPr>
              <w:adjustRightInd w:val="0"/>
              <w:spacing w:line="460" w:lineRule="exact"/>
              <w:textAlignment w:val="baseline"/>
              <w:rPr>
                <w:rFonts w:ascii="Times New Roman" w:hAnsi="Times New Roman"/>
                <w:color w:val="auto"/>
                <w:kern w:val="0"/>
                <w:highlight w:val="none"/>
              </w:rPr>
            </w:pPr>
          </w:p>
        </w:tc>
      </w:tr>
      <w:tr w14:paraId="728CE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0D26079">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轴</w:t>
            </w:r>
          </w:p>
        </w:tc>
        <w:tc>
          <w:tcPr>
            <w:tcW w:w="1134" w:type="dxa"/>
            <w:vAlign w:val="bottom"/>
          </w:tcPr>
          <w:p w14:paraId="51CBE456">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1603A41E">
            <w:pPr>
              <w:adjustRightInd w:val="0"/>
              <w:spacing w:line="460" w:lineRule="exact"/>
              <w:textAlignment w:val="baseline"/>
              <w:rPr>
                <w:rFonts w:ascii="Times New Roman" w:hAnsi="Times New Roman"/>
                <w:color w:val="auto"/>
                <w:kern w:val="0"/>
                <w:highlight w:val="none"/>
              </w:rPr>
            </w:pPr>
          </w:p>
        </w:tc>
        <w:tc>
          <w:tcPr>
            <w:tcW w:w="1080" w:type="dxa"/>
            <w:vAlign w:val="bottom"/>
          </w:tcPr>
          <w:p w14:paraId="24BBC374">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2460797">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39E0C83">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152E39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3F113AF">
            <w:pPr>
              <w:adjustRightInd w:val="0"/>
              <w:spacing w:line="460" w:lineRule="exact"/>
              <w:textAlignment w:val="baseline"/>
              <w:rPr>
                <w:rFonts w:ascii="Times New Roman" w:hAnsi="Times New Roman"/>
                <w:color w:val="auto"/>
                <w:kern w:val="0"/>
                <w:highlight w:val="none"/>
              </w:rPr>
            </w:pPr>
          </w:p>
        </w:tc>
      </w:tr>
      <w:tr w14:paraId="7A1C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F7634EA">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冷凝器风机</w:t>
            </w:r>
          </w:p>
        </w:tc>
        <w:tc>
          <w:tcPr>
            <w:tcW w:w="1134" w:type="dxa"/>
            <w:vAlign w:val="bottom"/>
          </w:tcPr>
          <w:p w14:paraId="04D8DE49">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　</w:t>
            </w:r>
          </w:p>
        </w:tc>
        <w:tc>
          <w:tcPr>
            <w:tcW w:w="1162" w:type="dxa"/>
            <w:vAlign w:val="bottom"/>
          </w:tcPr>
          <w:p w14:paraId="0ED451DE">
            <w:pPr>
              <w:adjustRightInd w:val="0"/>
              <w:spacing w:line="460" w:lineRule="exact"/>
              <w:textAlignment w:val="baseline"/>
              <w:rPr>
                <w:rFonts w:ascii="Times New Roman" w:hAnsi="Times New Roman"/>
                <w:b/>
                <w:color w:val="auto"/>
                <w:kern w:val="0"/>
                <w:highlight w:val="none"/>
              </w:rPr>
            </w:pPr>
          </w:p>
        </w:tc>
        <w:tc>
          <w:tcPr>
            <w:tcW w:w="1080" w:type="dxa"/>
            <w:vAlign w:val="bottom"/>
          </w:tcPr>
          <w:p w14:paraId="02555FBC">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2046579C">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459BCAE0">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04C2BDA2">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3DF1A38D">
            <w:pPr>
              <w:adjustRightInd w:val="0"/>
              <w:spacing w:line="460" w:lineRule="exact"/>
              <w:textAlignment w:val="baseline"/>
              <w:rPr>
                <w:rFonts w:ascii="Times New Roman" w:hAnsi="Times New Roman"/>
                <w:b/>
                <w:color w:val="auto"/>
                <w:kern w:val="0"/>
                <w:highlight w:val="none"/>
              </w:rPr>
            </w:pPr>
          </w:p>
        </w:tc>
      </w:tr>
      <w:tr w14:paraId="5FFC3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5620E7B">
            <w:pPr>
              <w:adjustRightInd w:val="0"/>
              <w:spacing w:line="460" w:lineRule="exact"/>
              <w:textAlignment w:val="baseline"/>
              <w:rPr>
                <w:rFonts w:ascii="Times New Roman" w:hAnsi="Times New Roman"/>
                <w:color w:val="auto"/>
                <w:kern w:val="0"/>
                <w:highlight w:val="none"/>
              </w:rPr>
            </w:pPr>
            <w:r>
              <w:rPr>
                <w:rFonts w:hint="eastAsia" w:ascii="Times New Roman" w:hAnsi="Times New Roman"/>
                <w:color w:val="auto"/>
                <w:kern w:val="0"/>
                <w:highlight w:val="none"/>
              </w:rPr>
              <w:t>电机型式（定速/变频）</w:t>
            </w:r>
          </w:p>
        </w:tc>
        <w:tc>
          <w:tcPr>
            <w:tcW w:w="1134" w:type="dxa"/>
            <w:vAlign w:val="bottom"/>
          </w:tcPr>
          <w:p w14:paraId="5DD26E68">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kW</w:t>
            </w:r>
          </w:p>
        </w:tc>
        <w:tc>
          <w:tcPr>
            <w:tcW w:w="1162" w:type="dxa"/>
            <w:vAlign w:val="bottom"/>
          </w:tcPr>
          <w:p w14:paraId="6CE270EF">
            <w:pPr>
              <w:adjustRightInd w:val="0"/>
              <w:spacing w:line="460" w:lineRule="exact"/>
              <w:textAlignment w:val="baseline"/>
              <w:rPr>
                <w:rFonts w:ascii="Times New Roman" w:hAnsi="Times New Roman"/>
                <w:color w:val="auto"/>
                <w:kern w:val="0"/>
                <w:highlight w:val="none"/>
              </w:rPr>
            </w:pPr>
          </w:p>
        </w:tc>
        <w:tc>
          <w:tcPr>
            <w:tcW w:w="1080" w:type="dxa"/>
            <w:vAlign w:val="bottom"/>
          </w:tcPr>
          <w:p w14:paraId="461362E8">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0C62F47">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E109E3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E91B11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644945B">
            <w:pPr>
              <w:adjustRightInd w:val="0"/>
              <w:spacing w:line="460" w:lineRule="exact"/>
              <w:textAlignment w:val="baseline"/>
              <w:rPr>
                <w:rFonts w:ascii="Times New Roman" w:hAnsi="Times New Roman"/>
                <w:color w:val="auto"/>
                <w:kern w:val="0"/>
                <w:highlight w:val="none"/>
              </w:rPr>
            </w:pPr>
          </w:p>
        </w:tc>
      </w:tr>
      <w:tr w14:paraId="28195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94A40A2">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风机轴承型式</w:t>
            </w:r>
          </w:p>
        </w:tc>
        <w:tc>
          <w:tcPr>
            <w:tcW w:w="1134" w:type="dxa"/>
            <w:vAlign w:val="bottom"/>
          </w:tcPr>
          <w:p w14:paraId="609E7140">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396B7B64">
            <w:pPr>
              <w:adjustRightInd w:val="0"/>
              <w:spacing w:line="460" w:lineRule="exact"/>
              <w:textAlignment w:val="baseline"/>
              <w:rPr>
                <w:rFonts w:ascii="Times New Roman" w:hAnsi="Times New Roman"/>
                <w:color w:val="auto"/>
                <w:kern w:val="0"/>
                <w:highlight w:val="none"/>
              </w:rPr>
            </w:pPr>
          </w:p>
        </w:tc>
        <w:tc>
          <w:tcPr>
            <w:tcW w:w="1080" w:type="dxa"/>
            <w:vAlign w:val="bottom"/>
          </w:tcPr>
          <w:p w14:paraId="6B698EAE">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B93A3DE">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A0262D2">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896171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0FF958F">
            <w:pPr>
              <w:adjustRightInd w:val="0"/>
              <w:spacing w:line="460" w:lineRule="exact"/>
              <w:textAlignment w:val="baseline"/>
              <w:rPr>
                <w:rFonts w:ascii="Times New Roman" w:hAnsi="Times New Roman"/>
                <w:color w:val="auto"/>
                <w:kern w:val="0"/>
                <w:highlight w:val="none"/>
              </w:rPr>
            </w:pPr>
          </w:p>
        </w:tc>
      </w:tr>
      <w:tr w14:paraId="0A32F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A8548BB">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材料选用：</w:t>
            </w:r>
          </w:p>
        </w:tc>
        <w:tc>
          <w:tcPr>
            <w:tcW w:w="1134" w:type="dxa"/>
            <w:vAlign w:val="bottom"/>
          </w:tcPr>
          <w:p w14:paraId="7643FD94">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29641A31">
            <w:pPr>
              <w:adjustRightInd w:val="0"/>
              <w:spacing w:line="460" w:lineRule="exact"/>
              <w:textAlignment w:val="baseline"/>
              <w:rPr>
                <w:rFonts w:ascii="Times New Roman" w:hAnsi="Times New Roman"/>
                <w:color w:val="auto"/>
                <w:kern w:val="0"/>
                <w:highlight w:val="none"/>
              </w:rPr>
            </w:pPr>
          </w:p>
        </w:tc>
        <w:tc>
          <w:tcPr>
            <w:tcW w:w="1080" w:type="dxa"/>
            <w:vAlign w:val="bottom"/>
          </w:tcPr>
          <w:p w14:paraId="004D945C">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B4136A2">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FD9BAF2">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EE5B2D3">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D0A2B7B">
            <w:pPr>
              <w:adjustRightInd w:val="0"/>
              <w:spacing w:line="460" w:lineRule="exact"/>
              <w:textAlignment w:val="baseline"/>
              <w:rPr>
                <w:rFonts w:ascii="Times New Roman" w:hAnsi="Times New Roman"/>
                <w:color w:val="auto"/>
                <w:kern w:val="0"/>
                <w:highlight w:val="none"/>
              </w:rPr>
            </w:pPr>
          </w:p>
        </w:tc>
      </w:tr>
      <w:tr w14:paraId="5564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1472AA1">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叶轮</w:t>
            </w:r>
          </w:p>
        </w:tc>
        <w:tc>
          <w:tcPr>
            <w:tcW w:w="1134" w:type="dxa"/>
            <w:vAlign w:val="bottom"/>
          </w:tcPr>
          <w:p w14:paraId="023B3A29">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3532D7F0">
            <w:pPr>
              <w:adjustRightInd w:val="0"/>
              <w:spacing w:line="460" w:lineRule="exact"/>
              <w:textAlignment w:val="baseline"/>
              <w:rPr>
                <w:rFonts w:ascii="Times New Roman" w:hAnsi="Times New Roman"/>
                <w:color w:val="auto"/>
                <w:kern w:val="0"/>
                <w:highlight w:val="none"/>
              </w:rPr>
            </w:pPr>
          </w:p>
        </w:tc>
        <w:tc>
          <w:tcPr>
            <w:tcW w:w="1080" w:type="dxa"/>
            <w:vAlign w:val="bottom"/>
          </w:tcPr>
          <w:p w14:paraId="7A92EFF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20E0A5C">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FB06E06">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E79A6BC">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BFE49DF">
            <w:pPr>
              <w:adjustRightInd w:val="0"/>
              <w:spacing w:line="460" w:lineRule="exact"/>
              <w:textAlignment w:val="baseline"/>
              <w:rPr>
                <w:rFonts w:ascii="Times New Roman" w:hAnsi="Times New Roman"/>
                <w:color w:val="auto"/>
                <w:kern w:val="0"/>
                <w:highlight w:val="none"/>
              </w:rPr>
            </w:pPr>
          </w:p>
        </w:tc>
      </w:tr>
      <w:tr w14:paraId="5124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610C856">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轴</w:t>
            </w:r>
          </w:p>
        </w:tc>
        <w:tc>
          <w:tcPr>
            <w:tcW w:w="1134" w:type="dxa"/>
            <w:vAlign w:val="bottom"/>
          </w:tcPr>
          <w:p w14:paraId="1CE24C82">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309DD2B9">
            <w:pPr>
              <w:adjustRightInd w:val="0"/>
              <w:spacing w:line="460" w:lineRule="exact"/>
              <w:textAlignment w:val="baseline"/>
              <w:rPr>
                <w:rFonts w:ascii="Times New Roman" w:hAnsi="Times New Roman"/>
                <w:color w:val="auto"/>
                <w:kern w:val="0"/>
                <w:highlight w:val="none"/>
              </w:rPr>
            </w:pPr>
          </w:p>
        </w:tc>
        <w:tc>
          <w:tcPr>
            <w:tcW w:w="1080" w:type="dxa"/>
            <w:vAlign w:val="bottom"/>
          </w:tcPr>
          <w:p w14:paraId="31A9BF3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819DA8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2E056C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36F3C23">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D62C4C8">
            <w:pPr>
              <w:adjustRightInd w:val="0"/>
              <w:spacing w:line="460" w:lineRule="exact"/>
              <w:textAlignment w:val="baseline"/>
              <w:rPr>
                <w:rFonts w:ascii="Times New Roman" w:hAnsi="Times New Roman"/>
                <w:color w:val="auto"/>
                <w:kern w:val="0"/>
                <w:highlight w:val="none"/>
              </w:rPr>
            </w:pPr>
          </w:p>
        </w:tc>
      </w:tr>
      <w:tr w14:paraId="19509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28974DF">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支架</w:t>
            </w:r>
          </w:p>
        </w:tc>
        <w:tc>
          <w:tcPr>
            <w:tcW w:w="1134" w:type="dxa"/>
            <w:vAlign w:val="bottom"/>
          </w:tcPr>
          <w:p w14:paraId="1E558C25">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52EE281B">
            <w:pPr>
              <w:adjustRightInd w:val="0"/>
              <w:spacing w:line="460" w:lineRule="exact"/>
              <w:textAlignment w:val="baseline"/>
              <w:rPr>
                <w:rFonts w:ascii="Times New Roman" w:hAnsi="Times New Roman"/>
                <w:color w:val="auto"/>
                <w:kern w:val="0"/>
                <w:highlight w:val="none"/>
              </w:rPr>
            </w:pPr>
          </w:p>
        </w:tc>
        <w:tc>
          <w:tcPr>
            <w:tcW w:w="1080" w:type="dxa"/>
            <w:vAlign w:val="bottom"/>
          </w:tcPr>
          <w:p w14:paraId="15856449">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964FB25">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2037DE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B00E68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C97742C">
            <w:pPr>
              <w:adjustRightInd w:val="0"/>
              <w:spacing w:line="460" w:lineRule="exact"/>
              <w:textAlignment w:val="baseline"/>
              <w:rPr>
                <w:rFonts w:ascii="Times New Roman" w:hAnsi="Times New Roman"/>
                <w:color w:val="auto"/>
                <w:kern w:val="0"/>
                <w:highlight w:val="none"/>
              </w:rPr>
            </w:pPr>
          </w:p>
        </w:tc>
      </w:tr>
      <w:tr w14:paraId="28720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E31601A">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空气过滤段</w:t>
            </w:r>
          </w:p>
        </w:tc>
        <w:tc>
          <w:tcPr>
            <w:tcW w:w="1134" w:type="dxa"/>
            <w:vAlign w:val="bottom"/>
          </w:tcPr>
          <w:p w14:paraId="5740A74D">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　</w:t>
            </w:r>
          </w:p>
        </w:tc>
        <w:tc>
          <w:tcPr>
            <w:tcW w:w="1162" w:type="dxa"/>
            <w:vAlign w:val="bottom"/>
          </w:tcPr>
          <w:p w14:paraId="665F175A">
            <w:pPr>
              <w:adjustRightInd w:val="0"/>
              <w:spacing w:line="460" w:lineRule="exact"/>
              <w:textAlignment w:val="baseline"/>
              <w:rPr>
                <w:rFonts w:ascii="Times New Roman" w:hAnsi="Times New Roman"/>
                <w:b/>
                <w:color w:val="auto"/>
                <w:kern w:val="0"/>
                <w:highlight w:val="none"/>
              </w:rPr>
            </w:pPr>
          </w:p>
        </w:tc>
        <w:tc>
          <w:tcPr>
            <w:tcW w:w="1080" w:type="dxa"/>
            <w:vAlign w:val="bottom"/>
          </w:tcPr>
          <w:p w14:paraId="690FC47D">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1CF1E5B9">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0706BCC8">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2884FE94">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112736E8">
            <w:pPr>
              <w:adjustRightInd w:val="0"/>
              <w:spacing w:line="460" w:lineRule="exact"/>
              <w:textAlignment w:val="baseline"/>
              <w:rPr>
                <w:rFonts w:ascii="Times New Roman" w:hAnsi="Times New Roman"/>
                <w:b/>
                <w:color w:val="auto"/>
                <w:kern w:val="0"/>
                <w:highlight w:val="none"/>
              </w:rPr>
            </w:pPr>
          </w:p>
        </w:tc>
      </w:tr>
      <w:tr w14:paraId="1DF45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A4995B4">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过滤器形式</w:t>
            </w:r>
          </w:p>
        </w:tc>
        <w:tc>
          <w:tcPr>
            <w:tcW w:w="1134" w:type="dxa"/>
            <w:vAlign w:val="bottom"/>
          </w:tcPr>
          <w:p w14:paraId="3400EA31">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22251E70">
            <w:pPr>
              <w:adjustRightInd w:val="0"/>
              <w:spacing w:line="460" w:lineRule="exact"/>
              <w:textAlignment w:val="baseline"/>
              <w:rPr>
                <w:rFonts w:ascii="Times New Roman" w:hAnsi="Times New Roman"/>
                <w:color w:val="auto"/>
                <w:kern w:val="0"/>
                <w:highlight w:val="none"/>
              </w:rPr>
            </w:pPr>
          </w:p>
        </w:tc>
        <w:tc>
          <w:tcPr>
            <w:tcW w:w="1080" w:type="dxa"/>
            <w:vAlign w:val="bottom"/>
          </w:tcPr>
          <w:p w14:paraId="050D70D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FAF1D94">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C0EB46C">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B2C5E3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0281D2F">
            <w:pPr>
              <w:adjustRightInd w:val="0"/>
              <w:spacing w:line="460" w:lineRule="exact"/>
              <w:textAlignment w:val="baseline"/>
              <w:rPr>
                <w:rFonts w:ascii="Times New Roman" w:hAnsi="Times New Roman"/>
                <w:color w:val="auto"/>
                <w:kern w:val="0"/>
                <w:highlight w:val="none"/>
              </w:rPr>
            </w:pPr>
          </w:p>
        </w:tc>
      </w:tr>
      <w:tr w14:paraId="672B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67E9922">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过滤器材质</w:t>
            </w:r>
          </w:p>
        </w:tc>
        <w:tc>
          <w:tcPr>
            <w:tcW w:w="1134" w:type="dxa"/>
            <w:vAlign w:val="bottom"/>
          </w:tcPr>
          <w:p w14:paraId="31C5750F">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7F2893C4">
            <w:pPr>
              <w:adjustRightInd w:val="0"/>
              <w:spacing w:line="460" w:lineRule="exact"/>
              <w:textAlignment w:val="baseline"/>
              <w:rPr>
                <w:rFonts w:ascii="Times New Roman" w:hAnsi="Times New Roman"/>
                <w:color w:val="auto"/>
                <w:kern w:val="0"/>
                <w:highlight w:val="none"/>
              </w:rPr>
            </w:pPr>
          </w:p>
        </w:tc>
        <w:tc>
          <w:tcPr>
            <w:tcW w:w="1080" w:type="dxa"/>
            <w:vAlign w:val="bottom"/>
          </w:tcPr>
          <w:p w14:paraId="52B9C5CE">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BE6569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E93AD47">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26B43E6">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818B6DA">
            <w:pPr>
              <w:adjustRightInd w:val="0"/>
              <w:spacing w:line="460" w:lineRule="exact"/>
              <w:textAlignment w:val="baseline"/>
              <w:rPr>
                <w:rFonts w:ascii="Times New Roman" w:hAnsi="Times New Roman"/>
                <w:color w:val="auto"/>
                <w:kern w:val="0"/>
                <w:highlight w:val="none"/>
              </w:rPr>
            </w:pPr>
          </w:p>
        </w:tc>
      </w:tr>
      <w:tr w14:paraId="240F3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4F42A27">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过滤器初阻力</w:t>
            </w:r>
          </w:p>
        </w:tc>
        <w:tc>
          <w:tcPr>
            <w:tcW w:w="1134" w:type="dxa"/>
            <w:vAlign w:val="bottom"/>
          </w:tcPr>
          <w:p w14:paraId="7601C493">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Pa</w:t>
            </w:r>
          </w:p>
        </w:tc>
        <w:tc>
          <w:tcPr>
            <w:tcW w:w="1162" w:type="dxa"/>
            <w:vAlign w:val="bottom"/>
          </w:tcPr>
          <w:p w14:paraId="3CDF3443">
            <w:pPr>
              <w:adjustRightInd w:val="0"/>
              <w:spacing w:line="460" w:lineRule="exact"/>
              <w:textAlignment w:val="baseline"/>
              <w:rPr>
                <w:rFonts w:ascii="Times New Roman" w:hAnsi="Times New Roman"/>
                <w:color w:val="auto"/>
                <w:kern w:val="0"/>
                <w:highlight w:val="none"/>
              </w:rPr>
            </w:pPr>
          </w:p>
        </w:tc>
        <w:tc>
          <w:tcPr>
            <w:tcW w:w="1080" w:type="dxa"/>
            <w:vAlign w:val="bottom"/>
          </w:tcPr>
          <w:p w14:paraId="59E4C7B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8CF1F29">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CEB33A5">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6293348">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5A13230">
            <w:pPr>
              <w:adjustRightInd w:val="0"/>
              <w:spacing w:line="460" w:lineRule="exact"/>
              <w:textAlignment w:val="baseline"/>
              <w:rPr>
                <w:rFonts w:ascii="Times New Roman" w:hAnsi="Times New Roman"/>
                <w:color w:val="auto"/>
                <w:kern w:val="0"/>
                <w:highlight w:val="none"/>
              </w:rPr>
            </w:pPr>
          </w:p>
        </w:tc>
      </w:tr>
      <w:tr w14:paraId="7B375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7C64797">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过滤器终阻力</w:t>
            </w:r>
          </w:p>
        </w:tc>
        <w:tc>
          <w:tcPr>
            <w:tcW w:w="1134" w:type="dxa"/>
            <w:vAlign w:val="bottom"/>
          </w:tcPr>
          <w:p w14:paraId="0CB55E0D">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Pa</w:t>
            </w:r>
          </w:p>
        </w:tc>
        <w:tc>
          <w:tcPr>
            <w:tcW w:w="1162" w:type="dxa"/>
            <w:vAlign w:val="bottom"/>
          </w:tcPr>
          <w:p w14:paraId="24E5C54F">
            <w:pPr>
              <w:adjustRightInd w:val="0"/>
              <w:spacing w:line="460" w:lineRule="exact"/>
              <w:textAlignment w:val="baseline"/>
              <w:rPr>
                <w:rFonts w:ascii="Times New Roman" w:hAnsi="Times New Roman"/>
                <w:color w:val="auto"/>
                <w:kern w:val="0"/>
                <w:highlight w:val="none"/>
              </w:rPr>
            </w:pPr>
          </w:p>
        </w:tc>
        <w:tc>
          <w:tcPr>
            <w:tcW w:w="1080" w:type="dxa"/>
            <w:vAlign w:val="bottom"/>
          </w:tcPr>
          <w:p w14:paraId="1DCF1E19">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DC279F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8CE3DF2">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B2B2363">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0F968D5">
            <w:pPr>
              <w:adjustRightInd w:val="0"/>
              <w:spacing w:line="460" w:lineRule="exact"/>
              <w:textAlignment w:val="baseline"/>
              <w:rPr>
                <w:rFonts w:ascii="Times New Roman" w:hAnsi="Times New Roman"/>
                <w:color w:val="auto"/>
                <w:kern w:val="0"/>
                <w:highlight w:val="none"/>
              </w:rPr>
            </w:pPr>
          </w:p>
        </w:tc>
      </w:tr>
      <w:tr w14:paraId="699CB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583F9D6">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滴水盘</w:t>
            </w:r>
          </w:p>
        </w:tc>
        <w:tc>
          <w:tcPr>
            <w:tcW w:w="1134" w:type="dxa"/>
            <w:vAlign w:val="bottom"/>
          </w:tcPr>
          <w:p w14:paraId="03144A55">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　</w:t>
            </w:r>
          </w:p>
        </w:tc>
        <w:tc>
          <w:tcPr>
            <w:tcW w:w="1162" w:type="dxa"/>
            <w:vAlign w:val="bottom"/>
          </w:tcPr>
          <w:p w14:paraId="3C744C36">
            <w:pPr>
              <w:adjustRightInd w:val="0"/>
              <w:spacing w:line="460" w:lineRule="exact"/>
              <w:textAlignment w:val="baseline"/>
              <w:rPr>
                <w:rFonts w:ascii="Times New Roman" w:hAnsi="Times New Roman"/>
                <w:b/>
                <w:color w:val="auto"/>
                <w:kern w:val="0"/>
                <w:highlight w:val="none"/>
              </w:rPr>
            </w:pPr>
          </w:p>
        </w:tc>
        <w:tc>
          <w:tcPr>
            <w:tcW w:w="1080" w:type="dxa"/>
            <w:vAlign w:val="bottom"/>
          </w:tcPr>
          <w:p w14:paraId="549C8956">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144D914B">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7ECBB70B">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683A282A">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1A23C72D">
            <w:pPr>
              <w:adjustRightInd w:val="0"/>
              <w:spacing w:line="460" w:lineRule="exact"/>
              <w:textAlignment w:val="baseline"/>
              <w:rPr>
                <w:rFonts w:ascii="Times New Roman" w:hAnsi="Times New Roman"/>
                <w:b/>
                <w:color w:val="auto"/>
                <w:kern w:val="0"/>
                <w:highlight w:val="none"/>
              </w:rPr>
            </w:pPr>
          </w:p>
        </w:tc>
      </w:tr>
      <w:tr w14:paraId="65F0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03DAD60">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滴水盘材料</w:t>
            </w:r>
          </w:p>
        </w:tc>
        <w:tc>
          <w:tcPr>
            <w:tcW w:w="1134" w:type="dxa"/>
            <w:vAlign w:val="bottom"/>
          </w:tcPr>
          <w:p w14:paraId="19310588">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08ADFB17">
            <w:pPr>
              <w:adjustRightInd w:val="0"/>
              <w:spacing w:line="460" w:lineRule="exact"/>
              <w:textAlignment w:val="baseline"/>
              <w:rPr>
                <w:rFonts w:ascii="Times New Roman" w:hAnsi="Times New Roman"/>
                <w:color w:val="auto"/>
                <w:kern w:val="0"/>
                <w:highlight w:val="none"/>
              </w:rPr>
            </w:pPr>
          </w:p>
        </w:tc>
        <w:tc>
          <w:tcPr>
            <w:tcW w:w="1080" w:type="dxa"/>
            <w:vAlign w:val="bottom"/>
          </w:tcPr>
          <w:p w14:paraId="15865C2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E8AF46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3CDF266">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ED8FFA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5D3B5C1">
            <w:pPr>
              <w:adjustRightInd w:val="0"/>
              <w:spacing w:line="460" w:lineRule="exact"/>
              <w:textAlignment w:val="baseline"/>
              <w:rPr>
                <w:rFonts w:ascii="Times New Roman" w:hAnsi="Times New Roman"/>
                <w:color w:val="auto"/>
                <w:kern w:val="0"/>
                <w:highlight w:val="none"/>
              </w:rPr>
            </w:pPr>
          </w:p>
        </w:tc>
      </w:tr>
      <w:tr w14:paraId="43C10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07799EC">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空调机凝结水总管管径</w:t>
            </w:r>
          </w:p>
        </w:tc>
        <w:tc>
          <w:tcPr>
            <w:tcW w:w="1134" w:type="dxa"/>
            <w:vAlign w:val="bottom"/>
          </w:tcPr>
          <w:p w14:paraId="7758C1EE">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DN</w:t>
            </w:r>
          </w:p>
        </w:tc>
        <w:tc>
          <w:tcPr>
            <w:tcW w:w="1162" w:type="dxa"/>
            <w:vAlign w:val="bottom"/>
          </w:tcPr>
          <w:p w14:paraId="2314C771">
            <w:pPr>
              <w:adjustRightInd w:val="0"/>
              <w:spacing w:line="460" w:lineRule="exact"/>
              <w:textAlignment w:val="baseline"/>
              <w:rPr>
                <w:rFonts w:ascii="Times New Roman" w:hAnsi="Times New Roman"/>
                <w:color w:val="auto"/>
                <w:kern w:val="0"/>
                <w:highlight w:val="none"/>
              </w:rPr>
            </w:pPr>
          </w:p>
        </w:tc>
        <w:tc>
          <w:tcPr>
            <w:tcW w:w="1080" w:type="dxa"/>
            <w:vAlign w:val="bottom"/>
          </w:tcPr>
          <w:p w14:paraId="6F33F6D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79095AE">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0CB0176">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703F01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7D1FB072">
            <w:pPr>
              <w:adjustRightInd w:val="0"/>
              <w:spacing w:line="460" w:lineRule="exact"/>
              <w:textAlignment w:val="baseline"/>
              <w:rPr>
                <w:rFonts w:ascii="Times New Roman" w:hAnsi="Times New Roman"/>
                <w:color w:val="auto"/>
                <w:kern w:val="0"/>
                <w:highlight w:val="none"/>
              </w:rPr>
            </w:pPr>
          </w:p>
        </w:tc>
      </w:tr>
      <w:tr w14:paraId="3691F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E5D483A">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最小水封高度</w:t>
            </w:r>
          </w:p>
        </w:tc>
        <w:tc>
          <w:tcPr>
            <w:tcW w:w="1134" w:type="dxa"/>
            <w:vAlign w:val="bottom"/>
          </w:tcPr>
          <w:p w14:paraId="7BA8A21F">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mm</w:t>
            </w:r>
          </w:p>
        </w:tc>
        <w:tc>
          <w:tcPr>
            <w:tcW w:w="1162" w:type="dxa"/>
            <w:vAlign w:val="bottom"/>
          </w:tcPr>
          <w:p w14:paraId="0F60834A">
            <w:pPr>
              <w:adjustRightInd w:val="0"/>
              <w:spacing w:line="460" w:lineRule="exact"/>
              <w:textAlignment w:val="baseline"/>
              <w:rPr>
                <w:rFonts w:ascii="Times New Roman" w:hAnsi="Times New Roman"/>
                <w:color w:val="auto"/>
                <w:kern w:val="0"/>
                <w:highlight w:val="none"/>
              </w:rPr>
            </w:pPr>
          </w:p>
        </w:tc>
        <w:tc>
          <w:tcPr>
            <w:tcW w:w="1080" w:type="dxa"/>
            <w:vAlign w:val="bottom"/>
          </w:tcPr>
          <w:p w14:paraId="04996376">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B89547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E7A7F0C">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C68C813">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AD05D24">
            <w:pPr>
              <w:adjustRightInd w:val="0"/>
              <w:spacing w:line="460" w:lineRule="exact"/>
              <w:textAlignment w:val="baseline"/>
              <w:rPr>
                <w:rFonts w:ascii="Times New Roman" w:hAnsi="Times New Roman"/>
                <w:color w:val="auto"/>
                <w:kern w:val="0"/>
                <w:highlight w:val="none"/>
              </w:rPr>
            </w:pPr>
          </w:p>
        </w:tc>
      </w:tr>
      <w:tr w14:paraId="6B78D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8F94E8F">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控制系统数据</w:t>
            </w:r>
          </w:p>
        </w:tc>
        <w:tc>
          <w:tcPr>
            <w:tcW w:w="1134" w:type="dxa"/>
            <w:vAlign w:val="bottom"/>
          </w:tcPr>
          <w:p w14:paraId="2F4777CD">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　</w:t>
            </w:r>
          </w:p>
        </w:tc>
        <w:tc>
          <w:tcPr>
            <w:tcW w:w="1162" w:type="dxa"/>
            <w:vAlign w:val="bottom"/>
          </w:tcPr>
          <w:p w14:paraId="63CBC19F">
            <w:pPr>
              <w:adjustRightInd w:val="0"/>
              <w:spacing w:line="460" w:lineRule="exact"/>
              <w:textAlignment w:val="baseline"/>
              <w:rPr>
                <w:rFonts w:ascii="Times New Roman" w:hAnsi="Times New Roman"/>
                <w:b/>
                <w:color w:val="auto"/>
                <w:kern w:val="0"/>
                <w:highlight w:val="none"/>
              </w:rPr>
            </w:pPr>
          </w:p>
        </w:tc>
        <w:tc>
          <w:tcPr>
            <w:tcW w:w="1080" w:type="dxa"/>
            <w:vAlign w:val="bottom"/>
          </w:tcPr>
          <w:p w14:paraId="1ACFDBE9">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333449BE">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77FDDE87">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614EDF72">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29DF02BD">
            <w:pPr>
              <w:adjustRightInd w:val="0"/>
              <w:spacing w:line="460" w:lineRule="exact"/>
              <w:textAlignment w:val="baseline"/>
              <w:rPr>
                <w:rFonts w:ascii="Times New Roman" w:hAnsi="Times New Roman"/>
                <w:b/>
                <w:color w:val="auto"/>
                <w:kern w:val="0"/>
                <w:highlight w:val="none"/>
              </w:rPr>
            </w:pPr>
          </w:p>
        </w:tc>
      </w:tr>
      <w:tr w14:paraId="71D08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6BCBEDC">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电源(伏特/相数/赫兹)</w:t>
            </w:r>
          </w:p>
        </w:tc>
        <w:tc>
          <w:tcPr>
            <w:tcW w:w="1134" w:type="dxa"/>
            <w:vAlign w:val="bottom"/>
          </w:tcPr>
          <w:p w14:paraId="61F2AB8D">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35AC31D1">
            <w:pPr>
              <w:adjustRightInd w:val="0"/>
              <w:spacing w:line="460" w:lineRule="exact"/>
              <w:textAlignment w:val="baseline"/>
              <w:rPr>
                <w:rFonts w:ascii="Times New Roman" w:hAnsi="Times New Roman"/>
                <w:color w:val="auto"/>
                <w:kern w:val="0"/>
                <w:highlight w:val="none"/>
              </w:rPr>
            </w:pPr>
          </w:p>
        </w:tc>
        <w:tc>
          <w:tcPr>
            <w:tcW w:w="1080" w:type="dxa"/>
            <w:vAlign w:val="bottom"/>
          </w:tcPr>
          <w:p w14:paraId="29FFE07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853F2C6">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7958E3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F7CB5BC">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E54AF28">
            <w:pPr>
              <w:adjustRightInd w:val="0"/>
              <w:spacing w:line="460" w:lineRule="exact"/>
              <w:textAlignment w:val="baseline"/>
              <w:rPr>
                <w:rFonts w:ascii="Times New Roman" w:hAnsi="Times New Roman"/>
                <w:color w:val="auto"/>
                <w:kern w:val="0"/>
                <w:highlight w:val="none"/>
              </w:rPr>
            </w:pPr>
          </w:p>
        </w:tc>
      </w:tr>
      <w:tr w14:paraId="1317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7826157">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输入功率</w:t>
            </w:r>
          </w:p>
        </w:tc>
        <w:tc>
          <w:tcPr>
            <w:tcW w:w="1134" w:type="dxa"/>
            <w:vAlign w:val="bottom"/>
          </w:tcPr>
          <w:p w14:paraId="0FDD367A">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kW</w:t>
            </w:r>
          </w:p>
        </w:tc>
        <w:tc>
          <w:tcPr>
            <w:tcW w:w="1162" w:type="dxa"/>
            <w:vAlign w:val="bottom"/>
          </w:tcPr>
          <w:p w14:paraId="347FA111">
            <w:pPr>
              <w:adjustRightInd w:val="0"/>
              <w:spacing w:line="460" w:lineRule="exact"/>
              <w:textAlignment w:val="baseline"/>
              <w:rPr>
                <w:rFonts w:ascii="Times New Roman" w:hAnsi="Times New Roman"/>
                <w:color w:val="auto"/>
                <w:kern w:val="0"/>
                <w:highlight w:val="none"/>
              </w:rPr>
            </w:pPr>
          </w:p>
        </w:tc>
        <w:tc>
          <w:tcPr>
            <w:tcW w:w="1080" w:type="dxa"/>
            <w:vAlign w:val="bottom"/>
          </w:tcPr>
          <w:p w14:paraId="1F52CC3D">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672097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FE10041">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5D38D0A">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FD680C9">
            <w:pPr>
              <w:adjustRightInd w:val="0"/>
              <w:spacing w:line="460" w:lineRule="exact"/>
              <w:textAlignment w:val="baseline"/>
              <w:rPr>
                <w:rFonts w:ascii="Times New Roman" w:hAnsi="Times New Roman"/>
                <w:color w:val="auto"/>
                <w:kern w:val="0"/>
                <w:highlight w:val="none"/>
              </w:rPr>
            </w:pPr>
          </w:p>
        </w:tc>
      </w:tr>
      <w:tr w14:paraId="5FCC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BCE44D6">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动力端子盘位置</w:t>
            </w:r>
          </w:p>
        </w:tc>
        <w:tc>
          <w:tcPr>
            <w:tcW w:w="1134" w:type="dxa"/>
            <w:vAlign w:val="bottom"/>
          </w:tcPr>
          <w:p w14:paraId="03336FDB">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　</w:t>
            </w:r>
          </w:p>
        </w:tc>
        <w:tc>
          <w:tcPr>
            <w:tcW w:w="1162" w:type="dxa"/>
            <w:vAlign w:val="bottom"/>
          </w:tcPr>
          <w:p w14:paraId="6756DB2E">
            <w:pPr>
              <w:adjustRightInd w:val="0"/>
              <w:spacing w:line="460" w:lineRule="exact"/>
              <w:textAlignment w:val="baseline"/>
              <w:rPr>
                <w:rFonts w:ascii="Times New Roman" w:hAnsi="Times New Roman"/>
                <w:color w:val="auto"/>
                <w:kern w:val="0"/>
                <w:highlight w:val="none"/>
              </w:rPr>
            </w:pPr>
          </w:p>
        </w:tc>
        <w:tc>
          <w:tcPr>
            <w:tcW w:w="1080" w:type="dxa"/>
            <w:vAlign w:val="bottom"/>
          </w:tcPr>
          <w:p w14:paraId="0A235D84">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9C7475B">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D091C97">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19A9EFB">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3D1B9A8">
            <w:pPr>
              <w:adjustRightInd w:val="0"/>
              <w:spacing w:line="460" w:lineRule="exact"/>
              <w:textAlignment w:val="baseline"/>
              <w:rPr>
                <w:rFonts w:ascii="Times New Roman" w:hAnsi="Times New Roman"/>
                <w:color w:val="auto"/>
                <w:kern w:val="0"/>
                <w:highlight w:val="none"/>
              </w:rPr>
            </w:pPr>
          </w:p>
        </w:tc>
      </w:tr>
      <w:tr w14:paraId="0BA9C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071DA16">
            <w:pPr>
              <w:adjustRightInd w:val="0"/>
              <w:spacing w:line="460" w:lineRule="exact"/>
              <w:textAlignment w:val="baseline"/>
              <w:rPr>
                <w:rFonts w:ascii="Times New Roman" w:hAnsi="Times New Roman"/>
                <w:b/>
                <w:color w:val="auto"/>
                <w:kern w:val="0"/>
                <w:highlight w:val="none"/>
              </w:rPr>
            </w:pPr>
            <w:r>
              <w:rPr>
                <w:rFonts w:ascii="Times New Roman" w:hAnsi="Times New Roman"/>
                <w:b/>
                <w:color w:val="auto"/>
                <w:kern w:val="0"/>
                <w:highlight w:val="none"/>
              </w:rPr>
              <w:t>空调机运行环境</w:t>
            </w:r>
          </w:p>
        </w:tc>
        <w:tc>
          <w:tcPr>
            <w:tcW w:w="1134" w:type="dxa"/>
            <w:vAlign w:val="bottom"/>
          </w:tcPr>
          <w:p w14:paraId="6AC85B80">
            <w:pPr>
              <w:adjustRightInd w:val="0"/>
              <w:spacing w:line="460" w:lineRule="exact"/>
              <w:textAlignment w:val="baseline"/>
              <w:rPr>
                <w:rFonts w:ascii="Times New Roman" w:hAnsi="Times New Roman"/>
                <w:b/>
                <w:color w:val="auto"/>
                <w:kern w:val="0"/>
                <w:highlight w:val="none"/>
              </w:rPr>
            </w:pPr>
          </w:p>
        </w:tc>
        <w:tc>
          <w:tcPr>
            <w:tcW w:w="1162" w:type="dxa"/>
            <w:vAlign w:val="bottom"/>
          </w:tcPr>
          <w:p w14:paraId="236B31B7">
            <w:pPr>
              <w:adjustRightInd w:val="0"/>
              <w:spacing w:line="460" w:lineRule="exact"/>
              <w:textAlignment w:val="baseline"/>
              <w:rPr>
                <w:rFonts w:ascii="Times New Roman" w:hAnsi="Times New Roman"/>
                <w:b/>
                <w:color w:val="auto"/>
                <w:kern w:val="0"/>
                <w:highlight w:val="none"/>
              </w:rPr>
            </w:pPr>
          </w:p>
        </w:tc>
        <w:tc>
          <w:tcPr>
            <w:tcW w:w="1080" w:type="dxa"/>
            <w:vAlign w:val="bottom"/>
          </w:tcPr>
          <w:p w14:paraId="625F08D4">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72E29490">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796A5990">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7FFACFE3">
            <w:pPr>
              <w:adjustRightInd w:val="0"/>
              <w:spacing w:line="460" w:lineRule="exact"/>
              <w:textAlignment w:val="baseline"/>
              <w:rPr>
                <w:rFonts w:ascii="Times New Roman" w:hAnsi="Times New Roman"/>
                <w:b/>
                <w:color w:val="auto"/>
                <w:kern w:val="0"/>
                <w:highlight w:val="none"/>
              </w:rPr>
            </w:pPr>
          </w:p>
        </w:tc>
        <w:tc>
          <w:tcPr>
            <w:tcW w:w="1245" w:type="dxa"/>
            <w:vAlign w:val="bottom"/>
          </w:tcPr>
          <w:p w14:paraId="54062AEE">
            <w:pPr>
              <w:adjustRightInd w:val="0"/>
              <w:spacing w:line="460" w:lineRule="exact"/>
              <w:textAlignment w:val="baseline"/>
              <w:rPr>
                <w:rFonts w:ascii="Times New Roman" w:hAnsi="Times New Roman"/>
                <w:b/>
                <w:color w:val="auto"/>
                <w:kern w:val="0"/>
                <w:highlight w:val="none"/>
              </w:rPr>
            </w:pPr>
          </w:p>
        </w:tc>
      </w:tr>
      <w:tr w14:paraId="37B7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AA50F99">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环境压力</w:t>
            </w:r>
          </w:p>
        </w:tc>
        <w:tc>
          <w:tcPr>
            <w:tcW w:w="1134" w:type="dxa"/>
            <w:vAlign w:val="bottom"/>
          </w:tcPr>
          <w:p w14:paraId="7954115B">
            <w:pPr>
              <w:adjustRightInd w:val="0"/>
              <w:spacing w:line="460" w:lineRule="exact"/>
              <w:textAlignment w:val="baseline"/>
              <w:rPr>
                <w:rFonts w:ascii="Times New Roman" w:hAnsi="Times New Roman"/>
                <w:color w:val="auto"/>
                <w:kern w:val="0"/>
                <w:highlight w:val="none"/>
              </w:rPr>
            </w:pPr>
          </w:p>
        </w:tc>
        <w:tc>
          <w:tcPr>
            <w:tcW w:w="1162" w:type="dxa"/>
            <w:vAlign w:val="bottom"/>
          </w:tcPr>
          <w:p w14:paraId="292AD9C7">
            <w:pPr>
              <w:adjustRightInd w:val="0"/>
              <w:spacing w:line="460" w:lineRule="exact"/>
              <w:textAlignment w:val="baseline"/>
              <w:rPr>
                <w:rFonts w:ascii="Times New Roman" w:hAnsi="Times New Roman"/>
                <w:color w:val="auto"/>
                <w:kern w:val="0"/>
                <w:highlight w:val="none"/>
              </w:rPr>
            </w:pPr>
          </w:p>
        </w:tc>
        <w:tc>
          <w:tcPr>
            <w:tcW w:w="1080" w:type="dxa"/>
            <w:vAlign w:val="bottom"/>
          </w:tcPr>
          <w:p w14:paraId="6BF17BBC">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A24D056">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1594297">
            <w:pPr>
              <w:adjustRightInd w:val="0"/>
              <w:spacing w:line="460" w:lineRule="exact"/>
              <w:textAlignment w:val="baseline"/>
              <w:rPr>
                <w:rFonts w:ascii="Times New Roman" w:hAnsi="Times New Roman"/>
                <w:color w:val="auto"/>
                <w:kern w:val="0"/>
                <w:highlight w:val="none"/>
              </w:rPr>
            </w:pPr>
          </w:p>
        </w:tc>
        <w:tc>
          <w:tcPr>
            <w:tcW w:w="1245" w:type="dxa"/>
            <w:vAlign w:val="bottom"/>
          </w:tcPr>
          <w:p w14:paraId="385C8268">
            <w:pPr>
              <w:adjustRightInd w:val="0"/>
              <w:spacing w:line="460" w:lineRule="exact"/>
              <w:textAlignment w:val="baseline"/>
              <w:rPr>
                <w:rFonts w:ascii="Times New Roman" w:hAnsi="Times New Roman"/>
                <w:color w:val="auto"/>
                <w:kern w:val="0"/>
                <w:highlight w:val="none"/>
              </w:rPr>
            </w:pPr>
          </w:p>
        </w:tc>
        <w:tc>
          <w:tcPr>
            <w:tcW w:w="1245" w:type="dxa"/>
            <w:vAlign w:val="bottom"/>
          </w:tcPr>
          <w:p w14:paraId="5003AAAB">
            <w:pPr>
              <w:adjustRightInd w:val="0"/>
              <w:spacing w:line="460" w:lineRule="exact"/>
              <w:textAlignment w:val="baseline"/>
              <w:rPr>
                <w:rFonts w:ascii="Times New Roman" w:hAnsi="Times New Roman"/>
                <w:color w:val="auto"/>
                <w:kern w:val="0"/>
                <w:highlight w:val="none"/>
              </w:rPr>
            </w:pPr>
          </w:p>
        </w:tc>
      </w:tr>
      <w:tr w14:paraId="2C5F8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D69E830">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环境干球温度  最高/最低</w:t>
            </w:r>
          </w:p>
        </w:tc>
        <w:tc>
          <w:tcPr>
            <w:tcW w:w="1134" w:type="dxa"/>
            <w:vAlign w:val="bottom"/>
          </w:tcPr>
          <w:p w14:paraId="32FD268C">
            <w:pPr>
              <w:adjustRightInd w:val="0"/>
              <w:spacing w:line="460" w:lineRule="exact"/>
              <w:textAlignment w:val="baseline"/>
              <w:rPr>
                <w:rFonts w:ascii="Times New Roman" w:hAnsi="Times New Roman"/>
                <w:color w:val="auto"/>
                <w:kern w:val="0"/>
                <w:highlight w:val="none"/>
              </w:rPr>
            </w:pPr>
            <w:r>
              <w:rPr>
                <w:rFonts w:hint="eastAsia" w:ascii="宋体" w:hAnsi="宋体" w:cs="宋体"/>
                <w:color w:val="auto"/>
                <w:kern w:val="0"/>
                <w:highlight w:val="none"/>
              </w:rPr>
              <w:t>℃</w:t>
            </w:r>
          </w:p>
        </w:tc>
        <w:tc>
          <w:tcPr>
            <w:tcW w:w="1162" w:type="dxa"/>
            <w:vAlign w:val="bottom"/>
          </w:tcPr>
          <w:p w14:paraId="34BC89AC">
            <w:pPr>
              <w:adjustRightInd w:val="0"/>
              <w:spacing w:line="460" w:lineRule="exact"/>
              <w:textAlignment w:val="baseline"/>
              <w:rPr>
                <w:rFonts w:ascii="Times New Roman" w:hAnsi="Times New Roman"/>
                <w:color w:val="auto"/>
                <w:kern w:val="0"/>
                <w:highlight w:val="none"/>
              </w:rPr>
            </w:pPr>
          </w:p>
        </w:tc>
        <w:tc>
          <w:tcPr>
            <w:tcW w:w="1080" w:type="dxa"/>
            <w:vAlign w:val="bottom"/>
          </w:tcPr>
          <w:p w14:paraId="3FFA69E5">
            <w:pPr>
              <w:adjustRightInd w:val="0"/>
              <w:spacing w:line="460" w:lineRule="exact"/>
              <w:textAlignment w:val="baseline"/>
              <w:rPr>
                <w:rFonts w:ascii="Times New Roman" w:hAnsi="Times New Roman"/>
                <w:color w:val="auto"/>
                <w:kern w:val="0"/>
                <w:highlight w:val="none"/>
              </w:rPr>
            </w:pPr>
          </w:p>
        </w:tc>
        <w:tc>
          <w:tcPr>
            <w:tcW w:w="1245" w:type="dxa"/>
            <w:vAlign w:val="bottom"/>
          </w:tcPr>
          <w:p w14:paraId="04BD4AF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CF09D5F">
            <w:pPr>
              <w:adjustRightInd w:val="0"/>
              <w:spacing w:line="460" w:lineRule="exact"/>
              <w:textAlignment w:val="baseline"/>
              <w:rPr>
                <w:rFonts w:ascii="Times New Roman" w:hAnsi="Times New Roman"/>
                <w:color w:val="auto"/>
                <w:kern w:val="0"/>
                <w:highlight w:val="none"/>
              </w:rPr>
            </w:pPr>
          </w:p>
        </w:tc>
        <w:tc>
          <w:tcPr>
            <w:tcW w:w="1245" w:type="dxa"/>
            <w:vAlign w:val="bottom"/>
          </w:tcPr>
          <w:p w14:paraId="65D22A97">
            <w:pPr>
              <w:adjustRightInd w:val="0"/>
              <w:spacing w:line="460" w:lineRule="exact"/>
              <w:textAlignment w:val="baseline"/>
              <w:rPr>
                <w:rFonts w:ascii="Times New Roman" w:hAnsi="Times New Roman"/>
                <w:color w:val="auto"/>
                <w:kern w:val="0"/>
                <w:highlight w:val="none"/>
              </w:rPr>
            </w:pPr>
          </w:p>
        </w:tc>
        <w:tc>
          <w:tcPr>
            <w:tcW w:w="1245" w:type="dxa"/>
            <w:vAlign w:val="bottom"/>
          </w:tcPr>
          <w:p w14:paraId="4AB8BE0B">
            <w:pPr>
              <w:adjustRightInd w:val="0"/>
              <w:spacing w:line="460" w:lineRule="exact"/>
              <w:textAlignment w:val="baseline"/>
              <w:rPr>
                <w:rFonts w:ascii="Times New Roman" w:hAnsi="Times New Roman"/>
                <w:color w:val="auto"/>
                <w:kern w:val="0"/>
                <w:highlight w:val="none"/>
              </w:rPr>
            </w:pPr>
          </w:p>
        </w:tc>
      </w:tr>
      <w:tr w14:paraId="66D1E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7F190A9">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环境相对湿度  最高/最低</w:t>
            </w:r>
          </w:p>
        </w:tc>
        <w:tc>
          <w:tcPr>
            <w:tcW w:w="1134" w:type="dxa"/>
            <w:vAlign w:val="bottom"/>
          </w:tcPr>
          <w:p w14:paraId="39479EBA">
            <w:pPr>
              <w:adjustRightInd w:val="0"/>
              <w:spacing w:line="460" w:lineRule="exact"/>
              <w:textAlignment w:val="baseline"/>
              <w:rPr>
                <w:rFonts w:ascii="Times New Roman" w:hAnsi="Times New Roman"/>
                <w:color w:val="auto"/>
                <w:kern w:val="0"/>
                <w:highlight w:val="none"/>
              </w:rPr>
            </w:pPr>
            <w:r>
              <w:rPr>
                <w:rFonts w:ascii="Times New Roman" w:hAnsi="Times New Roman"/>
                <w:color w:val="auto"/>
                <w:kern w:val="0"/>
                <w:highlight w:val="none"/>
              </w:rPr>
              <w:t>%</w:t>
            </w:r>
          </w:p>
        </w:tc>
        <w:tc>
          <w:tcPr>
            <w:tcW w:w="1162" w:type="dxa"/>
            <w:vAlign w:val="bottom"/>
          </w:tcPr>
          <w:p w14:paraId="0BA11EAA">
            <w:pPr>
              <w:adjustRightInd w:val="0"/>
              <w:spacing w:line="460" w:lineRule="exact"/>
              <w:textAlignment w:val="baseline"/>
              <w:rPr>
                <w:rFonts w:ascii="Times New Roman" w:hAnsi="Times New Roman"/>
                <w:color w:val="auto"/>
                <w:kern w:val="0"/>
                <w:highlight w:val="none"/>
              </w:rPr>
            </w:pPr>
          </w:p>
        </w:tc>
        <w:tc>
          <w:tcPr>
            <w:tcW w:w="1080" w:type="dxa"/>
            <w:vAlign w:val="bottom"/>
          </w:tcPr>
          <w:p w14:paraId="3F22121C">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91D9869">
            <w:pPr>
              <w:adjustRightInd w:val="0"/>
              <w:spacing w:line="460" w:lineRule="exact"/>
              <w:textAlignment w:val="baseline"/>
              <w:rPr>
                <w:rFonts w:ascii="Times New Roman" w:hAnsi="Times New Roman"/>
                <w:color w:val="auto"/>
                <w:kern w:val="0"/>
                <w:highlight w:val="none"/>
              </w:rPr>
            </w:pPr>
          </w:p>
        </w:tc>
        <w:tc>
          <w:tcPr>
            <w:tcW w:w="1245" w:type="dxa"/>
            <w:vAlign w:val="bottom"/>
          </w:tcPr>
          <w:p w14:paraId="1F6CBEA0">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9D9C8BB">
            <w:pPr>
              <w:adjustRightInd w:val="0"/>
              <w:spacing w:line="460" w:lineRule="exact"/>
              <w:textAlignment w:val="baseline"/>
              <w:rPr>
                <w:rFonts w:ascii="Times New Roman" w:hAnsi="Times New Roman"/>
                <w:color w:val="auto"/>
                <w:kern w:val="0"/>
                <w:highlight w:val="none"/>
              </w:rPr>
            </w:pPr>
          </w:p>
        </w:tc>
        <w:tc>
          <w:tcPr>
            <w:tcW w:w="1245" w:type="dxa"/>
            <w:vAlign w:val="bottom"/>
          </w:tcPr>
          <w:p w14:paraId="22F68826">
            <w:pPr>
              <w:adjustRightInd w:val="0"/>
              <w:spacing w:line="460" w:lineRule="exact"/>
              <w:textAlignment w:val="baseline"/>
              <w:rPr>
                <w:rFonts w:ascii="Times New Roman" w:hAnsi="Times New Roman"/>
                <w:color w:val="auto"/>
                <w:kern w:val="0"/>
                <w:highlight w:val="none"/>
              </w:rPr>
            </w:pPr>
          </w:p>
        </w:tc>
      </w:tr>
    </w:tbl>
    <w:p w14:paraId="1DBC66CA">
      <w:pPr>
        <w:widowControl/>
        <w:jc w:val="left"/>
        <w:rPr>
          <w:rFonts w:ascii="Times New Roman" w:hAnsi="Times New Roman"/>
          <w:color w:val="auto"/>
          <w:highlight w:val="none"/>
        </w:rPr>
        <w:sectPr>
          <w:endnotePr>
            <w:numFmt w:val="decimal"/>
          </w:endnotePr>
          <w:pgSz w:w="16840" w:h="11907" w:orient="landscape"/>
          <w:pgMar w:top="1531" w:right="1440" w:bottom="1531" w:left="1440" w:header="851" w:footer="992" w:gutter="0"/>
          <w:pgNumType w:start="1"/>
          <w:cols w:space="720" w:num="1"/>
          <w:docGrid w:linePitch="285" w:charSpace="0"/>
        </w:sectPr>
      </w:pPr>
    </w:p>
    <w:p w14:paraId="5FC0237B">
      <w:pPr>
        <w:pStyle w:val="2"/>
        <w:rPr>
          <w:color w:val="auto"/>
          <w:highlight w:val="none"/>
        </w:rPr>
      </w:pPr>
    </w:p>
    <w:p w14:paraId="691E0630">
      <w:pPr>
        <w:pStyle w:val="7"/>
        <w:widowControl/>
        <w:spacing w:beforeLines="50"/>
        <w:jc w:val="left"/>
        <w:rPr>
          <w:rFonts w:ascii="Times New Roman"/>
          <w:color w:val="auto"/>
          <w:highlight w:val="none"/>
        </w:rPr>
      </w:pPr>
      <w:r>
        <w:rPr>
          <w:rFonts w:ascii="Times New Roman"/>
          <w:color w:val="auto"/>
          <w:sz w:val="24"/>
          <w:highlight w:val="none"/>
        </w:rPr>
        <w:t>8.2</w:t>
      </w:r>
      <w:r>
        <w:rPr>
          <w:rFonts w:hint="eastAsia" w:ascii="Times New Roman"/>
          <w:color w:val="auto"/>
          <w:sz w:val="24"/>
          <w:highlight w:val="none"/>
        </w:rPr>
        <w:t xml:space="preserve"> 变频多联空调机组（投标时每种型号单独列参数表）</w:t>
      </w:r>
    </w:p>
    <w:tbl>
      <w:tblPr>
        <w:tblStyle w:val="54"/>
        <w:tblW w:w="4893" w:type="pct"/>
        <w:tblInd w:w="0" w:type="dxa"/>
        <w:tblLayout w:type="fixed"/>
        <w:tblCellMar>
          <w:top w:w="0" w:type="dxa"/>
          <w:left w:w="108" w:type="dxa"/>
          <w:bottom w:w="0" w:type="dxa"/>
          <w:right w:w="108" w:type="dxa"/>
        </w:tblCellMar>
      </w:tblPr>
      <w:tblGrid>
        <w:gridCol w:w="1509"/>
        <w:gridCol w:w="786"/>
        <w:gridCol w:w="1097"/>
        <w:gridCol w:w="1109"/>
        <w:gridCol w:w="1215"/>
        <w:gridCol w:w="1109"/>
        <w:gridCol w:w="1019"/>
        <w:gridCol w:w="1024"/>
      </w:tblGrid>
      <w:tr w14:paraId="154BB4F1">
        <w:tblPrEx>
          <w:tblCellMar>
            <w:top w:w="0" w:type="dxa"/>
            <w:left w:w="108" w:type="dxa"/>
            <w:bottom w:w="0" w:type="dxa"/>
            <w:right w:w="108" w:type="dxa"/>
          </w:tblCellMar>
        </w:tblPrEx>
        <w:trPr>
          <w:trHeight w:val="28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3FE05DD8">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名称</w:t>
            </w:r>
          </w:p>
        </w:tc>
        <w:tc>
          <w:tcPr>
            <w:tcW w:w="625" w:type="pct"/>
            <w:tcBorders>
              <w:top w:val="single" w:color="000000" w:sz="4" w:space="0"/>
              <w:left w:val="single" w:color="000000" w:sz="4" w:space="0"/>
              <w:bottom w:val="single" w:color="000000" w:sz="4" w:space="0"/>
              <w:right w:val="single" w:color="000000" w:sz="4" w:space="0"/>
            </w:tcBorders>
            <w:vAlign w:val="center"/>
          </w:tcPr>
          <w:p w14:paraId="1D7CEB5B">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单位</w:t>
            </w: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5C5DCB43">
            <w:pPr>
              <w:jc w:val="center"/>
              <w:rPr>
                <w:rFonts w:hint="eastAsia" w:ascii="等线" w:hAnsi="等线" w:eastAsia="等线" w:cs="等线"/>
                <w:color w:val="auto"/>
                <w:sz w:val="22"/>
                <w:szCs w:val="22"/>
                <w:highlight w:val="none"/>
              </w:rPr>
            </w:pPr>
            <w:r>
              <w:rPr>
                <w:rFonts w:hint="eastAsia" w:ascii="宋体" w:hAnsi="宋体" w:cs="宋体"/>
                <w:color w:val="auto"/>
                <w:kern w:val="0"/>
                <w:szCs w:val="24"/>
                <w:highlight w:val="none"/>
                <w:lang w:bidi="ar"/>
              </w:rPr>
              <w:t>保证值</w:t>
            </w:r>
          </w:p>
        </w:tc>
      </w:tr>
      <w:tr w14:paraId="0CB39B8F">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14692EBC">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系统</w:t>
            </w:r>
          </w:p>
        </w:tc>
        <w:tc>
          <w:tcPr>
            <w:tcW w:w="3086" w:type="pct"/>
            <w:gridSpan w:val="5"/>
            <w:tcBorders>
              <w:top w:val="single" w:color="000000" w:sz="4" w:space="0"/>
              <w:left w:val="single" w:color="000000" w:sz="4" w:space="0"/>
              <w:bottom w:val="single" w:color="000000" w:sz="4" w:space="0"/>
              <w:right w:val="single" w:color="000000" w:sz="4" w:space="0"/>
            </w:tcBorders>
            <w:vAlign w:val="center"/>
          </w:tcPr>
          <w:p w14:paraId="2232AA15">
            <w:pPr>
              <w:jc w:val="center"/>
              <w:rPr>
                <w:rFonts w:hint="eastAsia" w:ascii="等线" w:hAnsi="等线" w:eastAsia="等线" w:cs="等线"/>
                <w:color w:val="auto"/>
                <w:sz w:val="22"/>
                <w:szCs w:val="22"/>
                <w:highlight w:val="none"/>
              </w:rPr>
            </w:pPr>
          </w:p>
        </w:tc>
      </w:tr>
      <w:tr w14:paraId="3E27BF6B">
        <w:tblPrEx>
          <w:tblCellMar>
            <w:top w:w="0" w:type="dxa"/>
            <w:left w:w="108" w:type="dxa"/>
            <w:bottom w:w="0" w:type="dxa"/>
            <w:right w:w="108" w:type="dxa"/>
          </w:tblCellMar>
        </w:tblPrEx>
        <w:trPr>
          <w:trHeight w:val="315" w:hRule="atLeast"/>
        </w:trPr>
        <w:tc>
          <w:tcPr>
            <w:tcW w:w="5000" w:type="pct"/>
            <w:gridSpan w:val="8"/>
            <w:tcBorders>
              <w:top w:val="single" w:color="000000" w:sz="4" w:space="0"/>
              <w:left w:val="single" w:color="000000" w:sz="4" w:space="0"/>
              <w:bottom w:val="single" w:color="000000" w:sz="4" w:space="0"/>
              <w:right w:val="single" w:color="000000" w:sz="4" w:space="0"/>
            </w:tcBorders>
            <w:vAlign w:val="center"/>
          </w:tcPr>
          <w:p w14:paraId="61636BB4">
            <w:pPr>
              <w:jc w:val="center"/>
              <w:rPr>
                <w:rFonts w:hint="eastAsia" w:ascii="等线" w:hAnsi="等线" w:eastAsia="等线" w:cs="等线"/>
                <w:color w:val="auto"/>
                <w:sz w:val="22"/>
                <w:szCs w:val="22"/>
                <w:highlight w:val="none"/>
              </w:rPr>
            </w:pPr>
            <w:r>
              <w:rPr>
                <w:rFonts w:hint="eastAsia" w:ascii="宋体" w:hAnsi="宋体" w:cs="宋体"/>
                <w:color w:val="auto"/>
                <w:kern w:val="0"/>
                <w:szCs w:val="24"/>
                <w:highlight w:val="none"/>
                <w:lang w:bidi="ar"/>
              </w:rPr>
              <w:t>室外机</w:t>
            </w:r>
          </w:p>
        </w:tc>
      </w:tr>
      <w:tr w14:paraId="52E69ECF">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15E73C59">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型号</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6302D8F4">
            <w:pPr>
              <w:jc w:val="center"/>
              <w:rPr>
                <w:rFonts w:ascii="Times New Roman" w:hAnsi="Times New Roman" w:eastAsia="等线"/>
                <w:color w:val="auto"/>
                <w:szCs w:val="24"/>
                <w:highlight w:val="none"/>
              </w:rPr>
            </w:pP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7F49F270">
            <w:pPr>
              <w:jc w:val="center"/>
              <w:rPr>
                <w:rFonts w:hint="eastAsia" w:ascii="等线" w:hAnsi="等线" w:eastAsia="等线" w:cs="等线"/>
                <w:color w:val="auto"/>
                <w:sz w:val="22"/>
                <w:szCs w:val="22"/>
                <w:highlight w:val="none"/>
              </w:rPr>
            </w:pPr>
          </w:p>
        </w:tc>
      </w:tr>
      <w:tr w14:paraId="6216AFE4">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7467493B">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数量</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39715B10">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4CBF4DC0">
            <w:pPr>
              <w:jc w:val="center"/>
              <w:rPr>
                <w:rFonts w:hint="eastAsia" w:ascii="等线" w:hAnsi="等线" w:eastAsia="等线" w:cs="等线"/>
                <w:color w:val="auto"/>
                <w:sz w:val="22"/>
                <w:szCs w:val="22"/>
                <w:highlight w:val="none"/>
              </w:rPr>
            </w:pPr>
          </w:p>
        </w:tc>
      </w:tr>
      <w:tr w14:paraId="5FF146BB">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1B66A24F">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系统或工作区域</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4B6D7A6E">
            <w:pPr>
              <w:jc w:val="center"/>
              <w:rPr>
                <w:rFonts w:ascii="Times New Roman" w:hAnsi="Times New Roman" w:eastAsia="等线"/>
                <w:color w:val="auto"/>
                <w:szCs w:val="24"/>
                <w:highlight w:val="none"/>
              </w:rPr>
            </w:pP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41FE9D9C">
            <w:pPr>
              <w:jc w:val="center"/>
              <w:rPr>
                <w:rFonts w:hint="eastAsia" w:ascii="等线" w:hAnsi="等线" w:eastAsia="等线" w:cs="等线"/>
                <w:color w:val="auto"/>
                <w:sz w:val="22"/>
                <w:szCs w:val="22"/>
                <w:highlight w:val="none"/>
              </w:rPr>
            </w:pPr>
          </w:p>
        </w:tc>
      </w:tr>
      <w:tr w14:paraId="53E6BD76">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2511B798">
            <w:pPr>
              <w:widowControl/>
              <w:jc w:val="center"/>
              <w:textAlignment w:val="center"/>
              <w:rPr>
                <w:rFonts w:hint="default" w:ascii="宋体" w:hAnsi="宋体" w:eastAsia="宋体" w:cs="宋体"/>
                <w:color w:val="auto"/>
                <w:kern w:val="0"/>
                <w:szCs w:val="24"/>
                <w:highlight w:val="none"/>
                <w:lang w:val="en-US" w:eastAsia="zh-CN" w:bidi="ar"/>
              </w:rPr>
            </w:pPr>
            <w:r>
              <w:rPr>
                <w:rFonts w:ascii="Times New Roman" w:hAnsi="Times New Roman"/>
                <w:color w:val="auto"/>
                <w:highlight w:val="none"/>
              </w:rPr>
              <w:t>全年性能系数（APF）</w:t>
            </w:r>
          </w:p>
        </w:tc>
        <w:tc>
          <w:tcPr>
            <w:tcW w:w="625" w:type="pct"/>
            <w:tcBorders>
              <w:top w:val="single" w:color="000000" w:sz="4" w:space="0"/>
              <w:left w:val="single" w:color="000000" w:sz="4" w:space="0"/>
              <w:bottom w:val="single" w:color="000000" w:sz="4" w:space="0"/>
              <w:right w:val="single" w:color="000000" w:sz="4" w:space="0"/>
            </w:tcBorders>
            <w:vAlign w:val="center"/>
          </w:tcPr>
          <w:p w14:paraId="11364619">
            <w:pPr>
              <w:jc w:val="center"/>
              <w:rPr>
                <w:rFonts w:ascii="Times New Roman" w:hAnsi="Times New Roman" w:eastAsia="等线"/>
                <w:color w:val="auto"/>
                <w:szCs w:val="24"/>
                <w:highlight w:val="none"/>
              </w:rPr>
            </w:pP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160680AD">
            <w:pPr>
              <w:jc w:val="center"/>
              <w:rPr>
                <w:rFonts w:hint="eastAsia" w:ascii="等线" w:hAnsi="等线" w:eastAsia="等线" w:cs="等线"/>
                <w:color w:val="auto"/>
                <w:sz w:val="22"/>
                <w:szCs w:val="22"/>
                <w:highlight w:val="none"/>
              </w:rPr>
            </w:pPr>
          </w:p>
        </w:tc>
      </w:tr>
      <w:tr w14:paraId="1D5A4E84">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463364B3">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3CAB0F07">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kW</w:t>
            </w: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096C5DE2">
            <w:pPr>
              <w:jc w:val="center"/>
              <w:rPr>
                <w:rFonts w:hint="eastAsia" w:ascii="等线" w:hAnsi="等线" w:eastAsia="等线" w:cs="等线"/>
                <w:color w:val="auto"/>
                <w:sz w:val="22"/>
                <w:szCs w:val="22"/>
                <w:highlight w:val="none"/>
              </w:rPr>
            </w:pPr>
          </w:p>
        </w:tc>
      </w:tr>
      <w:tr w14:paraId="42E25B1E">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2C82E643">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制热量</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34C856AE">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kW</w:t>
            </w: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04B22FD9">
            <w:pPr>
              <w:jc w:val="center"/>
              <w:rPr>
                <w:rFonts w:hint="eastAsia" w:ascii="等线" w:hAnsi="等线" w:eastAsia="等线" w:cs="等线"/>
                <w:color w:val="auto"/>
                <w:sz w:val="22"/>
                <w:szCs w:val="22"/>
                <w:highlight w:val="none"/>
              </w:rPr>
            </w:pPr>
          </w:p>
        </w:tc>
      </w:tr>
      <w:tr w14:paraId="3752218E">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00CE6C16">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距设备轮廓</w:t>
            </w:r>
            <w:r>
              <w:rPr>
                <w:rFonts w:ascii="Times New Roman" w:hAnsi="Times New Roman"/>
                <w:color w:val="auto"/>
                <w:kern w:val="0"/>
                <w:szCs w:val="24"/>
                <w:highlight w:val="none"/>
                <w:lang w:bidi="ar"/>
              </w:rPr>
              <w:t>1.0</w:t>
            </w:r>
            <w:r>
              <w:rPr>
                <w:rFonts w:hint="eastAsia" w:ascii="宋体" w:hAnsi="宋体" w:cs="宋体"/>
                <w:color w:val="auto"/>
                <w:kern w:val="0"/>
                <w:szCs w:val="24"/>
                <w:highlight w:val="none"/>
                <w:lang w:bidi="ar"/>
              </w:rPr>
              <w:t>米处的最大噪音标准（</w:t>
            </w:r>
            <w:r>
              <w:rPr>
                <w:rFonts w:ascii="Times New Roman" w:hAnsi="Times New Roman"/>
                <w:color w:val="auto"/>
                <w:kern w:val="0"/>
                <w:szCs w:val="24"/>
                <w:highlight w:val="none"/>
                <w:lang w:bidi="ar"/>
              </w:rPr>
              <w:t>dB(A)</w:t>
            </w:r>
            <w:r>
              <w:rPr>
                <w:rFonts w:hint="eastAsia" w:ascii="宋体" w:hAnsi="宋体" w:cs="宋体"/>
                <w:color w:val="auto"/>
                <w:kern w:val="0"/>
                <w:szCs w:val="24"/>
                <w:highlight w:val="none"/>
                <w:lang w:bidi="ar"/>
              </w:rPr>
              <w:t>）</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0A1547D6">
            <w:pPr>
              <w:jc w:val="center"/>
              <w:rPr>
                <w:rFonts w:ascii="Times New Roman" w:hAnsi="Times New Roman" w:eastAsia="等线"/>
                <w:color w:val="auto"/>
                <w:szCs w:val="24"/>
                <w:highlight w:val="none"/>
              </w:rPr>
            </w:pPr>
            <w:r>
              <w:rPr>
                <w:rFonts w:ascii="Times New Roman" w:hAnsi="Times New Roman"/>
                <w:color w:val="auto"/>
                <w:kern w:val="0"/>
                <w:szCs w:val="24"/>
                <w:highlight w:val="none"/>
                <w:lang w:bidi="ar"/>
              </w:rPr>
              <w:t>dB</w:t>
            </w: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6D7186ED">
            <w:pPr>
              <w:jc w:val="center"/>
              <w:rPr>
                <w:rFonts w:hint="eastAsia" w:ascii="等线" w:hAnsi="等线" w:eastAsia="等线" w:cs="等线"/>
                <w:color w:val="auto"/>
                <w:sz w:val="22"/>
                <w:szCs w:val="22"/>
                <w:highlight w:val="none"/>
              </w:rPr>
            </w:pPr>
          </w:p>
        </w:tc>
      </w:tr>
      <w:tr w14:paraId="7D067BB0">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64DE1296">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能量调节范围（</w:t>
            </w:r>
            <w:r>
              <w:rPr>
                <w:rFonts w:ascii="Times New Roman" w:hAnsi="Times New Roman"/>
                <w:color w:val="auto"/>
                <w:kern w:val="0"/>
                <w:szCs w:val="24"/>
                <w:highlight w:val="none"/>
                <w:lang w:bidi="ar"/>
              </w:rPr>
              <w:t>%</w:t>
            </w:r>
            <w:r>
              <w:rPr>
                <w:rFonts w:hint="eastAsia" w:ascii="宋体" w:hAnsi="宋体" w:cs="宋体"/>
                <w:color w:val="auto"/>
                <w:kern w:val="0"/>
                <w:szCs w:val="24"/>
                <w:highlight w:val="none"/>
                <w:lang w:bidi="ar"/>
              </w:rPr>
              <w:t>）</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367BE1B4">
            <w:pPr>
              <w:jc w:val="center"/>
              <w:rPr>
                <w:rFonts w:ascii="Times New Roman" w:hAnsi="Times New Roman" w:eastAsia="等线"/>
                <w:color w:val="auto"/>
                <w:szCs w:val="24"/>
                <w:highlight w:val="none"/>
              </w:rPr>
            </w:pP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498E8EBB">
            <w:pPr>
              <w:jc w:val="center"/>
              <w:rPr>
                <w:rFonts w:hint="eastAsia" w:ascii="等线" w:hAnsi="等线" w:eastAsia="等线" w:cs="等线"/>
                <w:color w:val="auto"/>
                <w:sz w:val="22"/>
                <w:szCs w:val="22"/>
                <w:highlight w:val="none"/>
              </w:rPr>
            </w:pPr>
          </w:p>
        </w:tc>
      </w:tr>
      <w:tr w14:paraId="71A8DF41">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7CC41462">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电源</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094EE0C7">
            <w:pPr>
              <w:jc w:val="center"/>
              <w:rPr>
                <w:rFonts w:ascii="Times New Roman" w:hAnsi="Times New Roman" w:eastAsia="等线"/>
                <w:color w:val="auto"/>
                <w:szCs w:val="24"/>
                <w:highlight w:val="none"/>
              </w:rPr>
            </w:pPr>
            <w:r>
              <w:rPr>
                <w:rFonts w:hint="eastAsia" w:ascii="Times New Roman" w:hAnsi="Times New Roman" w:eastAsia="等线"/>
                <w:color w:val="auto"/>
                <w:szCs w:val="24"/>
                <w:highlight w:val="none"/>
              </w:rPr>
              <w:t>V</w:t>
            </w: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3211D86F">
            <w:pPr>
              <w:jc w:val="center"/>
              <w:rPr>
                <w:rFonts w:hint="eastAsia" w:ascii="等线" w:hAnsi="等线" w:eastAsia="等线" w:cs="等线"/>
                <w:color w:val="auto"/>
                <w:sz w:val="22"/>
                <w:szCs w:val="22"/>
                <w:highlight w:val="none"/>
              </w:rPr>
            </w:pPr>
          </w:p>
        </w:tc>
      </w:tr>
      <w:tr w14:paraId="24BF1CCD">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7689C502">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总电力输入</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1E57DC6F">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kW</w:t>
            </w: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2BB047CC">
            <w:pPr>
              <w:jc w:val="center"/>
              <w:rPr>
                <w:rFonts w:hint="eastAsia" w:ascii="等线" w:hAnsi="等线" w:eastAsia="等线" w:cs="等线"/>
                <w:color w:val="auto"/>
                <w:sz w:val="22"/>
                <w:szCs w:val="22"/>
                <w:highlight w:val="none"/>
              </w:rPr>
            </w:pPr>
          </w:p>
        </w:tc>
      </w:tr>
      <w:tr w14:paraId="2626544F">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52C0A715">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w:t>
            </w:r>
          </w:p>
        </w:tc>
        <w:tc>
          <w:tcPr>
            <w:tcW w:w="625" w:type="pct"/>
            <w:tcBorders>
              <w:top w:val="single" w:color="000000" w:sz="4" w:space="0"/>
              <w:left w:val="single" w:color="000000" w:sz="4" w:space="0"/>
              <w:bottom w:val="single" w:color="000000" w:sz="4" w:space="0"/>
              <w:right w:val="single" w:color="000000" w:sz="4" w:space="0"/>
            </w:tcBorders>
            <w:vAlign w:val="center"/>
          </w:tcPr>
          <w:p w14:paraId="43D6BCD3">
            <w:pPr>
              <w:jc w:val="center"/>
              <w:rPr>
                <w:rFonts w:ascii="Times New Roman" w:hAnsi="Times New Roman" w:eastAsia="等线"/>
                <w:color w:val="auto"/>
                <w:szCs w:val="24"/>
                <w:highlight w:val="none"/>
              </w:rPr>
            </w:pP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2016CF95">
            <w:pPr>
              <w:jc w:val="center"/>
              <w:rPr>
                <w:rFonts w:hint="eastAsia" w:ascii="等线" w:hAnsi="等线" w:eastAsia="等线" w:cs="等线"/>
                <w:color w:val="auto"/>
                <w:sz w:val="22"/>
                <w:szCs w:val="22"/>
                <w:highlight w:val="none"/>
              </w:rPr>
            </w:pPr>
          </w:p>
        </w:tc>
      </w:tr>
      <w:tr w14:paraId="317F13CF">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277D11A0">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制热</w:t>
            </w:r>
          </w:p>
        </w:tc>
        <w:tc>
          <w:tcPr>
            <w:tcW w:w="625" w:type="pct"/>
            <w:tcBorders>
              <w:top w:val="single" w:color="000000" w:sz="4" w:space="0"/>
              <w:left w:val="single" w:color="000000" w:sz="4" w:space="0"/>
              <w:bottom w:val="single" w:color="000000" w:sz="4" w:space="0"/>
              <w:right w:val="single" w:color="000000" w:sz="4" w:space="0"/>
            </w:tcBorders>
            <w:vAlign w:val="center"/>
          </w:tcPr>
          <w:p w14:paraId="0419E013">
            <w:pPr>
              <w:jc w:val="center"/>
              <w:rPr>
                <w:rFonts w:ascii="Times New Roman" w:hAnsi="Times New Roman" w:eastAsia="等线"/>
                <w:color w:val="auto"/>
                <w:szCs w:val="24"/>
                <w:highlight w:val="none"/>
              </w:rPr>
            </w:pP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6FB5EE2C">
            <w:pPr>
              <w:jc w:val="center"/>
              <w:rPr>
                <w:rFonts w:hint="eastAsia" w:ascii="等线" w:hAnsi="等线" w:eastAsia="等线" w:cs="等线"/>
                <w:color w:val="auto"/>
                <w:sz w:val="22"/>
                <w:szCs w:val="22"/>
                <w:highlight w:val="none"/>
              </w:rPr>
            </w:pPr>
          </w:p>
        </w:tc>
      </w:tr>
      <w:tr w14:paraId="7D81ACB4">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7327AF8F">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制冷剂</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5486E61A">
            <w:pPr>
              <w:jc w:val="center"/>
              <w:rPr>
                <w:rFonts w:ascii="Times New Roman" w:hAnsi="Times New Roman" w:eastAsia="等线"/>
                <w:color w:val="auto"/>
                <w:szCs w:val="24"/>
                <w:highlight w:val="none"/>
              </w:rPr>
            </w:pPr>
            <w:r>
              <w:rPr>
                <w:rFonts w:hint="eastAsia" w:ascii="Times New Roman" w:hAnsi="Times New Roman" w:eastAsia="等线"/>
                <w:color w:val="auto"/>
                <w:szCs w:val="24"/>
                <w:highlight w:val="none"/>
              </w:rPr>
              <w:t>型号</w:t>
            </w: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563655AD">
            <w:pPr>
              <w:jc w:val="center"/>
              <w:rPr>
                <w:rFonts w:hint="eastAsia" w:ascii="等线" w:hAnsi="等线" w:eastAsia="等线" w:cs="等线"/>
                <w:color w:val="auto"/>
                <w:sz w:val="22"/>
                <w:szCs w:val="22"/>
                <w:highlight w:val="none"/>
              </w:rPr>
            </w:pPr>
          </w:p>
        </w:tc>
      </w:tr>
      <w:tr w14:paraId="3A07ACDF">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72CB73F1">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充注量</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022BDCD1">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kg</w:t>
            </w: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67C2DF91">
            <w:pPr>
              <w:jc w:val="center"/>
              <w:rPr>
                <w:rFonts w:hint="eastAsia" w:ascii="等线" w:hAnsi="等线" w:eastAsia="等线" w:cs="等线"/>
                <w:color w:val="auto"/>
                <w:sz w:val="22"/>
                <w:szCs w:val="22"/>
                <w:highlight w:val="none"/>
              </w:rPr>
            </w:pPr>
          </w:p>
        </w:tc>
      </w:tr>
      <w:tr w14:paraId="76910FE0">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537FC6C5">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压缩机型式</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67F952A6">
            <w:pPr>
              <w:jc w:val="center"/>
              <w:rPr>
                <w:rFonts w:ascii="Times New Roman" w:hAnsi="Times New Roman" w:eastAsia="等线"/>
                <w:color w:val="auto"/>
                <w:szCs w:val="24"/>
                <w:highlight w:val="none"/>
              </w:rPr>
            </w:pP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62E49766">
            <w:pPr>
              <w:jc w:val="center"/>
              <w:rPr>
                <w:rFonts w:hint="eastAsia" w:ascii="等线" w:hAnsi="等线" w:eastAsia="等线" w:cs="等线"/>
                <w:color w:val="auto"/>
                <w:sz w:val="22"/>
                <w:szCs w:val="22"/>
                <w:highlight w:val="none"/>
              </w:rPr>
            </w:pPr>
          </w:p>
        </w:tc>
      </w:tr>
      <w:tr w14:paraId="7D5175FE">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361AECD3">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电机型式（变频/定速）</w:t>
            </w:r>
          </w:p>
        </w:tc>
        <w:tc>
          <w:tcPr>
            <w:tcW w:w="625" w:type="pct"/>
            <w:tcBorders>
              <w:top w:val="single" w:color="000000" w:sz="4" w:space="0"/>
              <w:left w:val="single" w:color="000000" w:sz="4" w:space="0"/>
              <w:bottom w:val="single" w:color="000000" w:sz="4" w:space="0"/>
              <w:right w:val="single" w:color="000000" w:sz="4" w:space="0"/>
            </w:tcBorders>
            <w:vAlign w:val="center"/>
          </w:tcPr>
          <w:p w14:paraId="41FC3C95">
            <w:pPr>
              <w:jc w:val="center"/>
              <w:rPr>
                <w:rFonts w:ascii="Times New Roman" w:hAnsi="Times New Roman" w:eastAsia="等线"/>
                <w:color w:val="auto"/>
                <w:szCs w:val="24"/>
                <w:highlight w:val="none"/>
              </w:rPr>
            </w:pP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04AD097B">
            <w:pPr>
              <w:jc w:val="center"/>
              <w:rPr>
                <w:rFonts w:hint="eastAsia" w:ascii="等线" w:hAnsi="等线" w:eastAsia="等线" w:cs="等线"/>
                <w:color w:val="auto"/>
                <w:sz w:val="22"/>
                <w:szCs w:val="22"/>
                <w:highlight w:val="none"/>
              </w:rPr>
            </w:pPr>
          </w:p>
        </w:tc>
      </w:tr>
      <w:tr w14:paraId="2251993C">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392887F6">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蒸发器型式</w:t>
            </w:r>
          </w:p>
        </w:tc>
        <w:tc>
          <w:tcPr>
            <w:tcW w:w="625" w:type="pct"/>
            <w:tcBorders>
              <w:top w:val="single" w:color="000000" w:sz="4" w:space="0"/>
              <w:left w:val="single" w:color="000000" w:sz="4" w:space="0"/>
              <w:bottom w:val="single" w:color="000000" w:sz="4" w:space="0"/>
              <w:right w:val="single" w:color="000000" w:sz="4" w:space="0"/>
            </w:tcBorders>
            <w:vAlign w:val="center"/>
          </w:tcPr>
          <w:p w14:paraId="62F4B76A">
            <w:pPr>
              <w:jc w:val="center"/>
              <w:rPr>
                <w:rFonts w:ascii="Times New Roman" w:hAnsi="Times New Roman" w:eastAsia="等线"/>
                <w:color w:val="auto"/>
                <w:szCs w:val="24"/>
                <w:highlight w:val="none"/>
              </w:rPr>
            </w:pP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612D4F8C">
            <w:pPr>
              <w:jc w:val="center"/>
              <w:rPr>
                <w:rFonts w:hint="eastAsia" w:ascii="等线" w:hAnsi="等线" w:eastAsia="等线" w:cs="等线"/>
                <w:color w:val="auto"/>
                <w:sz w:val="22"/>
                <w:szCs w:val="22"/>
                <w:highlight w:val="none"/>
              </w:rPr>
            </w:pPr>
          </w:p>
        </w:tc>
      </w:tr>
      <w:tr w14:paraId="1961F92F">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2F705170">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冷凝器型式</w:t>
            </w:r>
          </w:p>
        </w:tc>
        <w:tc>
          <w:tcPr>
            <w:tcW w:w="625" w:type="pct"/>
            <w:tcBorders>
              <w:top w:val="single" w:color="000000" w:sz="4" w:space="0"/>
              <w:left w:val="single" w:color="000000" w:sz="4" w:space="0"/>
              <w:bottom w:val="single" w:color="000000" w:sz="4" w:space="0"/>
              <w:right w:val="single" w:color="000000" w:sz="4" w:space="0"/>
            </w:tcBorders>
            <w:vAlign w:val="center"/>
          </w:tcPr>
          <w:p w14:paraId="02F109D6">
            <w:pPr>
              <w:jc w:val="center"/>
              <w:rPr>
                <w:rFonts w:ascii="Times New Roman" w:hAnsi="Times New Roman" w:eastAsia="等线"/>
                <w:color w:val="auto"/>
                <w:szCs w:val="24"/>
                <w:highlight w:val="none"/>
              </w:rPr>
            </w:pP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7413098A">
            <w:pPr>
              <w:jc w:val="center"/>
              <w:rPr>
                <w:rFonts w:hint="eastAsia" w:ascii="等线" w:hAnsi="等线" w:eastAsia="等线" w:cs="等线"/>
                <w:color w:val="auto"/>
                <w:sz w:val="22"/>
                <w:szCs w:val="22"/>
                <w:highlight w:val="none"/>
              </w:rPr>
            </w:pPr>
          </w:p>
        </w:tc>
      </w:tr>
      <w:tr w14:paraId="61795F03">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5EA148D4">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冷媒控制</w:t>
            </w:r>
          </w:p>
        </w:tc>
        <w:tc>
          <w:tcPr>
            <w:tcW w:w="625" w:type="pct"/>
            <w:tcBorders>
              <w:top w:val="single" w:color="000000" w:sz="4" w:space="0"/>
              <w:left w:val="single" w:color="000000" w:sz="4" w:space="0"/>
              <w:bottom w:val="single" w:color="000000" w:sz="4" w:space="0"/>
              <w:right w:val="single" w:color="000000" w:sz="4" w:space="0"/>
            </w:tcBorders>
            <w:vAlign w:val="center"/>
          </w:tcPr>
          <w:p w14:paraId="6C73D52A">
            <w:pPr>
              <w:jc w:val="center"/>
              <w:rPr>
                <w:rFonts w:ascii="Times New Roman" w:hAnsi="Times New Roman" w:eastAsia="等线"/>
                <w:color w:val="auto"/>
                <w:szCs w:val="24"/>
                <w:highlight w:val="none"/>
              </w:rPr>
            </w:pP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32C59888">
            <w:pPr>
              <w:jc w:val="center"/>
              <w:rPr>
                <w:rFonts w:hint="eastAsia" w:ascii="等线" w:hAnsi="等线" w:eastAsia="等线" w:cs="等线"/>
                <w:color w:val="auto"/>
                <w:sz w:val="22"/>
                <w:szCs w:val="22"/>
                <w:highlight w:val="none"/>
              </w:rPr>
            </w:pPr>
          </w:p>
        </w:tc>
      </w:tr>
      <w:tr w14:paraId="039698A8">
        <w:tblPrEx>
          <w:tblCellMar>
            <w:top w:w="0" w:type="dxa"/>
            <w:left w:w="108" w:type="dxa"/>
            <w:bottom w:w="0" w:type="dxa"/>
            <w:right w:w="108" w:type="dxa"/>
          </w:tblCellMar>
        </w:tblPrEx>
        <w:trPr>
          <w:trHeight w:val="350"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083EEC7B">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安全保护装置</w:t>
            </w:r>
          </w:p>
        </w:tc>
        <w:tc>
          <w:tcPr>
            <w:tcW w:w="625" w:type="pct"/>
            <w:tcBorders>
              <w:top w:val="single" w:color="000000" w:sz="4" w:space="0"/>
              <w:left w:val="single" w:color="000000" w:sz="4" w:space="0"/>
              <w:bottom w:val="single" w:color="000000" w:sz="4" w:space="0"/>
              <w:right w:val="single" w:color="000000" w:sz="4" w:space="0"/>
            </w:tcBorders>
            <w:vAlign w:val="center"/>
          </w:tcPr>
          <w:p w14:paraId="7102DDDB">
            <w:pPr>
              <w:jc w:val="center"/>
              <w:rPr>
                <w:rFonts w:ascii="Times New Roman" w:hAnsi="Times New Roman" w:eastAsia="等线"/>
                <w:color w:val="auto"/>
                <w:szCs w:val="24"/>
                <w:highlight w:val="none"/>
              </w:rPr>
            </w:pP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16061D16">
            <w:pPr>
              <w:jc w:val="center"/>
              <w:rPr>
                <w:rFonts w:hint="eastAsia" w:ascii="等线" w:hAnsi="等线" w:eastAsia="等线" w:cs="等线"/>
                <w:color w:val="auto"/>
                <w:sz w:val="22"/>
                <w:szCs w:val="22"/>
                <w:highlight w:val="none"/>
              </w:rPr>
            </w:pPr>
          </w:p>
        </w:tc>
      </w:tr>
      <w:tr w14:paraId="41D7B85F">
        <w:tblPrEx>
          <w:tblCellMar>
            <w:top w:w="0" w:type="dxa"/>
            <w:left w:w="108" w:type="dxa"/>
            <w:bottom w:w="0" w:type="dxa"/>
            <w:right w:w="108" w:type="dxa"/>
          </w:tblCellMar>
        </w:tblPrEx>
        <w:trPr>
          <w:trHeight w:val="350"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436B1955">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外形尺寸，宽</w:t>
            </w:r>
            <w:r>
              <w:rPr>
                <w:rFonts w:ascii="Symbol" w:hAnsi="Symbol" w:cs="Symbol"/>
                <w:color w:val="auto"/>
                <w:kern w:val="0"/>
                <w:szCs w:val="24"/>
                <w:highlight w:val="none"/>
                <w:lang w:bidi="ar"/>
              </w:rPr>
              <w:t></w:t>
            </w:r>
            <w:r>
              <w:rPr>
                <w:rFonts w:hint="eastAsia" w:ascii="宋体" w:hAnsi="宋体" w:cs="宋体"/>
                <w:color w:val="auto"/>
                <w:kern w:val="0"/>
                <w:szCs w:val="24"/>
                <w:highlight w:val="none"/>
                <w:lang w:bidi="ar"/>
              </w:rPr>
              <w:t>深</w:t>
            </w:r>
            <w:r>
              <w:rPr>
                <w:rFonts w:ascii="Symbol" w:hAnsi="Symbol" w:cs="Symbol"/>
                <w:color w:val="auto"/>
                <w:kern w:val="0"/>
                <w:szCs w:val="24"/>
                <w:highlight w:val="none"/>
                <w:lang w:bidi="ar"/>
              </w:rPr>
              <w:t></w:t>
            </w:r>
            <w:r>
              <w:rPr>
                <w:rFonts w:hint="eastAsia" w:ascii="宋体" w:hAnsi="宋体" w:cs="宋体"/>
                <w:color w:val="auto"/>
                <w:kern w:val="0"/>
                <w:szCs w:val="24"/>
                <w:highlight w:val="none"/>
                <w:lang w:bidi="ar"/>
              </w:rPr>
              <w:t>高</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7EB7A379">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mm</w:t>
            </w: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660751BD">
            <w:pPr>
              <w:jc w:val="center"/>
              <w:rPr>
                <w:rFonts w:hint="eastAsia" w:ascii="等线" w:hAnsi="等线" w:eastAsia="等线" w:cs="等线"/>
                <w:color w:val="auto"/>
                <w:sz w:val="22"/>
                <w:szCs w:val="22"/>
                <w:highlight w:val="none"/>
              </w:rPr>
            </w:pPr>
          </w:p>
        </w:tc>
      </w:tr>
      <w:tr w14:paraId="3AF5BC3A">
        <w:tblPrEx>
          <w:tblCellMar>
            <w:top w:w="0" w:type="dxa"/>
            <w:left w:w="108" w:type="dxa"/>
            <w:bottom w:w="0" w:type="dxa"/>
            <w:right w:w="108" w:type="dxa"/>
          </w:tblCellMar>
        </w:tblPrEx>
        <w:trPr>
          <w:trHeight w:val="315" w:hRule="atLeast"/>
        </w:trPr>
        <w:tc>
          <w:tcPr>
            <w:tcW w:w="1913" w:type="pct"/>
            <w:gridSpan w:val="3"/>
            <w:tcBorders>
              <w:top w:val="single" w:color="000000" w:sz="4" w:space="0"/>
              <w:left w:val="single" w:color="000000" w:sz="4" w:space="0"/>
              <w:bottom w:val="single" w:color="000000" w:sz="4" w:space="0"/>
              <w:right w:val="single" w:color="000000" w:sz="4" w:space="0"/>
            </w:tcBorders>
            <w:vAlign w:val="center"/>
          </w:tcPr>
          <w:p w14:paraId="0BC8DFE5">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重量</w:t>
            </w:r>
            <w:r>
              <w:rPr>
                <w:rFonts w:ascii="Times New Roman" w:hAnsi="Times New Roman"/>
                <w:color w:val="auto"/>
                <w:kern w:val="0"/>
                <w:szCs w:val="24"/>
                <w:highlight w:val="none"/>
                <w:lang w:bidi="ar"/>
              </w:rPr>
              <w:t xml:space="preserve">                          </w:t>
            </w:r>
          </w:p>
        </w:tc>
        <w:tc>
          <w:tcPr>
            <w:tcW w:w="625" w:type="pct"/>
            <w:tcBorders>
              <w:top w:val="single" w:color="000000" w:sz="4" w:space="0"/>
              <w:left w:val="single" w:color="000000" w:sz="4" w:space="0"/>
              <w:bottom w:val="single" w:color="000000" w:sz="4" w:space="0"/>
              <w:right w:val="single" w:color="000000" w:sz="4" w:space="0"/>
            </w:tcBorders>
            <w:vAlign w:val="center"/>
          </w:tcPr>
          <w:p w14:paraId="3441FD54">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kg</w:t>
            </w:r>
          </w:p>
        </w:tc>
        <w:tc>
          <w:tcPr>
            <w:tcW w:w="2461" w:type="pct"/>
            <w:gridSpan w:val="4"/>
            <w:tcBorders>
              <w:top w:val="single" w:color="000000" w:sz="4" w:space="0"/>
              <w:left w:val="single" w:color="000000" w:sz="4" w:space="0"/>
              <w:bottom w:val="single" w:color="000000" w:sz="4" w:space="0"/>
              <w:right w:val="single" w:color="000000" w:sz="4" w:space="0"/>
            </w:tcBorders>
            <w:vAlign w:val="center"/>
          </w:tcPr>
          <w:p w14:paraId="62A04EA3">
            <w:pPr>
              <w:jc w:val="center"/>
              <w:rPr>
                <w:rFonts w:hint="eastAsia" w:ascii="等线" w:hAnsi="等线" w:eastAsia="等线" w:cs="等线"/>
                <w:color w:val="auto"/>
                <w:sz w:val="22"/>
                <w:szCs w:val="22"/>
                <w:highlight w:val="none"/>
              </w:rPr>
            </w:pPr>
          </w:p>
        </w:tc>
      </w:tr>
      <w:tr w14:paraId="1B7E4562">
        <w:tblPrEx>
          <w:tblCellMar>
            <w:top w:w="0" w:type="dxa"/>
            <w:left w:w="108" w:type="dxa"/>
            <w:bottom w:w="0" w:type="dxa"/>
            <w:right w:w="108" w:type="dxa"/>
          </w:tblCellMar>
        </w:tblPrEx>
        <w:trPr>
          <w:trHeight w:val="315" w:hRule="atLeast"/>
        </w:trPr>
        <w:tc>
          <w:tcPr>
            <w:tcW w:w="5000" w:type="pct"/>
            <w:gridSpan w:val="8"/>
            <w:tcBorders>
              <w:top w:val="single" w:color="000000" w:sz="4" w:space="0"/>
              <w:left w:val="single" w:color="000000" w:sz="4" w:space="0"/>
              <w:bottom w:val="single" w:color="000000" w:sz="4" w:space="0"/>
              <w:right w:val="single" w:color="000000" w:sz="4" w:space="0"/>
            </w:tcBorders>
            <w:vAlign w:val="center"/>
          </w:tcPr>
          <w:p w14:paraId="0042BDF6">
            <w:pPr>
              <w:jc w:val="center"/>
              <w:rPr>
                <w:rFonts w:hint="eastAsia" w:ascii="等线" w:hAnsi="等线" w:eastAsia="等线" w:cs="等线"/>
                <w:color w:val="auto"/>
                <w:sz w:val="22"/>
                <w:szCs w:val="22"/>
                <w:highlight w:val="none"/>
              </w:rPr>
            </w:pPr>
            <w:r>
              <w:rPr>
                <w:rFonts w:hint="eastAsia" w:ascii="宋体" w:hAnsi="宋体" w:cs="宋体"/>
                <w:color w:val="auto"/>
                <w:kern w:val="0"/>
                <w:szCs w:val="24"/>
                <w:highlight w:val="none"/>
                <w:lang w:bidi="ar"/>
              </w:rPr>
              <w:t>室内机</w:t>
            </w:r>
            <w:r>
              <w:rPr>
                <w:rFonts w:ascii="Times New Roman" w:hAnsi="Times New Roman"/>
                <w:color w:val="auto"/>
                <w:kern w:val="0"/>
                <w:szCs w:val="24"/>
                <w:highlight w:val="none"/>
                <w:lang w:bidi="ar"/>
              </w:rPr>
              <w:t xml:space="preserve"> </w:t>
            </w:r>
          </w:p>
        </w:tc>
      </w:tr>
      <w:tr w14:paraId="615B8598">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5638913A">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型号</w:t>
            </w:r>
            <w:r>
              <w:rPr>
                <w:rFonts w:ascii="Times New Roman" w:hAnsi="Times New Roman"/>
                <w:color w:val="auto"/>
                <w:kern w:val="0"/>
                <w:szCs w:val="24"/>
                <w:highlight w:val="none"/>
                <w:lang w:bidi="ar"/>
              </w:rPr>
              <w:t xml:space="preserve">                </w:t>
            </w:r>
          </w:p>
        </w:tc>
        <w:tc>
          <w:tcPr>
            <w:tcW w:w="443" w:type="pct"/>
            <w:tcBorders>
              <w:top w:val="single" w:color="000000" w:sz="4" w:space="0"/>
              <w:left w:val="single" w:color="000000" w:sz="4" w:space="0"/>
              <w:bottom w:val="single" w:color="000000" w:sz="4" w:space="0"/>
              <w:right w:val="single" w:color="000000" w:sz="4" w:space="0"/>
            </w:tcBorders>
            <w:vAlign w:val="center"/>
          </w:tcPr>
          <w:p w14:paraId="53283104">
            <w:pPr>
              <w:jc w:val="center"/>
              <w:rPr>
                <w:rFonts w:ascii="Times New Roman" w:hAnsi="Times New Roman" w:eastAsia="等线"/>
                <w:color w:val="auto"/>
                <w:szCs w:val="24"/>
                <w:highlight w:val="none"/>
              </w:rPr>
            </w:pPr>
          </w:p>
        </w:tc>
        <w:tc>
          <w:tcPr>
            <w:tcW w:w="617" w:type="pct"/>
            <w:tcBorders>
              <w:top w:val="single" w:color="000000" w:sz="4" w:space="0"/>
              <w:left w:val="single" w:color="000000" w:sz="4" w:space="0"/>
              <w:bottom w:val="single" w:color="000000" w:sz="4" w:space="0"/>
              <w:right w:val="single" w:color="000000" w:sz="4" w:space="0"/>
            </w:tcBorders>
            <w:vAlign w:val="center"/>
          </w:tcPr>
          <w:p w14:paraId="47ED4337">
            <w:pPr>
              <w:widowControl/>
              <w:jc w:val="center"/>
              <w:textAlignment w:val="center"/>
              <w:rPr>
                <w:rFonts w:ascii="Times New Roman" w:hAnsi="Times New Roman" w:eastAsia="等线"/>
                <w:color w:val="auto"/>
                <w:szCs w:val="24"/>
                <w:highlight w:val="none"/>
              </w:rPr>
            </w:pPr>
            <w:r>
              <w:rPr>
                <w:rFonts w:hint="eastAsia" w:ascii="Times New Roman" w:hAnsi="Times New Roman" w:eastAsia="等线"/>
                <w:color w:val="auto"/>
                <w:szCs w:val="24"/>
                <w:highlight w:val="none"/>
              </w:rPr>
              <w:t>型号1</w:t>
            </w:r>
          </w:p>
        </w:tc>
        <w:tc>
          <w:tcPr>
            <w:tcW w:w="625" w:type="pct"/>
            <w:tcBorders>
              <w:top w:val="single" w:color="000000" w:sz="4" w:space="0"/>
              <w:left w:val="single" w:color="000000" w:sz="4" w:space="0"/>
              <w:bottom w:val="single" w:color="000000" w:sz="4" w:space="0"/>
              <w:right w:val="single" w:color="000000" w:sz="4" w:space="0"/>
            </w:tcBorders>
            <w:vAlign w:val="center"/>
          </w:tcPr>
          <w:p w14:paraId="743869DF">
            <w:pPr>
              <w:widowControl/>
              <w:jc w:val="center"/>
              <w:textAlignment w:val="center"/>
              <w:rPr>
                <w:rFonts w:ascii="Times New Roman" w:hAnsi="Times New Roman" w:eastAsia="等线"/>
                <w:color w:val="auto"/>
                <w:szCs w:val="24"/>
                <w:highlight w:val="none"/>
              </w:rPr>
            </w:pPr>
            <w:r>
              <w:rPr>
                <w:rFonts w:hint="eastAsia" w:ascii="Times New Roman" w:hAnsi="Times New Roman" w:eastAsia="等线"/>
                <w:color w:val="auto"/>
                <w:szCs w:val="24"/>
                <w:highlight w:val="none"/>
              </w:rPr>
              <w:t>型号2</w:t>
            </w:r>
          </w:p>
        </w:tc>
        <w:tc>
          <w:tcPr>
            <w:tcW w:w="685" w:type="pct"/>
            <w:tcBorders>
              <w:top w:val="single" w:color="000000" w:sz="4" w:space="0"/>
              <w:left w:val="single" w:color="000000" w:sz="4" w:space="0"/>
              <w:bottom w:val="single" w:color="000000" w:sz="4" w:space="0"/>
              <w:right w:val="single" w:color="000000" w:sz="4" w:space="0"/>
            </w:tcBorders>
            <w:vAlign w:val="center"/>
          </w:tcPr>
          <w:p w14:paraId="3342887F">
            <w:pPr>
              <w:widowControl/>
              <w:jc w:val="center"/>
              <w:textAlignment w:val="center"/>
              <w:rPr>
                <w:rFonts w:ascii="Times New Roman" w:hAnsi="Times New Roman" w:eastAsia="等线"/>
                <w:color w:val="auto"/>
                <w:szCs w:val="24"/>
                <w:highlight w:val="none"/>
              </w:rPr>
            </w:pPr>
            <w:r>
              <w:rPr>
                <w:rFonts w:hint="eastAsia" w:ascii="Times New Roman" w:hAnsi="Times New Roman" w:eastAsia="等线"/>
                <w:color w:val="auto"/>
                <w:szCs w:val="24"/>
                <w:highlight w:val="none"/>
              </w:rPr>
              <w:t>........</w:t>
            </w:r>
          </w:p>
        </w:tc>
        <w:tc>
          <w:tcPr>
            <w:tcW w:w="625" w:type="pct"/>
            <w:tcBorders>
              <w:top w:val="single" w:color="000000" w:sz="4" w:space="0"/>
              <w:left w:val="single" w:color="000000" w:sz="4" w:space="0"/>
              <w:bottom w:val="single" w:color="000000" w:sz="4" w:space="0"/>
              <w:right w:val="single" w:color="000000" w:sz="4" w:space="0"/>
            </w:tcBorders>
            <w:vAlign w:val="center"/>
          </w:tcPr>
          <w:p w14:paraId="1A7B4CFA">
            <w:pPr>
              <w:widowControl/>
              <w:jc w:val="center"/>
              <w:textAlignment w:val="center"/>
              <w:rPr>
                <w:rFonts w:ascii="Times New Roman" w:hAnsi="Times New Roman" w:eastAsia="等线"/>
                <w:color w:val="auto"/>
                <w:szCs w:val="24"/>
                <w:highlight w:val="none"/>
              </w:rPr>
            </w:pPr>
            <w:r>
              <w:rPr>
                <w:rFonts w:hint="eastAsia" w:ascii="Times New Roman" w:hAnsi="Times New Roman" w:eastAsia="等线"/>
                <w:color w:val="auto"/>
                <w:szCs w:val="24"/>
                <w:highlight w:val="none"/>
              </w:rPr>
              <w:t>.......</w:t>
            </w:r>
          </w:p>
        </w:tc>
        <w:tc>
          <w:tcPr>
            <w:tcW w:w="575" w:type="pct"/>
            <w:tcBorders>
              <w:top w:val="single" w:color="000000" w:sz="4" w:space="0"/>
              <w:left w:val="single" w:color="000000" w:sz="4" w:space="0"/>
              <w:bottom w:val="single" w:color="000000" w:sz="4" w:space="0"/>
              <w:right w:val="single" w:color="000000" w:sz="4" w:space="0"/>
            </w:tcBorders>
            <w:vAlign w:val="center"/>
          </w:tcPr>
          <w:p w14:paraId="0744C853">
            <w:pPr>
              <w:widowControl/>
              <w:jc w:val="center"/>
              <w:textAlignment w:val="center"/>
              <w:rPr>
                <w:rFonts w:ascii="Times New Roman" w:hAnsi="Times New Roman" w:eastAsia="等线"/>
                <w:color w:val="auto"/>
                <w:szCs w:val="24"/>
                <w:highlight w:val="none"/>
              </w:rPr>
            </w:pPr>
          </w:p>
        </w:tc>
        <w:tc>
          <w:tcPr>
            <w:tcW w:w="575" w:type="pct"/>
            <w:tcBorders>
              <w:top w:val="single" w:color="000000" w:sz="4" w:space="0"/>
              <w:left w:val="single" w:color="000000" w:sz="4" w:space="0"/>
              <w:bottom w:val="single" w:color="000000" w:sz="4" w:space="0"/>
              <w:right w:val="single" w:color="000000" w:sz="4" w:space="0"/>
            </w:tcBorders>
            <w:vAlign w:val="center"/>
          </w:tcPr>
          <w:p w14:paraId="74C5BFC9">
            <w:pPr>
              <w:widowControl/>
              <w:jc w:val="center"/>
              <w:textAlignment w:val="center"/>
              <w:rPr>
                <w:rFonts w:ascii="Times New Roman" w:hAnsi="Times New Roman" w:eastAsia="等线"/>
                <w:color w:val="auto"/>
                <w:szCs w:val="24"/>
                <w:highlight w:val="none"/>
              </w:rPr>
            </w:pPr>
            <w:r>
              <w:rPr>
                <w:rFonts w:hint="eastAsia" w:ascii="Times New Roman" w:hAnsi="Times New Roman" w:eastAsia="等线"/>
                <w:color w:val="auto"/>
                <w:szCs w:val="24"/>
                <w:highlight w:val="none"/>
              </w:rPr>
              <w:t>型号N</w:t>
            </w:r>
          </w:p>
        </w:tc>
      </w:tr>
      <w:tr w14:paraId="175AF6D0">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0F20F090">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数量</w:t>
            </w:r>
            <w:r>
              <w:rPr>
                <w:rFonts w:ascii="Times New Roman" w:hAnsi="Times New Roman"/>
                <w:color w:val="auto"/>
                <w:kern w:val="0"/>
                <w:szCs w:val="24"/>
                <w:highlight w:val="none"/>
                <w:lang w:bidi="ar"/>
              </w:rPr>
              <w:t xml:space="preserve">                            </w:t>
            </w:r>
          </w:p>
        </w:tc>
        <w:tc>
          <w:tcPr>
            <w:tcW w:w="443" w:type="pct"/>
            <w:tcBorders>
              <w:top w:val="single" w:color="000000" w:sz="4" w:space="0"/>
              <w:left w:val="single" w:color="000000" w:sz="4" w:space="0"/>
              <w:bottom w:val="single" w:color="000000" w:sz="4" w:space="0"/>
              <w:right w:val="single" w:color="000000" w:sz="4" w:space="0"/>
            </w:tcBorders>
            <w:vAlign w:val="center"/>
          </w:tcPr>
          <w:p w14:paraId="7DB97DB4">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台</w:t>
            </w:r>
          </w:p>
        </w:tc>
        <w:tc>
          <w:tcPr>
            <w:tcW w:w="617" w:type="pct"/>
            <w:tcBorders>
              <w:top w:val="single" w:color="000000" w:sz="4" w:space="0"/>
              <w:left w:val="single" w:color="000000" w:sz="4" w:space="0"/>
              <w:bottom w:val="single" w:color="000000" w:sz="4" w:space="0"/>
              <w:right w:val="single" w:color="000000" w:sz="4" w:space="0"/>
            </w:tcBorders>
            <w:vAlign w:val="center"/>
          </w:tcPr>
          <w:p w14:paraId="501867D6">
            <w:pPr>
              <w:widowControl/>
              <w:jc w:val="center"/>
              <w:textAlignment w:val="center"/>
              <w:rPr>
                <w:rFonts w:hint="eastAsia" w:ascii="宋体" w:hAnsi="宋体" w:cs="宋体"/>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535469E9">
            <w:pPr>
              <w:widowControl/>
              <w:jc w:val="center"/>
              <w:textAlignment w:val="center"/>
              <w:rPr>
                <w:rFonts w:ascii="Times New Roman" w:hAnsi="Times New Roman" w:eastAsia="等线"/>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noWrap/>
            <w:vAlign w:val="center"/>
          </w:tcPr>
          <w:p w14:paraId="6870026F">
            <w:pPr>
              <w:widowControl/>
              <w:jc w:val="center"/>
              <w:textAlignment w:val="center"/>
              <w:rPr>
                <w:rFonts w:hint="eastAsia" w:ascii="等线" w:hAnsi="等线" w:eastAsia="等线" w:cs="等线"/>
                <w:color w:val="auto"/>
                <w:sz w:val="22"/>
                <w:szCs w:val="22"/>
                <w:highlight w:val="none"/>
              </w:rPr>
            </w:pPr>
          </w:p>
        </w:tc>
        <w:tc>
          <w:tcPr>
            <w:tcW w:w="625" w:type="pct"/>
            <w:tcBorders>
              <w:top w:val="single" w:color="000000" w:sz="4" w:space="0"/>
              <w:left w:val="single" w:color="000000" w:sz="4" w:space="0"/>
              <w:bottom w:val="single" w:color="000000" w:sz="4" w:space="0"/>
              <w:right w:val="single" w:color="000000" w:sz="4" w:space="0"/>
            </w:tcBorders>
            <w:noWrap/>
            <w:vAlign w:val="center"/>
          </w:tcPr>
          <w:p w14:paraId="2C1A40A8">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062F28D4">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5A3DFE8B">
            <w:pPr>
              <w:widowControl/>
              <w:jc w:val="center"/>
              <w:textAlignment w:val="center"/>
              <w:rPr>
                <w:rFonts w:hint="eastAsia" w:ascii="等线" w:hAnsi="等线" w:eastAsia="等线" w:cs="等线"/>
                <w:color w:val="auto"/>
                <w:sz w:val="22"/>
                <w:szCs w:val="22"/>
                <w:highlight w:val="none"/>
              </w:rPr>
            </w:pPr>
          </w:p>
        </w:tc>
      </w:tr>
      <w:tr w14:paraId="1C220E5C">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17BB34A6">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系统或工作区域</w:t>
            </w:r>
            <w:r>
              <w:rPr>
                <w:rFonts w:ascii="Times New Roman" w:hAnsi="Times New Roman"/>
                <w:color w:val="auto"/>
                <w:kern w:val="0"/>
                <w:szCs w:val="24"/>
                <w:highlight w:val="none"/>
                <w:lang w:bidi="ar"/>
              </w:rPr>
              <w:t xml:space="preserve">                       </w:t>
            </w:r>
          </w:p>
        </w:tc>
        <w:tc>
          <w:tcPr>
            <w:tcW w:w="443" w:type="pct"/>
            <w:tcBorders>
              <w:top w:val="single" w:color="000000" w:sz="4" w:space="0"/>
              <w:left w:val="single" w:color="000000" w:sz="4" w:space="0"/>
              <w:bottom w:val="single" w:color="000000" w:sz="4" w:space="0"/>
              <w:right w:val="single" w:color="000000" w:sz="4" w:space="0"/>
            </w:tcBorders>
            <w:vAlign w:val="center"/>
          </w:tcPr>
          <w:p w14:paraId="03DF88CB">
            <w:pPr>
              <w:jc w:val="center"/>
              <w:rPr>
                <w:rFonts w:ascii="Times New Roman" w:hAnsi="Times New Roman" w:eastAsia="等线"/>
                <w:color w:val="auto"/>
                <w:szCs w:val="24"/>
                <w:highlight w:val="none"/>
              </w:rPr>
            </w:pPr>
          </w:p>
        </w:tc>
        <w:tc>
          <w:tcPr>
            <w:tcW w:w="617" w:type="pct"/>
            <w:tcBorders>
              <w:top w:val="single" w:color="000000" w:sz="4" w:space="0"/>
              <w:left w:val="single" w:color="000000" w:sz="4" w:space="0"/>
              <w:bottom w:val="single" w:color="000000" w:sz="4" w:space="0"/>
              <w:right w:val="single" w:color="000000" w:sz="4" w:space="0"/>
            </w:tcBorders>
            <w:vAlign w:val="center"/>
          </w:tcPr>
          <w:p w14:paraId="318F87F9">
            <w:pPr>
              <w:widowControl/>
              <w:jc w:val="center"/>
              <w:textAlignment w:val="center"/>
              <w:rPr>
                <w:rFonts w:hint="eastAsia" w:ascii="宋体" w:hAnsi="宋体" w:cs="宋体"/>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6A602615">
            <w:pPr>
              <w:widowControl/>
              <w:jc w:val="center"/>
              <w:textAlignment w:val="center"/>
              <w:rPr>
                <w:rFonts w:hint="eastAsia" w:ascii="宋体" w:hAnsi="宋体" w:cs="宋体"/>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noWrap/>
            <w:vAlign w:val="center"/>
          </w:tcPr>
          <w:p w14:paraId="05A1F08A">
            <w:pPr>
              <w:widowControl/>
              <w:jc w:val="center"/>
              <w:textAlignment w:val="center"/>
              <w:rPr>
                <w:rFonts w:hint="eastAsia" w:ascii="等线" w:hAnsi="等线" w:eastAsia="等线" w:cs="等线"/>
                <w:color w:val="auto"/>
                <w:sz w:val="22"/>
                <w:szCs w:val="22"/>
                <w:highlight w:val="none"/>
              </w:rPr>
            </w:pPr>
          </w:p>
        </w:tc>
        <w:tc>
          <w:tcPr>
            <w:tcW w:w="625" w:type="pct"/>
            <w:tcBorders>
              <w:top w:val="single" w:color="000000" w:sz="4" w:space="0"/>
              <w:left w:val="single" w:color="000000" w:sz="4" w:space="0"/>
              <w:bottom w:val="single" w:color="000000" w:sz="4" w:space="0"/>
              <w:right w:val="single" w:color="000000" w:sz="4" w:space="0"/>
            </w:tcBorders>
            <w:noWrap/>
            <w:vAlign w:val="center"/>
          </w:tcPr>
          <w:p w14:paraId="309589BE">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73D20CEC">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5C469DD6">
            <w:pPr>
              <w:widowControl/>
              <w:jc w:val="center"/>
              <w:textAlignment w:val="center"/>
              <w:rPr>
                <w:rFonts w:hint="eastAsia" w:ascii="等线" w:hAnsi="等线" w:eastAsia="等线" w:cs="等线"/>
                <w:color w:val="auto"/>
                <w:sz w:val="22"/>
                <w:szCs w:val="22"/>
                <w:highlight w:val="none"/>
              </w:rPr>
            </w:pPr>
          </w:p>
        </w:tc>
      </w:tr>
      <w:tr w14:paraId="6C5A248A">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618D9D50">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制冷量</w:t>
            </w:r>
            <w:r>
              <w:rPr>
                <w:rFonts w:ascii="Times New Roman" w:hAnsi="Times New Roman"/>
                <w:color w:val="auto"/>
                <w:kern w:val="0"/>
                <w:szCs w:val="24"/>
                <w:highlight w:val="none"/>
                <w:lang w:bidi="ar"/>
              </w:rPr>
              <w:t xml:space="preserve">                       </w:t>
            </w:r>
          </w:p>
        </w:tc>
        <w:tc>
          <w:tcPr>
            <w:tcW w:w="443" w:type="pct"/>
            <w:tcBorders>
              <w:top w:val="single" w:color="000000" w:sz="4" w:space="0"/>
              <w:left w:val="single" w:color="000000" w:sz="4" w:space="0"/>
              <w:bottom w:val="single" w:color="000000" w:sz="4" w:space="0"/>
              <w:right w:val="single" w:color="000000" w:sz="4" w:space="0"/>
            </w:tcBorders>
            <w:vAlign w:val="center"/>
          </w:tcPr>
          <w:p w14:paraId="10D8E141">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kW</w:t>
            </w:r>
          </w:p>
        </w:tc>
        <w:tc>
          <w:tcPr>
            <w:tcW w:w="617" w:type="pct"/>
            <w:tcBorders>
              <w:top w:val="single" w:color="000000" w:sz="4" w:space="0"/>
              <w:left w:val="single" w:color="000000" w:sz="4" w:space="0"/>
              <w:bottom w:val="single" w:color="000000" w:sz="4" w:space="0"/>
              <w:right w:val="single" w:color="000000" w:sz="4" w:space="0"/>
            </w:tcBorders>
            <w:vAlign w:val="center"/>
          </w:tcPr>
          <w:p w14:paraId="6B463042">
            <w:pPr>
              <w:widowControl/>
              <w:jc w:val="center"/>
              <w:textAlignment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7EB65646">
            <w:pPr>
              <w:widowControl/>
              <w:jc w:val="center"/>
              <w:textAlignment w:val="center"/>
              <w:rPr>
                <w:rFonts w:ascii="Times New Roman" w:hAnsi="Times New Roman" w:eastAsia="等线"/>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noWrap/>
            <w:vAlign w:val="center"/>
          </w:tcPr>
          <w:p w14:paraId="3418B6D6">
            <w:pPr>
              <w:widowControl/>
              <w:jc w:val="center"/>
              <w:textAlignment w:val="center"/>
              <w:rPr>
                <w:rFonts w:hint="eastAsia" w:ascii="等线" w:hAnsi="等线" w:eastAsia="等线" w:cs="等线"/>
                <w:color w:val="auto"/>
                <w:sz w:val="22"/>
                <w:szCs w:val="22"/>
                <w:highlight w:val="none"/>
              </w:rPr>
            </w:pPr>
          </w:p>
        </w:tc>
        <w:tc>
          <w:tcPr>
            <w:tcW w:w="625" w:type="pct"/>
            <w:tcBorders>
              <w:top w:val="single" w:color="000000" w:sz="4" w:space="0"/>
              <w:left w:val="single" w:color="000000" w:sz="4" w:space="0"/>
              <w:bottom w:val="single" w:color="000000" w:sz="4" w:space="0"/>
              <w:right w:val="single" w:color="000000" w:sz="4" w:space="0"/>
            </w:tcBorders>
            <w:noWrap/>
            <w:vAlign w:val="center"/>
          </w:tcPr>
          <w:p w14:paraId="332B0FE0">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160CDFF1">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06F7D2AE">
            <w:pPr>
              <w:widowControl/>
              <w:jc w:val="center"/>
              <w:textAlignment w:val="center"/>
              <w:rPr>
                <w:rFonts w:hint="eastAsia" w:ascii="等线" w:hAnsi="等线" w:eastAsia="等线" w:cs="等线"/>
                <w:color w:val="auto"/>
                <w:sz w:val="22"/>
                <w:szCs w:val="22"/>
                <w:highlight w:val="none"/>
              </w:rPr>
            </w:pPr>
          </w:p>
        </w:tc>
      </w:tr>
      <w:tr w14:paraId="75F3D755">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5938BF56">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制热量</w:t>
            </w:r>
          </w:p>
        </w:tc>
        <w:tc>
          <w:tcPr>
            <w:tcW w:w="443" w:type="pct"/>
            <w:tcBorders>
              <w:top w:val="single" w:color="000000" w:sz="4" w:space="0"/>
              <w:left w:val="single" w:color="000000" w:sz="4" w:space="0"/>
              <w:bottom w:val="single" w:color="000000" w:sz="4" w:space="0"/>
              <w:right w:val="single" w:color="000000" w:sz="4" w:space="0"/>
            </w:tcBorders>
            <w:vAlign w:val="center"/>
          </w:tcPr>
          <w:p w14:paraId="71113429">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kW</w:t>
            </w:r>
          </w:p>
        </w:tc>
        <w:tc>
          <w:tcPr>
            <w:tcW w:w="617" w:type="pct"/>
            <w:tcBorders>
              <w:top w:val="single" w:color="000000" w:sz="4" w:space="0"/>
              <w:left w:val="single" w:color="000000" w:sz="4" w:space="0"/>
              <w:bottom w:val="single" w:color="000000" w:sz="4" w:space="0"/>
              <w:right w:val="single" w:color="000000" w:sz="4" w:space="0"/>
            </w:tcBorders>
            <w:vAlign w:val="center"/>
          </w:tcPr>
          <w:p w14:paraId="3C0AF4A4">
            <w:pPr>
              <w:widowControl/>
              <w:jc w:val="center"/>
              <w:textAlignment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0B581937">
            <w:pPr>
              <w:widowControl/>
              <w:jc w:val="center"/>
              <w:textAlignment w:val="center"/>
              <w:rPr>
                <w:rFonts w:ascii="Times New Roman" w:hAnsi="Times New Roman" w:eastAsia="等线"/>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noWrap/>
            <w:vAlign w:val="center"/>
          </w:tcPr>
          <w:p w14:paraId="4DCBFA18">
            <w:pPr>
              <w:widowControl/>
              <w:jc w:val="center"/>
              <w:textAlignment w:val="center"/>
              <w:rPr>
                <w:rFonts w:hint="eastAsia" w:ascii="等线" w:hAnsi="等线" w:eastAsia="等线" w:cs="等线"/>
                <w:color w:val="auto"/>
                <w:sz w:val="22"/>
                <w:szCs w:val="22"/>
                <w:highlight w:val="none"/>
              </w:rPr>
            </w:pPr>
          </w:p>
        </w:tc>
        <w:tc>
          <w:tcPr>
            <w:tcW w:w="625" w:type="pct"/>
            <w:tcBorders>
              <w:top w:val="single" w:color="000000" w:sz="4" w:space="0"/>
              <w:left w:val="single" w:color="000000" w:sz="4" w:space="0"/>
              <w:bottom w:val="single" w:color="000000" w:sz="4" w:space="0"/>
              <w:right w:val="single" w:color="000000" w:sz="4" w:space="0"/>
            </w:tcBorders>
            <w:noWrap/>
            <w:vAlign w:val="center"/>
          </w:tcPr>
          <w:p w14:paraId="25463D84">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12B2BFC8">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6E74126D">
            <w:pPr>
              <w:widowControl/>
              <w:jc w:val="center"/>
              <w:textAlignment w:val="center"/>
              <w:rPr>
                <w:rFonts w:hint="eastAsia" w:ascii="等线" w:hAnsi="等线" w:eastAsia="等线" w:cs="等线"/>
                <w:color w:val="auto"/>
                <w:sz w:val="22"/>
                <w:szCs w:val="22"/>
                <w:highlight w:val="none"/>
              </w:rPr>
            </w:pPr>
          </w:p>
        </w:tc>
      </w:tr>
      <w:tr w14:paraId="45ADF476">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2698BBE9">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循环风量</w:t>
            </w:r>
            <w:r>
              <w:rPr>
                <w:rFonts w:ascii="Times New Roman" w:hAnsi="Times New Roman"/>
                <w:color w:val="auto"/>
                <w:kern w:val="0"/>
                <w:szCs w:val="24"/>
                <w:highlight w:val="none"/>
                <w:lang w:bidi="ar"/>
              </w:rPr>
              <w:t xml:space="preserve">                      </w:t>
            </w:r>
          </w:p>
        </w:tc>
        <w:tc>
          <w:tcPr>
            <w:tcW w:w="443" w:type="pct"/>
            <w:tcBorders>
              <w:top w:val="single" w:color="000000" w:sz="4" w:space="0"/>
              <w:left w:val="single" w:color="000000" w:sz="4" w:space="0"/>
              <w:bottom w:val="single" w:color="000000" w:sz="4" w:space="0"/>
              <w:right w:val="single" w:color="000000" w:sz="4" w:space="0"/>
            </w:tcBorders>
            <w:vAlign w:val="center"/>
          </w:tcPr>
          <w:p w14:paraId="4C6DA000">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m3/h</w:t>
            </w:r>
          </w:p>
        </w:tc>
        <w:tc>
          <w:tcPr>
            <w:tcW w:w="617" w:type="pct"/>
            <w:tcBorders>
              <w:top w:val="single" w:color="000000" w:sz="4" w:space="0"/>
              <w:left w:val="single" w:color="000000" w:sz="4" w:space="0"/>
              <w:bottom w:val="single" w:color="000000" w:sz="4" w:space="0"/>
              <w:right w:val="single" w:color="000000" w:sz="4" w:space="0"/>
            </w:tcBorders>
            <w:vAlign w:val="center"/>
          </w:tcPr>
          <w:p w14:paraId="24A00F58">
            <w:pPr>
              <w:widowControl/>
              <w:jc w:val="center"/>
              <w:textAlignment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2B7979AA">
            <w:pPr>
              <w:widowControl/>
              <w:jc w:val="center"/>
              <w:textAlignment w:val="center"/>
              <w:rPr>
                <w:rFonts w:ascii="Times New Roman" w:hAnsi="Times New Roman" w:eastAsia="等线"/>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noWrap/>
            <w:vAlign w:val="center"/>
          </w:tcPr>
          <w:p w14:paraId="6E3D284D">
            <w:pPr>
              <w:widowControl/>
              <w:jc w:val="center"/>
              <w:textAlignment w:val="center"/>
              <w:rPr>
                <w:rFonts w:hint="eastAsia" w:ascii="等线" w:hAnsi="等线" w:eastAsia="等线" w:cs="等线"/>
                <w:color w:val="auto"/>
                <w:sz w:val="22"/>
                <w:szCs w:val="22"/>
                <w:highlight w:val="none"/>
              </w:rPr>
            </w:pPr>
          </w:p>
        </w:tc>
        <w:tc>
          <w:tcPr>
            <w:tcW w:w="625" w:type="pct"/>
            <w:tcBorders>
              <w:top w:val="single" w:color="000000" w:sz="4" w:space="0"/>
              <w:left w:val="single" w:color="000000" w:sz="4" w:space="0"/>
              <w:bottom w:val="single" w:color="000000" w:sz="4" w:space="0"/>
              <w:right w:val="single" w:color="000000" w:sz="4" w:space="0"/>
            </w:tcBorders>
            <w:noWrap/>
            <w:vAlign w:val="center"/>
          </w:tcPr>
          <w:p w14:paraId="3B3FFEFE">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21263B34">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52BA0711">
            <w:pPr>
              <w:widowControl/>
              <w:jc w:val="center"/>
              <w:textAlignment w:val="center"/>
              <w:rPr>
                <w:rFonts w:hint="eastAsia" w:ascii="等线" w:hAnsi="等线" w:eastAsia="等线" w:cs="等线"/>
                <w:color w:val="auto"/>
                <w:sz w:val="22"/>
                <w:szCs w:val="22"/>
                <w:highlight w:val="none"/>
              </w:rPr>
            </w:pPr>
          </w:p>
        </w:tc>
      </w:tr>
      <w:tr w14:paraId="5D188B63">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3D88322D">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机外静压</w:t>
            </w:r>
          </w:p>
        </w:tc>
        <w:tc>
          <w:tcPr>
            <w:tcW w:w="443" w:type="pct"/>
            <w:tcBorders>
              <w:top w:val="single" w:color="000000" w:sz="4" w:space="0"/>
              <w:left w:val="single" w:color="000000" w:sz="4" w:space="0"/>
              <w:bottom w:val="single" w:color="000000" w:sz="4" w:space="0"/>
              <w:right w:val="single" w:color="000000" w:sz="4" w:space="0"/>
            </w:tcBorders>
            <w:vAlign w:val="center"/>
          </w:tcPr>
          <w:p w14:paraId="2CF9C3FD">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Pa</w:t>
            </w:r>
          </w:p>
        </w:tc>
        <w:tc>
          <w:tcPr>
            <w:tcW w:w="617" w:type="pct"/>
            <w:tcBorders>
              <w:top w:val="single" w:color="000000" w:sz="4" w:space="0"/>
              <w:left w:val="single" w:color="000000" w:sz="4" w:space="0"/>
              <w:bottom w:val="single" w:color="000000" w:sz="4" w:space="0"/>
              <w:right w:val="single" w:color="000000" w:sz="4" w:space="0"/>
            </w:tcBorders>
            <w:vAlign w:val="center"/>
          </w:tcPr>
          <w:p w14:paraId="04E07A02">
            <w:pPr>
              <w:jc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32B561F0">
            <w:pPr>
              <w:jc w:val="center"/>
              <w:rPr>
                <w:rFonts w:ascii="Times New Roman" w:hAnsi="Times New Roman" w:eastAsia="等线"/>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noWrap/>
            <w:vAlign w:val="center"/>
          </w:tcPr>
          <w:p w14:paraId="737B0B67">
            <w:pPr>
              <w:jc w:val="center"/>
              <w:rPr>
                <w:rFonts w:hint="eastAsia" w:ascii="等线" w:hAnsi="等线" w:eastAsia="等线" w:cs="等线"/>
                <w:color w:val="auto"/>
                <w:sz w:val="22"/>
                <w:szCs w:val="22"/>
                <w:highlight w:val="none"/>
              </w:rPr>
            </w:pPr>
          </w:p>
        </w:tc>
        <w:tc>
          <w:tcPr>
            <w:tcW w:w="625" w:type="pct"/>
            <w:tcBorders>
              <w:top w:val="single" w:color="000000" w:sz="4" w:space="0"/>
              <w:left w:val="single" w:color="000000" w:sz="4" w:space="0"/>
              <w:bottom w:val="single" w:color="000000" w:sz="4" w:space="0"/>
              <w:right w:val="single" w:color="000000" w:sz="4" w:space="0"/>
            </w:tcBorders>
            <w:noWrap/>
            <w:vAlign w:val="center"/>
          </w:tcPr>
          <w:p w14:paraId="527158BE">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61664145">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2AE2E283">
            <w:pPr>
              <w:widowControl/>
              <w:jc w:val="center"/>
              <w:textAlignment w:val="center"/>
              <w:rPr>
                <w:rFonts w:hint="eastAsia" w:ascii="等线" w:hAnsi="等线" w:eastAsia="等线" w:cs="等线"/>
                <w:color w:val="auto"/>
                <w:sz w:val="22"/>
                <w:szCs w:val="22"/>
                <w:highlight w:val="none"/>
              </w:rPr>
            </w:pPr>
          </w:p>
        </w:tc>
      </w:tr>
      <w:tr w14:paraId="0A75D0BD">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11A83FF7">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距设备轮廓</w:t>
            </w:r>
            <w:r>
              <w:rPr>
                <w:rFonts w:ascii="Times New Roman" w:hAnsi="Times New Roman"/>
                <w:color w:val="auto"/>
                <w:kern w:val="0"/>
                <w:szCs w:val="24"/>
                <w:highlight w:val="none"/>
                <w:lang w:bidi="ar"/>
              </w:rPr>
              <w:t>1.0</w:t>
            </w:r>
            <w:r>
              <w:rPr>
                <w:rFonts w:hint="eastAsia" w:ascii="宋体" w:hAnsi="宋体" w:cs="宋体"/>
                <w:color w:val="auto"/>
                <w:kern w:val="0"/>
                <w:szCs w:val="24"/>
                <w:highlight w:val="none"/>
                <w:lang w:bidi="ar"/>
              </w:rPr>
              <w:t>米处的最大噪音标准</w:t>
            </w:r>
          </w:p>
        </w:tc>
        <w:tc>
          <w:tcPr>
            <w:tcW w:w="443" w:type="pct"/>
            <w:tcBorders>
              <w:top w:val="single" w:color="000000" w:sz="4" w:space="0"/>
              <w:left w:val="single" w:color="000000" w:sz="4" w:space="0"/>
              <w:bottom w:val="single" w:color="000000" w:sz="4" w:space="0"/>
              <w:right w:val="single" w:color="000000" w:sz="4" w:space="0"/>
            </w:tcBorders>
            <w:vAlign w:val="center"/>
          </w:tcPr>
          <w:p w14:paraId="7EAAA8E3">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dB(A)</w:t>
            </w:r>
          </w:p>
        </w:tc>
        <w:tc>
          <w:tcPr>
            <w:tcW w:w="617" w:type="pct"/>
            <w:tcBorders>
              <w:top w:val="single" w:color="000000" w:sz="4" w:space="0"/>
              <w:left w:val="single" w:color="000000" w:sz="4" w:space="0"/>
              <w:bottom w:val="single" w:color="000000" w:sz="4" w:space="0"/>
              <w:right w:val="single" w:color="000000" w:sz="4" w:space="0"/>
            </w:tcBorders>
            <w:vAlign w:val="center"/>
          </w:tcPr>
          <w:p w14:paraId="741E1B93">
            <w:pPr>
              <w:widowControl/>
              <w:jc w:val="center"/>
              <w:textAlignment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4214D435">
            <w:pPr>
              <w:widowControl/>
              <w:jc w:val="center"/>
              <w:textAlignment w:val="center"/>
              <w:rPr>
                <w:rFonts w:ascii="Times New Roman" w:hAnsi="Times New Roman" w:eastAsia="等线"/>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noWrap/>
            <w:vAlign w:val="center"/>
          </w:tcPr>
          <w:p w14:paraId="341DCE32">
            <w:pPr>
              <w:widowControl/>
              <w:jc w:val="center"/>
              <w:textAlignment w:val="center"/>
              <w:rPr>
                <w:rFonts w:hint="eastAsia" w:ascii="等线" w:hAnsi="等线" w:eastAsia="等线" w:cs="等线"/>
                <w:color w:val="auto"/>
                <w:sz w:val="22"/>
                <w:szCs w:val="22"/>
                <w:highlight w:val="none"/>
              </w:rPr>
            </w:pPr>
          </w:p>
        </w:tc>
        <w:tc>
          <w:tcPr>
            <w:tcW w:w="625" w:type="pct"/>
            <w:tcBorders>
              <w:top w:val="single" w:color="000000" w:sz="4" w:space="0"/>
              <w:left w:val="single" w:color="000000" w:sz="4" w:space="0"/>
              <w:bottom w:val="single" w:color="000000" w:sz="4" w:space="0"/>
              <w:right w:val="single" w:color="000000" w:sz="4" w:space="0"/>
            </w:tcBorders>
            <w:noWrap/>
            <w:vAlign w:val="center"/>
          </w:tcPr>
          <w:p w14:paraId="767C1EF1">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12BBE808">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4DC144B6">
            <w:pPr>
              <w:widowControl/>
              <w:jc w:val="center"/>
              <w:textAlignment w:val="center"/>
              <w:rPr>
                <w:rFonts w:hint="eastAsia" w:ascii="等线" w:hAnsi="等线" w:eastAsia="等线" w:cs="等线"/>
                <w:color w:val="auto"/>
                <w:sz w:val="22"/>
                <w:szCs w:val="22"/>
                <w:highlight w:val="none"/>
              </w:rPr>
            </w:pPr>
          </w:p>
        </w:tc>
      </w:tr>
      <w:tr w14:paraId="224235C5">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64D5953C">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能量调节范围</w:t>
            </w:r>
            <w:r>
              <w:rPr>
                <w:rFonts w:ascii="Times New Roman" w:hAnsi="Times New Roman"/>
                <w:color w:val="auto"/>
                <w:kern w:val="0"/>
                <w:szCs w:val="24"/>
                <w:highlight w:val="none"/>
                <w:lang w:bidi="ar"/>
              </w:rPr>
              <w:t xml:space="preserve">                   </w:t>
            </w:r>
          </w:p>
        </w:tc>
        <w:tc>
          <w:tcPr>
            <w:tcW w:w="443" w:type="pct"/>
            <w:tcBorders>
              <w:top w:val="single" w:color="000000" w:sz="4" w:space="0"/>
              <w:left w:val="single" w:color="000000" w:sz="4" w:space="0"/>
              <w:bottom w:val="single" w:color="000000" w:sz="4" w:space="0"/>
              <w:right w:val="single" w:color="000000" w:sz="4" w:space="0"/>
            </w:tcBorders>
            <w:vAlign w:val="center"/>
          </w:tcPr>
          <w:p w14:paraId="70CB0FF0">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w:t>
            </w:r>
          </w:p>
        </w:tc>
        <w:tc>
          <w:tcPr>
            <w:tcW w:w="617" w:type="pct"/>
            <w:tcBorders>
              <w:top w:val="single" w:color="000000" w:sz="4" w:space="0"/>
              <w:left w:val="single" w:color="000000" w:sz="4" w:space="0"/>
              <w:bottom w:val="single" w:color="000000" w:sz="4" w:space="0"/>
              <w:right w:val="single" w:color="000000" w:sz="4" w:space="0"/>
            </w:tcBorders>
            <w:vAlign w:val="center"/>
          </w:tcPr>
          <w:p w14:paraId="392F4EAB">
            <w:pPr>
              <w:jc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66E9BFEC">
            <w:pPr>
              <w:jc w:val="center"/>
              <w:rPr>
                <w:rFonts w:ascii="Times New Roman" w:hAnsi="Times New Roman" w:eastAsia="等线"/>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noWrap/>
            <w:vAlign w:val="center"/>
          </w:tcPr>
          <w:p w14:paraId="3074BDB7">
            <w:pPr>
              <w:jc w:val="center"/>
              <w:rPr>
                <w:rFonts w:hint="eastAsia" w:ascii="等线" w:hAnsi="等线" w:eastAsia="等线" w:cs="等线"/>
                <w:color w:val="auto"/>
                <w:sz w:val="22"/>
                <w:szCs w:val="22"/>
                <w:highlight w:val="none"/>
              </w:rPr>
            </w:pPr>
          </w:p>
        </w:tc>
        <w:tc>
          <w:tcPr>
            <w:tcW w:w="625" w:type="pct"/>
            <w:tcBorders>
              <w:top w:val="single" w:color="000000" w:sz="4" w:space="0"/>
              <w:left w:val="single" w:color="000000" w:sz="4" w:space="0"/>
              <w:bottom w:val="single" w:color="000000" w:sz="4" w:space="0"/>
              <w:right w:val="single" w:color="000000" w:sz="4" w:space="0"/>
            </w:tcBorders>
            <w:noWrap/>
            <w:vAlign w:val="center"/>
          </w:tcPr>
          <w:p w14:paraId="099EEE6D">
            <w:pPr>
              <w:jc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312D7004">
            <w:pPr>
              <w:jc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372F0792">
            <w:pPr>
              <w:jc w:val="center"/>
              <w:rPr>
                <w:rFonts w:hint="eastAsia" w:ascii="等线" w:hAnsi="等线" w:eastAsia="等线" w:cs="等线"/>
                <w:color w:val="auto"/>
                <w:sz w:val="22"/>
                <w:szCs w:val="22"/>
                <w:highlight w:val="none"/>
              </w:rPr>
            </w:pPr>
          </w:p>
        </w:tc>
      </w:tr>
      <w:tr w14:paraId="2A16A188">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61159637">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温度控制</w:t>
            </w:r>
          </w:p>
        </w:tc>
        <w:tc>
          <w:tcPr>
            <w:tcW w:w="443" w:type="pct"/>
            <w:tcBorders>
              <w:top w:val="single" w:color="000000" w:sz="4" w:space="0"/>
              <w:left w:val="single" w:color="000000" w:sz="4" w:space="0"/>
              <w:bottom w:val="single" w:color="000000" w:sz="4" w:space="0"/>
              <w:right w:val="single" w:color="000000" w:sz="4" w:space="0"/>
            </w:tcBorders>
            <w:vAlign w:val="center"/>
          </w:tcPr>
          <w:p w14:paraId="1430990B">
            <w:pPr>
              <w:jc w:val="center"/>
              <w:rPr>
                <w:rFonts w:ascii="Times New Roman" w:hAnsi="Times New Roman" w:eastAsia="等线"/>
                <w:color w:val="auto"/>
                <w:szCs w:val="24"/>
                <w:highlight w:val="none"/>
              </w:rPr>
            </w:pPr>
          </w:p>
        </w:tc>
        <w:tc>
          <w:tcPr>
            <w:tcW w:w="617" w:type="pct"/>
            <w:tcBorders>
              <w:top w:val="single" w:color="000000" w:sz="4" w:space="0"/>
              <w:left w:val="single" w:color="000000" w:sz="4" w:space="0"/>
              <w:bottom w:val="single" w:color="000000" w:sz="4" w:space="0"/>
              <w:right w:val="single" w:color="000000" w:sz="4" w:space="0"/>
            </w:tcBorders>
            <w:vAlign w:val="center"/>
          </w:tcPr>
          <w:p w14:paraId="276C0567">
            <w:pPr>
              <w:jc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7618020D">
            <w:pPr>
              <w:jc w:val="center"/>
              <w:rPr>
                <w:rFonts w:ascii="Times New Roman" w:hAnsi="Times New Roman" w:eastAsia="等线"/>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noWrap/>
            <w:vAlign w:val="center"/>
          </w:tcPr>
          <w:p w14:paraId="1213B16C">
            <w:pPr>
              <w:jc w:val="center"/>
              <w:rPr>
                <w:rFonts w:hint="eastAsia" w:ascii="等线" w:hAnsi="等线" w:eastAsia="等线" w:cs="等线"/>
                <w:color w:val="auto"/>
                <w:sz w:val="22"/>
                <w:szCs w:val="22"/>
                <w:highlight w:val="none"/>
              </w:rPr>
            </w:pPr>
          </w:p>
        </w:tc>
        <w:tc>
          <w:tcPr>
            <w:tcW w:w="625" w:type="pct"/>
            <w:tcBorders>
              <w:top w:val="single" w:color="000000" w:sz="4" w:space="0"/>
              <w:left w:val="single" w:color="000000" w:sz="4" w:space="0"/>
              <w:bottom w:val="single" w:color="000000" w:sz="4" w:space="0"/>
              <w:right w:val="single" w:color="000000" w:sz="4" w:space="0"/>
            </w:tcBorders>
            <w:noWrap/>
            <w:vAlign w:val="center"/>
          </w:tcPr>
          <w:p w14:paraId="188A4A16">
            <w:pPr>
              <w:jc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0C48FD45">
            <w:pPr>
              <w:jc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6728FA49">
            <w:pPr>
              <w:jc w:val="center"/>
              <w:rPr>
                <w:rFonts w:hint="eastAsia" w:ascii="等线" w:hAnsi="等线" w:eastAsia="等线" w:cs="等线"/>
                <w:color w:val="auto"/>
                <w:sz w:val="22"/>
                <w:szCs w:val="22"/>
                <w:highlight w:val="none"/>
              </w:rPr>
            </w:pPr>
          </w:p>
        </w:tc>
      </w:tr>
      <w:tr w14:paraId="4B316A67">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413F9E2C">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凝结水管</w:t>
            </w:r>
          </w:p>
        </w:tc>
        <w:tc>
          <w:tcPr>
            <w:tcW w:w="443" w:type="pct"/>
            <w:tcBorders>
              <w:top w:val="single" w:color="000000" w:sz="4" w:space="0"/>
              <w:left w:val="single" w:color="000000" w:sz="4" w:space="0"/>
              <w:bottom w:val="single" w:color="000000" w:sz="4" w:space="0"/>
              <w:right w:val="single" w:color="000000" w:sz="4" w:space="0"/>
            </w:tcBorders>
            <w:vAlign w:val="center"/>
          </w:tcPr>
          <w:p w14:paraId="40A3C790">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材料</w:t>
            </w:r>
            <w:r>
              <w:rPr>
                <w:rFonts w:ascii="Times New Roman" w:hAnsi="Times New Roman"/>
                <w:color w:val="auto"/>
                <w:kern w:val="0"/>
                <w:szCs w:val="24"/>
                <w:highlight w:val="none"/>
                <w:lang w:bidi="ar"/>
              </w:rPr>
              <w:t>/</w:t>
            </w:r>
            <w:r>
              <w:rPr>
                <w:rFonts w:hint="eastAsia" w:ascii="宋体" w:hAnsi="宋体" w:cs="宋体"/>
                <w:color w:val="auto"/>
                <w:kern w:val="0"/>
                <w:szCs w:val="24"/>
                <w:highlight w:val="none"/>
                <w:lang w:bidi="ar"/>
              </w:rPr>
              <w:t>管径</w:t>
            </w:r>
          </w:p>
        </w:tc>
        <w:tc>
          <w:tcPr>
            <w:tcW w:w="617" w:type="pct"/>
            <w:tcBorders>
              <w:top w:val="single" w:color="000000" w:sz="4" w:space="0"/>
              <w:left w:val="single" w:color="000000" w:sz="4" w:space="0"/>
              <w:bottom w:val="single" w:color="000000" w:sz="4" w:space="0"/>
              <w:right w:val="single" w:color="000000" w:sz="4" w:space="0"/>
            </w:tcBorders>
            <w:vAlign w:val="center"/>
          </w:tcPr>
          <w:p w14:paraId="662BC763">
            <w:pPr>
              <w:widowControl/>
              <w:jc w:val="center"/>
              <w:textAlignment w:val="center"/>
              <w:rPr>
                <w:rFonts w:hint="eastAsia" w:ascii="宋体" w:hAnsi="宋体" w:cs="宋体"/>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388D0645">
            <w:pPr>
              <w:widowControl/>
              <w:jc w:val="center"/>
              <w:textAlignment w:val="center"/>
              <w:rPr>
                <w:rFonts w:hint="eastAsia" w:ascii="宋体" w:hAnsi="宋体" w:cs="宋体"/>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vAlign w:val="center"/>
          </w:tcPr>
          <w:p w14:paraId="15364EB9">
            <w:pPr>
              <w:widowControl/>
              <w:jc w:val="center"/>
              <w:textAlignment w:val="center"/>
              <w:rPr>
                <w:rFonts w:hint="eastAsia" w:ascii="宋体" w:hAnsi="宋体" w:cs="宋体"/>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5F76D7E3">
            <w:pPr>
              <w:widowControl/>
              <w:jc w:val="center"/>
              <w:textAlignment w:val="center"/>
              <w:rPr>
                <w:rFonts w:hint="eastAsia" w:ascii="宋体" w:hAnsi="宋体" w:cs="宋体"/>
                <w:color w:val="auto"/>
                <w:szCs w:val="24"/>
                <w:highlight w:val="none"/>
              </w:rPr>
            </w:pPr>
          </w:p>
        </w:tc>
        <w:tc>
          <w:tcPr>
            <w:tcW w:w="575" w:type="pct"/>
            <w:tcBorders>
              <w:top w:val="single" w:color="000000" w:sz="4" w:space="0"/>
              <w:left w:val="single" w:color="000000" w:sz="4" w:space="0"/>
              <w:bottom w:val="single" w:color="000000" w:sz="4" w:space="0"/>
              <w:right w:val="single" w:color="000000" w:sz="4" w:space="0"/>
            </w:tcBorders>
            <w:vAlign w:val="center"/>
          </w:tcPr>
          <w:p w14:paraId="6D4500A5">
            <w:pPr>
              <w:widowControl/>
              <w:jc w:val="center"/>
              <w:textAlignment w:val="center"/>
              <w:rPr>
                <w:rFonts w:hint="eastAsia" w:ascii="宋体" w:hAnsi="宋体" w:cs="宋体"/>
                <w:color w:val="auto"/>
                <w:szCs w:val="24"/>
                <w:highlight w:val="none"/>
              </w:rPr>
            </w:pPr>
          </w:p>
        </w:tc>
        <w:tc>
          <w:tcPr>
            <w:tcW w:w="575" w:type="pct"/>
            <w:tcBorders>
              <w:top w:val="single" w:color="000000" w:sz="4" w:space="0"/>
              <w:left w:val="single" w:color="000000" w:sz="4" w:space="0"/>
              <w:bottom w:val="single" w:color="000000" w:sz="4" w:space="0"/>
              <w:right w:val="single" w:color="000000" w:sz="4" w:space="0"/>
            </w:tcBorders>
            <w:vAlign w:val="center"/>
          </w:tcPr>
          <w:p w14:paraId="0B36AA56">
            <w:pPr>
              <w:widowControl/>
              <w:jc w:val="center"/>
              <w:textAlignment w:val="center"/>
              <w:rPr>
                <w:rFonts w:hint="eastAsia" w:ascii="宋体" w:hAnsi="宋体" w:cs="宋体"/>
                <w:color w:val="auto"/>
                <w:szCs w:val="24"/>
                <w:highlight w:val="none"/>
              </w:rPr>
            </w:pPr>
          </w:p>
        </w:tc>
      </w:tr>
      <w:tr w14:paraId="00B2D09C">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41CBBDFF">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安全器件</w:t>
            </w:r>
          </w:p>
        </w:tc>
        <w:tc>
          <w:tcPr>
            <w:tcW w:w="443" w:type="pct"/>
            <w:tcBorders>
              <w:top w:val="single" w:color="000000" w:sz="4" w:space="0"/>
              <w:left w:val="single" w:color="000000" w:sz="4" w:space="0"/>
              <w:bottom w:val="single" w:color="000000" w:sz="4" w:space="0"/>
              <w:right w:val="single" w:color="000000" w:sz="4" w:space="0"/>
            </w:tcBorders>
            <w:vAlign w:val="center"/>
          </w:tcPr>
          <w:p w14:paraId="4044AB8A">
            <w:pPr>
              <w:jc w:val="center"/>
              <w:rPr>
                <w:rFonts w:ascii="Times New Roman" w:hAnsi="Times New Roman" w:eastAsia="等线"/>
                <w:color w:val="auto"/>
                <w:szCs w:val="24"/>
                <w:highlight w:val="none"/>
              </w:rPr>
            </w:pPr>
          </w:p>
        </w:tc>
        <w:tc>
          <w:tcPr>
            <w:tcW w:w="617" w:type="pct"/>
            <w:tcBorders>
              <w:top w:val="single" w:color="000000" w:sz="4" w:space="0"/>
              <w:left w:val="single" w:color="000000" w:sz="4" w:space="0"/>
              <w:bottom w:val="single" w:color="000000" w:sz="4" w:space="0"/>
              <w:right w:val="single" w:color="000000" w:sz="4" w:space="0"/>
            </w:tcBorders>
            <w:vAlign w:val="center"/>
          </w:tcPr>
          <w:p w14:paraId="2575A70C">
            <w:pPr>
              <w:jc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2D965000">
            <w:pPr>
              <w:jc w:val="center"/>
              <w:rPr>
                <w:rFonts w:ascii="Times New Roman" w:hAnsi="Times New Roman" w:eastAsia="等线"/>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noWrap/>
            <w:vAlign w:val="center"/>
          </w:tcPr>
          <w:p w14:paraId="7A87E544">
            <w:pPr>
              <w:jc w:val="center"/>
              <w:rPr>
                <w:rFonts w:hint="eastAsia" w:ascii="等线" w:hAnsi="等线" w:eastAsia="等线" w:cs="等线"/>
                <w:color w:val="auto"/>
                <w:sz w:val="22"/>
                <w:szCs w:val="22"/>
                <w:highlight w:val="none"/>
              </w:rPr>
            </w:pPr>
          </w:p>
        </w:tc>
        <w:tc>
          <w:tcPr>
            <w:tcW w:w="625" w:type="pct"/>
            <w:tcBorders>
              <w:top w:val="single" w:color="000000" w:sz="4" w:space="0"/>
              <w:left w:val="single" w:color="000000" w:sz="4" w:space="0"/>
              <w:bottom w:val="single" w:color="000000" w:sz="4" w:space="0"/>
              <w:right w:val="single" w:color="000000" w:sz="4" w:space="0"/>
            </w:tcBorders>
            <w:noWrap/>
            <w:vAlign w:val="center"/>
          </w:tcPr>
          <w:p w14:paraId="4A7356AA">
            <w:pPr>
              <w:jc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45D0A66D">
            <w:pPr>
              <w:jc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708D884C">
            <w:pPr>
              <w:jc w:val="center"/>
              <w:rPr>
                <w:rFonts w:hint="eastAsia" w:ascii="等线" w:hAnsi="等线" w:eastAsia="等线" w:cs="等线"/>
                <w:color w:val="auto"/>
                <w:sz w:val="22"/>
                <w:szCs w:val="22"/>
                <w:highlight w:val="none"/>
              </w:rPr>
            </w:pPr>
          </w:p>
        </w:tc>
      </w:tr>
      <w:tr w14:paraId="3B163519">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66F9B408">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重量</w:t>
            </w:r>
          </w:p>
        </w:tc>
        <w:tc>
          <w:tcPr>
            <w:tcW w:w="443" w:type="pct"/>
            <w:tcBorders>
              <w:top w:val="single" w:color="000000" w:sz="4" w:space="0"/>
              <w:left w:val="single" w:color="000000" w:sz="4" w:space="0"/>
              <w:bottom w:val="single" w:color="000000" w:sz="4" w:space="0"/>
              <w:right w:val="single" w:color="000000" w:sz="4" w:space="0"/>
            </w:tcBorders>
            <w:vAlign w:val="center"/>
          </w:tcPr>
          <w:p w14:paraId="147C7C10">
            <w:pPr>
              <w:jc w:val="center"/>
              <w:rPr>
                <w:rFonts w:ascii="Times New Roman" w:hAnsi="Times New Roman" w:eastAsia="等线"/>
                <w:color w:val="auto"/>
                <w:szCs w:val="24"/>
                <w:highlight w:val="none"/>
              </w:rPr>
            </w:pPr>
          </w:p>
        </w:tc>
        <w:tc>
          <w:tcPr>
            <w:tcW w:w="617" w:type="pct"/>
            <w:tcBorders>
              <w:top w:val="single" w:color="000000" w:sz="4" w:space="0"/>
              <w:left w:val="single" w:color="000000" w:sz="4" w:space="0"/>
              <w:bottom w:val="single" w:color="000000" w:sz="4" w:space="0"/>
              <w:right w:val="single" w:color="000000" w:sz="4" w:space="0"/>
            </w:tcBorders>
            <w:vAlign w:val="center"/>
          </w:tcPr>
          <w:p w14:paraId="06B03900">
            <w:pPr>
              <w:widowControl/>
              <w:jc w:val="center"/>
              <w:textAlignment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3187578B">
            <w:pPr>
              <w:widowControl/>
              <w:jc w:val="center"/>
              <w:textAlignment w:val="center"/>
              <w:rPr>
                <w:rFonts w:ascii="Times New Roman" w:hAnsi="Times New Roman" w:eastAsia="等线"/>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vAlign w:val="center"/>
          </w:tcPr>
          <w:p w14:paraId="30363F39">
            <w:pPr>
              <w:widowControl/>
              <w:jc w:val="center"/>
              <w:textAlignment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noWrap/>
            <w:vAlign w:val="center"/>
          </w:tcPr>
          <w:p w14:paraId="2C242B60">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02A0C829">
            <w:pPr>
              <w:widowControl/>
              <w:jc w:val="center"/>
              <w:textAlignment w:val="center"/>
              <w:rPr>
                <w:rFonts w:hint="eastAsia" w:ascii="等线" w:hAnsi="等线" w:eastAsia="等线" w:cs="等线"/>
                <w:color w:val="auto"/>
                <w:sz w:val="22"/>
                <w:szCs w:val="22"/>
                <w:highlight w:val="none"/>
              </w:rPr>
            </w:pP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6D2B8EE7">
            <w:pPr>
              <w:widowControl/>
              <w:jc w:val="center"/>
              <w:textAlignment w:val="center"/>
              <w:rPr>
                <w:rFonts w:hint="eastAsia" w:ascii="等线" w:hAnsi="等线" w:eastAsia="等线" w:cs="等线"/>
                <w:color w:val="auto"/>
                <w:sz w:val="22"/>
                <w:szCs w:val="22"/>
                <w:highlight w:val="none"/>
              </w:rPr>
            </w:pPr>
          </w:p>
        </w:tc>
      </w:tr>
      <w:tr w14:paraId="146B0BBA">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5DFFD054">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电源</w:t>
            </w:r>
            <w:r>
              <w:rPr>
                <w:rFonts w:ascii="Times New Roman" w:hAnsi="Times New Roman"/>
                <w:color w:val="auto"/>
                <w:kern w:val="0"/>
                <w:szCs w:val="24"/>
                <w:highlight w:val="none"/>
                <w:lang w:bidi="ar"/>
              </w:rPr>
              <w:t xml:space="preserve">                                   </w:t>
            </w:r>
          </w:p>
        </w:tc>
        <w:tc>
          <w:tcPr>
            <w:tcW w:w="443" w:type="pct"/>
            <w:tcBorders>
              <w:top w:val="single" w:color="000000" w:sz="4" w:space="0"/>
              <w:left w:val="single" w:color="000000" w:sz="4" w:space="0"/>
              <w:bottom w:val="single" w:color="000000" w:sz="4" w:space="0"/>
              <w:right w:val="single" w:color="000000" w:sz="4" w:space="0"/>
            </w:tcBorders>
            <w:vAlign w:val="center"/>
          </w:tcPr>
          <w:p w14:paraId="39E814F6">
            <w:pPr>
              <w:jc w:val="center"/>
              <w:rPr>
                <w:rFonts w:ascii="Times New Roman" w:hAnsi="Times New Roman" w:eastAsia="等线"/>
                <w:color w:val="auto"/>
                <w:szCs w:val="24"/>
                <w:highlight w:val="none"/>
              </w:rPr>
            </w:pPr>
          </w:p>
        </w:tc>
        <w:tc>
          <w:tcPr>
            <w:tcW w:w="617" w:type="pct"/>
            <w:tcBorders>
              <w:top w:val="single" w:color="000000" w:sz="4" w:space="0"/>
              <w:left w:val="single" w:color="000000" w:sz="4" w:space="0"/>
              <w:bottom w:val="single" w:color="000000" w:sz="4" w:space="0"/>
              <w:right w:val="single" w:color="000000" w:sz="4" w:space="0"/>
            </w:tcBorders>
            <w:vAlign w:val="center"/>
          </w:tcPr>
          <w:p w14:paraId="1778F12B">
            <w:pPr>
              <w:widowControl/>
              <w:jc w:val="center"/>
              <w:textAlignment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15C8C342">
            <w:pPr>
              <w:widowControl/>
              <w:jc w:val="center"/>
              <w:textAlignment w:val="center"/>
              <w:rPr>
                <w:rFonts w:ascii="Times New Roman" w:hAnsi="Times New Roman" w:eastAsia="等线"/>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vAlign w:val="center"/>
          </w:tcPr>
          <w:p w14:paraId="51F77D23">
            <w:pPr>
              <w:widowControl/>
              <w:jc w:val="center"/>
              <w:textAlignment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1E889078">
            <w:pPr>
              <w:widowControl/>
              <w:jc w:val="center"/>
              <w:textAlignment w:val="center"/>
              <w:rPr>
                <w:rFonts w:ascii="Times New Roman" w:hAnsi="Times New Roman" w:eastAsia="等线"/>
                <w:color w:val="auto"/>
                <w:szCs w:val="24"/>
                <w:highlight w:val="none"/>
              </w:rPr>
            </w:pPr>
          </w:p>
        </w:tc>
        <w:tc>
          <w:tcPr>
            <w:tcW w:w="575" w:type="pct"/>
            <w:tcBorders>
              <w:top w:val="single" w:color="000000" w:sz="4" w:space="0"/>
              <w:left w:val="single" w:color="000000" w:sz="4" w:space="0"/>
              <w:bottom w:val="single" w:color="000000" w:sz="4" w:space="0"/>
              <w:right w:val="single" w:color="000000" w:sz="4" w:space="0"/>
            </w:tcBorders>
            <w:vAlign w:val="center"/>
          </w:tcPr>
          <w:p w14:paraId="781AFC85">
            <w:pPr>
              <w:widowControl/>
              <w:jc w:val="center"/>
              <w:textAlignment w:val="center"/>
              <w:rPr>
                <w:rFonts w:ascii="Times New Roman" w:hAnsi="Times New Roman" w:eastAsia="等线"/>
                <w:color w:val="auto"/>
                <w:szCs w:val="24"/>
                <w:highlight w:val="none"/>
              </w:rPr>
            </w:pPr>
          </w:p>
        </w:tc>
        <w:tc>
          <w:tcPr>
            <w:tcW w:w="575" w:type="pct"/>
            <w:tcBorders>
              <w:top w:val="single" w:color="000000" w:sz="4" w:space="0"/>
              <w:left w:val="single" w:color="000000" w:sz="4" w:space="0"/>
              <w:bottom w:val="single" w:color="000000" w:sz="4" w:space="0"/>
              <w:right w:val="single" w:color="000000" w:sz="4" w:space="0"/>
            </w:tcBorders>
            <w:vAlign w:val="center"/>
          </w:tcPr>
          <w:p w14:paraId="3E566B9C">
            <w:pPr>
              <w:widowControl/>
              <w:jc w:val="center"/>
              <w:textAlignment w:val="center"/>
              <w:rPr>
                <w:rFonts w:ascii="Times New Roman" w:hAnsi="Times New Roman" w:eastAsia="等线"/>
                <w:color w:val="auto"/>
                <w:szCs w:val="24"/>
                <w:highlight w:val="none"/>
              </w:rPr>
            </w:pPr>
          </w:p>
        </w:tc>
      </w:tr>
      <w:tr w14:paraId="4BBC040E">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69ADA00E">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总电力输入</w:t>
            </w:r>
            <w:r>
              <w:rPr>
                <w:rFonts w:ascii="Times New Roman" w:hAnsi="Times New Roman"/>
                <w:color w:val="auto"/>
                <w:kern w:val="0"/>
                <w:szCs w:val="24"/>
                <w:highlight w:val="none"/>
                <w:lang w:bidi="ar"/>
              </w:rPr>
              <w:t xml:space="preserve">                      </w:t>
            </w:r>
          </w:p>
        </w:tc>
        <w:tc>
          <w:tcPr>
            <w:tcW w:w="443" w:type="pct"/>
            <w:tcBorders>
              <w:top w:val="single" w:color="000000" w:sz="4" w:space="0"/>
              <w:left w:val="single" w:color="000000" w:sz="4" w:space="0"/>
              <w:bottom w:val="single" w:color="000000" w:sz="4" w:space="0"/>
              <w:right w:val="single" w:color="000000" w:sz="4" w:space="0"/>
            </w:tcBorders>
            <w:vAlign w:val="center"/>
          </w:tcPr>
          <w:p w14:paraId="44E22FD9">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W</w:t>
            </w:r>
          </w:p>
        </w:tc>
        <w:tc>
          <w:tcPr>
            <w:tcW w:w="617" w:type="pct"/>
            <w:tcBorders>
              <w:top w:val="single" w:color="000000" w:sz="4" w:space="0"/>
              <w:left w:val="single" w:color="000000" w:sz="4" w:space="0"/>
              <w:bottom w:val="single" w:color="000000" w:sz="4" w:space="0"/>
              <w:right w:val="single" w:color="000000" w:sz="4" w:space="0"/>
            </w:tcBorders>
            <w:vAlign w:val="center"/>
          </w:tcPr>
          <w:p w14:paraId="34526DDA">
            <w:pPr>
              <w:widowControl/>
              <w:jc w:val="center"/>
              <w:textAlignment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594D0BC0">
            <w:pPr>
              <w:widowControl/>
              <w:jc w:val="center"/>
              <w:textAlignment w:val="center"/>
              <w:rPr>
                <w:rFonts w:ascii="Times New Roman" w:hAnsi="Times New Roman" w:eastAsia="等线"/>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vAlign w:val="center"/>
          </w:tcPr>
          <w:p w14:paraId="7BC8B07E">
            <w:pPr>
              <w:widowControl/>
              <w:jc w:val="center"/>
              <w:textAlignment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5D27D99E">
            <w:pPr>
              <w:widowControl/>
              <w:jc w:val="center"/>
              <w:textAlignment w:val="center"/>
              <w:rPr>
                <w:rFonts w:ascii="Times New Roman" w:hAnsi="Times New Roman" w:eastAsia="等线"/>
                <w:color w:val="auto"/>
                <w:szCs w:val="24"/>
                <w:highlight w:val="none"/>
              </w:rPr>
            </w:pPr>
          </w:p>
        </w:tc>
        <w:tc>
          <w:tcPr>
            <w:tcW w:w="575" w:type="pct"/>
            <w:tcBorders>
              <w:top w:val="single" w:color="000000" w:sz="4" w:space="0"/>
              <w:left w:val="single" w:color="000000" w:sz="4" w:space="0"/>
              <w:bottom w:val="single" w:color="000000" w:sz="4" w:space="0"/>
              <w:right w:val="single" w:color="000000" w:sz="4" w:space="0"/>
            </w:tcBorders>
            <w:vAlign w:val="center"/>
          </w:tcPr>
          <w:p w14:paraId="5CD46860">
            <w:pPr>
              <w:widowControl/>
              <w:jc w:val="center"/>
              <w:textAlignment w:val="center"/>
              <w:rPr>
                <w:rFonts w:ascii="Times New Roman" w:hAnsi="Times New Roman" w:eastAsia="等线"/>
                <w:color w:val="auto"/>
                <w:szCs w:val="24"/>
                <w:highlight w:val="none"/>
              </w:rPr>
            </w:pPr>
          </w:p>
        </w:tc>
        <w:tc>
          <w:tcPr>
            <w:tcW w:w="575" w:type="pct"/>
            <w:tcBorders>
              <w:top w:val="single" w:color="000000" w:sz="4" w:space="0"/>
              <w:left w:val="single" w:color="000000" w:sz="4" w:space="0"/>
              <w:bottom w:val="single" w:color="000000" w:sz="4" w:space="0"/>
              <w:right w:val="single" w:color="000000" w:sz="4" w:space="0"/>
            </w:tcBorders>
            <w:vAlign w:val="center"/>
          </w:tcPr>
          <w:p w14:paraId="5BB50CE1">
            <w:pPr>
              <w:widowControl/>
              <w:jc w:val="center"/>
              <w:textAlignment w:val="center"/>
              <w:rPr>
                <w:rFonts w:ascii="Times New Roman" w:hAnsi="Times New Roman" w:eastAsia="等线"/>
                <w:color w:val="auto"/>
                <w:szCs w:val="24"/>
                <w:highlight w:val="none"/>
              </w:rPr>
            </w:pPr>
          </w:p>
        </w:tc>
      </w:tr>
      <w:tr w14:paraId="1BE0D492">
        <w:tblPrEx>
          <w:tblCellMar>
            <w:top w:w="0" w:type="dxa"/>
            <w:left w:w="108" w:type="dxa"/>
            <w:bottom w:w="0" w:type="dxa"/>
            <w:right w:w="108" w:type="dxa"/>
          </w:tblCellMar>
        </w:tblPrEx>
        <w:trPr>
          <w:trHeight w:val="315" w:hRule="atLeast"/>
        </w:trPr>
        <w:tc>
          <w:tcPr>
            <w:tcW w:w="851" w:type="pct"/>
            <w:tcBorders>
              <w:top w:val="single" w:color="000000" w:sz="4" w:space="0"/>
              <w:left w:val="single" w:color="000000" w:sz="4" w:space="0"/>
              <w:bottom w:val="single" w:color="000000" w:sz="4" w:space="0"/>
              <w:right w:val="single" w:color="000000" w:sz="4" w:space="0"/>
            </w:tcBorders>
            <w:vAlign w:val="center"/>
          </w:tcPr>
          <w:p w14:paraId="06F471A5">
            <w:pPr>
              <w:widowControl/>
              <w:jc w:val="center"/>
              <w:textAlignment w:val="center"/>
              <w:rPr>
                <w:rFonts w:hint="eastAsia" w:ascii="宋体" w:hAnsi="宋体" w:cs="宋体"/>
                <w:color w:val="auto"/>
                <w:szCs w:val="24"/>
                <w:highlight w:val="none"/>
              </w:rPr>
            </w:pPr>
            <w:r>
              <w:rPr>
                <w:rFonts w:hint="eastAsia" w:ascii="宋体" w:hAnsi="宋体" w:cs="宋体"/>
                <w:color w:val="auto"/>
                <w:kern w:val="0"/>
                <w:szCs w:val="24"/>
                <w:highlight w:val="none"/>
                <w:lang w:bidi="ar"/>
              </w:rPr>
              <w:t>外形尺寸，宽</w:t>
            </w:r>
            <w:r>
              <w:rPr>
                <w:rFonts w:ascii="Times New Roman" w:hAnsi="Times New Roman"/>
                <w:color w:val="auto"/>
                <w:kern w:val="0"/>
                <w:szCs w:val="24"/>
                <w:highlight w:val="none"/>
                <w:lang w:bidi="ar"/>
              </w:rPr>
              <w:t>×</w:t>
            </w:r>
            <w:r>
              <w:rPr>
                <w:rFonts w:hint="eastAsia" w:ascii="宋体" w:hAnsi="宋体" w:cs="宋体"/>
                <w:color w:val="auto"/>
                <w:kern w:val="0"/>
                <w:szCs w:val="24"/>
                <w:highlight w:val="none"/>
                <w:lang w:bidi="ar"/>
              </w:rPr>
              <w:t>深</w:t>
            </w:r>
            <w:r>
              <w:rPr>
                <w:rFonts w:ascii="Times New Roman" w:hAnsi="Times New Roman"/>
                <w:color w:val="auto"/>
                <w:kern w:val="0"/>
                <w:szCs w:val="24"/>
                <w:highlight w:val="none"/>
                <w:lang w:bidi="ar"/>
              </w:rPr>
              <w:t>×</w:t>
            </w:r>
            <w:r>
              <w:rPr>
                <w:rFonts w:hint="eastAsia" w:ascii="宋体" w:hAnsi="宋体" w:cs="宋体"/>
                <w:color w:val="auto"/>
                <w:kern w:val="0"/>
                <w:szCs w:val="24"/>
                <w:highlight w:val="none"/>
                <w:lang w:bidi="ar"/>
              </w:rPr>
              <w:t>高</w:t>
            </w:r>
            <w:r>
              <w:rPr>
                <w:rFonts w:ascii="Times New Roman" w:hAnsi="Times New Roman"/>
                <w:color w:val="auto"/>
                <w:kern w:val="0"/>
                <w:szCs w:val="24"/>
                <w:highlight w:val="none"/>
                <w:lang w:bidi="ar"/>
              </w:rPr>
              <w:t xml:space="preserve">           </w:t>
            </w:r>
          </w:p>
        </w:tc>
        <w:tc>
          <w:tcPr>
            <w:tcW w:w="443" w:type="pct"/>
            <w:tcBorders>
              <w:top w:val="single" w:color="000000" w:sz="4" w:space="0"/>
              <w:left w:val="single" w:color="000000" w:sz="4" w:space="0"/>
              <w:bottom w:val="single" w:color="000000" w:sz="4" w:space="0"/>
              <w:right w:val="single" w:color="000000" w:sz="4" w:space="0"/>
            </w:tcBorders>
            <w:vAlign w:val="center"/>
          </w:tcPr>
          <w:p w14:paraId="6AB87146">
            <w:pPr>
              <w:widowControl/>
              <w:jc w:val="center"/>
              <w:textAlignment w:val="center"/>
              <w:rPr>
                <w:rFonts w:ascii="Times New Roman" w:hAnsi="Times New Roman" w:eastAsia="等线"/>
                <w:color w:val="auto"/>
                <w:szCs w:val="24"/>
                <w:highlight w:val="none"/>
              </w:rPr>
            </w:pPr>
            <w:r>
              <w:rPr>
                <w:rFonts w:ascii="Times New Roman" w:hAnsi="Times New Roman" w:eastAsia="等线"/>
                <w:color w:val="auto"/>
                <w:kern w:val="0"/>
                <w:szCs w:val="24"/>
                <w:highlight w:val="none"/>
                <w:lang w:bidi="ar"/>
              </w:rPr>
              <w:t>mm</w:t>
            </w:r>
          </w:p>
        </w:tc>
        <w:tc>
          <w:tcPr>
            <w:tcW w:w="617" w:type="pct"/>
            <w:tcBorders>
              <w:top w:val="single" w:color="000000" w:sz="4" w:space="0"/>
              <w:left w:val="single" w:color="000000" w:sz="4" w:space="0"/>
              <w:bottom w:val="single" w:color="000000" w:sz="4" w:space="0"/>
              <w:right w:val="single" w:color="000000" w:sz="4" w:space="0"/>
            </w:tcBorders>
            <w:vAlign w:val="center"/>
          </w:tcPr>
          <w:p w14:paraId="40DE7C52">
            <w:pPr>
              <w:widowControl/>
              <w:jc w:val="center"/>
              <w:textAlignment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3254333A">
            <w:pPr>
              <w:widowControl/>
              <w:jc w:val="center"/>
              <w:textAlignment w:val="center"/>
              <w:rPr>
                <w:rFonts w:ascii="Times New Roman" w:hAnsi="Times New Roman" w:eastAsia="等线"/>
                <w:color w:val="auto"/>
                <w:szCs w:val="24"/>
                <w:highlight w:val="none"/>
              </w:rPr>
            </w:pPr>
          </w:p>
        </w:tc>
        <w:tc>
          <w:tcPr>
            <w:tcW w:w="685" w:type="pct"/>
            <w:tcBorders>
              <w:top w:val="single" w:color="000000" w:sz="4" w:space="0"/>
              <w:left w:val="single" w:color="000000" w:sz="4" w:space="0"/>
              <w:bottom w:val="single" w:color="000000" w:sz="4" w:space="0"/>
              <w:right w:val="single" w:color="000000" w:sz="4" w:space="0"/>
            </w:tcBorders>
            <w:vAlign w:val="center"/>
          </w:tcPr>
          <w:p w14:paraId="633DFEF3">
            <w:pPr>
              <w:widowControl/>
              <w:jc w:val="center"/>
              <w:textAlignment w:val="center"/>
              <w:rPr>
                <w:rFonts w:ascii="Times New Roman" w:hAnsi="Times New Roman" w:eastAsia="等线"/>
                <w:color w:val="auto"/>
                <w:szCs w:val="24"/>
                <w:highlight w:val="none"/>
              </w:rPr>
            </w:pPr>
          </w:p>
        </w:tc>
        <w:tc>
          <w:tcPr>
            <w:tcW w:w="625" w:type="pct"/>
            <w:tcBorders>
              <w:top w:val="single" w:color="000000" w:sz="4" w:space="0"/>
              <w:left w:val="single" w:color="000000" w:sz="4" w:space="0"/>
              <w:bottom w:val="single" w:color="000000" w:sz="4" w:space="0"/>
              <w:right w:val="single" w:color="000000" w:sz="4" w:space="0"/>
            </w:tcBorders>
            <w:vAlign w:val="center"/>
          </w:tcPr>
          <w:p w14:paraId="5C6AAA09">
            <w:pPr>
              <w:widowControl/>
              <w:jc w:val="center"/>
              <w:textAlignment w:val="center"/>
              <w:rPr>
                <w:rFonts w:ascii="Times New Roman" w:hAnsi="Times New Roman" w:eastAsia="等线"/>
                <w:color w:val="auto"/>
                <w:szCs w:val="24"/>
                <w:highlight w:val="none"/>
              </w:rPr>
            </w:pPr>
          </w:p>
        </w:tc>
        <w:tc>
          <w:tcPr>
            <w:tcW w:w="575" w:type="pct"/>
            <w:tcBorders>
              <w:top w:val="single" w:color="000000" w:sz="4" w:space="0"/>
              <w:left w:val="single" w:color="000000" w:sz="4" w:space="0"/>
              <w:bottom w:val="single" w:color="000000" w:sz="4" w:space="0"/>
              <w:right w:val="single" w:color="000000" w:sz="4" w:space="0"/>
            </w:tcBorders>
            <w:vAlign w:val="center"/>
          </w:tcPr>
          <w:p w14:paraId="0309FB7B">
            <w:pPr>
              <w:widowControl/>
              <w:jc w:val="center"/>
              <w:textAlignment w:val="center"/>
              <w:rPr>
                <w:rFonts w:ascii="Times New Roman" w:hAnsi="Times New Roman" w:eastAsia="等线"/>
                <w:color w:val="auto"/>
                <w:szCs w:val="24"/>
                <w:highlight w:val="none"/>
              </w:rPr>
            </w:pPr>
          </w:p>
        </w:tc>
        <w:tc>
          <w:tcPr>
            <w:tcW w:w="575" w:type="pct"/>
            <w:tcBorders>
              <w:top w:val="single" w:color="000000" w:sz="4" w:space="0"/>
              <w:left w:val="single" w:color="000000" w:sz="4" w:space="0"/>
              <w:bottom w:val="single" w:color="000000" w:sz="4" w:space="0"/>
              <w:right w:val="single" w:color="000000" w:sz="4" w:space="0"/>
            </w:tcBorders>
            <w:vAlign w:val="center"/>
          </w:tcPr>
          <w:p w14:paraId="310159DA">
            <w:pPr>
              <w:widowControl/>
              <w:jc w:val="center"/>
              <w:textAlignment w:val="center"/>
              <w:rPr>
                <w:rFonts w:ascii="Times New Roman" w:hAnsi="Times New Roman" w:eastAsia="等线"/>
                <w:color w:val="auto"/>
                <w:szCs w:val="24"/>
                <w:highlight w:val="none"/>
              </w:rPr>
            </w:pPr>
          </w:p>
        </w:tc>
      </w:tr>
    </w:tbl>
    <w:p w14:paraId="1B479D63">
      <w:pPr>
        <w:rPr>
          <w:color w:val="auto"/>
          <w:highlight w:val="none"/>
        </w:rPr>
      </w:pPr>
    </w:p>
    <w:p w14:paraId="256DA939">
      <w:pPr>
        <w:pStyle w:val="2"/>
        <w:rPr>
          <w:color w:val="auto"/>
          <w:highlight w:val="none"/>
        </w:rPr>
      </w:pPr>
    </w:p>
    <w:p w14:paraId="7B01A367">
      <w:pPr>
        <w:rPr>
          <w:color w:val="auto"/>
          <w:highlight w:val="none"/>
        </w:rPr>
      </w:pPr>
    </w:p>
    <w:p w14:paraId="08E6B35D">
      <w:pPr>
        <w:pStyle w:val="2"/>
        <w:rPr>
          <w:color w:val="auto"/>
          <w:highlight w:val="none"/>
        </w:rPr>
      </w:pPr>
    </w:p>
    <w:p w14:paraId="157B9D87">
      <w:pPr>
        <w:rPr>
          <w:color w:val="auto"/>
          <w:highlight w:val="none"/>
        </w:rPr>
      </w:pPr>
    </w:p>
    <w:p w14:paraId="4256F3FF">
      <w:pPr>
        <w:pStyle w:val="2"/>
        <w:rPr>
          <w:color w:val="auto"/>
          <w:highlight w:val="none"/>
        </w:rPr>
      </w:pPr>
    </w:p>
    <w:p w14:paraId="1CDB6112">
      <w:pPr>
        <w:rPr>
          <w:color w:val="auto"/>
          <w:highlight w:val="none"/>
        </w:rPr>
      </w:pPr>
    </w:p>
    <w:p w14:paraId="2727A471">
      <w:pPr>
        <w:pStyle w:val="2"/>
        <w:rPr>
          <w:color w:val="auto"/>
          <w:highlight w:val="none"/>
        </w:rPr>
      </w:pPr>
    </w:p>
    <w:p w14:paraId="36DC3FAB">
      <w:pPr>
        <w:rPr>
          <w:color w:val="auto"/>
          <w:highlight w:val="none"/>
        </w:rPr>
      </w:pPr>
    </w:p>
    <w:p w14:paraId="3A835AF0">
      <w:pPr>
        <w:pStyle w:val="2"/>
        <w:rPr>
          <w:color w:val="auto"/>
          <w:highlight w:val="none"/>
        </w:rPr>
      </w:pPr>
    </w:p>
    <w:p w14:paraId="5C447E88">
      <w:pPr>
        <w:rPr>
          <w:color w:val="auto"/>
          <w:highlight w:val="none"/>
        </w:rPr>
      </w:pPr>
    </w:p>
    <w:p w14:paraId="4AB6FCF9">
      <w:pPr>
        <w:pStyle w:val="2"/>
        <w:rPr>
          <w:color w:val="auto"/>
          <w:highlight w:val="none"/>
        </w:rPr>
      </w:pPr>
    </w:p>
    <w:p w14:paraId="6913C6EE">
      <w:pPr>
        <w:rPr>
          <w:color w:val="auto"/>
          <w:highlight w:val="none"/>
        </w:rPr>
      </w:pPr>
    </w:p>
    <w:p w14:paraId="36C37692">
      <w:pPr>
        <w:pStyle w:val="2"/>
        <w:rPr>
          <w:color w:val="auto"/>
          <w:highlight w:val="none"/>
        </w:rPr>
      </w:pPr>
    </w:p>
    <w:p w14:paraId="03A89E47">
      <w:pPr>
        <w:rPr>
          <w:color w:val="auto"/>
          <w:highlight w:val="none"/>
        </w:rPr>
      </w:pPr>
    </w:p>
    <w:p w14:paraId="76CCB818">
      <w:pPr>
        <w:pStyle w:val="2"/>
        <w:rPr>
          <w:color w:val="auto"/>
          <w:highlight w:val="none"/>
        </w:rPr>
      </w:pPr>
    </w:p>
    <w:p w14:paraId="26BF7AAA">
      <w:pPr>
        <w:rPr>
          <w:color w:val="auto"/>
          <w:highlight w:val="none"/>
        </w:rPr>
      </w:pPr>
    </w:p>
    <w:p w14:paraId="1AD18EAC">
      <w:pPr>
        <w:pStyle w:val="2"/>
        <w:rPr>
          <w:color w:val="auto"/>
          <w:highlight w:val="none"/>
        </w:rPr>
      </w:pPr>
    </w:p>
    <w:p w14:paraId="745B17D3">
      <w:pPr>
        <w:rPr>
          <w:color w:val="auto"/>
          <w:highlight w:val="none"/>
        </w:rPr>
      </w:pPr>
    </w:p>
    <w:p w14:paraId="65ADF475">
      <w:pPr>
        <w:pStyle w:val="2"/>
        <w:rPr>
          <w:color w:val="auto"/>
          <w:highlight w:val="none"/>
        </w:rPr>
      </w:pPr>
    </w:p>
    <w:p w14:paraId="5D88219E">
      <w:pPr>
        <w:rPr>
          <w:color w:val="auto"/>
          <w:highlight w:val="none"/>
        </w:rPr>
      </w:pPr>
    </w:p>
    <w:p w14:paraId="4A7E8091">
      <w:pPr>
        <w:pStyle w:val="2"/>
        <w:rPr>
          <w:color w:val="auto"/>
          <w:highlight w:val="none"/>
        </w:rPr>
      </w:pPr>
    </w:p>
    <w:p w14:paraId="7217102B">
      <w:pPr>
        <w:rPr>
          <w:color w:val="auto"/>
          <w:highlight w:val="none"/>
        </w:rPr>
      </w:pPr>
    </w:p>
    <w:p w14:paraId="79D4251F">
      <w:pPr>
        <w:pStyle w:val="2"/>
        <w:rPr>
          <w:color w:val="auto"/>
          <w:highlight w:val="none"/>
        </w:rPr>
      </w:pPr>
    </w:p>
    <w:p w14:paraId="5AA11EDB">
      <w:pPr>
        <w:rPr>
          <w:color w:val="auto"/>
          <w:highlight w:val="none"/>
        </w:rPr>
      </w:pPr>
    </w:p>
    <w:p w14:paraId="7229967D">
      <w:pPr>
        <w:pStyle w:val="2"/>
        <w:rPr>
          <w:color w:val="auto"/>
          <w:highlight w:val="none"/>
        </w:rPr>
      </w:pPr>
    </w:p>
    <w:p w14:paraId="407F3EEF">
      <w:pPr>
        <w:rPr>
          <w:color w:val="auto"/>
          <w:highlight w:val="none"/>
        </w:rPr>
      </w:pPr>
    </w:p>
    <w:p w14:paraId="6C9E24AC">
      <w:pPr>
        <w:pStyle w:val="2"/>
        <w:rPr>
          <w:color w:val="auto"/>
          <w:highlight w:val="none"/>
        </w:rPr>
      </w:pPr>
    </w:p>
    <w:p w14:paraId="09F1D020">
      <w:pPr>
        <w:rPr>
          <w:color w:val="auto"/>
          <w:highlight w:val="none"/>
        </w:rPr>
      </w:pPr>
    </w:p>
    <w:p w14:paraId="1CCA15FF">
      <w:pPr>
        <w:pStyle w:val="5"/>
        <w:spacing w:before="0" w:line="360" w:lineRule="auto"/>
        <w:rPr>
          <w:rFonts w:ascii="Times New Roman"/>
          <w:color w:val="auto"/>
          <w:sz w:val="30"/>
          <w:szCs w:val="30"/>
          <w:highlight w:val="none"/>
        </w:rPr>
      </w:pPr>
      <w:bookmarkStart w:id="32" w:name="_Toc24333"/>
      <w:bookmarkStart w:id="33" w:name="_Toc4568"/>
      <w:bookmarkStart w:id="34" w:name="_Toc22068"/>
      <w:bookmarkStart w:id="35" w:name="_Toc2375"/>
      <w:bookmarkStart w:id="36" w:name="_Toc25507"/>
      <w:bookmarkStart w:id="37" w:name="_Toc5276"/>
      <w:bookmarkStart w:id="38" w:name="_Toc520177452"/>
      <w:bookmarkStart w:id="39" w:name="_Toc24848"/>
      <w:bookmarkStart w:id="40" w:name="_Toc289967805"/>
      <w:bookmarkStart w:id="41" w:name="_Toc15429"/>
      <w:bookmarkStart w:id="42" w:name="_Toc516286537"/>
      <w:bookmarkStart w:id="43" w:name="_Toc292706705"/>
      <w:bookmarkStart w:id="44" w:name="_Toc494186275"/>
      <w:bookmarkStart w:id="45" w:name="_Toc24191"/>
      <w:bookmarkStart w:id="46" w:name="_Toc520177453"/>
      <w:bookmarkStart w:id="47" w:name="_Toc516286538"/>
      <w:r>
        <w:rPr>
          <w:rFonts w:ascii="Times New Roman"/>
          <w:color w:val="auto"/>
          <w:sz w:val="30"/>
          <w:szCs w:val="30"/>
          <w:highlight w:val="none"/>
        </w:rPr>
        <w:t>附件2  供货范围</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FBA9E39">
      <w:pPr>
        <w:pStyle w:val="6"/>
        <w:spacing w:line="240" w:lineRule="auto"/>
        <w:rPr>
          <w:rFonts w:ascii="Times New Roman" w:hAnsi="Times New Roman" w:eastAsia="宋体"/>
          <w:color w:val="auto"/>
          <w:sz w:val="24"/>
          <w:highlight w:val="none"/>
        </w:rPr>
      </w:pPr>
      <w:r>
        <w:rPr>
          <w:rFonts w:ascii="Times New Roman" w:hAnsi="Times New Roman" w:eastAsia="宋体"/>
          <w:color w:val="auto"/>
          <w:sz w:val="24"/>
          <w:highlight w:val="none"/>
        </w:rPr>
        <w:t>1  一般要求</w:t>
      </w:r>
      <w:bookmarkEnd w:id="46"/>
      <w:bookmarkEnd w:id="47"/>
    </w:p>
    <w:p w14:paraId="0554A83C">
      <w:pPr>
        <w:adjustRightInd w:val="0"/>
        <w:snapToGrid w:val="0"/>
        <w:spacing w:line="360" w:lineRule="auto"/>
        <w:rPr>
          <w:rFonts w:ascii="Times New Roman" w:hAnsi="Times New Roman"/>
          <w:color w:val="auto"/>
          <w:spacing w:val="5"/>
          <w:highlight w:val="none"/>
        </w:rPr>
      </w:pPr>
      <w:r>
        <w:rPr>
          <w:rFonts w:ascii="Times New Roman" w:hAnsi="Times New Roman"/>
          <w:color w:val="auto"/>
          <w:spacing w:val="5"/>
          <w:highlight w:val="none"/>
        </w:rPr>
        <w:t>1.1 本附件规定了合同设备的供货范围。</w:t>
      </w:r>
      <w:r>
        <w:rPr>
          <w:rFonts w:ascii="Times New Roman" w:hAnsi="Times New Roman"/>
          <w:color w:val="auto"/>
          <w:highlight w:val="none"/>
        </w:rPr>
        <w:t>投标人</w:t>
      </w:r>
      <w:r>
        <w:rPr>
          <w:rFonts w:ascii="Times New Roman" w:hAnsi="Times New Roman"/>
          <w:color w:val="auto"/>
          <w:spacing w:val="5"/>
          <w:highlight w:val="none"/>
        </w:rPr>
        <w:t>保证提供设备为全新的、先进的、成熟的、完整的和安全可靠的，且设备的技术经济性能符合</w:t>
      </w:r>
      <w:r>
        <w:rPr>
          <w:rFonts w:ascii="Times New Roman" w:hAnsi="Times New Roman"/>
          <w:color w:val="auto"/>
          <w:highlight w:val="none"/>
        </w:rPr>
        <w:t>附件1</w:t>
      </w:r>
      <w:r>
        <w:rPr>
          <w:rFonts w:ascii="Times New Roman" w:hAnsi="Times New Roman"/>
          <w:color w:val="auto"/>
          <w:spacing w:val="5"/>
          <w:highlight w:val="none"/>
        </w:rPr>
        <w:t>的要求。</w:t>
      </w:r>
    </w:p>
    <w:p w14:paraId="1BC6A9C4">
      <w:pPr>
        <w:adjustRightInd w:val="0"/>
        <w:snapToGrid w:val="0"/>
        <w:spacing w:line="360" w:lineRule="auto"/>
        <w:rPr>
          <w:rFonts w:ascii="Times New Roman" w:hAnsi="Times New Roman"/>
          <w:color w:val="auto"/>
          <w:spacing w:val="5"/>
          <w:highlight w:val="none"/>
        </w:rPr>
      </w:pPr>
      <w:r>
        <w:rPr>
          <w:rFonts w:ascii="Times New Roman" w:hAnsi="Times New Roman"/>
          <w:color w:val="auto"/>
          <w:spacing w:val="5"/>
          <w:highlight w:val="none"/>
        </w:rPr>
        <w:t xml:space="preserve">1.2 </w:t>
      </w:r>
      <w:r>
        <w:rPr>
          <w:rFonts w:ascii="Times New Roman" w:hAnsi="Times New Roman"/>
          <w:color w:val="auto"/>
          <w:highlight w:val="none"/>
        </w:rPr>
        <w:t>投标人应提供详细供货清单，清单中依此说明型号、数量、产地、生产厂家等内容。对于属于整套设备运行和施工所必需的部件，即使本合同附件未列出和/或数目不足，投标人仍须在执行的同时免费补足</w:t>
      </w:r>
      <w:r>
        <w:rPr>
          <w:rFonts w:ascii="Times New Roman" w:hAnsi="Times New Roman"/>
          <w:color w:val="auto"/>
          <w:spacing w:val="5"/>
          <w:highlight w:val="none"/>
        </w:rPr>
        <w:t>。</w:t>
      </w:r>
      <w:bookmarkStart w:id="48" w:name="_Toc516286539"/>
      <w:bookmarkStart w:id="49" w:name="_Toc520177454"/>
    </w:p>
    <w:p w14:paraId="2F6B7EE0">
      <w:pPr>
        <w:adjustRightInd w:val="0"/>
        <w:snapToGrid w:val="0"/>
        <w:spacing w:line="360" w:lineRule="auto"/>
        <w:rPr>
          <w:rFonts w:ascii="Times New Roman" w:hAnsi="Times New Roman"/>
          <w:color w:val="auto"/>
          <w:spacing w:val="5"/>
          <w:highlight w:val="none"/>
        </w:rPr>
      </w:pPr>
      <w:r>
        <w:rPr>
          <w:rFonts w:ascii="Times New Roman" w:hAnsi="Times New Roman"/>
          <w:color w:val="auto"/>
          <w:spacing w:val="5"/>
          <w:highlight w:val="none"/>
        </w:rPr>
        <w:t>1.3 除有特别注明外，所列数量均为</w:t>
      </w:r>
      <w:r>
        <w:rPr>
          <w:rFonts w:hint="eastAsia" w:ascii="Times New Roman" w:hAnsi="Times New Roman"/>
          <w:color w:val="auto"/>
          <w:spacing w:val="5"/>
          <w:highlight w:val="none"/>
        </w:rPr>
        <w:t>全厂</w:t>
      </w:r>
      <w:r>
        <w:rPr>
          <w:rFonts w:ascii="Times New Roman" w:hAnsi="Times New Roman"/>
          <w:color w:val="auto"/>
          <w:spacing w:val="5"/>
          <w:highlight w:val="none"/>
        </w:rPr>
        <w:t>所需设备。</w:t>
      </w:r>
    </w:p>
    <w:p w14:paraId="49EF1378">
      <w:pPr>
        <w:adjustRightInd w:val="0"/>
        <w:snapToGrid w:val="0"/>
        <w:spacing w:line="360" w:lineRule="auto"/>
        <w:rPr>
          <w:rFonts w:ascii="Times New Roman" w:hAnsi="Times New Roman"/>
          <w:color w:val="auto"/>
          <w:spacing w:val="5"/>
          <w:highlight w:val="none"/>
        </w:rPr>
      </w:pPr>
      <w:r>
        <w:rPr>
          <w:rFonts w:ascii="Times New Roman" w:hAnsi="Times New Roman"/>
          <w:color w:val="auto"/>
          <w:spacing w:val="5"/>
          <w:highlight w:val="none"/>
        </w:rPr>
        <w:t>1.4 投标人应提供所有安装和检修所需专用工具和消耗材料等，并提供详细供货清单。</w:t>
      </w:r>
    </w:p>
    <w:p w14:paraId="73CAAFFE">
      <w:pPr>
        <w:adjustRightInd w:val="0"/>
        <w:snapToGrid w:val="0"/>
        <w:spacing w:line="360" w:lineRule="auto"/>
        <w:rPr>
          <w:rFonts w:ascii="Times New Roman" w:hAnsi="Times New Roman"/>
          <w:color w:val="auto"/>
          <w:spacing w:val="5"/>
          <w:highlight w:val="none"/>
        </w:rPr>
      </w:pPr>
      <w:r>
        <w:rPr>
          <w:rFonts w:ascii="Times New Roman" w:hAnsi="Times New Roman"/>
          <w:color w:val="auto"/>
          <w:spacing w:val="5"/>
          <w:highlight w:val="none"/>
        </w:rPr>
        <w:t>1.5 提供随机备品备件和3年运行所需的备品备件，并在投标文件中给出具体清单。</w:t>
      </w:r>
    </w:p>
    <w:p w14:paraId="41CE9577">
      <w:pPr>
        <w:adjustRightInd w:val="0"/>
        <w:snapToGrid w:val="0"/>
        <w:spacing w:line="360" w:lineRule="auto"/>
        <w:rPr>
          <w:rFonts w:ascii="Times New Roman" w:hAnsi="Times New Roman"/>
          <w:color w:val="auto"/>
          <w:spacing w:val="5"/>
          <w:highlight w:val="none"/>
        </w:rPr>
      </w:pPr>
      <w:r>
        <w:rPr>
          <w:rFonts w:ascii="Times New Roman" w:hAnsi="Times New Roman"/>
          <w:color w:val="auto"/>
          <w:spacing w:val="5"/>
          <w:highlight w:val="none"/>
        </w:rPr>
        <w:t>1.6 投标人提供所供设备中的进口件清单。</w:t>
      </w:r>
    </w:p>
    <w:p w14:paraId="2D48C92D">
      <w:pPr>
        <w:pStyle w:val="6"/>
        <w:spacing w:line="240" w:lineRule="auto"/>
        <w:rPr>
          <w:rFonts w:ascii="Times New Roman" w:hAnsi="Times New Roman" w:eastAsia="宋体"/>
          <w:color w:val="auto"/>
          <w:sz w:val="24"/>
          <w:highlight w:val="none"/>
        </w:rPr>
      </w:pPr>
      <w:r>
        <w:rPr>
          <w:rFonts w:ascii="Times New Roman" w:hAnsi="Times New Roman" w:eastAsia="宋体"/>
          <w:color w:val="auto"/>
          <w:sz w:val="24"/>
          <w:highlight w:val="none"/>
        </w:rPr>
        <w:t>2  供货范围</w:t>
      </w:r>
      <w:bookmarkEnd w:id="48"/>
      <w:bookmarkEnd w:id="49"/>
    </w:p>
    <w:p w14:paraId="5C5AA01C">
      <w:pPr>
        <w:spacing w:line="360" w:lineRule="auto"/>
        <w:rPr>
          <w:rFonts w:ascii="Times New Roman" w:hAnsi="Times New Roman"/>
          <w:color w:val="auto"/>
          <w:highlight w:val="none"/>
        </w:rPr>
      </w:pPr>
      <w:r>
        <w:rPr>
          <w:rFonts w:ascii="Times New Roman" w:hAnsi="Times New Roman"/>
          <w:color w:val="auto"/>
          <w:highlight w:val="none"/>
        </w:rPr>
        <w:t>2.1  一般要求</w:t>
      </w:r>
    </w:p>
    <w:p w14:paraId="1BBD2711">
      <w:pPr>
        <w:spacing w:line="360" w:lineRule="auto"/>
        <w:ind w:firstLine="480"/>
        <w:rPr>
          <w:rFonts w:ascii="Times New Roman" w:hAnsi="Times New Roman"/>
          <w:color w:val="auto"/>
          <w:highlight w:val="none"/>
        </w:rPr>
      </w:pPr>
      <w:r>
        <w:rPr>
          <w:rFonts w:ascii="Times New Roman" w:hAnsi="Times New Roman"/>
          <w:color w:val="auto"/>
          <w:highlight w:val="none"/>
        </w:rPr>
        <w:t>投标人应确保</w:t>
      </w:r>
      <w:r>
        <w:rPr>
          <w:rFonts w:ascii="Times New Roman" w:hAnsi="Times New Roman"/>
          <w:color w:val="auto"/>
          <w:spacing w:val="5"/>
          <w:highlight w:val="none"/>
        </w:rPr>
        <w:t>供货范围完整，应满足招标人对安装、</w:t>
      </w:r>
      <w:r>
        <w:rPr>
          <w:rFonts w:ascii="Times New Roman" w:hAnsi="Times New Roman"/>
          <w:color w:val="auto"/>
          <w:highlight w:val="none"/>
        </w:rPr>
        <w:t>调试、</w:t>
      </w:r>
      <w:r>
        <w:rPr>
          <w:rFonts w:ascii="Times New Roman" w:hAnsi="Times New Roman"/>
          <w:color w:val="auto"/>
          <w:spacing w:val="5"/>
          <w:highlight w:val="none"/>
        </w:rPr>
        <w:t>运行和设备性能的要求，</w:t>
      </w:r>
      <w:r>
        <w:rPr>
          <w:rFonts w:ascii="Times New Roman" w:hAnsi="Times New Roman"/>
          <w:color w:val="auto"/>
          <w:highlight w:val="none"/>
        </w:rPr>
        <w:t>并提供保证设备安装、调试、投运相关的技术服务和配合。</w:t>
      </w:r>
      <w:r>
        <w:rPr>
          <w:rFonts w:ascii="Times New Roman" w:hAnsi="Times New Roman"/>
          <w:color w:val="auto"/>
          <w:spacing w:val="5"/>
          <w:highlight w:val="none"/>
        </w:rPr>
        <w:t>在技术规范中涉及的供货要求也作为本供货范围的补充，</w:t>
      </w:r>
      <w:r>
        <w:rPr>
          <w:rFonts w:ascii="Times New Roman" w:hAnsi="Times New Roman"/>
          <w:color w:val="auto"/>
          <w:highlight w:val="none"/>
        </w:rPr>
        <w:t>若在</w:t>
      </w:r>
      <w:r>
        <w:rPr>
          <w:rFonts w:ascii="Times New Roman" w:hAnsi="Times New Roman"/>
          <w:color w:val="auto"/>
          <w:spacing w:val="5"/>
          <w:highlight w:val="none"/>
        </w:rPr>
        <w:t>安装、</w:t>
      </w:r>
      <w:r>
        <w:rPr>
          <w:rFonts w:ascii="Times New Roman" w:hAnsi="Times New Roman"/>
          <w:color w:val="auto"/>
          <w:highlight w:val="none"/>
        </w:rPr>
        <w:t>调试、</w:t>
      </w:r>
      <w:r>
        <w:rPr>
          <w:rFonts w:ascii="Times New Roman" w:hAnsi="Times New Roman"/>
          <w:color w:val="auto"/>
          <w:spacing w:val="5"/>
          <w:highlight w:val="none"/>
        </w:rPr>
        <w:t>运行中发现缺项，</w:t>
      </w:r>
      <w:r>
        <w:rPr>
          <w:rFonts w:ascii="Times New Roman" w:hAnsi="Times New Roman"/>
          <w:color w:val="auto"/>
          <w:highlight w:val="none"/>
        </w:rPr>
        <w:t>投标人</w:t>
      </w:r>
      <w:r>
        <w:rPr>
          <w:rFonts w:ascii="Times New Roman" w:hAnsi="Times New Roman"/>
          <w:color w:val="auto"/>
          <w:spacing w:val="5"/>
          <w:highlight w:val="none"/>
        </w:rPr>
        <w:t>应补充供货。</w:t>
      </w:r>
    </w:p>
    <w:p w14:paraId="4290894C">
      <w:pPr>
        <w:spacing w:after="80" w:line="360" w:lineRule="auto"/>
        <w:rPr>
          <w:rFonts w:ascii="Times New Roman" w:hAnsi="Times New Roman"/>
          <w:color w:val="auto"/>
          <w:highlight w:val="none"/>
        </w:rPr>
      </w:pPr>
      <w:r>
        <w:rPr>
          <w:rFonts w:ascii="Times New Roman" w:hAnsi="Times New Roman"/>
          <w:color w:val="auto"/>
          <w:highlight w:val="none"/>
        </w:rPr>
        <w:t>2.2  供货范围</w:t>
      </w:r>
    </w:p>
    <w:p w14:paraId="3DF00572">
      <w:pPr>
        <w:spacing w:after="80" w:line="360" w:lineRule="auto"/>
        <w:ind w:firstLine="480" w:firstLineChars="200"/>
        <w:rPr>
          <w:rFonts w:ascii="Times New Roman" w:hAnsi="Times New Roman"/>
          <w:color w:val="auto"/>
          <w:highlight w:val="none"/>
        </w:rPr>
      </w:pPr>
      <w:r>
        <w:rPr>
          <w:rFonts w:ascii="Times New Roman" w:hAnsi="Times New Roman"/>
          <w:color w:val="auto"/>
          <w:highlight w:val="none"/>
        </w:rPr>
        <w:t>投标人的供货范围是提供规范书附件1的4.2节中所列的功能完整的空调及相关的设备与材料。</w:t>
      </w:r>
    </w:p>
    <w:p w14:paraId="3C0DC247">
      <w:pPr>
        <w:spacing w:after="80" w:line="360" w:lineRule="auto"/>
        <w:rPr>
          <w:rFonts w:ascii="Times New Roman" w:hAnsi="Times New Roman"/>
          <w:color w:val="auto"/>
          <w:highlight w:val="none"/>
        </w:rPr>
      </w:pPr>
      <w:r>
        <w:rPr>
          <w:rFonts w:ascii="Times New Roman" w:hAnsi="Times New Roman"/>
          <w:color w:val="auto"/>
          <w:highlight w:val="none"/>
        </w:rPr>
        <w:t>2.2.1  投标人所提供的空调机组应包括（但不限于）分体空调、单元空调</w:t>
      </w:r>
      <w:r>
        <w:rPr>
          <w:rFonts w:hint="eastAsia" w:ascii="Times New Roman" w:hAnsi="Times New Roman"/>
          <w:color w:val="auto"/>
          <w:highlight w:val="none"/>
        </w:rPr>
        <w:t>、恒温恒湿空调、变频多联机</w:t>
      </w:r>
      <w:r>
        <w:rPr>
          <w:rFonts w:ascii="Times New Roman" w:hAnsi="Times New Roman"/>
          <w:color w:val="auto"/>
          <w:highlight w:val="none"/>
        </w:rPr>
        <w:t>以及冷媒管等配件。</w:t>
      </w:r>
    </w:p>
    <w:p w14:paraId="76E2EBCA">
      <w:pPr>
        <w:spacing w:after="80" w:line="360" w:lineRule="auto"/>
        <w:rPr>
          <w:rFonts w:ascii="Times New Roman" w:hAnsi="Times New Roman"/>
          <w:color w:val="auto"/>
          <w:highlight w:val="none"/>
        </w:rPr>
      </w:pPr>
      <w:r>
        <w:rPr>
          <w:rFonts w:ascii="Times New Roman" w:hAnsi="Times New Roman"/>
          <w:color w:val="auto"/>
          <w:highlight w:val="none"/>
        </w:rPr>
        <w:t>2.2.2  投标人所提供的机组附件应包括（但不限于）空调减振底座、风机传动皮带及附件等。</w:t>
      </w:r>
    </w:p>
    <w:p w14:paraId="7A7CA7F4">
      <w:pPr>
        <w:spacing w:after="80" w:line="360" w:lineRule="auto"/>
        <w:rPr>
          <w:rFonts w:ascii="Times New Roman" w:hAnsi="Times New Roman"/>
          <w:color w:val="auto"/>
          <w:highlight w:val="none"/>
        </w:rPr>
      </w:pPr>
      <w:r>
        <w:rPr>
          <w:rFonts w:ascii="Times New Roman" w:hAnsi="Times New Roman"/>
          <w:color w:val="auto"/>
          <w:highlight w:val="none"/>
        </w:rPr>
        <w:t>2.2.3  投标人所提供的空调机组所必须的</w:t>
      </w:r>
      <w:r>
        <w:rPr>
          <w:rFonts w:ascii="Times New Roman" w:hAnsi="Times New Roman"/>
          <w:color w:val="auto"/>
          <w:highlight w:val="none"/>
          <w:lang w:val="en-GB"/>
        </w:rPr>
        <w:t xml:space="preserve"> </w:t>
      </w:r>
      <w:r>
        <w:rPr>
          <w:rFonts w:ascii="Times New Roman" w:hAnsi="Times New Roman"/>
          <w:color w:val="auto"/>
          <w:highlight w:val="none"/>
        </w:rPr>
        <w:t>（但不限于）机组</w:t>
      </w:r>
      <w:r>
        <w:rPr>
          <w:rFonts w:ascii="Times New Roman" w:hAnsi="Times New Roman"/>
          <w:color w:val="auto"/>
          <w:highlight w:val="none"/>
          <w:lang w:val="en-GB"/>
        </w:rPr>
        <w:t>配电控制</w:t>
      </w:r>
      <w:r>
        <w:rPr>
          <w:rFonts w:ascii="Times New Roman" w:hAnsi="Times New Roman"/>
          <w:color w:val="auto"/>
          <w:highlight w:val="none"/>
        </w:rPr>
        <w:t>箱、所供货范围内的全部电气设备之间的动力及控制电缆、电线等。</w:t>
      </w:r>
    </w:p>
    <w:p w14:paraId="1B443A59">
      <w:pPr>
        <w:adjustRightInd w:val="0"/>
        <w:snapToGrid w:val="0"/>
        <w:spacing w:line="360" w:lineRule="auto"/>
        <w:ind w:firstLine="480" w:firstLineChars="200"/>
        <w:rPr>
          <w:rFonts w:ascii="Times New Roman" w:hAnsi="Times New Roman"/>
          <w:color w:val="auto"/>
          <w:highlight w:val="none"/>
        </w:rPr>
      </w:pPr>
      <w:r>
        <w:rPr>
          <w:rFonts w:ascii="Times New Roman" w:hAnsi="Times New Roman"/>
          <w:color w:val="auto"/>
          <w:highlight w:val="none"/>
        </w:rPr>
        <w:t>投标人要确认此范围并详细填写每套空调机组包括的具体项目如下，但不限于此:</w:t>
      </w:r>
    </w:p>
    <w:p w14:paraId="237F21CE">
      <w:pPr>
        <w:adjustRightInd w:val="0"/>
        <w:snapToGrid w:val="0"/>
        <w:spacing w:line="360" w:lineRule="auto"/>
        <w:rPr>
          <w:rFonts w:ascii="Times New Roman" w:hAnsi="Times New Roman"/>
          <w:color w:val="auto"/>
          <w:highlight w:val="none"/>
        </w:rPr>
      </w:pPr>
      <w:r>
        <w:rPr>
          <w:rFonts w:ascii="Times New Roman" w:hAnsi="Times New Roman"/>
          <w:color w:val="auto"/>
          <w:highlight w:val="none"/>
        </w:rPr>
        <w:t xml:space="preserve">表1  设备范围（表格见下） </w:t>
      </w:r>
    </w:p>
    <w:tbl>
      <w:tblPr>
        <w:tblStyle w:val="54"/>
        <w:tblW w:w="0" w:type="auto"/>
        <w:jc w:val="center"/>
        <w:tblLayout w:type="fixed"/>
        <w:tblCellMar>
          <w:top w:w="0" w:type="dxa"/>
          <w:left w:w="108" w:type="dxa"/>
          <w:bottom w:w="0" w:type="dxa"/>
          <w:right w:w="108" w:type="dxa"/>
        </w:tblCellMar>
      </w:tblPr>
      <w:tblGrid>
        <w:gridCol w:w="715"/>
        <w:gridCol w:w="1654"/>
        <w:gridCol w:w="1420"/>
        <w:gridCol w:w="713"/>
        <w:gridCol w:w="713"/>
        <w:gridCol w:w="1183"/>
        <w:gridCol w:w="1183"/>
        <w:gridCol w:w="1397"/>
      </w:tblGrid>
      <w:tr w14:paraId="5B278E27">
        <w:tblPrEx>
          <w:tblCellMar>
            <w:top w:w="0" w:type="dxa"/>
            <w:left w:w="108" w:type="dxa"/>
            <w:bottom w:w="0" w:type="dxa"/>
            <w:right w:w="108" w:type="dxa"/>
          </w:tblCellMar>
        </w:tblPrEx>
        <w:trPr>
          <w:trHeight w:val="722"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14:paraId="5F409B86">
            <w:pPr>
              <w:widowControl/>
              <w:snapToGrid w:val="0"/>
              <w:spacing w:line="360" w:lineRule="exact"/>
              <w:jc w:val="center"/>
              <w:rPr>
                <w:rFonts w:ascii="Times New Roman" w:hAnsi="Times New Roman"/>
                <w:color w:val="auto"/>
                <w:kern w:val="0"/>
                <w:highlight w:val="none"/>
              </w:rPr>
            </w:pPr>
            <w:r>
              <w:rPr>
                <w:rFonts w:ascii="Times New Roman" w:hAnsi="Times New Roman"/>
                <w:color w:val="auto"/>
                <w:kern w:val="0"/>
                <w:highlight w:val="none"/>
              </w:rPr>
              <w:t>序号</w:t>
            </w:r>
          </w:p>
        </w:tc>
        <w:tc>
          <w:tcPr>
            <w:tcW w:w="1654" w:type="dxa"/>
            <w:tcBorders>
              <w:top w:val="single" w:color="auto" w:sz="4" w:space="0"/>
              <w:left w:val="nil"/>
              <w:bottom w:val="single" w:color="auto" w:sz="4" w:space="0"/>
              <w:right w:val="single" w:color="auto" w:sz="4" w:space="0"/>
            </w:tcBorders>
            <w:vAlign w:val="center"/>
          </w:tcPr>
          <w:p w14:paraId="4C9B4CA7">
            <w:pPr>
              <w:widowControl/>
              <w:snapToGrid w:val="0"/>
              <w:spacing w:line="360" w:lineRule="exact"/>
              <w:jc w:val="center"/>
              <w:rPr>
                <w:rFonts w:ascii="Times New Roman" w:hAnsi="Times New Roman"/>
                <w:color w:val="auto"/>
                <w:kern w:val="0"/>
                <w:highlight w:val="none"/>
              </w:rPr>
            </w:pPr>
            <w:r>
              <w:rPr>
                <w:rFonts w:ascii="Times New Roman" w:hAnsi="Times New Roman"/>
                <w:color w:val="auto"/>
                <w:kern w:val="0"/>
                <w:highlight w:val="none"/>
              </w:rPr>
              <w:t>名称</w:t>
            </w:r>
          </w:p>
        </w:tc>
        <w:tc>
          <w:tcPr>
            <w:tcW w:w="1420" w:type="dxa"/>
            <w:tcBorders>
              <w:top w:val="single" w:color="auto" w:sz="4" w:space="0"/>
              <w:left w:val="nil"/>
              <w:bottom w:val="single" w:color="auto" w:sz="4" w:space="0"/>
              <w:right w:val="single" w:color="auto" w:sz="4" w:space="0"/>
            </w:tcBorders>
            <w:vAlign w:val="center"/>
          </w:tcPr>
          <w:p w14:paraId="7CD88EDC">
            <w:pPr>
              <w:widowControl/>
              <w:snapToGrid w:val="0"/>
              <w:spacing w:line="360" w:lineRule="exact"/>
              <w:jc w:val="center"/>
              <w:rPr>
                <w:rFonts w:ascii="Times New Roman" w:hAnsi="Times New Roman"/>
                <w:color w:val="auto"/>
                <w:kern w:val="0"/>
                <w:highlight w:val="none"/>
              </w:rPr>
            </w:pPr>
            <w:r>
              <w:rPr>
                <w:rFonts w:ascii="Times New Roman" w:hAnsi="Times New Roman"/>
                <w:color w:val="auto"/>
                <w:kern w:val="0"/>
                <w:highlight w:val="none"/>
              </w:rPr>
              <w:t>规格和型号</w:t>
            </w:r>
          </w:p>
        </w:tc>
        <w:tc>
          <w:tcPr>
            <w:tcW w:w="713" w:type="dxa"/>
            <w:tcBorders>
              <w:top w:val="single" w:color="auto" w:sz="4" w:space="0"/>
              <w:left w:val="nil"/>
              <w:bottom w:val="single" w:color="auto" w:sz="4" w:space="0"/>
              <w:right w:val="single" w:color="auto" w:sz="4" w:space="0"/>
            </w:tcBorders>
            <w:vAlign w:val="center"/>
          </w:tcPr>
          <w:p w14:paraId="1AED9937">
            <w:pPr>
              <w:widowControl/>
              <w:snapToGrid w:val="0"/>
              <w:spacing w:line="360" w:lineRule="exact"/>
              <w:jc w:val="center"/>
              <w:rPr>
                <w:rFonts w:ascii="Times New Roman" w:hAnsi="Times New Roman"/>
                <w:color w:val="auto"/>
                <w:kern w:val="0"/>
                <w:highlight w:val="none"/>
              </w:rPr>
            </w:pPr>
            <w:r>
              <w:rPr>
                <w:rFonts w:ascii="Times New Roman" w:hAnsi="Times New Roman"/>
                <w:color w:val="auto"/>
                <w:kern w:val="0"/>
                <w:highlight w:val="none"/>
              </w:rPr>
              <w:t>单位</w:t>
            </w:r>
          </w:p>
        </w:tc>
        <w:tc>
          <w:tcPr>
            <w:tcW w:w="713" w:type="dxa"/>
            <w:tcBorders>
              <w:top w:val="single" w:color="auto" w:sz="4" w:space="0"/>
              <w:left w:val="nil"/>
              <w:bottom w:val="single" w:color="auto" w:sz="4" w:space="0"/>
              <w:right w:val="single" w:color="auto" w:sz="4" w:space="0"/>
            </w:tcBorders>
            <w:vAlign w:val="center"/>
          </w:tcPr>
          <w:p w14:paraId="281BA03C">
            <w:pPr>
              <w:widowControl/>
              <w:snapToGrid w:val="0"/>
              <w:spacing w:line="360" w:lineRule="exact"/>
              <w:jc w:val="center"/>
              <w:rPr>
                <w:rFonts w:ascii="Times New Roman" w:hAnsi="Times New Roman"/>
                <w:color w:val="auto"/>
                <w:kern w:val="0"/>
                <w:highlight w:val="none"/>
              </w:rPr>
            </w:pPr>
            <w:r>
              <w:rPr>
                <w:rFonts w:ascii="Times New Roman" w:hAnsi="Times New Roman"/>
                <w:color w:val="auto"/>
                <w:kern w:val="0"/>
                <w:highlight w:val="none"/>
              </w:rPr>
              <w:t>数量</w:t>
            </w:r>
          </w:p>
        </w:tc>
        <w:tc>
          <w:tcPr>
            <w:tcW w:w="1183" w:type="dxa"/>
            <w:tcBorders>
              <w:top w:val="single" w:color="auto" w:sz="4" w:space="0"/>
              <w:left w:val="nil"/>
              <w:bottom w:val="single" w:color="auto" w:sz="4" w:space="0"/>
              <w:right w:val="single" w:color="auto" w:sz="4" w:space="0"/>
            </w:tcBorders>
            <w:vAlign w:val="center"/>
          </w:tcPr>
          <w:p w14:paraId="46DEDBB0">
            <w:pPr>
              <w:widowControl/>
              <w:snapToGrid w:val="0"/>
              <w:spacing w:line="360" w:lineRule="exact"/>
              <w:jc w:val="center"/>
              <w:rPr>
                <w:rFonts w:ascii="Times New Roman" w:hAnsi="Times New Roman"/>
                <w:color w:val="auto"/>
                <w:kern w:val="0"/>
                <w:highlight w:val="none"/>
              </w:rPr>
            </w:pPr>
            <w:r>
              <w:rPr>
                <w:rFonts w:ascii="Times New Roman" w:hAnsi="Times New Roman"/>
                <w:color w:val="auto"/>
                <w:kern w:val="0"/>
                <w:highlight w:val="none"/>
              </w:rPr>
              <w:t>产地</w:t>
            </w:r>
          </w:p>
        </w:tc>
        <w:tc>
          <w:tcPr>
            <w:tcW w:w="1183" w:type="dxa"/>
            <w:tcBorders>
              <w:top w:val="single" w:color="auto" w:sz="4" w:space="0"/>
              <w:left w:val="nil"/>
              <w:bottom w:val="single" w:color="auto" w:sz="4" w:space="0"/>
              <w:right w:val="single" w:color="auto" w:sz="4" w:space="0"/>
            </w:tcBorders>
            <w:vAlign w:val="center"/>
          </w:tcPr>
          <w:p w14:paraId="6E9ECA1F">
            <w:pPr>
              <w:widowControl/>
              <w:snapToGrid w:val="0"/>
              <w:spacing w:line="360" w:lineRule="exact"/>
              <w:jc w:val="center"/>
              <w:rPr>
                <w:rFonts w:ascii="Times New Roman" w:hAnsi="Times New Roman"/>
                <w:color w:val="auto"/>
                <w:kern w:val="0"/>
                <w:highlight w:val="none"/>
              </w:rPr>
            </w:pPr>
            <w:r>
              <w:rPr>
                <w:rFonts w:ascii="Times New Roman" w:hAnsi="Times New Roman"/>
                <w:color w:val="auto"/>
                <w:kern w:val="0"/>
                <w:highlight w:val="none"/>
              </w:rPr>
              <w:t>生产厂家</w:t>
            </w:r>
          </w:p>
        </w:tc>
        <w:tc>
          <w:tcPr>
            <w:tcW w:w="1397" w:type="dxa"/>
            <w:tcBorders>
              <w:top w:val="single" w:color="auto" w:sz="4" w:space="0"/>
              <w:left w:val="nil"/>
              <w:bottom w:val="single" w:color="auto" w:sz="4" w:space="0"/>
              <w:right w:val="single" w:color="auto" w:sz="4" w:space="0"/>
            </w:tcBorders>
            <w:vAlign w:val="center"/>
          </w:tcPr>
          <w:p w14:paraId="5CBD09A3">
            <w:pPr>
              <w:widowControl/>
              <w:snapToGrid w:val="0"/>
              <w:spacing w:line="360" w:lineRule="exact"/>
              <w:jc w:val="center"/>
              <w:rPr>
                <w:rFonts w:ascii="Times New Roman" w:hAnsi="Times New Roman"/>
                <w:color w:val="auto"/>
                <w:kern w:val="0"/>
                <w:highlight w:val="none"/>
              </w:rPr>
            </w:pPr>
            <w:r>
              <w:rPr>
                <w:rFonts w:ascii="Times New Roman" w:hAnsi="Times New Roman"/>
                <w:color w:val="auto"/>
                <w:kern w:val="0"/>
                <w:highlight w:val="none"/>
              </w:rPr>
              <w:t>备注</w:t>
            </w:r>
          </w:p>
        </w:tc>
      </w:tr>
      <w:tr w14:paraId="27E81020">
        <w:tblPrEx>
          <w:tblCellMar>
            <w:top w:w="0" w:type="dxa"/>
            <w:left w:w="108" w:type="dxa"/>
            <w:bottom w:w="0" w:type="dxa"/>
            <w:right w:w="108" w:type="dxa"/>
          </w:tblCellMar>
        </w:tblPrEx>
        <w:trPr>
          <w:trHeight w:val="366" w:hRule="atLeast"/>
          <w:jc w:val="center"/>
        </w:trPr>
        <w:tc>
          <w:tcPr>
            <w:tcW w:w="715" w:type="dxa"/>
            <w:tcBorders>
              <w:top w:val="nil"/>
              <w:left w:val="single" w:color="auto" w:sz="4" w:space="0"/>
              <w:bottom w:val="single" w:color="auto" w:sz="4" w:space="0"/>
              <w:right w:val="single" w:color="auto" w:sz="4" w:space="0"/>
            </w:tcBorders>
            <w:vAlign w:val="center"/>
          </w:tcPr>
          <w:p w14:paraId="17854324">
            <w:pPr>
              <w:tabs>
                <w:tab w:val="left" w:pos="425"/>
              </w:tabs>
              <w:jc w:val="center"/>
              <w:rPr>
                <w:rFonts w:ascii="Times New Roman" w:hAnsi="Times New Roman"/>
                <w:color w:val="auto"/>
                <w:spacing w:val="5"/>
                <w:highlight w:val="none"/>
              </w:rPr>
            </w:pPr>
            <w:r>
              <w:rPr>
                <w:rFonts w:ascii="Times New Roman" w:hAnsi="Times New Roman"/>
                <w:color w:val="auto"/>
                <w:spacing w:val="5"/>
                <w:highlight w:val="none"/>
              </w:rPr>
              <w:t>1</w:t>
            </w:r>
          </w:p>
        </w:tc>
        <w:tc>
          <w:tcPr>
            <w:tcW w:w="1654" w:type="dxa"/>
            <w:tcBorders>
              <w:top w:val="nil"/>
              <w:left w:val="nil"/>
              <w:bottom w:val="single" w:color="auto" w:sz="4" w:space="0"/>
              <w:right w:val="single" w:color="auto" w:sz="4" w:space="0"/>
            </w:tcBorders>
            <w:vAlign w:val="center"/>
          </w:tcPr>
          <w:p w14:paraId="6E6D6ECD">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单元式</w:t>
            </w:r>
          </w:p>
        </w:tc>
        <w:tc>
          <w:tcPr>
            <w:tcW w:w="1420" w:type="dxa"/>
            <w:tcBorders>
              <w:top w:val="nil"/>
              <w:left w:val="nil"/>
              <w:bottom w:val="single" w:color="auto" w:sz="4" w:space="0"/>
              <w:right w:val="single" w:color="auto" w:sz="4" w:space="0"/>
            </w:tcBorders>
            <w:vAlign w:val="center"/>
          </w:tcPr>
          <w:p w14:paraId="7740AD8C">
            <w:pPr>
              <w:widowControl/>
              <w:snapToGrid w:val="0"/>
              <w:spacing w:line="360" w:lineRule="exact"/>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详见4.1单元空调</w:t>
            </w:r>
          </w:p>
        </w:tc>
        <w:tc>
          <w:tcPr>
            <w:tcW w:w="713" w:type="dxa"/>
            <w:tcBorders>
              <w:top w:val="nil"/>
              <w:left w:val="nil"/>
              <w:bottom w:val="single" w:color="auto" w:sz="4" w:space="0"/>
              <w:right w:val="single" w:color="auto" w:sz="4" w:space="0"/>
            </w:tcBorders>
            <w:vAlign w:val="center"/>
          </w:tcPr>
          <w:p w14:paraId="074ED677">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套</w:t>
            </w:r>
          </w:p>
        </w:tc>
        <w:tc>
          <w:tcPr>
            <w:tcW w:w="713" w:type="dxa"/>
            <w:tcBorders>
              <w:top w:val="nil"/>
              <w:left w:val="nil"/>
              <w:bottom w:val="single" w:color="auto" w:sz="4" w:space="0"/>
              <w:right w:val="single" w:color="auto" w:sz="4" w:space="0"/>
            </w:tcBorders>
            <w:vAlign w:val="center"/>
          </w:tcPr>
          <w:p w14:paraId="7686376B">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89</w:t>
            </w:r>
          </w:p>
        </w:tc>
        <w:tc>
          <w:tcPr>
            <w:tcW w:w="1183" w:type="dxa"/>
            <w:tcBorders>
              <w:top w:val="nil"/>
              <w:left w:val="nil"/>
              <w:bottom w:val="single" w:color="auto" w:sz="4" w:space="0"/>
              <w:right w:val="single" w:color="auto" w:sz="4" w:space="0"/>
            </w:tcBorders>
            <w:vAlign w:val="center"/>
          </w:tcPr>
          <w:p w14:paraId="1608F9D0">
            <w:pPr>
              <w:widowControl/>
              <w:snapToGrid w:val="0"/>
              <w:spacing w:line="360" w:lineRule="exact"/>
              <w:jc w:val="center"/>
              <w:rPr>
                <w:rFonts w:ascii="Times New Roman" w:hAnsi="Times New Roman"/>
                <w:color w:val="auto"/>
                <w:kern w:val="0"/>
                <w:sz w:val="21"/>
                <w:szCs w:val="21"/>
                <w:highlight w:val="none"/>
              </w:rPr>
            </w:pPr>
          </w:p>
        </w:tc>
        <w:tc>
          <w:tcPr>
            <w:tcW w:w="1183" w:type="dxa"/>
            <w:tcBorders>
              <w:top w:val="nil"/>
              <w:left w:val="nil"/>
              <w:bottom w:val="single" w:color="auto" w:sz="4" w:space="0"/>
              <w:right w:val="single" w:color="auto" w:sz="4" w:space="0"/>
            </w:tcBorders>
            <w:vAlign w:val="center"/>
          </w:tcPr>
          <w:p w14:paraId="71645070">
            <w:pPr>
              <w:widowControl/>
              <w:snapToGrid w:val="0"/>
              <w:spacing w:line="360" w:lineRule="exact"/>
              <w:jc w:val="center"/>
              <w:rPr>
                <w:rFonts w:ascii="Times New Roman" w:hAnsi="Times New Roman"/>
                <w:color w:val="auto"/>
                <w:kern w:val="0"/>
                <w:sz w:val="21"/>
                <w:szCs w:val="21"/>
                <w:highlight w:val="none"/>
              </w:rPr>
            </w:pPr>
          </w:p>
        </w:tc>
        <w:tc>
          <w:tcPr>
            <w:tcW w:w="1397" w:type="dxa"/>
            <w:tcBorders>
              <w:top w:val="nil"/>
              <w:left w:val="nil"/>
              <w:bottom w:val="single" w:color="auto" w:sz="4" w:space="0"/>
              <w:right w:val="single" w:color="auto" w:sz="4" w:space="0"/>
            </w:tcBorders>
            <w:vAlign w:val="center"/>
          </w:tcPr>
          <w:p w14:paraId="306EDB83">
            <w:pPr>
              <w:widowControl/>
              <w:snapToGrid w:val="0"/>
              <w:spacing w:line="360" w:lineRule="exact"/>
              <w:jc w:val="center"/>
              <w:rPr>
                <w:rFonts w:ascii="Times New Roman" w:hAnsi="Times New Roman"/>
                <w:color w:val="auto"/>
                <w:kern w:val="0"/>
                <w:sz w:val="21"/>
                <w:szCs w:val="21"/>
                <w:highlight w:val="none"/>
              </w:rPr>
            </w:pPr>
          </w:p>
        </w:tc>
      </w:tr>
      <w:tr w14:paraId="59177084">
        <w:tblPrEx>
          <w:tblCellMar>
            <w:top w:w="0" w:type="dxa"/>
            <w:left w:w="108" w:type="dxa"/>
            <w:bottom w:w="0" w:type="dxa"/>
            <w:right w:w="108" w:type="dxa"/>
          </w:tblCellMar>
        </w:tblPrEx>
        <w:trPr>
          <w:trHeight w:val="366" w:hRule="atLeast"/>
          <w:jc w:val="center"/>
        </w:trPr>
        <w:tc>
          <w:tcPr>
            <w:tcW w:w="715" w:type="dxa"/>
            <w:tcBorders>
              <w:top w:val="nil"/>
              <w:left w:val="single" w:color="auto" w:sz="4" w:space="0"/>
              <w:bottom w:val="single" w:color="auto" w:sz="4" w:space="0"/>
              <w:right w:val="single" w:color="auto" w:sz="4" w:space="0"/>
            </w:tcBorders>
            <w:vAlign w:val="center"/>
          </w:tcPr>
          <w:p w14:paraId="0CBF65CF">
            <w:pPr>
              <w:tabs>
                <w:tab w:val="left" w:pos="425"/>
              </w:tabs>
              <w:jc w:val="center"/>
              <w:rPr>
                <w:rFonts w:ascii="Times New Roman" w:hAnsi="Times New Roman"/>
                <w:color w:val="auto"/>
                <w:spacing w:val="5"/>
                <w:highlight w:val="none"/>
              </w:rPr>
            </w:pPr>
            <w:r>
              <w:rPr>
                <w:rFonts w:ascii="Times New Roman" w:hAnsi="Times New Roman"/>
                <w:color w:val="auto"/>
                <w:spacing w:val="5"/>
                <w:highlight w:val="none"/>
              </w:rPr>
              <w:t>2</w:t>
            </w:r>
          </w:p>
        </w:tc>
        <w:tc>
          <w:tcPr>
            <w:tcW w:w="1654" w:type="dxa"/>
            <w:tcBorders>
              <w:top w:val="nil"/>
              <w:left w:val="nil"/>
              <w:bottom w:val="single" w:color="auto" w:sz="4" w:space="0"/>
              <w:right w:val="single" w:color="auto" w:sz="4" w:space="0"/>
            </w:tcBorders>
            <w:vAlign w:val="center"/>
          </w:tcPr>
          <w:p w14:paraId="25B162EF">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分体式空调</w:t>
            </w:r>
          </w:p>
        </w:tc>
        <w:tc>
          <w:tcPr>
            <w:tcW w:w="1420" w:type="dxa"/>
            <w:tcBorders>
              <w:top w:val="nil"/>
              <w:left w:val="nil"/>
              <w:bottom w:val="single" w:color="auto" w:sz="4" w:space="0"/>
              <w:right w:val="single" w:color="auto" w:sz="4" w:space="0"/>
            </w:tcBorders>
            <w:vAlign w:val="center"/>
          </w:tcPr>
          <w:p w14:paraId="212D2F29">
            <w:pPr>
              <w:widowControl/>
              <w:snapToGrid w:val="0"/>
              <w:spacing w:line="360" w:lineRule="exact"/>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详见4.2分体式空调</w:t>
            </w:r>
          </w:p>
        </w:tc>
        <w:tc>
          <w:tcPr>
            <w:tcW w:w="713" w:type="dxa"/>
            <w:tcBorders>
              <w:top w:val="nil"/>
              <w:left w:val="nil"/>
              <w:bottom w:val="single" w:color="auto" w:sz="4" w:space="0"/>
              <w:right w:val="single" w:color="auto" w:sz="4" w:space="0"/>
            </w:tcBorders>
            <w:vAlign w:val="center"/>
          </w:tcPr>
          <w:p w14:paraId="5D77048B">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套</w:t>
            </w:r>
          </w:p>
        </w:tc>
        <w:tc>
          <w:tcPr>
            <w:tcW w:w="713" w:type="dxa"/>
            <w:tcBorders>
              <w:top w:val="nil"/>
              <w:left w:val="nil"/>
              <w:bottom w:val="single" w:color="auto" w:sz="4" w:space="0"/>
              <w:right w:val="single" w:color="auto" w:sz="4" w:space="0"/>
            </w:tcBorders>
            <w:vAlign w:val="center"/>
          </w:tcPr>
          <w:p w14:paraId="39F641BB">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182</w:t>
            </w:r>
          </w:p>
        </w:tc>
        <w:tc>
          <w:tcPr>
            <w:tcW w:w="1183" w:type="dxa"/>
            <w:tcBorders>
              <w:top w:val="nil"/>
              <w:left w:val="nil"/>
              <w:bottom w:val="single" w:color="auto" w:sz="4" w:space="0"/>
              <w:right w:val="single" w:color="auto" w:sz="4" w:space="0"/>
            </w:tcBorders>
            <w:vAlign w:val="center"/>
          </w:tcPr>
          <w:p w14:paraId="374478BA">
            <w:pPr>
              <w:widowControl/>
              <w:snapToGrid w:val="0"/>
              <w:spacing w:line="360" w:lineRule="exact"/>
              <w:jc w:val="center"/>
              <w:rPr>
                <w:rFonts w:ascii="Times New Roman" w:hAnsi="Times New Roman"/>
                <w:color w:val="auto"/>
                <w:kern w:val="0"/>
                <w:sz w:val="21"/>
                <w:szCs w:val="21"/>
                <w:highlight w:val="none"/>
              </w:rPr>
            </w:pPr>
          </w:p>
        </w:tc>
        <w:tc>
          <w:tcPr>
            <w:tcW w:w="1183" w:type="dxa"/>
            <w:tcBorders>
              <w:top w:val="nil"/>
              <w:left w:val="nil"/>
              <w:bottom w:val="single" w:color="auto" w:sz="4" w:space="0"/>
              <w:right w:val="single" w:color="auto" w:sz="4" w:space="0"/>
            </w:tcBorders>
            <w:vAlign w:val="center"/>
          </w:tcPr>
          <w:p w14:paraId="58D85095">
            <w:pPr>
              <w:widowControl/>
              <w:snapToGrid w:val="0"/>
              <w:spacing w:line="360" w:lineRule="exact"/>
              <w:jc w:val="center"/>
              <w:rPr>
                <w:rFonts w:ascii="Times New Roman" w:hAnsi="Times New Roman"/>
                <w:color w:val="auto"/>
                <w:kern w:val="0"/>
                <w:sz w:val="21"/>
                <w:szCs w:val="21"/>
                <w:highlight w:val="none"/>
              </w:rPr>
            </w:pPr>
          </w:p>
        </w:tc>
        <w:tc>
          <w:tcPr>
            <w:tcW w:w="1397" w:type="dxa"/>
            <w:tcBorders>
              <w:top w:val="nil"/>
              <w:left w:val="nil"/>
              <w:bottom w:val="single" w:color="auto" w:sz="4" w:space="0"/>
              <w:right w:val="single" w:color="auto" w:sz="4" w:space="0"/>
            </w:tcBorders>
            <w:vAlign w:val="center"/>
          </w:tcPr>
          <w:p w14:paraId="7D985C3C">
            <w:pPr>
              <w:widowControl/>
              <w:snapToGrid w:val="0"/>
              <w:spacing w:line="360" w:lineRule="exact"/>
              <w:jc w:val="center"/>
              <w:rPr>
                <w:rFonts w:ascii="Times New Roman" w:hAnsi="Times New Roman"/>
                <w:color w:val="auto"/>
                <w:kern w:val="0"/>
                <w:sz w:val="21"/>
                <w:szCs w:val="21"/>
                <w:highlight w:val="none"/>
              </w:rPr>
            </w:pPr>
          </w:p>
        </w:tc>
      </w:tr>
      <w:tr w14:paraId="7A12DFF0">
        <w:tblPrEx>
          <w:tblCellMar>
            <w:top w:w="0" w:type="dxa"/>
            <w:left w:w="108" w:type="dxa"/>
            <w:bottom w:w="0" w:type="dxa"/>
            <w:right w:w="108" w:type="dxa"/>
          </w:tblCellMar>
        </w:tblPrEx>
        <w:trPr>
          <w:trHeight w:val="366" w:hRule="atLeast"/>
          <w:jc w:val="center"/>
        </w:trPr>
        <w:tc>
          <w:tcPr>
            <w:tcW w:w="715" w:type="dxa"/>
            <w:tcBorders>
              <w:top w:val="nil"/>
              <w:left w:val="single" w:color="auto" w:sz="4" w:space="0"/>
              <w:bottom w:val="single" w:color="auto" w:sz="4" w:space="0"/>
              <w:right w:val="single" w:color="auto" w:sz="4" w:space="0"/>
            </w:tcBorders>
            <w:vAlign w:val="center"/>
          </w:tcPr>
          <w:p w14:paraId="73446891">
            <w:pPr>
              <w:tabs>
                <w:tab w:val="left" w:pos="425"/>
              </w:tabs>
              <w:jc w:val="center"/>
              <w:rPr>
                <w:rFonts w:ascii="Times New Roman" w:hAnsi="Times New Roman"/>
                <w:color w:val="auto"/>
                <w:spacing w:val="5"/>
                <w:highlight w:val="none"/>
              </w:rPr>
            </w:pPr>
            <w:r>
              <w:rPr>
                <w:rFonts w:ascii="Times New Roman" w:hAnsi="Times New Roman"/>
                <w:color w:val="auto"/>
                <w:spacing w:val="5"/>
                <w:highlight w:val="none"/>
              </w:rPr>
              <w:t>3</w:t>
            </w:r>
          </w:p>
        </w:tc>
        <w:tc>
          <w:tcPr>
            <w:tcW w:w="1654" w:type="dxa"/>
            <w:tcBorders>
              <w:top w:val="nil"/>
              <w:left w:val="nil"/>
              <w:bottom w:val="single" w:color="auto" w:sz="4" w:space="0"/>
              <w:right w:val="single" w:color="auto" w:sz="4" w:space="0"/>
            </w:tcBorders>
            <w:vAlign w:val="center"/>
          </w:tcPr>
          <w:p w14:paraId="226C831B">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sz w:val="21"/>
                <w:highlight w:val="none"/>
              </w:rPr>
              <w:t>精密恒温恒湿型空调</w:t>
            </w:r>
          </w:p>
        </w:tc>
        <w:tc>
          <w:tcPr>
            <w:tcW w:w="1420" w:type="dxa"/>
            <w:tcBorders>
              <w:top w:val="nil"/>
              <w:left w:val="nil"/>
              <w:bottom w:val="single" w:color="auto" w:sz="4" w:space="0"/>
              <w:right w:val="single" w:color="auto" w:sz="4" w:space="0"/>
            </w:tcBorders>
            <w:vAlign w:val="center"/>
          </w:tcPr>
          <w:p w14:paraId="37EE632C">
            <w:pPr>
              <w:widowControl/>
              <w:snapToGrid w:val="0"/>
              <w:spacing w:line="360" w:lineRule="exact"/>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详见4.3</w:t>
            </w:r>
            <w:r>
              <w:rPr>
                <w:rFonts w:hint="eastAsia" w:ascii="Times New Roman" w:hAnsi="Times New Roman"/>
                <w:color w:val="auto"/>
                <w:sz w:val="21"/>
                <w:highlight w:val="none"/>
              </w:rPr>
              <w:t>恒温恒湿型空调</w:t>
            </w:r>
          </w:p>
        </w:tc>
        <w:tc>
          <w:tcPr>
            <w:tcW w:w="713" w:type="dxa"/>
            <w:tcBorders>
              <w:top w:val="nil"/>
              <w:left w:val="nil"/>
              <w:bottom w:val="single" w:color="auto" w:sz="4" w:space="0"/>
              <w:right w:val="single" w:color="auto" w:sz="4" w:space="0"/>
            </w:tcBorders>
            <w:vAlign w:val="center"/>
          </w:tcPr>
          <w:p w14:paraId="4F5F69F2">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套</w:t>
            </w:r>
          </w:p>
        </w:tc>
        <w:tc>
          <w:tcPr>
            <w:tcW w:w="713" w:type="dxa"/>
            <w:tcBorders>
              <w:top w:val="nil"/>
              <w:left w:val="nil"/>
              <w:bottom w:val="single" w:color="auto" w:sz="4" w:space="0"/>
              <w:right w:val="single" w:color="auto" w:sz="4" w:space="0"/>
            </w:tcBorders>
            <w:vAlign w:val="center"/>
          </w:tcPr>
          <w:p w14:paraId="1A705663">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2</w:t>
            </w:r>
          </w:p>
        </w:tc>
        <w:tc>
          <w:tcPr>
            <w:tcW w:w="1183" w:type="dxa"/>
            <w:tcBorders>
              <w:top w:val="nil"/>
              <w:left w:val="nil"/>
              <w:bottom w:val="single" w:color="auto" w:sz="4" w:space="0"/>
              <w:right w:val="single" w:color="auto" w:sz="4" w:space="0"/>
            </w:tcBorders>
            <w:vAlign w:val="center"/>
          </w:tcPr>
          <w:p w14:paraId="62AED5E6">
            <w:pPr>
              <w:widowControl/>
              <w:snapToGrid w:val="0"/>
              <w:spacing w:line="360" w:lineRule="exact"/>
              <w:jc w:val="center"/>
              <w:rPr>
                <w:rFonts w:ascii="Times New Roman" w:hAnsi="Times New Roman"/>
                <w:color w:val="auto"/>
                <w:kern w:val="0"/>
                <w:sz w:val="21"/>
                <w:szCs w:val="21"/>
                <w:highlight w:val="none"/>
              </w:rPr>
            </w:pPr>
          </w:p>
        </w:tc>
        <w:tc>
          <w:tcPr>
            <w:tcW w:w="1183" w:type="dxa"/>
            <w:tcBorders>
              <w:top w:val="nil"/>
              <w:left w:val="nil"/>
              <w:bottom w:val="single" w:color="auto" w:sz="4" w:space="0"/>
              <w:right w:val="single" w:color="auto" w:sz="4" w:space="0"/>
            </w:tcBorders>
            <w:vAlign w:val="center"/>
          </w:tcPr>
          <w:p w14:paraId="6850D2C3">
            <w:pPr>
              <w:widowControl/>
              <w:snapToGrid w:val="0"/>
              <w:spacing w:line="360" w:lineRule="exact"/>
              <w:jc w:val="center"/>
              <w:rPr>
                <w:rFonts w:ascii="Times New Roman" w:hAnsi="Times New Roman"/>
                <w:color w:val="auto"/>
                <w:kern w:val="0"/>
                <w:sz w:val="21"/>
                <w:szCs w:val="21"/>
                <w:highlight w:val="none"/>
              </w:rPr>
            </w:pPr>
          </w:p>
        </w:tc>
        <w:tc>
          <w:tcPr>
            <w:tcW w:w="1397" w:type="dxa"/>
            <w:tcBorders>
              <w:top w:val="nil"/>
              <w:left w:val="nil"/>
              <w:bottom w:val="single" w:color="auto" w:sz="4" w:space="0"/>
              <w:right w:val="single" w:color="auto" w:sz="4" w:space="0"/>
            </w:tcBorders>
            <w:vAlign w:val="center"/>
          </w:tcPr>
          <w:p w14:paraId="7FB2667E">
            <w:pPr>
              <w:widowControl/>
              <w:snapToGrid w:val="0"/>
              <w:spacing w:line="360" w:lineRule="exact"/>
              <w:jc w:val="center"/>
              <w:rPr>
                <w:rFonts w:ascii="Times New Roman" w:hAnsi="Times New Roman"/>
                <w:color w:val="auto"/>
                <w:kern w:val="0"/>
                <w:sz w:val="21"/>
                <w:szCs w:val="21"/>
                <w:highlight w:val="none"/>
              </w:rPr>
            </w:pPr>
          </w:p>
        </w:tc>
      </w:tr>
      <w:tr w14:paraId="4B3810E2">
        <w:tblPrEx>
          <w:tblCellMar>
            <w:top w:w="0" w:type="dxa"/>
            <w:left w:w="108" w:type="dxa"/>
            <w:bottom w:w="0" w:type="dxa"/>
            <w:right w:w="108" w:type="dxa"/>
          </w:tblCellMar>
        </w:tblPrEx>
        <w:trPr>
          <w:trHeight w:val="645" w:hRule="atLeast"/>
          <w:jc w:val="center"/>
        </w:trPr>
        <w:tc>
          <w:tcPr>
            <w:tcW w:w="715" w:type="dxa"/>
            <w:tcBorders>
              <w:top w:val="nil"/>
              <w:left w:val="single" w:color="auto" w:sz="4" w:space="0"/>
              <w:bottom w:val="single" w:color="auto" w:sz="4" w:space="0"/>
              <w:right w:val="single" w:color="auto" w:sz="4" w:space="0"/>
            </w:tcBorders>
            <w:vAlign w:val="center"/>
          </w:tcPr>
          <w:p w14:paraId="4125F73E">
            <w:pPr>
              <w:tabs>
                <w:tab w:val="left" w:pos="425"/>
              </w:tabs>
              <w:jc w:val="center"/>
              <w:rPr>
                <w:rFonts w:ascii="Times New Roman" w:hAnsi="Times New Roman"/>
                <w:color w:val="auto"/>
                <w:spacing w:val="5"/>
                <w:highlight w:val="none"/>
              </w:rPr>
            </w:pPr>
            <w:r>
              <w:rPr>
                <w:rFonts w:ascii="Times New Roman" w:hAnsi="Times New Roman"/>
                <w:color w:val="auto"/>
                <w:spacing w:val="5"/>
                <w:highlight w:val="none"/>
              </w:rPr>
              <w:t>4</w:t>
            </w:r>
          </w:p>
        </w:tc>
        <w:tc>
          <w:tcPr>
            <w:tcW w:w="4500" w:type="dxa"/>
            <w:gridSpan w:val="4"/>
            <w:tcBorders>
              <w:top w:val="nil"/>
              <w:left w:val="nil"/>
              <w:bottom w:val="single" w:color="auto" w:sz="4" w:space="0"/>
              <w:right w:val="single" w:color="auto" w:sz="4" w:space="0"/>
            </w:tcBorders>
            <w:vAlign w:val="center"/>
          </w:tcPr>
          <w:p w14:paraId="688AE581">
            <w:pPr>
              <w:widowControl/>
              <w:snapToGrid w:val="0"/>
              <w:spacing w:line="360" w:lineRule="exact"/>
              <w:jc w:val="left"/>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变频多联机系统</w:t>
            </w:r>
          </w:p>
        </w:tc>
        <w:tc>
          <w:tcPr>
            <w:tcW w:w="1183" w:type="dxa"/>
            <w:tcBorders>
              <w:top w:val="nil"/>
              <w:left w:val="nil"/>
              <w:bottom w:val="single" w:color="auto" w:sz="4" w:space="0"/>
              <w:right w:val="single" w:color="auto" w:sz="4" w:space="0"/>
            </w:tcBorders>
            <w:vAlign w:val="center"/>
          </w:tcPr>
          <w:p w14:paraId="339379DA">
            <w:pPr>
              <w:widowControl/>
              <w:snapToGrid w:val="0"/>
              <w:spacing w:line="360" w:lineRule="exact"/>
              <w:jc w:val="center"/>
              <w:rPr>
                <w:rFonts w:ascii="Times New Roman" w:hAnsi="Times New Roman"/>
                <w:color w:val="auto"/>
                <w:kern w:val="0"/>
                <w:sz w:val="21"/>
                <w:szCs w:val="21"/>
                <w:highlight w:val="none"/>
              </w:rPr>
            </w:pPr>
          </w:p>
        </w:tc>
        <w:tc>
          <w:tcPr>
            <w:tcW w:w="1183" w:type="dxa"/>
            <w:tcBorders>
              <w:top w:val="nil"/>
              <w:left w:val="nil"/>
              <w:bottom w:val="single" w:color="auto" w:sz="4" w:space="0"/>
              <w:right w:val="single" w:color="auto" w:sz="4" w:space="0"/>
            </w:tcBorders>
            <w:vAlign w:val="center"/>
          </w:tcPr>
          <w:p w14:paraId="3BB680EE">
            <w:pPr>
              <w:widowControl/>
              <w:snapToGrid w:val="0"/>
              <w:spacing w:line="360" w:lineRule="exact"/>
              <w:jc w:val="center"/>
              <w:rPr>
                <w:rFonts w:ascii="Times New Roman" w:hAnsi="Times New Roman"/>
                <w:color w:val="auto"/>
                <w:kern w:val="0"/>
                <w:sz w:val="21"/>
                <w:szCs w:val="21"/>
                <w:highlight w:val="none"/>
              </w:rPr>
            </w:pPr>
          </w:p>
        </w:tc>
        <w:tc>
          <w:tcPr>
            <w:tcW w:w="1397" w:type="dxa"/>
            <w:tcBorders>
              <w:top w:val="nil"/>
              <w:left w:val="nil"/>
              <w:bottom w:val="single" w:color="auto" w:sz="4" w:space="0"/>
              <w:right w:val="single" w:color="auto" w:sz="4" w:space="0"/>
            </w:tcBorders>
            <w:vAlign w:val="center"/>
          </w:tcPr>
          <w:p w14:paraId="637CF10B">
            <w:pPr>
              <w:widowControl/>
              <w:snapToGrid w:val="0"/>
              <w:spacing w:line="360" w:lineRule="exact"/>
              <w:jc w:val="center"/>
              <w:rPr>
                <w:rFonts w:ascii="Times New Roman" w:hAnsi="Times New Roman"/>
                <w:color w:val="auto"/>
                <w:kern w:val="0"/>
                <w:sz w:val="21"/>
                <w:szCs w:val="21"/>
                <w:highlight w:val="none"/>
              </w:rPr>
            </w:pPr>
          </w:p>
        </w:tc>
      </w:tr>
      <w:tr w14:paraId="027134BC">
        <w:tblPrEx>
          <w:tblCellMar>
            <w:top w:w="0" w:type="dxa"/>
            <w:left w:w="108" w:type="dxa"/>
            <w:bottom w:w="0" w:type="dxa"/>
            <w:right w:w="108" w:type="dxa"/>
          </w:tblCellMar>
        </w:tblPrEx>
        <w:trPr>
          <w:trHeight w:val="366" w:hRule="atLeast"/>
          <w:jc w:val="center"/>
        </w:trPr>
        <w:tc>
          <w:tcPr>
            <w:tcW w:w="715" w:type="dxa"/>
            <w:tcBorders>
              <w:top w:val="nil"/>
              <w:left w:val="single" w:color="auto" w:sz="4" w:space="0"/>
              <w:bottom w:val="single" w:color="auto" w:sz="4" w:space="0"/>
              <w:right w:val="single" w:color="auto" w:sz="4" w:space="0"/>
            </w:tcBorders>
            <w:vAlign w:val="center"/>
          </w:tcPr>
          <w:p w14:paraId="40EC786E">
            <w:pPr>
              <w:tabs>
                <w:tab w:val="left" w:pos="425"/>
              </w:tabs>
              <w:jc w:val="center"/>
              <w:rPr>
                <w:rFonts w:ascii="Times New Roman" w:hAnsi="Times New Roman"/>
                <w:color w:val="auto"/>
                <w:spacing w:val="5"/>
                <w:highlight w:val="none"/>
              </w:rPr>
            </w:pPr>
            <w:r>
              <w:rPr>
                <w:rFonts w:hint="eastAsia" w:ascii="Times New Roman" w:hAnsi="Times New Roman"/>
                <w:color w:val="auto"/>
                <w:spacing w:val="5"/>
                <w:highlight w:val="none"/>
              </w:rPr>
              <w:t>4.1</w:t>
            </w:r>
          </w:p>
        </w:tc>
        <w:tc>
          <w:tcPr>
            <w:tcW w:w="1654" w:type="dxa"/>
            <w:tcBorders>
              <w:top w:val="nil"/>
              <w:left w:val="nil"/>
              <w:bottom w:val="single" w:color="auto" w:sz="4" w:space="0"/>
              <w:right w:val="single" w:color="auto" w:sz="4" w:space="0"/>
            </w:tcBorders>
            <w:vAlign w:val="center"/>
          </w:tcPr>
          <w:p w14:paraId="4AD4F4FE">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变频多联机组室外机</w:t>
            </w:r>
          </w:p>
        </w:tc>
        <w:tc>
          <w:tcPr>
            <w:tcW w:w="1420" w:type="dxa"/>
            <w:tcBorders>
              <w:top w:val="nil"/>
              <w:left w:val="nil"/>
              <w:bottom w:val="single" w:color="auto" w:sz="4" w:space="0"/>
              <w:right w:val="single" w:color="auto" w:sz="4" w:space="0"/>
            </w:tcBorders>
            <w:vAlign w:val="center"/>
          </w:tcPr>
          <w:p w14:paraId="66C796BA">
            <w:pPr>
              <w:widowControl/>
              <w:snapToGrid w:val="0"/>
              <w:spacing w:line="360" w:lineRule="exact"/>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详见4.4变频多联机空调系统</w:t>
            </w:r>
          </w:p>
        </w:tc>
        <w:tc>
          <w:tcPr>
            <w:tcW w:w="713" w:type="dxa"/>
            <w:tcBorders>
              <w:top w:val="nil"/>
              <w:left w:val="nil"/>
              <w:bottom w:val="single" w:color="auto" w:sz="4" w:space="0"/>
              <w:right w:val="single" w:color="auto" w:sz="4" w:space="0"/>
            </w:tcBorders>
            <w:vAlign w:val="center"/>
          </w:tcPr>
          <w:p w14:paraId="11EE5156">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套</w:t>
            </w:r>
          </w:p>
        </w:tc>
        <w:tc>
          <w:tcPr>
            <w:tcW w:w="713" w:type="dxa"/>
            <w:tcBorders>
              <w:top w:val="nil"/>
              <w:left w:val="nil"/>
              <w:bottom w:val="single" w:color="auto" w:sz="4" w:space="0"/>
              <w:right w:val="single" w:color="auto" w:sz="4" w:space="0"/>
            </w:tcBorders>
            <w:vAlign w:val="center"/>
          </w:tcPr>
          <w:p w14:paraId="7EB31C11">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37</w:t>
            </w:r>
          </w:p>
        </w:tc>
        <w:tc>
          <w:tcPr>
            <w:tcW w:w="1183" w:type="dxa"/>
            <w:tcBorders>
              <w:top w:val="nil"/>
              <w:left w:val="nil"/>
              <w:bottom w:val="single" w:color="auto" w:sz="4" w:space="0"/>
              <w:right w:val="single" w:color="auto" w:sz="4" w:space="0"/>
            </w:tcBorders>
            <w:vAlign w:val="center"/>
          </w:tcPr>
          <w:p w14:paraId="3848B17C">
            <w:pPr>
              <w:widowControl/>
              <w:snapToGrid w:val="0"/>
              <w:spacing w:line="360" w:lineRule="exact"/>
              <w:jc w:val="center"/>
              <w:rPr>
                <w:rFonts w:ascii="Times New Roman" w:hAnsi="Times New Roman"/>
                <w:color w:val="auto"/>
                <w:kern w:val="0"/>
                <w:sz w:val="21"/>
                <w:szCs w:val="21"/>
                <w:highlight w:val="none"/>
              </w:rPr>
            </w:pPr>
          </w:p>
        </w:tc>
        <w:tc>
          <w:tcPr>
            <w:tcW w:w="1183" w:type="dxa"/>
            <w:tcBorders>
              <w:top w:val="nil"/>
              <w:left w:val="nil"/>
              <w:bottom w:val="single" w:color="auto" w:sz="4" w:space="0"/>
              <w:right w:val="single" w:color="auto" w:sz="4" w:space="0"/>
            </w:tcBorders>
            <w:vAlign w:val="center"/>
          </w:tcPr>
          <w:p w14:paraId="57CDBEE2">
            <w:pPr>
              <w:widowControl/>
              <w:snapToGrid w:val="0"/>
              <w:spacing w:line="360" w:lineRule="exact"/>
              <w:jc w:val="center"/>
              <w:rPr>
                <w:rFonts w:ascii="Times New Roman" w:hAnsi="Times New Roman"/>
                <w:color w:val="auto"/>
                <w:kern w:val="0"/>
                <w:sz w:val="21"/>
                <w:szCs w:val="21"/>
                <w:highlight w:val="none"/>
              </w:rPr>
            </w:pPr>
          </w:p>
        </w:tc>
        <w:tc>
          <w:tcPr>
            <w:tcW w:w="1397" w:type="dxa"/>
            <w:tcBorders>
              <w:top w:val="nil"/>
              <w:left w:val="nil"/>
              <w:bottom w:val="single" w:color="auto" w:sz="4" w:space="0"/>
              <w:right w:val="single" w:color="auto" w:sz="4" w:space="0"/>
            </w:tcBorders>
            <w:vAlign w:val="center"/>
          </w:tcPr>
          <w:p w14:paraId="0B20BFF8">
            <w:pPr>
              <w:widowControl/>
              <w:snapToGrid w:val="0"/>
              <w:spacing w:line="360" w:lineRule="exact"/>
              <w:jc w:val="center"/>
              <w:rPr>
                <w:rFonts w:ascii="Times New Roman" w:hAnsi="Times New Roman"/>
                <w:color w:val="auto"/>
                <w:kern w:val="0"/>
                <w:sz w:val="21"/>
                <w:szCs w:val="21"/>
                <w:highlight w:val="none"/>
              </w:rPr>
            </w:pPr>
          </w:p>
        </w:tc>
      </w:tr>
      <w:tr w14:paraId="4BC1C845">
        <w:tblPrEx>
          <w:tblCellMar>
            <w:top w:w="0" w:type="dxa"/>
            <w:left w:w="108" w:type="dxa"/>
            <w:bottom w:w="0" w:type="dxa"/>
            <w:right w:w="108" w:type="dxa"/>
          </w:tblCellMar>
        </w:tblPrEx>
        <w:trPr>
          <w:trHeight w:val="376" w:hRule="atLeast"/>
          <w:jc w:val="center"/>
        </w:trPr>
        <w:tc>
          <w:tcPr>
            <w:tcW w:w="715" w:type="dxa"/>
            <w:tcBorders>
              <w:top w:val="nil"/>
              <w:left w:val="single" w:color="auto" w:sz="4" w:space="0"/>
              <w:bottom w:val="single" w:color="auto" w:sz="4" w:space="0"/>
              <w:right w:val="single" w:color="auto" w:sz="4" w:space="0"/>
            </w:tcBorders>
            <w:vAlign w:val="center"/>
          </w:tcPr>
          <w:p w14:paraId="4C00C725">
            <w:pPr>
              <w:tabs>
                <w:tab w:val="left" w:pos="425"/>
              </w:tabs>
              <w:jc w:val="center"/>
              <w:rPr>
                <w:rFonts w:ascii="Times New Roman" w:hAnsi="Times New Roman"/>
                <w:color w:val="auto"/>
                <w:spacing w:val="5"/>
                <w:highlight w:val="none"/>
              </w:rPr>
            </w:pPr>
            <w:r>
              <w:rPr>
                <w:rFonts w:hint="eastAsia" w:ascii="Times New Roman" w:hAnsi="Times New Roman"/>
                <w:color w:val="auto"/>
                <w:spacing w:val="5"/>
                <w:highlight w:val="none"/>
              </w:rPr>
              <w:t>4.2</w:t>
            </w:r>
          </w:p>
        </w:tc>
        <w:tc>
          <w:tcPr>
            <w:tcW w:w="1654" w:type="dxa"/>
            <w:tcBorders>
              <w:top w:val="nil"/>
              <w:left w:val="nil"/>
              <w:bottom w:val="single" w:color="auto" w:sz="4" w:space="0"/>
              <w:right w:val="single" w:color="auto" w:sz="4" w:space="0"/>
            </w:tcBorders>
            <w:vAlign w:val="center"/>
          </w:tcPr>
          <w:p w14:paraId="54E4AEC9">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变频多联机组室内机</w:t>
            </w:r>
          </w:p>
        </w:tc>
        <w:tc>
          <w:tcPr>
            <w:tcW w:w="1420" w:type="dxa"/>
            <w:tcBorders>
              <w:top w:val="nil"/>
              <w:left w:val="nil"/>
              <w:bottom w:val="single" w:color="auto" w:sz="4" w:space="0"/>
              <w:right w:val="single" w:color="auto" w:sz="4" w:space="0"/>
            </w:tcBorders>
            <w:vAlign w:val="center"/>
          </w:tcPr>
          <w:p w14:paraId="6412256A">
            <w:pPr>
              <w:widowControl/>
              <w:snapToGrid w:val="0"/>
              <w:spacing w:line="360" w:lineRule="exact"/>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详见4.4变频多联机空调系统</w:t>
            </w:r>
          </w:p>
        </w:tc>
        <w:tc>
          <w:tcPr>
            <w:tcW w:w="713" w:type="dxa"/>
            <w:tcBorders>
              <w:top w:val="nil"/>
              <w:left w:val="nil"/>
              <w:bottom w:val="single" w:color="auto" w:sz="4" w:space="0"/>
              <w:right w:val="single" w:color="auto" w:sz="4" w:space="0"/>
            </w:tcBorders>
            <w:vAlign w:val="center"/>
          </w:tcPr>
          <w:p w14:paraId="27324FE4">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套</w:t>
            </w:r>
          </w:p>
        </w:tc>
        <w:tc>
          <w:tcPr>
            <w:tcW w:w="713" w:type="dxa"/>
            <w:tcBorders>
              <w:top w:val="nil"/>
              <w:left w:val="nil"/>
              <w:bottom w:val="single" w:color="auto" w:sz="4" w:space="0"/>
              <w:right w:val="single" w:color="auto" w:sz="4" w:space="0"/>
            </w:tcBorders>
            <w:vAlign w:val="center"/>
          </w:tcPr>
          <w:p w14:paraId="502FA562">
            <w:pPr>
              <w:widowControl/>
              <w:snapToGrid w:val="0"/>
              <w:spacing w:line="360" w:lineRule="exact"/>
              <w:jc w:val="center"/>
              <w:rPr>
                <w:rFonts w:ascii="Times New Roman" w:hAnsi="Times New Roman"/>
                <w:color w:val="auto"/>
                <w:kern w:val="0"/>
                <w:sz w:val="21"/>
                <w:szCs w:val="21"/>
                <w:highlight w:val="none"/>
              </w:rPr>
            </w:pPr>
            <w:r>
              <w:rPr>
                <w:rFonts w:hint="eastAsia" w:ascii="Times New Roman" w:hAnsi="Times New Roman"/>
                <w:color w:val="auto"/>
                <w:kern w:val="0"/>
                <w:sz w:val="21"/>
                <w:szCs w:val="21"/>
                <w:highlight w:val="none"/>
              </w:rPr>
              <w:t>478</w:t>
            </w:r>
          </w:p>
        </w:tc>
        <w:tc>
          <w:tcPr>
            <w:tcW w:w="1183" w:type="dxa"/>
            <w:tcBorders>
              <w:top w:val="nil"/>
              <w:left w:val="nil"/>
              <w:bottom w:val="single" w:color="auto" w:sz="4" w:space="0"/>
              <w:right w:val="single" w:color="auto" w:sz="4" w:space="0"/>
            </w:tcBorders>
            <w:vAlign w:val="center"/>
          </w:tcPr>
          <w:p w14:paraId="4EE88C59">
            <w:pPr>
              <w:widowControl/>
              <w:snapToGrid w:val="0"/>
              <w:spacing w:line="360" w:lineRule="exact"/>
              <w:jc w:val="center"/>
              <w:rPr>
                <w:rFonts w:ascii="Times New Roman" w:hAnsi="Times New Roman"/>
                <w:color w:val="auto"/>
                <w:kern w:val="0"/>
                <w:sz w:val="21"/>
                <w:szCs w:val="21"/>
                <w:highlight w:val="none"/>
              </w:rPr>
            </w:pPr>
          </w:p>
        </w:tc>
        <w:tc>
          <w:tcPr>
            <w:tcW w:w="1183" w:type="dxa"/>
            <w:tcBorders>
              <w:top w:val="nil"/>
              <w:left w:val="nil"/>
              <w:bottom w:val="single" w:color="auto" w:sz="4" w:space="0"/>
              <w:right w:val="single" w:color="auto" w:sz="4" w:space="0"/>
            </w:tcBorders>
            <w:vAlign w:val="center"/>
          </w:tcPr>
          <w:p w14:paraId="4A5D13D0">
            <w:pPr>
              <w:widowControl/>
              <w:snapToGrid w:val="0"/>
              <w:spacing w:line="360" w:lineRule="exact"/>
              <w:jc w:val="center"/>
              <w:rPr>
                <w:rFonts w:ascii="Times New Roman" w:hAnsi="Times New Roman"/>
                <w:color w:val="auto"/>
                <w:kern w:val="0"/>
                <w:sz w:val="21"/>
                <w:szCs w:val="21"/>
                <w:highlight w:val="none"/>
              </w:rPr>
            </w:pPr>
          </w:p>
        </w:tc>
        <w:tc>
          <w:tcPr>
            <w:tcW w:w="1397" w:type="dxa"/>
            <w:tcBorders>
              <w:top w:val="nil"/>
              <w:left w:val="nil"/>
              <w:bottom w:val="single" w:color="auto" w:sz="4" w:space="0"/>
              <w:right w:val="single" w:color="auto" w:sz="4" w:space="0"/>
            </w:tcBorders>
            <w:vAlign w:val="center"/>
          </w:tcPr>
          <w:p w14:paraId="6FCDF876">
            <w:pPr>
              <w:widowControl/>
              <w:snapToGrid w:val="0"/>
              <w:spacing w:line="360" w:lineRule="exact"/>
              <w:jc w:val="center"/>
              <w:rPr>
                <w:rFonts w:ascii="Times New Roman" w:hAnsi="Times New Roman"/>
                <w:color w:val="auto"/>
                <w:kern w:val="0"/>
                <w:sz w:val="21"/>
                <w:szCs w:val="21"/>
                <w:highlight w:val="none"/>
              </w:rPr>
            </w:pPr>
          </w:p>
        </w:tc>
      </w:tr>
    </w:tbl>
    <w:p w14:paraId="642CCD37">
      <w:pPr>
        <w:spacing w:before="120" w:after="80" w:line="360" w:lineRule="auto"/>
        <w:rPr>
          <w:rFonts w:ascii="Times New Roman" w:hAnsi="Times New Roman"/>
          <w:color w:val="auto"/>
          <w:highlight w:val="none"/>
        </w:rPr>
      </w:pPr>
      <w:r>
        <w:rPr>
          <w:rFonts w:ascii="Times New Roman" w:hAnsi="Times New Roman"/>
          <w:color w:val="auto"/>
          <w:highlight w:val="none"/>
        </w:rPr>
        <w:t>表2  专用工具</w:t>
      </w:r>
    </w:p>
    <w:tbl>
      <w:tblPr>
        <w:tblStyle w:val="54"/>
        <w:tblW w:w="90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82"/>
        <w:gridCol w:w="1304"/>
        <w:gridCol w:w="1434"/>
        <w:gridCol w:w="913"/>
        <w:gridCol w:w="782"/>
        <w:gridCol w:w="1043"/>
        <w:gridCol w:w="1434"/>
        <w:gridCol w:w="1504"/>
      </w:tblGrid>
      <w:tr w14:paraId="0D791B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8" w:hRule="atLeast"/>
          <w:jc w:val="center"/>
        </w:trPr>
        <w:tc>
          <w:tcPr>
            <w:tcW w:w="682" w:type="dxa"/>
            <w:tcBorders>
              <w:top w:val="single" w:color="000000" w:sz="6" w:space="0"/>
              <w:left w:val="single" w:color="000000" w:sz="6" w:space="0"/>
              <w:bottom w:val="single" w:color="000000" w:sz="6" w:space="0"/>
              <w:right w:val="single" w:color="000000" w:sz="6" w:space="0"/>
            </w:tcBorders>
          </w:tcPr>
          <w:p w14:paraId="25C9A221">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序号</w:t>
            </w:r>
          </w:p>
        </w:tc>
        <w:tc>
          <w:tcPr>
            <w:tcW w:w="1304" w:type="dxa"/>
            <w:tcBorders>
              <w:top w:val="single" w:color="000000" w:sz="6" w:space="0"/>
              <w:left w:val="single" w:color="000000" w:sz="6" w:space="0"/>
              <w:bottom w:val="single" w:color="000000" w:sz="6" w:space="0"/>
              <w:right w:val="single" w:color="000000" w:sz="6" w:space="0"/>
            </w:tcBorders>
          </w:tcPr>
          <w:p w14:paraId="435D9C16">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名称</w:t>
            </w:r>
          </w:p>
        </w:tc>
        <w:tc>
          <w:tcPr>
            <w:tcW w:w="1434" w:type="dxa"/>
            <w:tcBorders>
              <w:top w:val="single" w:color="000000" w:sz="6" w:space="0"/>
              <w:left w:val="single" w:color="000000" w:sz="6" w:space="0"/>
              <w:bottom w:val="single" w:color="000000" w:sz="6" w:space="0"/>
              <w:right w:val="single" w:color="000000" w:sz="6" w:space="0"/>
            </w:tcBorders>
          </w:tcPr>
          <w:p w14:paraId="7939D87F">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规格和型号</w:t>
            </w:r>
          </w:p>
        </w:tc>
        <w:tc>
          <w:tcPr>
            <w:tcW w:w="913" w:type="dxa"/>
            <w:tcBorders>
              <w:top w:val="single" w:color="000000" w:sz="6" w:space="0"/>
              <w:left w:val="single" w:color="000000" w:sz="6" w:space="0"/>
              <w:bottom w:val="single" w:color="000000" w:sz="6" w:space="0"/>
              <w:right w:val="single" w:color="000000" w:sz="6" w:space="0"/>
            </w:tcBorders>
          </w:tcPr>
          <w:p w14:paraId="3B337E8B">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单位</w:t>
            </w:r>
          </w:p>
        </w:tc>
        <w:tc>
          <w:tcPr>
            <w:tcW w:w="782" w:type="dxa"/>
            <w:tcBorders>
              <w:top w:val="single" w:color="000000" w:sz="6" w:space="0"/>
              <w:left w:val="single" w:color="000000" w:sz="6" w:space="0"/>
              <w:bottom w:val="single" w:color="000000" w:sz="6" w:space="0"/>
              <w:right w:val="single" w:color="000000" w:sz="6" w:space="0"/>
            </w:tcBorders>
          </w:tcPr>
          <w:p w14:paraId="418A5E75">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数量</w:t>
            </w:r>
          </w:p>
        </w:tc>
        <w:tc>
          <w:tcPr>
            <w:tcW w:w="1043" w:type="dxa"/>
            <w:tcBorders>
              <w:top w:val="single" w:color="000000" w:sz="6" w:space="0"/>
              <w:left w:val="single" w:color="000000" w:sz="6" w:space="0"/>
              <w:bottom w:val="single" w:color="000000" w:sz="6" w:space="0"/>
              <w:right w:val="single" w:color="000000" w:sz="6" w:space="0"/>
            </w:tcBorders>
          </w:tcPr>
          <w:p w14:paraId="74567EAD">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产地</w:t>
            </w:r>
          </w:p>
        </w:tc>
        <w:tc>
          <w:tcPr>
            <w:tcW w:w="1434" w:type="dxa"/>
            <w:tcBorders>
              <w:top w:val="single" w:color="000000" w:sz="6" w:space="0"/>
              <w:left w:val="single" w:color="000000" w:sz="6" w:space="0"/>
              <w:bottom w:val="single" w:color="000000" w:sz="6" w:space="0"/>
              <w:right w:val="single" w:color="000000" w:sz="6" w:space="0"/>
            </w:tcBorders>
          </w:tcPr>
          <w:p w14:paraId="35469A53">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生产厂家</w:t>
            </w:r>
          </w:p>
        </w:tc>
        <w:tc>
          <w:tcPr>
            <w:tcW w:w="1504" w:type="dxa"/>
            <w:tcBorders>
              <w:top w:val="single" w:color="000000" w:sz="6" w:space="0"/>
              <w:left w:val="single" w:color="000000" w:sz="6" w:space="0"/>
              <w:bottom w:val="single" w:color="000000" w:sz="6" w:space="0"/>
              <w:right w:val="single" w:color="000000" w:sz="6" w:space="0"/>
            </w:tcBorders>
          </w:tcPr>
          <w:p w14:paraId="709B3625">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备注</w:t>
            </w:r>
          </w:p>
        </w:tc>
      </w:tr>
      <w:tr w14:paraId="1B9562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8" w:hRule="atLeast"/>
          <w:jc w:val="center"/>
        </w:trPr>
        <w:tc>
          <w:tcPr>
            <w:tcW w:w="682" w:type="dxa"/>
            <w:tcBorders>
              <w:top w:val="single" w:color="000000" w:sz="6" w:space="0"/>
              <w:left w:val="single" w:color="000000" w:sz="6" w:space="0"/>
              <w:bottom w:val="single" w:color="000000" w:sz="6" w:space="0"/>
              <w:right w:val="single" w:color="000000" w:sz="6" w:space="0"/>
            </w:tcBorders>
          </w:tcPr>
          <w:p w14:paraId="7A0EE9D4">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1</w:t>
            </w:r>
          </w:p>
        </w:tc>
        <w:tc>
          <w:tcPr>
            <w:tcW w:w="1304" w:type="dxa"/>
            <w:tcBorders>
              <w:top w:val="single" w:color="000000" w:sz="6" w:space="0"/>
              <w:left w:val="single" w:color="000000" w:sz="6" w:space="0"/>
              <w:bottom w:val="single" w:color="000000" w:sz="6" w:space="0"/>
              <w:right w:val="single" w:color="000000" w:sz="6" w:space="0"/>
            </w:tcBorders>
            <w:vAlign w:val="center"/>
          </w:tcPr>
          <w:p w14:paraId="292D67BF">
            <w:pPr>
              <w:widowControl/>
              <w:snapToGrid w:val="0"/>
              <w:spacing w:line="400" w:lineRule="exact"/>
              <w:jc w:val="center"/>
              <w:rPr>
                <w:rFonts w:ascii="Times New Roman" w:hAnsi="Times New Roman"/>
                <w:color w:val="auto"/>
                <w:sz w:val="21"/>
                <w:highlight w:val="none"/>
              </w:rPr>
            </w:pPr>
            <w:r>
              <w:rPr>
                <w:rFonts w:hint="eastAsia" w:ascii="Times New Roman" w:hAnsi="Times New Roman"/>
                <w:color w:val="auto"/>
                <w:sz w:val="21"/>
                <w:highlight w:val="none"/>
              </w:rPr>
              <w:t>制冷剂加装工具</w:t>
            </w:r>
          </w:p>
        </w:tc>
        <w:tc>
          <w:tcPr>
            <w:tcW w:w="1434" w:type="dxa"/>
            <w:tcBorders>
              <w:top w:val="single" w:color="000000" w:sz="6" w:space="0"/>
              <w:left w:val="single" w:color="000000" w:sz="6" w:space="0"/>
              <w:bottom w:val="single" w:color="000000" w:sz="6" w:space="0"/>
              <w:right w:val="single" w:color="000000" w:sz="6" w:space="0"/>
            </w:tcBorders>
            <w:vAlign w:val="center"/>
          </w:tcPr>
          <w:p w14:paraId="4DF1DC6F">
            <w:pPr>
              <w:widowControl/>
              <w:snapToGrid w:val="0"/>
              <w:spacing w:line="400" w:lineRule="exact"/>
              <w:jc w:val="center"/>
              <w:rPr>
                <w:rFonts w:ascii="Times New Roman" w:hAnsi="Times New Roman"/>
                <w:color w:val="auto"/>
                <w:sz w:val="21"/>
                <w:highlight w:val="none"/>
              </w:rPr>
            </w:pPr>
            <w:r>
              <w:rPr>
                <w:rFonts w:hint="eastAsia" w:ascii="Times New Roman" w:hAnsi="Times New Roman"/>
                <w:color w:val="auto"/>
                <w:sz w:val="21"/>
                <w:highlight w:val="none"/>
              </w:rPr>
              <w:t>/</w:t>
            </w:r>
          </w:p>
        </w:tc>
        <w:tc>
          <w:tcPr>
            <w:tcW w:w="913" w:type="dxa"/>
            <w:tcBorders>
              <w:top w:val="single" w:color="000000" w:sz="6" w:space="0"/>
              <w:left w:val="single" w:color="000000" w:sz="6" w:space="0"/>
              <w:bottom w:val="single" w:color="000000" w:sz="6" w:space="0"/>
              <w:right w:val="single" w:color="000000" w:sz="6" w:space="0"/>
            </w:tcBorders>
            <w:vAlign w:val="center"/>
          </w:tcPr>
          <w:p w14:paraId="52A26431">
            <w:pPr>
              <w:widowControl/>
              <w:snapToGrid w:val="0"/>
              <w:spacing w:line="400" w:lineRule="exact"/>
              <w:jc w:val="center"/>
              <w:rPr>
                <w:rFonts w:ascii="Times New Roman" w:hAnsi="Times New Roman"/>
                <w:color w:val="auto"/>
                <w:sz w:val="21"/>
                <w:highlight w:val="none"/>
              </w:rPr>
            </w:pPr>
            <w:r>
              <w:rPr>
                <w:rFonts w:hint="eastAsia" w:ascii="Times New Roman" w:hAnsi="Times New Roman"/>
                <w:color w:val="auto"/>
                <w:sz w:val="21"/>
                <w:highlight w:val="none"/>
              </w:rPr>
              <w:t>套</w:t>
            </w:r>
          </w:p>
        </w:tc>
        <w:tc>
          <w:tcPr>
            <w:tcW w:w="782" w:type="dxa"/>
            <w:tcBorders>
              <w:top w:val="single" w:color="000000" w:sz="6" w:space="0"/>
              <w:left w:val="single" w:color="000000" w:sz="6" w:space="0"/>
              <w:bottom w:val="single" w:color="000000" w:sz="6" w:space="0"/>
              <w:right w:val="single" w:color="000000" w:sz="6" w:space="0"/>
            </w:tcBorders>
            <w:vAlign w:val="center"/>
          </w:tcPr>
          <w:p w14:paraId="3AEA8BC9">
            <w:pPr>
              <w:widowControl/>
              <w:snapToGrid w:val="0"/>
              <w:spacing w:line="400" w:lineRule="exact"/>
              <w:jc w:val="center"/>
              <w:rPr>
                <w:rFonts w:ascii="Times New Roman" w:hAnsi="Times New Roman"/>
                <w:color w:val="auto"/>
                <w:sz w:val="21"/>
                <w:highlight w:val="none"/>
              </w:rPr>
            </w:pPr>
            <w:r>
              <w:rPr>
                <w:rFonts w:hint="eastAsia" w:ascii="Times New Roman" w:hAnsi="Times New Roman"/>
                <w:color w:val="auto"/>
                <w:sz w:val="21"/>
                <w:highlight w:val="none"/>
              </w:rPr>
              <w:t>1</w:t>
            </w:r>
          </w:p>
        </w:tc>
        <w:tc>
          <w:tcPr>
            <w:tcW w:w="1043" w:type="dxa"/>
            <w:tcBorders>
              <w:top w:val="single" w:color="000000" w:sz="6" w:space="0"/>
              <w:left w:val="single" w:color="000000" w:sz="6" w:space="0"/>
              <w:bottom w:val="single" w:color="000000" w:sz="6" w:space="0"/>
              <w:right w:val="single" w:color="000000" w:sz="6" w:space="0"/>
            </w:tcBorders>
            <w:vAlign w:val="center"/>
          </w:tcPr>
          <w:p w14:paraId="53016BA5">
            <w:pPr>
              <w:widowControl/>
              <w:snapToGrid w:val="0"/>
              <w:spacing w:line="400" w:lineRule="exact"/>
              <w:jc w:val="center"/>
              <w:rPr>
                <w:rFonts w:ascii="Times New Roman" w:hAnsi="Times New Roman"/>
                <w:color w:val="auto"/>
                <w:sz w:val="21"/>
                <w:highlight w:val="none"/>
              </w:rPr>
            </w:pPr>
          </w:p>
        </w:tc>
        <w:tc>
          <w:tcPr>
            <w:tcW w:w="1434" w:type="dxa"/>
            <w:tcBorders>
              <w:top w:val="single" w:color="000000" w:sz="6" w:space="0"/>
              <w:left w:val="single" w:color="000000" w:sz="6" w:space="0"/>
              <w:bottom w:val="single" w:color="000000" w:sz="6" w:space="0"/>
              <w:right w:val="single" w:color="000000" w:sz="6" w:space="0"/>
            </w:tcBorders>
            <w:vAlign w:val="center"/>
          </w:tcPr>
          <w:p w14:paraId="788B79AC">
            <w:pPr>
              <w:widowControl/>
              <w:snapToGrid w:val="0"/>
              <w:spacing w:line="400" w:lineRule="exact"/>
              <w:jc w:val="center"/>
              <w:rPr>
                <w:rFonts w:ascii="Times New Roman" w:hAnsi="Times New Roman"/>
                <w:color w:val="auto"/>
                <w:sz w:val="21"/>
                <w:highlight w:val="none"/>
              </w:rPr>
            </w:pPr>
          </w:p>
        </w:tc>
        <w:tc>
          <w:tcPr>
            <w:tcW w:w="1504" w:type="dxa"/>
            <w:tcBorders>
              <w:top w:val="single" w:color="000000" w:sz="6" w:space="0"/>
              <w:left w:val="single" w:color="000000" w:sz="6" w:space="0"/>
              <w:bottom w:val="single" w:color="000000" w:sz="6" w:space="0"/>
              <w:right w:val="single" w:color="000000" w:sz="6" w:space="0"/>
            </w:tcBorders>
            <w:vAlign w:val="center"/>
          </w:tcPr>
          <w:p w14:paraId="19C7A86F">
            <w:pPr>
              <w:widowControl/>
              <w:snapToGrid w:val="0"/>
              <w:spacing w:line="400" w:lineRule="exact"/>
              <w:jc w:val="center"/>
              <w:rPr>
                <w:rFonts w:ascii="Times New Roman" w:hAnsi="Times New Roman"/>
                <w:color w:val="auto"/>
                <w:sz w:val="21"/>
                <w:highlight w:val="none"/>
              </w:rPr>
            </w:pPr>
          </w:p>
        </w:tc>
      </w:tr>
    </w:tbl>
    <w:p w14:paraId="4CDD4BE7">
      <w:pPr>
        <w:spacing w:before="120" w:line="360" w:lineRule="auto"/>
        <w:rPr>
          <w:rFonts w:ascii="Times New Roman" w:hAnsi="Times New Roman"/>
          <w:color w:val="auto"/>
          <w:highlight w:val="none"/>
        </w:rPr>
      </w:pPr>
      <w:r>
        <w:rPr>
          <w:rFonts w:ascii="Times New Roman" w:hAnsi="Times New Roman"/>
          <w:color w:val="auto"/>
          <w:highlight w:val="none"/>
        </w:rPr>
        <w:t>表3  随机备件</w:t>
      </w:r>
    </w:p>
    <w:tbl>
      <w:tblPr>
        <w:tblStyle w:val="54"/>
        <w:tblW w:w="907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79"/>
        <w:gridCol w:w="908"/>
        <w:gridCol w:w="1752"/>
        <w:gridCol w:w="779"/>
        <w:gridCol w:w="781"/>
        <w:gridCol w:w="973"/>
        <w:gridCol w:w="1558"/>
        <w:gridCol w:w="1646"/>
      </w:tblGrid>
      <w:tr w14:paraId="44E3D3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67" w:hRule="atLeast"/>
        </w:trPr>
        <w:tc>
          <w:tcPr>
            <w:tcW w:w="679" w:type="dxa"/>
            <w:tcBorders>
              <w:top w:val="single" w:color="000000" w:sz="6" w:space="0"/>
              <w:left w:val="single" w:color="000000" w:sz="6" w:space="0"/>
              <w:bottom w:val="single" w:color="000000" w:sz="6" w:space="0"/>
              <w:right w:val="single" w:color="000000" w:sz="6" w:space="0"/>
            </w:tcBorders>
          </w:tcPr>
          <w:p w14:paraId="60B5B5B5">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序号</w:t>
            </w:r>
          </w:p>
        </w:tc>
        <w:tc>
          <w:tcPr>
            <w:tcW w:w="908" w:type="dxa"/>
            <w:tcBorders>
              <w:top w:val="single" w:color="000000" w:sz="6" w:space="0"/>
              <w:left w:val="single" w:color="000000" w:sz="6" w:space="0"/>
              <w:bottom w:val="single" w:color="000000" w:sz="6" w:space="0"/>
              <w:right w:val="single" w:color="000000" w:sz="6" w:space="0"/>
            </w:tcBorders>
          </w:tcPr>
          <w:p w14:paraId="3608C3F6">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名称</w:t>
            </w:r>
          </w:p>
        </w:tc>
        <w:tc>
          <w:tcPr>
            <w:tcW w:w="1752" w:type="dxa"/>
            <w:tcBorders>
              <w:top w:val="single" w:color="000000" w:sz="6" w:space="0"/>
              <w:left w:val="single" w:color="000000" w:sz="6" w:space="0"/>
              <w:bottom w:val="single" w:color="000000" w:sz="6" w:space="0"/>
              <w:right w:val="single" w:color="000000" w:sz="6" w:space="0"/>
            </w:tcBorders>
          </w:tcPr>
          <w:p w14:paraId="09527ABB">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规格和型号</w:t>
            </w:r>
          </w:p>
        </w:tc>
        <w:tc>
          <w:tcPr>
            <w:tcW w:w="779" w:type="dxa"/>
            <w:tcBorders>
              <w:top w:val="single" w:color="000000" w:sz="6" w:space="0"/>
              <w:left w:val="single" w:color="000000" w:sz="6" w:space="0"/>
              <w:bottom w:val="single" w:color="000000" w:sz="6" w:space="0"/>
              <w:right w:val="single" w:color="000000" w:sz="6" w:space="0"/>
            </w:tcBorders>
          </w:tcPr>
          <w:p w14:paraId="3C3AFA8D">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单位</w:t>
            </w:r>
          </w:p>
        </w:tc>
        <w:tc>
          <w:tcPr>
            <w:tcW w:w="781" w:type="dxa"/>
            <w:tcBorders>
              <w:top w:val="single" w:color="000000" w:sz="6" w:space="0"/>
              <w:left w:val="single" w:color="000000" w:sz="6" w:space="0"/>
              <w:bottom w:val="single" w:color="000000" w:sz="6" w:space="0"/>
              <w:right w:val="single" w:color="000000" w:sz="6" w:space="0"/>
            </w:tcBorders>
            <w:vAlign w:val="center"/>
          </w:tcPr>
          <w:p w14:paraId="3DAAC9EA">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数量</w:t>
            </w:r>
          </w:p>
        </w:tc>
        <w:tc>
          <w:tcPr>
            <w:tcW w:w="973" w:type="dxa"/>
            <w:tcBorders>
              <w:top w:val="single" w:color="000000" w:sz="6" w:space="0"/>
              <w:left w:val="single" w:color="000000" w:sz="6" w:space="0"/>
              <w:bottom w:val="single" w:color="000000" w:sz="6" w:space="0"/>
              <w:right w:val="single" w:color="000000" w:sz="6" w:space="0"/>
            </w:tcBorders>
          </w:tcPr>
          <w:p w14:paraId="5C10F5EA">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产地</w:t>
            </w:r>
          </w:p>
        </w:tc>
        <w:tc>
          <w:tcPr>
            <w:tcW w:w="1558" w:type="dxa"/>
            <w:tcBorders>
              <w:top w:val="single" w:color="000000" w:sz="6" w:space="0"/>
              <w:left w:val="single" w:color="000000" w:sz="6" w:space="0"/>
              <w:bottom w:val="single" w:color="000000" w:sz="6" w:space="0"/>
              <w:right w:val="single" w:color="000000" w:sz="6" w:space="0"/>
            </w:tcBorders>
          </w:tcPr>
          <w:p w14:paraId="11B6FF08">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生产厂家</w:t>
            </w:r>
          </w:p>
        </w:tc>
        <w:tc>
          <w:tcPr>
            <w:tcW w:w="1646" w:type="dxa"/>
            <w:tcBorders>
              <w:top w:val="single" w:color="000000" w:sz="6" w:space="0"/>
              <w:left w:val="single" w:color="000000" w:sz="6" w:space="0"/>
              <w:bottom w:val="single" w:color="000000" w:sz="6" w:space="0"/>
              <w:right w:val="single" w:color="000000" w:sz="6" w:space="0"/>
            </w:tcBorders>
          </w:tcPr>
          <w:p w14:paraId="34629466">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备注</w:t>
            </w:r>
          </w:p>
        </w:tc>
      </w:tr>
      <w:tr w14:paraId="7F3686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67" w:hRule="atLeast"/>
        </w:trPr>
        <w:tc>
          <w:tcPr>
            <w:tcW w:w="679" w:type="dxa"/>
            <w:tcBorders>
              <w:top w:val="single" w:color="000000" w:sz="6" w:space="0"/>
              <w:left w:val="single" w:color="000000" w:sz="6" w:space="0"/>
              <w:bottom w:val="single" w:color="000000" w:sz="6" w:space="0"/>
              <w:right w:val="single" w:color="000000" w:sz="6" w:space="0"/>
            </w:tcBorders>
            <w:vAlign w:val="center"/>
          </w:tcPr>
          <w:p w14:paraId="732C92BE">
            <w:pPr>
              <w:tabs>
                <w:tab w:val="left" w:pos="425"/>
              </w:tabs>
              <w:jc w:val="center"/>
              <w:rPr>
                <w:rFonts w:ascii="Times New Roman" w:hAnsi="Times New Roman"/>
                <w:color w:val="auto"/>
                <w:spacing w:val="5"/>
                <w:highlight w:val="none"/>
              </w:rPr>
            </w:pPr>
            <w:r>
              <w:rPr>
                <w:rFonts w:ascii="Times New Roman" w:hAnsi="Times New Roman"/>
                <w:color w:val="auto"/>
                <w:spacing w:val="5"/>
                <w:highlight w:val="none"/>
              </w:rPr>
              <w:t>1</w:t>
            </w:r>
          </w:p>
        </w:tc>
        <w:tc>
          <w:tcPr>
            <w:tcW w:w="908" w:type="dxa"/>
            <w:tcBorders>
              <w:top w:val="single" w:color="000000" w:sz="6" w:space="0"/>
              <w:left w:val="single" w:color="000000" w:sz="6" w:space="0"/>
              <w:bottom w:val="single" w:color="000000" w:sz="6" w:space="0"/>
              <w:right w:val="single" w:color="000000" w:sz="6" w:space="0"/>
            </w:tcBorders>
            <w:vAlign w:val="center"/>
          </w:tcPr>
          <w:p w14:paraId="10068853">
            <w:pPr>
              <w:jc w:val="center"/>
              <w:rPr>
                <w:rFonts w:ascii="Times New Roman" w:hAnsi="Times New Roman"/>
                <w:color w:val="auto"/>
                <w:spacing w:val="5"/>
                <w:highlight w:val="none"/>
              </w:rPr>
            </w:pPr>
          </w:p>
        </w:tc>
        <w:tc>
          <w:tcPr>
            <w:tcW w:w="1752" w:type="dxa"/>
            <w:tcBorders>
              <w:top w:val="single" w:color="000000" w:sz="6" w:space="0"/>
              <w:left w:val="single" w:color="000000" w:sz="6" w:space="0"/>
              <w:bottom w:val="single" w:color="000000" w:sz="6" w:space="0"/>
              <w:right w:val="single" w:color="000000" w:sz="6" w:space="0"/>
            </w:tcBorders>
            <w:vAlign w:val="center"/>
          </w:tcPr>
          <w:p w14:paraId="65A89105">
            <w:pPr>
              <w:jc w:val="center"/>
              <w:rPr>
                <w:rFonts w:ascii="Times New Roman" w:hAnsi="Times New Roman"/>
                <w:color w:val="auto"/>
                <w:sz w:val="21"/>
                <w:highlight w:val="none"/>
              </w:rPr>
            </w:pPr>
          </w:p>
        </w:tc>
        <w:tc>
          <w:tcPr>
            <w:tcW w:w="779" w:type="dxa"/>
            <w:tcBorders>
              <w:top w:val="single" w:color="000000" w:sz="6" w:space="0"/>
              <w:left w:val="single" w:color="000000" w:sz="6" w:space="0"/>
              <w:bottom w:val="single" w:color="000000" w:sz="6" w:space="0"/>
              <w:right w:val="single" w:color="000000" w:sz="6" w:space="0"/>
            </w:tcBorders>
            <w:vAlign w:val="center"/>
          </w:tcPr>
          <w:p w14:paraId="0ED067DA">
            <w:pPr>
              <w:widowControl/>
              <w:jc w:val="center"/>
              <w:rPr>
                <w:rFonts w:ascii="Times New Roman" w:hAnsi="Times New Roman"/>
                <w:color w:val="auto"/>
                <w:sz w:val="21"/>
                <w:highlight w:val="none"/>
              </w:rPr>
            </w:pPr>
          </w:p>
        </w:tc>
        <w:tc>
          <w:tcPr>
            <w:tcW w:w="781" w:type="dxa"/>
            <w:tcBorders>
              <w:top w:val="single" w:color="000000" w:sz="6" w:space="0"/>
              <w:left w:val="single" w:color="000000" w:sz="6" w:space="0"/>
              <w:bottom w:val="single" w:color="000000" w:sz="6" w:space="0"/>
              <w:right w:val="single" w:color="000000" w:sz="6" w:space="0"/>
            </w:tcBorders>
            <w:vAlign w:val="center"/>
          </w:tcPr>
          <w:p w14:paraId="6C2CD369">
            <w:pPr>
              <w:widowControl/>
              <w:jc w:val="center"/>
              <w:rPr>
                <w:rFonts w:ascii="Times New Roman" w:hAnsi="Times New Roman"/>
                <w:color w:val="auto"/>
                <w:sz w:val="21"/>
                <w:highlight w:val="none"/>
              </w:rPr>
            </w:pPr>
          </w:p>
        </w:tc>
        <w:tc>
          <w:tcPr>
            <w:tcW w:w="973" w:type="dxa"/>
            <w:tcBorders>
              <w:top w:val="single" w:color="000000" w:sz="6" w:space="0"/>
              <w:left w:val="single" w:color="000000" w:sz="6" w:space="0"/>
              <w:bottom w:val="single" w:color="000000" w:sz="6" w:space="0"/>
              <w:right w:val="single" w:color="000000" w:sz="6" w:space="0"/>
            </w:tcBorders>
            <w:vAlign w:val="center"/>
          </w:tcPr>
          <w:p w14:paraId="0EB74C59">
            <w:pPr>
              <w:jc w:val="center"/>
              <w:rPr>
                <w:rFonts w:ascii="Times New Roman" w:hAnsi="Times New Roman"/>
                <w:color w:val="auto"/>
                <w:sz w:val="21"/>
                <w:highlight w:val="none"/>
              </w:rPr>
            </w:pPr>
          </w:p>
        </w:tc>
        <w:tc>
          <w:tcPr>
            <w:tcW w:w="1558" w:type="dxa"/>
            <w:tcBorders>
              <w:top w:val="single" w:color="000000" w:sz="6" w:space="0"/>
              <w:left w:val="single" w:color="000000" w:sz="6" w:space="0"/>
              <w:bottom w:val="single" w:color="000000" w:sz="6" w:space="0"/>
              <w:right w:val="single" w:color="000000" w:sz="6" w:space="0"/>
            </w:tcBorders>
            <w:vAlign w:val="center"/>
          </w:tcPr>
          <w:p w14:paraId="28F8A6B5">
            <w:pPr>
              <w:jc w:val="center"/>
              <w:rPr>
                <w:rFonts w:ascii="Times New Roman" w:hAnsi="Times New Roman"/>
                <w:color w:val="auto"/>
                <w:sz w:val="21"/>
                <w:highlight w:val="none"/>
              </w:rPr>
            </w:pPr>
          </w:p>
        </w:tc>
        <w:tc>
          <w:tcPr>
            <w:tcW w:w="1646" w:type="dxa"/>
            <w:tcBorders>
              <w:top w:val="single" w:color="000000" w:sz="6" w:space="0"/>
              <w:left w:val="single" w:color="000000" w:sz="6" w:space="0"/>
              <w:bottom w:val="single" w:color="000000" w:sz="6" w:space="0"/>
              <w:right w:val="single" w:color="000000" w:sz="6" w:space="0"/>
            </w:tcBorders>
            <w:vAlign w:val="center"/>
          </w:tcPr>
          <w:p w14:paraId="66204651">
            <w:pPr>
              <w:adjustRightInd w:val="0"/>
              <w:snapToGrid w:val="0"/>
              <w:spacing w:line="300" w:lineRule="exact"/>
              <w:jc w:val="center"/>
              <w:rPr>
                <w:rFonts w:ascii="Times New Roman" w:hAnsi="Times New Roman"/>
                <w:color w:val="auto"/>
                <w:sz w:val="21"/>
                <w:highlight w:val="none"/>
              </w:rPr>
            </w:pPr>
          </w:p>
        </w:tc>
      </w:tr>
      <w:tr w14:paraId="04798C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67" w:hRule="atLeast"/>
        </w:trPr>
        <w:tc>
          <w:tcPr>
            <w:tcW w:w="679" w:type="dxa"/>
            <w:vAlign w:val="center"/>
          </w:tcPr>
          <w:p w14:paraId="69C2F313">
            <w:pPr>
              <w:tabs>
                <w:tab w:val="left" w:pos="425"/>
              </w:tabs>
              <w:jc w:val="center"/>
              <w:rPr>
                <w:rFonts w:ascii="Times New Roman" w:hAnsi="Times New Roman"/>
                <w:color w:val="auto"/>
                <w:spacing w:val="5"/>
                <w:highlight w:val="none"/>
              </w:rPr>
            </w:pPr>
            <w:r>
              <w:rPr>
                <w:rFonts w:ascii="Times New Roman" w:hAnsi="Times New Roman"/>
                <w:color w:val="auto"/>
                <w:spacing w:val="5"/>
                <w:highlight w:val="none"/>
              </w:rPr>
              <w:t>2</w:t>
            </w:r>
          </w:p>
        </w:tc>
        <w:tc>
          <w:tcPr>
            <w:tcW w:w="908" w:type="dxa"/>
            <w:vAlign w:val="center"/>
          </w:tcPr>
          <w:p w14:paraId="76F40E1E">
            <w:pPr>
              <w:jc w:val="center"/>
              <w:rPr>
                <w:rFonts w:ascii="Times New Roman" w:hAnsi="Times New Roman"/>
                <w:color w:val="auto"/>
                <w:spacing w:val="5"/>
                <w:highlight w:val="none"/>
              </w:rPr>
            </w:pPr>
          </w:p>
        </w:tc>
        <w:tc>
          <w:tcPr>
            <w:tcW w:w="1752" w:type="dxa"/>
            <w:vAlign w:val="center"/>
          </w:tcPr>
          <w:p w14:paraId="0BCE9C86">
            <w:pPr>
              <w:jc w:val="center"/>
              <w:rPr>
                <w:rFonts w:ascii="Times New Roman" w:hAnsi="Times New Roman"/>
                <w:color w:val="auto"/>
                <w:sz w:val="21"/>
                <w:highlight w:val="none"/>
              </w:rPr>
            </w:pPr>
          </w:p>
        </w:tc>
        <w:tc>
          <w:tcPr>
            <w:tcW w:w="779" w:type="dxa"/>
            <w:vAlign w:val="center"/>
          </w:tcPr>
          <w:p w14:paraId="10576B78">
            <w:pPr>
              <w:widowControl/>
              <w:jc w:val="center"/>
              <w:rPr>
                <w:rFonts w:ascii="Times New Roman" w:hAnsi="Times New Roman"/>
                <w:color w:val="auto"/>
                <w:sz w:val="21"/>
                <w:highlight w:val="none"/>
              </w:rPr>
            </w:pPr>
          </w:p>
        </w:tc>
        <w:tc>
          <w:tcPr>
            <w:tcW w:w="781" w:type="dxa"/>
            <w:vAlign w:val="center"/>
          </w:tcPr>
          <w:p w14:paraId="04C28335">
            <w:pPr>
              <w:widowControl/>
              <w:jc w:val="center"/>
              <w:rPr>
                <w:rFonts w:ascii="Times New Roman" w:hAnsi="Times New Roman"/>
                <w:color w:val="auto"/>
                <w:sz w:val="21"/>
                <w:highlight w:val="none"/>
              </w:rPr>
            </w:pPr>
          </w:p>
        </w:tc>
        <w:tc>
          <w:tcPr>
            <w:tcW w:w="973" w:type="dxa"/>
            <w:vAlign w:val="center"/>
          </w:tcPr>
          <w:p w14:paraId="35304CF7">
            <w:pPr>
              <w:jc w:val="center"/>
              <w:rPr>
                <w:rFonts w:ascii="Times New Roman" w:hAnsi="Times New Roman"/>
                <w:color w:val="auto"/>
                <w:sz w:val="21"/>
                <w:highlight w:val="none"/>
              </w:rPr>
            </w:pPr>
          </w:p>
        </w:tc>
        <w:tc>
          <w:tcPr>
            <w:tcW w:w="1558" w:type="dxa"/>
            <w:vAlign w:val="center"/>
          </w:tcPr>
          <w:p w14:paraId="190568DD">
            <w:pPr>
              <w:jc w:val="center"/>
              <w:rPr>
                <w:rFonts w:ascii="Times New Roman" w:hAnsi="Times New Roman"/>
                <w:color w:val="auto"/>
                <w:sz w:val="21"/>
                <w:highlight w:val="none"/>
              </w:rPr>
            </w:pPr>
          </w:p>
        </w:tc>
        <w:tc>
          <w:tcPr>
            <w:tcW w:w="1646" w:type="dxa"/>
            <w:vAlign w:val="center"/>
          </w:tcPr>
          <w:p w14:paraId="7F94A48C">
            <w:pPr>
              <w:adjustRightInd w:val="0"/>
              <w:snapToGrid w:val="0"/>
              <w:spacing w:line="300" w:lineRule="exact"/>
              <w:jc w:val="center"/>
              <w:rPr>
                <w:rFonts w:ascii="Times New Roman" w:hAnsi="Times New Roman"/>
                <w:color w:val="auto"/>
                <w:sz w:val="21"/>
                <w:highlight w:val="none"/>
              </w:rPr>
            </w:pPr>
          </w:p>
        </w:tc>
      </w:tr>
      <w:tr w14:paraId="097B25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67" w:hRule="atLeast"/>
        </w:trPr>
        <w:tc>
          <w:tcPr>
            <w:tcW w:w="679" w:type="dxa"/>
            <w:vAlign w:val="center"/>
          </w:tcPr>
          <w:p w14:paraId="461ECE62">
            <w:pPr>
              <w:tabs>
                <w:tab w:val="left" w:pos="425"/>
              </w:tabs>
              <w:jc w:val="center"/>
              <w:rPr>
                <w:rFonts w:ascii="Times New Roman" w:hAnsi="Times New Roman"/>
                <w:color w:val="auto"/>
                <w:spacing w:val="5"/>
                <w:highlight w:val="none"/>
              </w:rPr>
            </w:pPr>
            <w:r>
              <w:rPr>
                <w:rFonts w:ascii="Times New Roman" w:hAnsi="Times New Roman"/>
                <w:color w:val="auto"/>
                <w:spacing w:val="5"/>
                <w:highlight w:val="none"/>
              </w:rPr>
              <w:t>3</w:t>
            </w:r>
          </w:p>
        </w:tc>
        <w:tc>
          <w:tcPr>
            <w:tcW w:w="908" w:type="dxa"/>
            <w:vAlign w:val="center"/>
          </w:tcPr>
          <w:p w14:paraId="26E0715A">
            <w:pPr>
              <w:jc w:val="center"/>
              <w:rPr>
                <w:rFonts w:ascii="Times New Roman" w:hAnsi="Times New Roman"/>
                <w:color w:val="auto"/>
                <w:spacing w:val="5"/>
                <w:highlight w:val="none"/>
              </w:rPr>
            </w:pPr>
          </w:p>
        </w:tc>
        <w:tc>
          <w:tcPr>
            <w:tcW w:w="1752" w:type="dxa"/>
            <w:vAlign w:val="center"/>
          </w:tcPr>
          <w:p w14:paraId="0B6944D1">
            <w:pPr>
              <w:jc w:val="center"/>
              <w:rPr>
                <w:rFonts w:ascii="Times New Roman" w:hAnsi="Times New Roman"/>
                <w:color w:val="auto"/>
                <w:sz w:val="21"/>
                <w:highlight w:val="none"/>
              </w:rPr>
            </w:pPr>
          </w:p>
        </w:tc>
        <w:tc>
          <w:tcPr>
            <w:tcW w:w="779" w:type="dxa"/>
            <w:vAlign w:val="center"/>
          </w:tcPr>
          <w:p w14:paraId="6081C577">
            <w:pPr>
              <w:widowControl/>
              <w:jc w:val="center"/>
              <w:rPr>
                <w:rFonts w:ascii="Times New Roman" w:hAnsi="Times New Roman"/>
                <w:color w:val="auto"/>
                <w:sz w:val="21"/>
                <w:highlight w:val="none"/>
              </w:rPr>
            </w:pPr>
          </w:p>
        </w:tc>
        <w:tc>
          <w:tcPr>
            <w:tcW w:w="781" w:type="dxa"/>
            <w:vAlign w:val="center"/>
          </w:tcPr>
          <w:p w14:paraId="6D814144">
            <w:pPr>
              <w:widowControl/>
              <w:jc w:val="center"/>
              <w:rPr>
                <w:rFonts w:ascii="Times New Roman" w:hAnsi="Times New Roman"/>
                <w:color w:val="auto"/>
                <w:sz w:val="21"/>
                <w:highlight w:val="none"/>
              </w:rPr>
            </w:pPr>
          </w:p>
        </w:tc>
        <w:tc>
          <w:tcPr>
            <w:tcW w:w="973" w:type="dxa"/>
            <w:vAlign w:val="center"/>
          </w:tcPr>
          <w:p w14:paraId="12B1C225">
            <w:pPr>
              <w:jc w:val="center"/>
              <w:rPr>
                <w:rFonts w:ascii="Times New Roman" w:hAnsi="Times New Roman"/>
                <w:color w:val="auto"/>
                <w:sz w:val="21"/>
                <w:highlight w:val="none"/>
              </w:rPr>
            </w:pPr>
          </w:p>
        </w:tc>
        <w:tc>
          <w:tcPr>
            <w:tcW w:w="1558" w:type="dxa"/>
            <w:vAlign w:val="center"/>
          </w:tcPr>
          <w:p w14:paraId="4871C368">
            <w:pPr>
              <w:jc w:val="center"/>
              <w:rPr>
                <w:rFonts w:ascii="Times New Roman" w:hAnsi="Times New Roman"/>
                <w:color w:val="auto"/>
                <w:sz w:val="21"/>
                <w:highlight w:val="none"/>
              </w:rPr>
            </w:pPr>
          </w:p>
        </w:tc>
        <w:tc>
          <w:tcPr>
            <w:tcW w:w="1646" w:type="dxa"/>
            <w:vAlign w:val="center"/>
          </w:tcPr>
          <w:p w14:paraId="4F624EF0">
            <w:pPr>
              <w:adjustRightInd w:val="0"/>
              <w:snapToGrid w:val="0"/>
              <w:spacing w:line="300" w:lineRule="exact"/>
              <w:jc w:val="center"/>
              <w:rPr>
                <w:rFonts w:ascii="Times New Roman" w:hAnsi="Times New Roman"/>
                <w:color w:val="auto"/>
                <w:sz w:val="21"/>
                <w:highlight w:val="none"/>
              </w:rPr>
            </w:pPr>
          </w:p>
        </w:tc>
      </w:tr>
    </w:tbl>
    <w:p w14:paraId="49BF0D09">
      <w:pPr>
        <w:spacing w:before="120" w:line="360" w:lineRule="auto"/>
        <w:rPr>
          <w:rFonts w:ascii="Times New Roman" w:hAnsi="Times New Roman"/>
          <w:color w:val="auto"/>
          <w:highlight w:val="none"/>
        </w:rPr>
      </w:pPr>
      <w:r>
        <w:rPr>
          <w:rFonts w:ascii="Times New Roman" w:hAnsi="Times New Roman"/>
          <w:color w:val="auto"/>
          <w:highlight w:val="none"/>
        </w:rPr>
        <w:t xml:space="preserve">表4  </w:t>
      </w:r>
      <w:r>
        <w:rPr>
          <w:rFonts w:hint="eastAsia" w:ascii="Times New Roman" w:hAnsi="Times New Roman"/>
          <w:color w:val="auto"/>
          <w:highlight w:val="none"/>
        </w:rPr>
        <w:t>三</w:t>
      </w:r>
      <w:r>
        <w:rPr>
          <w:rFonts w:ascii="Times New Roman" w:hAnsi="Times New Roman"/>
          <w:color w:val="auto"/>
          <w:highlight w:val="none"/>
        </w:rPr>
        <w:t>年用备品备件</w:t>
      </w:r>
    </w:p>
    <w:tbl>
      <w:tblPr>
        <w:tblStyle w:val="54"/>
        <w:tblW w:w="905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77"/>
        <w:gridCol w:w="883"/>
        <w:gridCol w:w="23"/>
        <w:gridCol w:w="1748"/>
        <w:gridCol w:w="179"/>
        <w:gridCol w:w="598"/>
        <w:gridCol w:w="91"/>
        <w:gridCol w:w="686"/>
        <w:gridCol w:w="971"/>
        <w:gridCol w:w="338"/>
        <w:gridCol w:w="1216"/>
        <w:gridCol w:w="1645"/>
      </w:tblGrid>
      <w:tr w14:paraId="7E9AFF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62" w:hRule="atLeast"/>
        </w:trPr>
        <w:tc>
          <w:tcPr>
            <w:tcW w:w="677" w:type="dxa"/>
            <w:tcBorders>
              <w:top w:val="single" w:color="000000" w:sz="6" w:space="0"/>
              <w:left w:val="single" w:color="000000" w:sz="6" w:space="0"/>
              <w:bottom w:val="single" w:color="000000" w:sz="6" w:space="0"/>
              <w:right w:val="single" w:color="000000" w:sz="6" w:space="0"/>
            </w:tcBorders>
          </w:tcPr>
          <w:p w14:paraId="4163DED9">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序号</w:t>
            </w:r>
          </w:p>
        </w:tc>
        <w:tc>
          <w:tcPr>
            <w:tcW w:w="906" w:type="dxa"/>
            <w:gridSpan w:val="2"/>
            <w:tcBorders>
              <w:top w:val="single" w:color="000000" w:sz="6" w:space="0"/>
              <w:left w:val="single" w:color="000000" w:sz="6" w:space="0"/>
              <w:bottom w:val="single" w:color="000000" w:sz="6" w:space="0"/>
              <w:right w:val="single" w:color="000000" w:sz="6" w:space="0"/>
            </w:tcBorders>
          </w:tcPr>
          <w:p w14:paraId="2F68F6BC">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名称</w:t>
            </w:r>
          </w:p>
        </w:tc>
        <w:tc>
          <w:tcPr>
            <w:tcW w:w="1748" w:type="dxa"/>
            <w:tcBorders>
              <w:top w:val="single" w:color="000000" w:sz="6" w:space="0"/>
              <w:left w:val="single" w:color="000000" w:sz="6" w:space="0"/>
              <w:bottom w:val="single" w:color="000000" w:sz="6" w:space="0"/>
              <w:right w:val="single" w:color="000000" w:sz="6" w:space="0"/>
            </w:tcBorders>
          </w:tcPr>
          <w:p w14:paraId="68CE6435">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规格和型号</w:t>
            </w:r>
          </w:p>
        </w:tc>
        <w:tc>
          <w:tcPr>
            <w:tcW w:w="777" w:type="dxa"/>
            <w:gridSpan w:val="2"/>
            <w:tcBorders>
              <w:top w:val="single" w:color="000000" w:sz="6" w:space="0"/>
              <w:left w:val="single" w:color="000000" w:sz="6" w:space="0"/>
              <w:bottom w:val="single" w:color="000000" w:sz="6" w:space="0"/>
              <w:right w:val="single" w:color="000000" w:sz="6" w:space="0"/>
            </w:tcBorders>
          </w:tcPr>
          <w:p w14:paraId="50E74442">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单位</w:t>
            </w:r>
          </w:p>
        </w:tc>
        <w:tc>
          <w:tcPr>
            <w:tcW w:w="777" w:type="dxa"/>
            <w:gridSpan w:val="2"/>
            <w:tcBorders>
              <w:top w:val="single" w:color="000000" w:sz="6" w:space="0"/>
              <w:left w:val="single" w:color="000000" w:sz="6" w:space="0"/>
              <w:bottom w:val="single" w:color="000000" w:sz="6" w:space="0"/>
              <w:right w:val="single" w:color="000000" w:sz="6" w:space="0"/>
            </w:tcBorders>
            <w:vAlign w:val="center"/>
          </w:tcPr>
          <w:p w14:paraId="53326D3E">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数量</w:t>
            </w:r>
          </w:p>
        </w:tc>
        <w:tc>
          <w:tcPr>
            <w:tcW w:w="971" w:type="dxa"/>
            <w:tcBorders>
              <w:top w:val="single" w:color="000000" w:sz="6" w:space="0"/>
              <w:left w:val="single" w:color="000000" w:sz="6" w:space="0"/>
              <w:bottom w:val="single" w:color="000000" w:sz="6" w:space="0"/>
              <w:right w:val="single" w:color="000000" w:sz="6" w:space="0"/>
            </w:tcBorders>
          </w:tcPr>
          <w:p w14:paraId="5095D87C">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产地</w:t>
            </w:r>
          </w:p>
        </w:tc>
        <w:tc>
          <w:tcPr>
            <w:tcW w:w="1554" w:type="dxa"/>
            <w:gridSpan w:val="2"/>
            <w:tcBorders>
              <w:top w:val="single" w:color="000000" w:sz="6" w:space="0"/>
              <w:left w:val="single" w:color="000000" w:sz="6" w:space="0"/>
              <w:bottom w:val="single" w:color="000000" w:sz="6" w:space="0"/>
              <w:right w:val="single" w:color="000000" w:sz="6" w:space="0"/>
            </w:tcBorders>
          </w:tcPr>
          <w:p w14:paraId="1F9EFBA5">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生产厂家</w:t>
            </w:r>
          </w:p>
        </w:tc>
        <w:tc>
          <w:tcPr>
            <w:tcW w:w="1645" w:type="dxa"/>
            <w:tcBorders>
              <w:top w:val="single" w:color="000000" w:sz="6" w:space="0"/>
              <w:left w:val="single" w:color="000000" w:sz="6" w:space="0"/>
              <w:bottom w:val="single" w:color="000000" w:sz="6" w:space="0"/>
              <w:right w:val="single" w:color="000000" w:sz="6" w:space="0"/>
            </w:tcBorders>
          </w:tcPr>
          <w:p w14:paraId="3128A051">
            <w:pPr>
              <w:adjustRightInd w:val="0"/>
              <w:snapToGrid w:val="0"/>
              <w:spacing w:line="300" w:lineRule="exact"/>
              <w:jc w:val="center"/>
              <w:rPr>
                <w:rFonts w:ascii="Times New Roman" w:hAnsi="Times New Roman"/>
                <w:color w:val="auto"/>
                <w:sz w:val="21"/>
                <w:highlight w:val="none"/>
              </w:rPr>
            </w:pPr>
            <w:r>
              <w:rPr>
                <w:rFonts w:ascii="Times New Roman" w:hAnsi="Times New Roman"/>
                <w:color w:val="auto"/>
                <w:sz w:val="21"/>
                <w:highlight w:val="none"/>
              </w:rPr>
              <w:t>备注</w:t>
            </w:r>
          </w:p>
        </w:tc>
      </w:tr>
      <w:tr w14:paraId="343CE1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62" w:hRule="atLeast"/>
        </w:trPr>
        <w:tc>
          <w:tcPr>
            <w:tcW w:w="677" w:type="dxa"/>
            <w:tcBorders>
              <w:top w:val="single" w:color="000000" w:sz="6" w:space="0"/>
              <w:left w:val="single" w:color="000000" w:sz="6" w:space="0"/>
              <w:bottom w:val="single" w:color="000000" w:sz="6" w:space="0"/>
              <w:right w:val="single" w:color="000000" w:sz="6" w:space="0"/>
            </w:tcBorders>
            <w:vAlign w:val="center"/>
          </w:tcPr>
          <w:p w14:paraId="1B54DE34">
            <w:pPr>
              <w:tabs>
                <w:tab w:val="left" w:pos="425"/>
              </w:tabs>
              <w:jc w:val="center"/>
              <w:rPr>
                <w:rFonts w:ascii="Times New Roman" w:hAnsi="Times New Roman"/>
                <w:color w:val="auto"/>
                <w:spacing w:val="5"/>
                <w:highlight w:val="none"/>
              </w:rPr>
            </w:pPr>
            <w:r>
              <w:rPr>
                <w:rFonts w:ascii="Times New Roman" w:hAnsi="Times New Roman"/>
                <w:color w:val="auto"/>
                <w:spacing w:val="5"/>
                <w:highlight w:val="none"/>
              </w:rPr>
              <w:t>1</w:t>
            </w:r>
          </w:p>
        </w:tc>
        <w:tc>
          <w:tcPr>
            <w:tcW w:w="883" w:type="dxa"/>
            <w:tcBorders>
              <w:top w:val="single" w:color="000000" w:sz="6" w:space="0"/>
              <w:left w:val="single" w:color="000000" w:sz="6" w:space="0"/>
              <w:bottom w:val="single" w:color="000000" w:sz="6" w:space="0"/>
              <w:right w:val="single" w:color="000000" w:sz="6" w:space="0"/>
            </w:tcBorders>
            <w:vAlign w:val="center"/>
          </w:tcPr>
          <w:p w14:paraId="21DD2C50">
            <w:pPr>
              <w:jc w:val="center"/>
              <w:rPr>
                <w:rFonts w:ascii="Times New Roman" w:hAnsi="Times New Roman"/>
                <w:color w:val="auto"/>
                <w:spacing w:val="5"/>
                <w:highlight w:val="none"/>
              </w:rPr>
            </w:pPr>
          </w:p>
        </w:tc>
        <w:tc>
          <w:tcPr>
            <w:tcW w:w="1950" w:type="dxa"/>
            <w:gridSpan w:val="3"/>
            <w:tcBorders>
              <w:top w:val="single" w:color="000000" w:sz="6" w:space="0"/>
              <w:left w:val="single" w:color="000000" w:sz="6" w:space="0"/>
              <w:bottom w:val="single" w:color="000000" w:sz="6" w:space="0"/>
              <w:right w:val="single" w:color="000000" w:sz="6" w:space="0"/>
            </w:tcBorders>
            <w:vAlign w:val="center"/>
          </w:tcPr>
          <w:p w14:paraId="3CF9AE1D">
            <w:pPr>
              <w:jc w:val="center"/>
              <w:rPr>
                <w:rFonts w:ascii="Times New Roman" w:hAnsi="Times New Roman"/>
                <w:color w:val="auto"/>
                <w:sz w:val="21"/>
                <w:highlight w:val="none"/>
              </w:rPr>
            </w:pPr>
          </w:p>
        </w:tc>
        <w:tc>
          <w:tcPr>
            <w:tcW w:w="689" w:type="dxa"/>
            <w:gridSpan w:val="2"/>
            <w:tcBorders>
              <w:top w:val="single" w:color="000000" w:sz="6" w:space="0"/>
              <w:left w:val="single" w:color="000000" w:sz="6" w:space="0"/>
              <w:bottom w:val="single" w:color="000000" w:sz="6" w:space="0"/>
              <w:right w:val="single" w:color="000000" w:sz="6" w:space="0"/>
            </w:tcBorders>
            <w:vAlign w:val="center"/>
          </w:tcPr>
          <w:p w14:paraId="51995917">
            <w:pPr>
              <w:widowControl/>
              <w:jc w:val="center"/>
              <w:rPr>
                <w:rFonts w:ascii="Times New Roman" w:hAnsi="Times New Roman"/>
                <w:color w:val="auto"/>
                <w:sz w:val="21"/>
                <w:highlight w:val="none"/>
              </w:rPr>
            </w:pPr>
          </w:p>
        </w:tc>
        <w:tc>
          <w:tcPr>
            <w:tcW w:w="686" w:type="dxa"/>
            <w:tcBorders>
              <w:top w:val="single" w:color="000000" w:sz="6" w:space="0"/>
              <w:left w:val="single" w:color="000000" w:sz="6" w:space="0"/>
              <w:bottom w:val="single" w:color="000000" w:sz="6" w:space="0"/>
              <w:right w:val="single" w:color="000000" w:sz="6" w:space="0"/>
            </w:tcBorders>
            <w:vAlign w:val="center"/>
          </w:tcPr>
          <w:p w14:paraId="02FB96EF">
            <w:pPr>
              <w:widowControl/>
              <w:jc w:val="center"/>
              <w:rPr>
                <w:rFonts w:ascii="Times New Roman" w:hAnsi="Times New Roman"/>
                <w:color w:val="auto"/>
                <w:sz w:val="21"/>
                <w:highlight w:val="none"/>
              </w:rPr>
            </w:pPr>
          </w:p>
        </w:tc>
        <w:tc>
          <w:tcPr>
            <w:tcW w:w="1309" w:type="dxa"/>
            <w:gridSpan w:val="2"/>
            <w:tcBorders>
              <w:top w:val="single" w:color="000000" w:sz="6" w:space="0"/>
              <w:left w:val="single" w:color="000000" w:sz="6" w:space="0"/>
              <w:bottom w:val="single" w:color="000000" w:sz="6" w:space="0"/>
              <w:right w:val="single" w:color="000000" w:sz="6" w:space="0"/>
            </w:tcBorders>
            <w:vAlign w:val="center"/>
          </w:tcPr>
          <w:p w14:paraId="08D9FE8F">
            <w:pPr>
              <w:jc w:val="center"/>
              <w:rPr>
                <w:rFonts w:ascii="Times New Roman" w:hAnsi="Times New Roman"/>
                <w:color w:val="auto"/>
                <w:sz w:val="21"/>
                <w:highlight w:val="none"/>
              </w:rPr>
            </w:pPr>
          </w:p>
        </w:tc>
        <w:tc>
          <w:tcPr>
            <w:tcW w:w="1216" w:type="dxa"/>
            <w:tcBorders>
              <w:top w:val="single" w:color="000000" w:sz="6" w:space="0"/>
              <w:left w:val="single" w:color="000000" w:sz="6" w:space="0"/>
              <w:bottom w:val="single" w:color="000000" w:sz="6" w:space="0"/>
              <w:right w:val="single" w:color="000000" w:sz="6" w:space="0"/>
            </w:tcBorders>
            <w:vAlign w:val="center"/>
          </w:tcPr>
          <w:p w14:paraId="2E075C1D">
            <w:pPr>
              <w:jc w:val="center"/>
              <w:rPr>
                <w:rFonts w:ascii="Times New Roman" w:hAnsi="Times New Roman"/>
                <w:color w:val="auto"/>
                <w:sz w:val="21"/>
                <w:highlight w:val="none"/>
              </w:rPr>
            </w:pPr>
          </w:p>
        </w:tc>
        <w:tc>
          <w:tcPr>
            <w:tcW w:w="1645" w:type="dxa"/>
            <w:tcBorders>
              <w:top w:val="single" w:color="000000" w:sz="6" w:space="0"/>
              <w:left w:val="single" w:color="000000" w:sz="6" w:space="0"/>
              <w:bottom w:val="single" w:color="000000" w:sz="6" w:space="0"/>
              <w:right w:val="single" w:color="000000" w:sz="6" w:space="0"/>
            </w:tcBorders>
            <w:vAlign w:val="center"/>
          </w:tcPr>
          <w:p w14:paraId="6B659CCA">
            <w:pPr>
              <w:adjustRightInd w:val="0"/>
              <w:snapToGrid w:val="0"/>
              <w:spacing w:line="300" w:lineRule="exact"/>
              <w:jc w:val="center"/>
              <w:rPr>
                <w:rFonts w:ascii="Times New Roman" w:hAnsi="Times New Roman"/>
                <w:color w:val="auto"/>
                <w:sz w:val="21"/>
                <w:highlight w:val="none"/>
              </w:rPr>
            </w:pPr>
          </w:p>
        </w:tc>
      </w:tr>
      <w:tr w14:paraId="2F7FE4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62" w:hRule="atLeast"/>
        </w:trPr>
        <w:tc>
          <w:tcPr>
            <w:tcW w:w="677" w:type="dxa"/>
            <w:vAlign w:val="center"/>
          </w:tcPr>
          <w:p w14:paraId="1E9BA555">
            <w:pPr>
              <w:tabs>
                <w:tab w:val="left" w:pos="425"/>
              </w:tabs>
              <w:jc w:val="center"/>
              <w:rPr>
                <w:rFonts w:ascii="Times New Roman" w:hAnsi="Times New Roman"/>
                <w:color w:val="auto"/>
                <w:spacing w:val="5"/>
                <w:highlight w:val="none"/>
              </w:rPr>
            </w:pPr>
            <w:r>
              <w:rPr>
                <w:rFonts w:ascii="Times New Roman" w:hAnsi="Times New Roman"/>
                <w:color w:val="auto"/>
                <w:spacing w:val="5"/>
                <w:highlight w:val="none"/>
              </w:rPr>
              <w:t>2</w:t>
            </w:r>
          </w:p>
        </w:tc>
        <w:tc>
          <w:tcPr>
            <w:tcW w:w="883" w:type="dxa"/>
            <w:vAlign w:val="center"/>
          </w:tcPr>
          <w:p w14:paraId="5422725D">
            <w:pPr>
              <w:jc w:val="center"/>
              <w:rPr>
                <w:rFonts w:ascii="Times New Roman" w:hAnsi="Times New Roman"/>
                <w:color w:val="auto"/>
                <w:spacing w:val="5"/>
                <w:highlight w:val="none"/>
              </w:rPr>
            </w:pPr>
          </w:p>
        </w:tc>
        <w:tc>
          <w:tcPr>
            <w:tcW w:w="1950" w:type="dxa"/>
            <w:gridSpan w:val="3"/>
            <w:vAlign w:val="center"/>
          </w:tcPr>
          <w:p w14:paraId="488A3460">
            <w:pPr>
              <w:jc w:val="center"/>
              <w:rPr>
                <w:rFonts w:ascii="Times New Roman" w:hAnsi="Times New Roman"/>
                <w:color w:val="auto"/>
                <w:sz w:val="21"/>
                <w:highlight w:val="none"/>
              </w:rPr>
            </w:pPr>
          </w:p>
        </w:tc>
        <w:tc>
          <w:tcPr>
            <w:tcW w:w="689" w:type="dxa"/>
            <w:gridSpan w:val="2"/>
            <w:vAlign w:val="center"/>
          </w:tcPr>
          <w:p w14:paraId="79081180">
            <w:pPr>
              <w:widowControl/>
              <w:jc w:val="center"/>
              <w:rPr>
                <w:rFonts w:ascii="Times New Roman" w:hAnsi="Times New Roman"/>
                <w:color w:val="auto"/>
                <w:sz w:val="21"/>
                <w:highlight w:val="none"/>
              </w:rPr>
            </w:pPr>
          </w:p>
        </w:tc>
        <w:tc>
          <w:tcPr>
            <w:tcW w:w="686" w:type="dxa"/>
            <w:vAlign w:val="center"/>
          </w:tcPr>
          <w:p w14:paraId="45945868">
            <w:pPr>
              <w:widowControl/>
              <w:jc w:val="center"/>
              <w:rPr>
                <w:rFonts w:ascii="Times New Roman" w:hAnsi="Times New Roman"/>
                <w:color w:val="auto"/>
                <w:sz w:val="21"/>
                <w:highlight w:val="none"/>
              </w:rPr>
            </w:pPr>
          </w:p>
        </w:tc>
        <w:tc>
          <w:tcPr>
            <w:tcW w:w="1309" w:type="dxa"/>
            <w:gridSpan w:val="2"/>
            <w:vAlign w:val="center"/>
          </w:tcPr>
          <w:p w14:paraId="67105FD3">
            <w:pPr>
              <w:jc w:val="center"/>
              <w:rPr>
                <w:rFonts w:ascii="Times New Roman" w:hAnsi="Times New Roman"/>
                <w:color w:val="auto"/>
                <w:sz w:val="21"/>
                <w:highlight w:val="none"/>
              </w:rPr>
            </w:pPr>
          </w:p>
        </w:tc>
        <w:tc>
          <w:tcPr>
            <w:tcW w:w="1216" w:type="dxa"/>
            <w:vAlign w:val="center"/>
          </w:tcPr>
          <w:p w14:paraId="7A391DE1">
            <w:pPr>
              <w:jc w:val="center"/>
              <w:rPr>
                <w:rFonts w:ascii="Times New Roman" w:hAnsi="Times New Roman"/>
                <w:color w:val="auto"/>
                <w:sz w:val="21"/>
                <w:highlight w:val="none"/>
              </w:rPr>
            </w:pPr>
          </w:p>
        </w:tc>
        <w:tc>
          <w:tcPr>
            <w:tcW w:w="1645" w:type="dxa"/>
            <w:vAlign w:val="center"/>
          </w:tcPr>
          <w:p w14:paraId="7C3C4715">
            <w:pPr>
              <w:adjustRightInd w:val="0"/>
              <w:snapToGrid w:val="0"/>
              <w:spacing w:line="300" w:lineRule="exact"/>
              <w:jc w:val="center"/>
              <w:rPr>
                <w:rFonts w:ascii="Times New Roman" w:hAnsi="Times New Roman"/>
                <w:color w:val="auto"/>
                <w:sz w:val="21"/>
                <w:highlight w:val="none"/>
              </w:rPr>
            </w:pPr>
          </w:p>
        </w:tc>
      </w:tr>
      <w:tr w14:paraId="23C1FC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77" w:hRule="atLeast"/>
        </w:trPr>
        <w:tc>
          <w:tcPr>
            <w:tcW w:w="677" w:type="dxa"/>
            <w:vAlign w:val="center"/>
          </w:tcPr>
          <w:p w14:paraId="58754213">
            <w:pPr>
              <w:tabs>
                <w:tab w:val="left" w:pos="425"/>
              </w:tabs>
              <w:jc w:val="center"/>
              <w:rPr>
                <w:rFonts w:ascii="Times New Roman" w:hAnsi="Times New Roman"/>
                <w:color w:val="auto"/>
                <w:spacing w:val="5"/>
                <w:highlight w:val="none"/>
              </w:rPr>
            </w:pPr>
            <w:r>
              <w:rPr>
                <w:rFonts w:ascii="Times New Roman" w:hAnsi="Times New Roman"/>
                <w:color w:val="auto"/>
                <w:spacing w:val="5"/>
                <w:highlight w:val="none"/>
              </w:rPr>
              <w:t>3</w:t>
            </w:r>
          </w:p>
        </w:tc>
        <w:tc>
          <w:tcPr>
            <w:tcW w:w="883" w:type="dxa"/>
            <w:vAlign w:val="center"/>
          </w:tcPr>
          <w:p w14:paraId="2574C2B3">
            <w:pPr>
              <w:jc w:val="center"/>
              <w:rPr>
                <w:rFonts w:ascii="Times New Roman" w:hAnsi="Times New Roman"/>
                <w:color w:val="auto"/>
                <w:spacing w:val="5"/>
                <w:highlight w:val="none"/>
              </w:rPr>
            </w:pPr>
          </w:p>
        </w:tc>
        <w:tc>
          <w:tcPr>
            <w:tcW w:w="1950" w:type="dxa"/>
            <w:gridSpan w:val="3"/>
            <w:vAlign w:val="center"/>
          </w:tcPr>
          <w:p w14:paraId="0B5E00CE">
            <w:pPr>
              <w:jc w:val="center"/>
              <w:rPr>
                <w:rFonts w:ascii="Times New Roman" w:hAnsi="Times New Roman"/>
                <w:color w:val="auto"/>
                <w:sz w:val="21"/>
                <w:highlight w:val="none"/>
              </w:rPr>
            </w:pPr>
          </w:p>
        </w:tc>
        <w:tc>
          <w:tcPr>
            <w:tcW w:w="689" w:type="dxa"/>
            <w:gridSpan w:val="2"/>
            <w:vAlign w:val="center"/>
          </w:tcPr>
          <w:p w14:paraId="3051A605">
            <w:pPr>
              <w:widowControl/>
              <w:jc w:val="center"/>
              <w:rPr>
                <w:rFonts w:ascii="Times New Roman" w:hAnsi="Times New Roman"/>
                <w:color w:val="auto"/>
                <w:sz w:val="21"/>
                <w:highlight w:val="none"/>
              </w:rPr>
            </w:pPr>
          </w:p>
        </w:tc>
        <w:tc>
          <w:tcPr>
            <w:tcW w:w="686" w:type="dxa"/>
            <w:vAlign w:val="center"/>
          </w:tcPr>
          <w:p w14:paraId="475AD6B9">
            <w:pPr>
              <w:widowControl/>
              <w:jc w:val="center"/>
              <w:rPr>
                <w:rFonts w:ascii="Times New Roman" w:hAnsi="Times New Roman"/>
                <w:color w:val="auto"/>
                <w:sz w:val="21"/>
                <w:highlight w:val="none"/>
              </w:rPr>
            </w:pPr>
          </w:p>
        </w:tc>
        <w:tc>
          <w:tcPr>
            <w:tcW w:w="1309" w:type="dxa"/>
            <w:gridSpan w:val="2"/>
            <w:vAlign w:val="center"/>
          </w:tcPr>
          <w:p w14:paraId="02EC46EF">
            <w:pPr>
              <w:jc w:val="center"/>
              <w:rPr>
                <w:rFonts w:ascii="Times New Roman" w:hAnsi="Times New Roman"/>
                <w:color w:val="auto"/>
                <w:sz w:val="21"/>
                <w:highlight w:val="none"/>
              </w:rPr>
            </w:pPr>
          </w:p>
        </w:tc>
        <w:tc>
          <w:tcPr>
            <w:tcW w:w="1216" w:type="dxa"/>
            <w:vAlign w:val="center"/>
          </w:tcPr>
          <w:p w14:paraId="3D69FC7E">
            <w:pPr>
              <w:jc w:val="center"/>
              <w:rPr>
                <w:rFonts w:ascii="Times New Roman" w:hAnsi="Times New Roman"/>
                <w:color w:val="auto"/>
                <w:sz w:val="21"/>
                <w:highlight w:val="none"/>
              </w:rPr>
            </w:pPr>
          </w:p>
        </w:tc>
        <w:tc>
          <w:tcPr>
            <w:tcW w:w="1645" w:type="dxa"/>
            <w:vAlign w:val="center"/>
          </w:tcPr>
          <w:p w14:paraId="2608340F">
            <w:pPr>
              <w:adjustRightInd w:val="0"/>
              <w:snapToGrid w:val="0"/>
              <w:spacing w:line="300" w:lineRule="exact"/>
              <w:jc w:val="center"/>
              <w:rPr>
                <w:rFonts w:ascii="Times New Roman" w:hAnsi="Times New Roman"/>
                <w:color w:val="auto"/>
                <w:sz w:val="21"/>
                <w:highlight w:val="none"/>
              </w:rPr>
            </w:pPr>
          </w:p>
        </w:tc>
      </w:tr>
    </w:tbl>
    <w:p w14:paraId="63FF32FA">
      <w:pPr>
        <w:spacing w:before="120" w:line="360" w:lineRule="auto"/>
        <w:rPr>
          <w:rFonts w:ascii="Times New Roman" w:hAnsi="Times New Roman"/>
          <w:color w:val="auto"/>
          <w:highlight w:val="none"/>
        </w:rPr>
      </w:pPr>
      <w:r>
        <w:rPr>
          <w:rFonts w:ascii="Times New Roman" w:hAnsi="Times New Roman"/>
          <w:color w:val="auto"/>
          <w:highlight w:val="none"/>
        </w:rPr>
        <w:t>表5  进口件清单</w:t>
      </w:r>
    </w:p>
    <w:tbl>
      <w:tblPr>
        <w:tblStyle w:val="54"/>
        <w:tblW w:w="9157" w:type="dxa"/>
        <w:tblInd w:w="0" w:type="dxa"/>
        <w:tblLayout w:type="fixed"/>
        <w:tblCellMar>
          <w:top w:w="0" w:type="dxa"/>
          <w:left w:w="108" w:type="dxa"/>
          <w:bottom w:w="0" w:type="dxa"/>
          <w:right w:w="108" w:type="dxa"/>
        </w:tblCellMar>
      </w:tblPr>
      <w:tblGrid>
        <w:gridCol w:w="780"/>
        <w:gridCol w:w="1409"/>
        <w:gridCol w:w="1631"/>
        <w:gridCol w:w="890"/>
        <w:gridCol w:w="740"/>
        <w:gridCol w:w="1335"/>
        <w:gridCol w:w="1335"/>
        <w:gridCol w:w="1037"/>
      </w:tblGrid>
      <w:tr w14:paraId="455C991F">
        <w:tblPrEx>
          <w:tblCellMar>
            <w:top w:w="0" w:type="dxa"/>
            <w:left w:w="108" w:type="dxa"/>
            <w:bottom w:w="0" w:type="dxa"/>
            <w:right w:w="108" w:type="dxa"/>
          </w:tblCellMar>
        </w:tblPrEx>
        <w:trPr>
          <w:trHeight w:val="376" w:hRule="atLeast"/>
        </w:trPr>
        <w:tc>
          <w:tcPr>
            <w:tcW w:w="780" w:type="dxa"/>
            <w:tcBorders>
              <w:top w:val="single" w:color="auto" w:sz="4" w:space="0"/>
              <w:left w:val="single" w:color="auto" w:sz="4" w:space="0"/>
              <w:bottom w:val="single" w:color="auto" w:sz="4" w:space="0"/>
              <w:right w:val="single" w:color="auto" w:sz="4" w:space="0"/>
            </w:tcBorders>
            <w:vAlign w:val="center"/>
          </w:tcPr>
          <w:p w14:paraId="5053812D">
            <w:pPr>
              <w:widowControl/>
              <w:snapToGrid w:val="0"/>
              <w:spacing w:line="380" w:lineRule="exact"/>
              <w:jc w:val="center"/>
              <w:rPr>
                <w:rFonts w:ascii="Times New Roman" w:hAnsi="Times New Roman"/>
                <w:color w:val="auto"/>
                <w:kern w:val="0"/>
                <w:highlight w:val="none"/>
              </w:rPr>
            </w:pPr>
            <w:r>
              <w:rPr>
                <w:rFonts w:ascii="Times New Roman" w:hAnsi="Times New Roman"/>
                <w:color w:val="auto"/>
                <w:kern w:val="0"/>
                <w:highlight w:val="none"/>
              </w:rPr>
              <w:t>序号</w:t>
            </w:r>
          </w:p>
        </w:tc>
        <w:tc>
          <w:tcPr>
            <w:tcW w:w="1409" w:type="dxa"/>
            <w:tcBorders>
              <w:top w:val="single" w:color="auto" w:sz="4" w:space="0"/>
              <w:left w:val="nil"/>
              <w:bottom w:val="single" w:color="auto" w:sz="4" w:space="0"/>
              <w:right w:val="single" w:color="auto" w:sz="4" w:space="0"/>
            </w:tcBorders>
            <w:vAlign w:val="center"/>
          </w:tcPr>
          <w:p w14:paraId="2E8F8BD1">
            <w:pPr>
              <w:widowControl/>
              <w:snapToGrid w:val="0"/>
              <w:spacing w:line="380" w:lineRule="exact"/>
              <w:jc w:val="center"/>
              <w:rPr>
                <w:rFonts w:ascii="Times New Roman" w:hAnsi="Times New Roman"/>
                <w:color w:val="auto"/>
                <w:kern w:val="0"/>
                <w:highlight w:val="none"/>
              </w:rPr>
            </w:pPr>
            <w:r>
              <w:rPr>
                <w:rFonts w:ascii="Times New Roman" w:hAnsi="Times New Roman"/>
                <w:color w:val="auto"/>
                <w:kern w:val="0"/>
                <w:highlight w:val="none"/>
              </w:rPr>
              <w:t>名称</w:t>
            </w:r>
          </w:p>
        </w:tc>
        <w:tc>
          <w:tcPr>
            <w:tcW w:w="1631" w:type="dxa"/>
            <w:tcBorders>
              <w:top w:val="single" w:color="auto" w:sz="4" w:space="0"/>
              <w:left w:val="nil"/>
              <w:bottom w:val="single" w:color="auto" w:sz="4" w:space="0"/>
              <w:right w:val="single" w:color="auto" w:sz="4" w:space="0"/>
            </w:tcBorders>
            <w:vAlign w:val="bottom"/>
          </w:tcPr>
          <w:p w14:paraId="53F39D0D">
            <w:pPr>
              <w:widowControl/>
              <w:snapToGrid w:val="0"/>
              <w:spacing w:line="380" w:lineRule="exact"/>
              <w:jc w:val="center"/>
              <w:rPr>
                <w:rFonts w:ascii="Times New Roman" w:hAnsi="Times New Roman"/>
                <w:color w:val="auto"/>
                <w:kern w:val="0"/>
                <w:highlight w:val="none"/>
              </w:rPr>
            </w:pPr>
            <w:r>
              <w:rPr>
                <w:rFonts w:ascii="Times New Roman" w:hAnsi="Times New Roman"/>
                <w:color w:val="auto"/>
                <w:kern w:val="0"/>
                <w:highlight w:val="none"/>
              </w:rPr>
              <w:t>规格和型号</w:t>
            </w:r>
          </w:p>
        </w:tc>
        <w:tc>
          <w:tcPr>
            <w:tcW w:w="890" w:type="dxa"/>
            <w:tcBorders>
              <w:top w:val="single" w:color="auto" w:sz="4" w:space="0"/>
              <w:left w:val="nil"/>
              <w:bottom w:val="single" w:color="auto" w:sz="4" w:space="0"/>
              <w:right w:val="single" w:color="auto" w:sz="4" w:space="0"/>
            </w:tcBorders>
            <w:vAlign w:val="bottom"/>
          </w:tcPr>
          <w:p w14:paraId="43DCEA8B">
            <w:pPr>
              <w:widowControl/>
              <w:snapToGrid w:val="0"/>
              <w:spacing w:line="380" w:lineRule="exact"/>
              <w:jc w:val="center"/>
              <w:rPr>
                <w:rFonts w:ascii="Times New Roman" w:hAnsi="Times New Roman"/>
                <w:color w:val="auto"/>
                <w:kern w:val="0"/>
                <w:highlight w:val="none"/>
              </w:rPr>
            </w:pPr>
            <w:r>
              <w:rPr>
                <w:rFonts w:ascii="Times New Roman" w:hAnsi="Times New Roman"/>
                <w:color w:val="auto"/>
                <w:kern w:val="0"/>
                <w:highlight w:val="none"/>
              </w:rPr>
              <w:t>单位</w:t>
            </w:r>
          </w:p>
        </w:tc>
        <w:tc>
          <w:tcPr>
            <w:tcW w:w="740" w:type="dxa"/>
            <w:tcBorders>
              <w:top w:val="single" w:color="auto" w:sz="4" w:space="0"/>
              <w:left w:val="nil"/>
              <w:bottom w:val="single" w:color="auto" w:sz="4" w:space="0"/>
              <w:right w:val="single" w:color="auto" w:sz="4" w:space="0"/>
            </w:tcBorders>
            <w:vAlign w:val="bottom"/>
          </w:tcPr>
          <w:p w14:paraId="0D1EA2C7">
            <w:pPr>
              <w:widowControl/>
              <w:snapToGrid w:val="0"/>
              <w:spacing w:line="380" w:lineRule="exact"/>
              <w:jc w:val="center"/>
              <w:rPr>
                <w:rFonts w:ascii="Times New Roman" w:hAnsi="Times New Roman"/>
                <w:color w:val="auto"/>
                <w:kern w:val="0"/>
                <w:highlight w:val="none"/>
              </w:rPr>
            </w:pPr>
            <w:r>
              <w:rPr>
                <w:rFonts w:ascii="Times New Roman" w:hAnsi="Times New Roman"/>
                <w:color w:val="auto"/>
                <w:kern w:val="0"/>
                <w:highlight w:val="none"/>
              </w:rPr>
              <w:t>数量</w:t>
            </w:r>
          </w:p>
        </w:tc>
        <w:tc>
          <w:tcPr>
            <w:tcW w:w="1335" w:type="dxa"/>
            <w:tcBorders>
              <w:top w:val="single" w:color="auto" w:sz="4" w:space="0"/>
              <w:left w:val="nil"/>
              <w:bottom w:val="single" w:color="auto" w:sz="4" w:space="0"/>
              <w:right w:val="single" w:color="auto" w:sz="4" w:space="0"/>
            </w:tcBorders>
            <w:vAlign w:val="center"/>
          </w:tcPr>
          <w:p w14:paraId="6B575C52">
            <w:pPr>
              <w:widowControl/>
              <w:snapToGrid w:val="0"/>
              <w:spacing w:line="380" w:lineRule="exact"/>
              <w:jc w:val="center"/>
              <w:rPr>
                <w:rFonts w:ascii="Times New Roman" w:hAnsi="Times New Roman"/>
                <w:color w:val="auto"/>
                <w:kern w:val="0"/>
                <w:highlight w:val="none"/>
              </w:rPr>
            </w:pPr>
            <w:r>
              <w:rPr>
                <w:rFonts w:ascii="Times New Roman" w:hAnsi="Times New Roman"/>
                <w:color w:val="auto"/>
                <w:kern w:val="0"/>
                <w:highlight w:val="none"/>
              </w:rPr>
              <w:t>产地</w:t>
            </w:r>
          </w:p>
        </w:tc>
        <w:tc>
          <w:tcPr>
            <w:tcW w:w="1335" w:type="dxa"/>
            <w:tcBorders>
              <w:top w:val="single" w:color="auto" w:sz="4" w:space="0"/>
              <w:left w:val="nil"/>
              <w:bottom w:val="single" w:color="auto" w:sz="4" w:space="0"/>
              <w:right w:val="single" w:color="auto" w:sz="4" w:space="0"/>
            </w:tcBorders>
            <w:vAlign w:val="center"/>
          </w:tcPr>
          <w:p w14:paraId="117DA031">
            <w:pPr>
              <w:widowControl/>
              <w:snapToGrid w:val="0"/>
              <w:spacing w:line="380" w:lineRule="exact"/>
              <w:jc w:val="center"/>
              <w:rPr>
                <w:rFonts w:ascii="Times New Roman" w:hAnsi="Times New Roman"/>
                <w:color w:val="auto"/>
                <w:kern w:val="0"/>
                <w:highlight w:val="none"/>
              </w:rPr>
            </w:pPr>
            <w:r>
              <w:rPr>
                <w:rFonts w:ascii="Times New Roman" w:hAnsi="Times New Roman"/>
                <w:color w:val="auto"/>
                <w:kern w:val="0"/>
                <w:highlight w:val="none"/>
              </w:rPr>
              <w:t>生产厂家</w:t>
            </w:r>
          </w:p>
        </w:tc>
        <w:tc>
          <w:tcPr>
            <w:tcW w:w="1037" w:type="dxa"/>
            <w:tcBorders>
              <w:top w:val="single" w:color="auto" w:sz="4" w:space="0"/>
              <w:left w:val="nil"/>
              <w:bottom w:val="single" w:color="auto" w:sz="4" w:space="0"/>
              <w:right w:val="single" w:color="auto" w:sz="4" w:space="0"/>
            </w:tcBorders>
            <w:vAlign w:val="center"/>
          </w:tcPr>
          <w:p w14:paraId="1B772895">
            <w:pPr>
              <w:widowControl/>
              <w:snapToGrid w:val="0"/>
              <w:spacing w:line="380" w:lineRule="exact"/>
              <w:jc w:val="center"/>
              <w:rPr>
                <w:rFonts w:ascii="Times New Roman" w:hAnsi="Times New Roman"/>
                <w:color w:val="auto"/>
                <w:kern w:val="0"/>
                <w:highlight w:val="none"/>
              </w:rPr>
            </w:pPr>
            <w:r>
              <w:rPr>
                <w:rFonts w:ascii="Times New Roman" w:hAnsi="Times New Roman"/>
                <w:color w:val="auto"/>
                <w:kern w:val="0"/>
                <w:highlight w:val="none"/>
              </w:rPr>
              <w:t>备注</w:t>
            </w:r>
          </w:p>
        </w:tc>
      </w:tr>
      <w:tr w14:paraId="0FB09BEA">
        <w:tblPrEx>
          <w:tblCellMar>
            <w:top w:w="0" w:type="dxa"/>
            <w:left w:w="108" w:type="dxa"/>
            <w:bottom w:w="0" w:type="dxa"/>
            <w:right w:w="108" w:type="dxa"/>
          </w:tblCellMar>
        </w:tblPrEx>
        <w:trPr>
          <w:trHeight w:val="376" w:hRule="atLeast"/>
        </w:trPr>
        <w:tc>
          <w:tcPr>
            <w:tcW w:w="780" w:type="dxa"/>
            <w:tcBorders>
              <w:top w:val="nil"/>
              <w:left w:val="single" w:color="auto" w:sz="4" w:space="0"/>
              <w:bottom w:val="single" w:color="auto" w:sz="4" w:space="0"/>
              <w:right w:val="single" w:color="auto" w:sz="4" w:space="0"/>
            </w:tcBorders>
            <w:vAlign w:val="center"/>
          </w:tcPr>
          <w:p w14:paraId="0C6B0E8F">
            <w:pPr>
              <w:widowControl/>
              <w:snapToGrid w:val="0"/>
              <w:spacing w:line="380" w:lineRule="exact"/>
              <w:jc w:val="center"/>
              <w:rPr>
                <w:rFonts w:ascii="Times New Roman" w:hAnsi="Times New Roman"/>
                <w:color w:val="auto"/>
                <w:kern w:val="0"/>
                <w:highlight w:val="none"/>
              </w:rPr>
            </w:pPr>
            <w:r>
              <w:rPr>
                <w:rFonts w:ascii="Times New Roman" w:hAnsi="Times New Roman"/>
                <w:color w:val="auto"/>
                <w:kern w:val="0"/>
                <w:highlight w:val="none"/>
              </w:rPr>
              <w:t>1</w:t>
            </w:r>
          </w:p>
        </w:tc>
        <w:tc>
          <w:tcPr>
            <w:tcW w:w="1409" w:type="dxa"/>
            <w:tcBorders>
              <w:top w:val="nil"/>
              <w:left w:val="nil"/>
              <w:bottom w:val="single" w:color="auto" w:sz="4" w:space="0"/>
              <w:right w:val="single" w:color="auto" w:sz="4" w:space="0"/>
            </w:tcBorders>
            <w:vAlign w:val="center"/>
          </w:tcPr>
          <w:p w14:paraId="021A44B1">
            <w:pPr>
              <w:widowControl/>
              <w:snapToGrid w:val="0"/>
              <w:spacing w:line="380" w:lineRule="exact"/>
              <w:jc w:val="center"/>
              <w:rPr>
                <w:rFonts w:ascii="Times New Roman" w:hAnsi="Times New Roman"/>
                <w:color w:val="auto"/>
                <w:kern w:val="0"/>
                <w:highlight w:val="none"/>
              </w:rPr>
            </w:pPr>
          </w:p>
        </w:tc>
        <w:tc>
          <w:tcPr>
            <w:tcW w:w="1631" w:type="dxa"/>
            <w:tcBorders>
              <w:top w:val="nil"/>
              <w:left w:val="nil"/>
              <w:bottom w:val="single" w:color="auto" w:sz="4" w:space="0"/>
              <w:right w:val="single" w:color="auto" w:sz="4" w:space="0"/>
            </w:tcBorders>
            <w:vAlign w:val="center"/>
          </w:tcPr>
          <w:p w14:paraId="44C9EB61">
            <w:pPr>
              <w:widowControl/>
              <w:snapToGrid w:val="0"/>
              <w:spacing w:line="380" w:lineRule="exact"/>
              <w:jc w:val="center"/>
              <w:rPr>
                <w:rFonts w:ascii="Times New Roman" w:hAnsi="Times New Roman"/>
                <w:color w:val="auto"/>
                <w:kern w:val="0"/>
                <w:highlight w:val="none"/>
              </w:rPr>
            </w:pPr>
          </w:p>
        </w:tc>
        <w:tc>
          <w:tcPr>
            <w:tcW w:w="890" w:type="dxa"/>
            <w:tcBorders>
              <w:top w:val="nil"/>
              <w:left w:val="nil"/>
              <w:bottom w:val="single" w:color="auto" w:sz="4" w:space="0"/>
              <w:right w:val="single" w:color="auto" w:sz="4" w:space="0"/>
            </w:tcBorders>
            <w:vAlign w:val="center"/>
          </w:tcPr>
          <w:p w14:paraId="1157C11C">
            <w:pPr>
              <w:widowControl/>
              <w:snapToGrid w:val="0"/>
              <w:spacing w:line="380" w:lineRule="exact"/>
              <w:jc w:val="center"/>
              <w:rPr>
                <w:rFonts w:ascii="Times New Roman" w:hAnsi="Times New Roman"/>
                <w:color w:val="auto"/>
                <w:kern w:val="0"/>
                <w:highlight w:val="none"/>
              </w:rPr>
            </w:pPr>
          </w:p>
        </w:tc>
        <w:tc>
          <w:tcPr>
            <w:tcW w:w="740" w:type="dxa"/>
            <w:tcBorders>
              <w:top w:val="nil"/>
              <w:left w:val="nil"/>
              <w:bottom w:val="single" w:color="auto" w:sz="4" w:space="0"/>
              <w:right w:val="single" w:color="auto" w:sz="4" w:space="0"/>
            </w:tcBorders>
            <w:vAlign w:val="center"/>
          </w:tcPr>
          <w:p w14:paraId="6E98039F">
            <w:pPr>
              <w:widowControl/>
              <w:snapToGrid w:val="0"/>
              <w:spacing w:line="380" w:lineRule="exact"/>
              <w:jc w:val="center"/>
              <w:rPr>
                <w:rFonts w:ascii="Times New Roman" w:hAnsi="Times New Roman"/>
                <w:color w:val="auto"/>
                <w:kern w:val="0"/>
                <w:highlight w:val="none"/>
              </w:rPr>
            </w:pPr>
          </w:p>
        </w:tc>
        <w:tc>
          <w:tcPr>
            <w:tcW w:w="1335" w:type="dxa"/>
            <w:tcBorders>
              <w:top w:val="nil"/>
              <w:left w:val="nil"/>
              <w:bottom w:val="single" w:color="auto" w:sz="4" w:space="0"/>
              <w:right w:val="single" w:color="auto" w:sz="4" w:space="0"/>
            </w:tcBorders>
            <w:vAlign w:val="center"/>
          </w:tcPr>
          <w:p w14:paraId="58CFCA4B">
            <w:pPr>
              <w:widowControl/>
              <w:snapToGrid w:val="0"/>
              <w:spacing w:line="380" w:lineRule="exact"/>
              <w:jc w:val="center"/>
              <w:rPr>
                <w:rFonts w:ascii="Times New Roman" w:hAnsi="Times New Roman"/>
                <w:color w:val="auto"/>
                <w:kern w:val="0"/>
                <w:highlight w:val="none"/>
              </w:rPr>
            </w:pPr>
          </w:p>
        </w:tc>
        <w:tc>
          <w:tcPr>
            <w:tcW w:w="1335" w:type="dxa"/>
            <w:tcBorders>
              <w:top w:val="nil"/>
              <w:left w:val="nil"/>
              <w:bottom w:val="single" w:color="auto" w:sz="4" w:space="0"/>
              <w:right w:val="single" w:color="auto" w:sz="4" w:space="0"/>
            </w:tcBorders>
            <w:vAlign w:val="center"/>
          </w:tcPr>
          <w:p w14:paraId="36908FDD">
            <w:pPr>
              <w:widowControl/>
              <w:snapToGrid w:val="0"/>
              <w:spacing w:line="380" w:lineRule="exact"/>
              <w:jc w:val="center"/>
              <w:rPr>
                <w:rFonts w:ascii="Times New Roman" w:hAnsi="Times New Roman"/>
                <w:color w:val="auto"/>
                <w:kern w:val="0"/>
                <w:highlight w:val="none"/>
              </w:rPr>
            </w:pPr>
          </w:p>
        </w:tc>
        <w:tc>
          <w:tcPr>
            <w:tcW w:w="1037" w:type="dxa"/>
            <w:tcBorders>
              <w:top w:val="nil"/>
              <w:left w:val="nil"/>
              <w:bottom w:val="single" w:color="auto" w:sz="4" w:space="0"/>
              <w:right w:val="single" w:color="auto" w:sz="4" w:space="0"/>
            </w:tcBorders>
            <w:vAlign w:val="center"/>
          </w:tcPr>
          <w:p w14:paraId="62EBEB59">
            <w:pPr>
              <w:widowControl/>
              <w:snapToGrid w:val="0"/>
              <w:spacing w:line="380" w:lineRule="exact"/>
              <w:jc w:val="center"/>
              <w:rPr>
                <w:rFonts w:ascii="Times New Roman" w:hAnsi="Times New Roman"/>
                <w:color w:val="auto"/>
                <w:kern w:val="0"/>
                <w:highlight w:val="none"/>
              </w:rPr>
            </w:pPr>
          </w:p>
        </w:tc>
      </w:tr>
      <w:tr w14:paraId="503025FB">
        <w:tblPrEx>
          <w:tblCellMar>
            <w:top w:w="0" w:type="dxa"/>
            <w:left w:w="108" w:type="dxa"/>
            <w:bottom w:w="0" w:type="dxa"/>
            <w:right w:w="108" w:type="dxa"/>
          </w:tblCellMar>
        </w:tblPrEx>
        <w:trPr>
          <w:trHeight w:val="376" w:hRule="atLeast"/>
        </w:trPr>
        <w:tc>
          <w:tcPr>
            <w:tcW w:w="780" w:type="dxa"/>
            <w:tcBorders>
              <w:top w:val="nil"/>
              <w:left w:val="single" w:color="auto" w:sz="4" w:space="0"/>
              <w:bottom w:val="single" w:color="auto" w:sz="4" w:space="0"/>
              <w:right w:val="single" w:color="auto" w:sz="4" w:space="0"/>
            </w:tcBorders>
            <w:vAlign w:val="center"/>
          </w:tcPr>
          <w:p w14:paraId="055A06AD">
            <w:pPr>
              <w:widowControl/>
              <w:snapToGrid w:val="0"/>
              <w:spacing w:line="380" w:lineRule="exact"/>
              <w:jc w:val="center"/>
              <w:rPr>
                <w:rFonts w:ascii="Times New Roman" w:hAnsi="Times New Roman"/>
                <w:color w:val="auto"/>
                <w:kern w:val="0"/>
                <w:highlight w:val="none"/>
              </w:rPr>
            </w:pPr>
            <w:r>
              <w:rPr>
                <w:rFonts w:ascii="Times New Roman" w:hAnsi="Times New Roman"/>
                <w:color w:val="auto"/>
                <w:kern w:val="0"/>
                <w:highlight w:val="none"/>
              </w:rPr>
              <w:t>2</w:t>
            </w:r>
          </w:p>
        </w:tc>
        <w:tc>
          <w:tcPr>
            <w:tcW w:w="1409" w:type="dxa"/>
            <w:tcBorders>
              <w:top w:val="nil"/>
              <w:left w:val="nil"/>
              <w:bottom w:val="single" w:color="auto" w:sz="4" w:space="0"/>
              <w:right w:val="single" w:color="auto" w:sz="4" w:space="0"/>
            </w:tcBorders>
            <w:vAlign w:val="center"/>
          </w:tcPr>
          <w:p w14:paraId="69BEC3D5">
            <w:pPr>
              <w:widowControl/>
              <w:snapToGrid w:val="0"/>
              <w:spacing w:line="380" w:lineRule="exact"/>
              <w:jc w:val="center"/>
              <w:rPr>
                <w:rFonts w:ascii="Times New Roman" w:hAnsi="Times New Roman"/>
                <w:color w:val="auto"/>
                <w:kern w:val="0"/>
                <w:highlight w:val="none"/>
              </w:rPr>
            </w:pPr>
          </w:p>
        </w:tc>
        <w:tc>
          <w:tcPr>
            <w:tcW w:w="1631" w:type="dxa"/>
            <w:tcBorders>
              <w:top w:val="nil"/>
              <w:left w:val="nil"/>
              <w:bottom w:val="single" w:color="auto" w:sz="4" w:space="0"/>
              <w:right w:val="single" w:color="auto" w:sz="4" w:space="0"/>
            </w:tcBorders>
            <w:vAlign w:val="center"/>
          </w:tcPr>
          <w:p w14:paraId="566BA9EE">
            <w:pPr>
              <w:widowControl/>
              <w:snapToGrid w:val="0"/>
              <w:spacing w:line="380" w:lineRule="exact"/>
              <w:jc w:val="center"/>
              <w:rPr>
                <w:rFonts w:ascii="Times New Roman" w:hAnsi="Times New Roman"/>
                <w:color w:val="auto"/>
                <w:kern w:val="0"/>
                <w:highlight w:val="none"/>
              </w:rPr>
            </w:pPr>
          </w:p>
        </w:tc>
        <w:tc>
          <w:tcPr>
            <w:tcW w:w="890" w:type="dxa"/>
            <w:tcBorders>
              <w:top w:val="nil"/>
              <w:left w:val="nil"/>
              <w:bottom w:val="single" w:color="auto" w:sz="4" w:space="0"/>
              <w:right w:val="single" w:color="auto" w:sz="4" w:space="0"/>
            </w:tcBorders>
            <w:vAlign w:val="center"/>
          </w:tcPr>
          <w:p w14:paraId="7B62EA58">
            <w:pPr>
              <w:widowControl/>
              <w:snapToGrid w:val="0"/>
              <w:spacing w:line="380" w:lineRule="exact"/>
              <w:jc w:val="center"/>
              <w:rPr>
                <w:rFonts w:ascii="Times New Roman" w:hAnsi="Times New Roman"/>
                <w:color w:val="auto"/>
                <w:kern w:val="0"/>
                <w:highlight w:val="none"/>
              </w:rPr>
            </w:pPr>
          </w:p>
        </w:tc>
        <w:tc>
          <w:tcPr>
            <w:tcW w:w="740" w:type="dxa"/>
            <w:tcBorders>
              <w:top w:val="nil"/>
              <w:left w:val="nil"/>
              <w:bottom w:val="single" w:color="auto" w:sz="4" w:space="0"/>
              <w:right w:val="single" w:color="auto" w:sz="4" w:space="0"/>
            </w:tcBorders>
            <w:vAlign w:val="center"/>
          </w:tcPr>
          <w:p w14:paraId="1CC53ED6">
            <w:pPr>
              <w:widowControl/>
              <w:snapToGrid w:val="0"/>
              <w:spacing w:line="380" w:lineRule="exact"/>
              <w:jc w:val="center"/>
              <w:rPr>
                <w:rFonts w:ascii="Times New Roman" w:hAnsi="Times New Roman"/>
                <w:color w:val="auto"/>
                <w:kern w:val="0"/>
                <w:highlight w:val="none"/>
              </w:rPr>
            </w:pPr>
          </w:p>
        </w:tc>
        <w:tc>
          <w:tcPr>
            <w:tcW w:w="1335" w:type="dxa"/>
            <w:tcBorders>
              <w:top w:val="nil"/>
              <w:left w:val="nil"/>
              <w:bottom w:val="single" w:color="auto" w:sz="4" w:space="0"/>
              <w:right w:val="single" w:color="auto" w:sz="4" w:space="0"/>
            </w:tcBorders>
            <w:vAlign w:val="center"/>
          </w:tcPr>
          <w:p w14:paraId="56085DCD">
            <w:pPr>
              <w:widowControl/>
              <w:snapToGrid w:val="0"/>
              <w:spacing w:line="380" w:lineRule="exact"/>
              <w:jc w:val="center"/>
              <w:rPr>
                <w:rFonts w:ascii="Times New Roman" w:hAnsi="Times New Roman"/>
                <w:color w:val="auto"/>
                <w:kern w:val="0"/>
                <w:highlight w:val="none"/>
              </w:rPr>
            </w:pPr>
          </w:p>
        </w:tc>
        <w:tc>
          <w:tcPr>
            <w:tcW w:w="1335" w:type="dxa"/>
            <w:tcBorders>
              <w:top w:val="nil"/>
              <w:left w:val="nil"/>
              <w:bottom w:val="single" w:color="auto" w:sz="4" w:space="0"/>
              <w:right w:val="single" w:color="auto" w:sz="4" w:space="0"/>
            </w:tcBorders>
            <w:vAlign w:val="center"/>
          </w:tcPr>
          <w:p w14:paraId="1A0354F2">
            <w:pPr>
              <w:widowControl/>
              <w:snapToGrid w:val="0"/>
              <w:spacing w:line="380" w:lineRule="exact"/>
              <w:jc w:val="center"/>
              <w:rPr>
                <w:rFonts w:ascii="Times New Roman" w:hAnsi="Times New Roman"/>
                <w:color w:val="auto"/>
                <w:kern w:val="0"/>
                <w:highlight w:val="none"/>
              </w:rPr>
            </w:pPr>
          </w:p>
        </w:tc>
        <w:tc>
          <w:tcPr>
            <w:tcW w:w="1037" w:type="dxa"/>
            <w:tcBorders>
              <w:top w:val="nil"/>
              <w:left w:val="nil"/>
              <w:bottom w:val="single" w:color="auto" w:sz="4" w:space="0"/>
              <w:right w:val="single" w:color="auto" w:sz="4" w:space="0"/>
            </w:tcBorders>
            <w:vAlign w:val="center"/>
          </w:tcPr>
          <w:p w14:paraId="0CDE88BB">
            <w:pPr>
              <w:widowControl/>
              <w:snapToGrid w:val="0"/>
              <w:spacing w:line="380" w:lineRule="exact"/>
              <w:jc w:val="center"/>
              <w:rPr>
                <w:rFonts w:ascii="Times New Roman" w:hAnsi="Times New Roman"/>
                <w:color w:val="auto"/>
                <w:kern w:val="0"/>
                <w:highlight w:val="none"/>
              </w:rPr>
            </w:pPr>
          </w:p>
        </w:tc>
      </w:tr>
    </w:tbl>
    <w:p w14:paraId="1AF2492C">
      <w:pPr>
        <w:spacing w:line="360" w:lineRule="auto"/>
        <w:rPr>
          <w:rFonts w:ascii="Times New Roman" w:hAnsi="Times New Roman"/>
          <w:color w:val="auto"/>
          <w:highlight w:val="none"/>
        </w:rPr>
      </w:pPr>
      <w:r>
        <w:rPr>
          <w:rFonts w:ascii="Times New Roman" w:hAnsi="Times New Roman"/>
          <w:color w:val="auto"/>
          <w:highlight w:val="none"/>
        </w:rPr>
        <w:t>表6  分包和外购件清单。</w:t>
      </w:r>
    </w:p>
    <w:tbl>
      <w:tblPr>
        <w:tblStyle w:val="54"/>
        <w:tblW w:w="0" w:type="auto"/>
        <w:tblInd w:w="0" w:type="dxa"/>
        <w:tblLayout w:type="fixed"/>
        <w:tblCellMar>
          <w:top w:w="0" w:type="dxa"/>
          <w:left w:w="108" w:type="dxa"/>
          <w:bottom w:w="0" w:type="dxa"/>
          <w:right w:w="108" w:type="dxa"/>
        </w:tblCellMar>
      </w:tblPr>
      <w:tblGrid>
        <w:gridCol w:w="765"/>
        <w:gridCol w:w="1381"/>
        <w:gridCol w:w="1599"/>
        <w:gridCol w:w="872"/>
        <w:gridCol w:w="726"/>
        <w:gridCol w:w="1308"/>
        <w:gridCol w:w="1308"/>
        <w:gridCol w:w="1017"/>
      </w:tblGrid>
      <w:tr w14:paraId="7774007D">
        <w:tblPrEx>
          <w:tblCellMar>
            <w:top w:w="0" w:type="dxa"/>
            <w:left w:w="108" w:type="dxa"/>
            <w:bottom w:w="0" w:type="dxa"/>
            <w:right w:w="108" w:type="dxa"/>
          </w:tblCellMar>
        </w:tblPrEx>
        <w:trPr>
          <w:trHeight w:val="417" w:hRule="atLeast"/>
        </w:trPr>
        <w:tc>
          <w:tcPr>
            <w:tcW w:w="765" w:type="dxa"/>
            <w:tcBorders>
              <w:top w:val="single" w:color="auto" w:sz="4" w:space="0"/>
              <w:left w:val="single" w:color="auto" w:sz="4" w:space="0"/>
              <w:bottom w:val="single" w:color="auto" w:sz="4" w:space="0"/>
              <w:right w:val="single" w:color="auto" w:sz="4" w:space="0"/>
            </w:tcBorders>
            <w:vAlign w:val="center"/>
          </w:tcPr>
          <w:p w14:paraId="5BEDD315">
            <w:pPr>
              <w:widowControl/>
              <w:spacing w:line="400" w:lineRule="exact"/>
              <w:jc w:val="center"/>
              <w:rPr>
                <w:rFonts w:ascii="Times New Roman" w:hAnsi="Times New Roman"/>
                <w:color w:val="auto"/>
                <w:kern w:val="0"/>
                <w:highlight w:val="none"/>
              </w:rPr>
            </w:pPr>
            <w:r>
              <w:rPr>
                <w:rFonts w:ascii="Times New Roman" w:hAnsi="Times New Roman"/>
                <w:color w:val="auto"/>
                <w:kern w:val="0"/>
                <w:highlight w:val="none"/>
              </w:rPr>
              <w:t>序号</w:t>
            </w:r>
          </w:p>
        </w:tc>
        <w:tc>
          <w:tcPr>
            <w:tcW w:w="1381" w:type="dxa"/>
            <w:tcBorders>
              <w:top w:val="single" w:color="auto" w:sz="4" w:space="0"/>
              <w:left w:val="nil"/>
              <w:bottom w:val="single" w:color="auto" w:sz="4" w:space="0"/>
              <w:right w:val="single" w:color="auto" w:sz="4" w:space="0"/>
            </w:tcBorders>
            <w:vAlign w:val="center"/>
          </w:tcPr>
          <w:p w14:paraId="4DC7AC03">
            <w:pPr>
              <w:widowControl/>
              <w:spacing w:line="400" w:lineRule="exact"/>
              <w:jc w:val="center"/>
              <w:rPr>
                <w:rFonts w:ascii="Times New Roman" w:hAnsi="Times New Roman"/>
                <w:color w:val="auto"/>
                <w:kern w:val="0"/>
                <w:highlight w:val="none"/>
              </w:rPr>
            </w:pPr>
            <w:r>
              <w:rPr>
                <w:rFonts w:ascii="Times New Roman" w:hAnsi="Times New Roman"/>
                <w:color w:val="auto"/>
                <w:kern w:val="0"/>
                <w:highlight w:val="none"/>
              </w:rPr>
              <w:t>名称</w:t>
            </w:r>
          </w:p>
        </w:tc>
        <w:tc>
          <w:tcPr>
            <w:tcW w:w="1599" w:type="dxa"/>
            <w:tcBorders>
              <w:top w:val="single" w:color="auto" w:sz="4" w:space="0"/>
              <w:left w:val="nil"/>
              <w:bottom w:val="single" w:color="auto" w:sz="4" w:space="0"/>
              <w:right w:val="single" w:color="auto" w:sz="4" w:space="0"/>
            </w:tcBorders>
            <w:vAlign w:val="bottom"/>
          </w:tcPr>
          <w:p w14:paraId="001ED1B3">
            <w:pPr>
              <w:widowControl/>
              <w:spacing w:line="400" w:lineRule="exact"/>
              <w:jc w:val="center"/>
              <w:rPr>
                <w:rFonts w:ascii="Times New Roman" w:hAnsi="Times New Roman"/>
                <w:color w:val="auto"/>
                <w:kern w:val="0"/>
                <w:highlight w:val="none"/>
              </w:rPr>
            </w:pPr>
            <w:r>
              <w:rPr>
                <w:rFonts w:ascii="Times New Roman" w:hAnsi="Times New Roman"/>
                <w:color w:val="auto"/>
                <w:kern w:val="0"/>
                <w:highlight w:val="none"/>
              </w:rPr>
              <w:t>规格和型号</w:t>
            </w:r>
          </w:p>
        </w:tc>
        <w:tc>
          <w:tcPr>
            <w:tcW w:w="872" w:type="dxa"/>
            <w:tcBorders>
              <w:top w:val="single" w:color="auto" w:sz="4" w:space="0"/>
              <w:left w:val="nil"/>
              <w:bottom w:val="single" w:color="auto" w:sz="4" w:space="0"/>
              <w:right w:val="single" w:color="auto" w:sz="4" w:space="0"/>
            </w:tcBorders>
            <w:vAlign w:val="bottom"/>
          </w:tcPr>
          <w:p w14:paraId="395F7501">
            <w:pPr>
              <w:widowControl/>
              <w:spacing w:line="400" w:lineRule="exact"/>
              <w:jc w:val="center"/>
              <w:rPr>
                <w:rFonts w:ascii="Times New Roman" w:hAnsi="Times New Roman"/>
                <w:color w:val="auto"/>
                <w:kern w:val="0"/>
                <w:highlight w:val="none"/>
              </w:rPr>
            </w:pPr>
            <w:r>
              <w:rPr>
                <w:rFonts w:ascii="Times New Roman" w:hAnsi="Times New Roman"/>
                <w:color w:val="auto"/>
                <w:kern w:val="0"/>
                <w:highlight w:val="none"/>
              </w:rPr>
              <w:t>单位</w:t>
            </w:r>
          </w:p>
        </w:tc>
        <w:tc>
          <w:tcPr>
            <w:tcW w:w="726" w:type="dxa"/>
            <w:tcBorders>
              <w:top w:val="single" w:color="auto" w:sz="4" w:space="0"/>
              <w:left w:val="nil"/>
              <w:bottom w:val="single" w:color="auto" w:sz="4" w:space="0"/>
              <w:right w:val="single" w:color="auto" w:sz="4" w:space="0"/>
            </w:tcBorders>
            <w:vAlign w:val="bottom"/>
          </w:tcPr>
          <w:p w14:paraId="1E186AF4">
            <w:pPr>
              <w:widowControl/>
              <w:spacing w:line="400" w:lineRule="exact"/>
              <w:jc w:val="center"/>
              <w:rPr>
                <w:rFonts w:ascii="Times New Roman" w:hAnsi="Times New Roman"/>
                <w:color w:val="auto"/>
                <w:kern w:val="0"/>
                <w:highlight w:val="none"/>
              </w:rPr>
            </w:pPr>
            <w:r>
              <w:rPr>
                <w:rFonts w:ascii="Times New Roman" w:hAnsi="Times New Roman"/>
                <w:color w:val="auto"/>
                <w:kern w:val="0"/>
                <w:highlight w:val="none"/>
              </w:rPr>
              <w:t>数量</w:t>
            </w:r>
          </w:p>
        </w:tc>
        <w:tc>
          <w:tcPr>
            <w:tcW w:w="1308" w:type="dxa"/>
            <w:tcBorders>
              <w:top w:val="single" w:color="auto" w:sz="4" w:space="0"/>
              <w:left w:val="nil"/>
              <w:bottom w:val="single" w:color="auto" w:sz="4" w:space="0"/>
              <w:right w:val="single" w:color="auto" w:sz="4" w:space="0"/>
            </w:tcBorders>
            <w:vAlign w:val="center"/>
          </w:tcPr>
          <w:p w14:paraId="29CBCE5C">
            <w:pPr>
              <w:widowControl/>
              <w:spacing w:line="400" w:lineRule="exact"/>
              <w:jc w:val="center"/>
              <w:rPr>
                <w:rFonts w:ascii="Times New Roman" w:hAnsi="Times New Roman"/>
                <w:color w:val="auto"/>
                <w:kern w:val="0"/>
                <w:highlight w:val="none"/>
              </w:rPr>
            </w:pPr>
            <w:r>
              <w:rPr>
                <w:rFonts w:ascii="Times New Roman" w:hAnsi="Times New Roman"/>
                <w:color w:val="auto"/>
                <w:kern w:val="0"/>
                <w:highlight w:val="none"/>
              </w:rPr>
              <w:t>产地</w:t>
            </w:r>
          </w:p>
        </w:tc>
        <w:tc>
          <w:tcPr>
            <w:tcW w:w="1308" w:type="dxa"/>
            <w:tcBorders>
              <w:top w:val="single" w:color="auto" w:sz="4" w:space="0"/>
              <w:left w:val="nil"/>
              <w:bottom w:val="single" w:color="auto" w:sz="4" w:space="0"/>
              <w:right w:val="single" w:color="auto" w:sz="4" w:space="0"/>
            </w:tcBorders>
            <w:vAlign w:val="center"/>
          </w:tcPr>
          <w:p w14:paraId="0AB87059">
            <w:pPr>
              <w:widowControl/>
              <w:spacing w:line="400" w:lineRule="exact"/>
              <w:jc w:val="center"/>
              <w:rPr>
                <w:rFonts w:ascii="Times New Roman" w:hAnsi="Times New Roman"/>
                <w:color w:val="auto"/>
                <w:kern w:val="0"/>
                <w:highlight w:val="none"/>
              </w:rPr>
            </w:pPr>
            <w:r>
              <w:rPr>
                <w:rFonts w:ascii="Times New Roman" w:hAnsi="Times New Roman"/>
                <w:color w:val="auto"/>
                <w:kern w:val="0"/>
                <w:highlight w:val="none"/>
              </w:rPr>
              <w:t>生产厂家</w:t>
            </w:r>
          </w:p>
        </w:tc>
        <w:tc>
          <w:tcPr>
            <w:tcW w:w="1017" w:type="dxa"/>
            <w:tcBorders>
              <w:top w:val="single" w:color="auto" w:sz="4" w:space="0"/>
              <w:left w:val="nil"/>
              <w:bottom w:val="single" w:color="auto" w:sz="4" w:space="0"/>
              <w:right w:val="single" w:color="auto" w:sz="4" w:space="0"/>
            </w:tcBorders>
            <w:vAlign w:val="center"/>
          </w:tcPr>
          <w:p w14:paraId="60BAC066">
            <w:pPr>
              <w:widowControl/>
              <w:spacing w:line="400" w:lineRule="exact"/>
              <w:jc w:val="center"/>
              <w:rPr>
                <w:rFonts w:ascii="Times New Roman" w:hAnsi="Times New Roman"/>
                <w:color w:val="auto"/>
                <w:kern w:val="0"/>
                <w:highlight w:val="none"/>
              </w:rPr>
            </w:pPr>
            <w:r>
              <w:rPr>
                <w:rFonts w:ascii="Times New Roman" w:hAnsi="Times New Roman"/>
                <w:color w:val="auto"/>
                <w:kern w:val="0"/>
                <w:highlight w:val="none"/>
              </w:rPr>
              <w:t>备注</w:t>
            </w:r>
          </w:p>
        </w:tc>
      </w:tr>
      <w:tr w14:paraId="58374334">
        <w:tblPrEx>
          <w:tblCellMar>
            <w:top w:w="0" w:type="dxa"/>
            <w:left w:w="108" w:type="dxa"/>
            <w:bottom w:w="0" w:type="dxa"/>
            <w:right w:w="108" w:type="dxa"/>
          </w:tblCellMar>
        </w:tblPrEx>
        <w:trPr>
          <w:trHeight w:val="417" w:hRule="atLeast"/>
        </w:trPr>
        <w:tc>
          <w:tcPr>
            <w:tcW w:w="765" w:type="dxa"/>
            <w:tcBorders>
              <w:top w:val="nil"/>
              <w:left w:val="single" w:color="auto" w:sz="4" w:space="0"/>
              <w:bottom w:val="single" w:color="auto" w:sz="4" w:space="0"/>
              <w:right w:val="single" w:color="auto" w:sz="4" w:space="0"/>
            </w:tcBorders>
            <w:vAlign w:val="center"/>
          </w:tcPr>
          <w:p w14:paraId="3843A9C8">
            <w:pPr>
              <w:widowControl/>
              <w:spacing w:line="400" w:lineRule="exact"/>
              <w:jc w:val="center"/>
              <w:rPr>
                <w:rFonts w:ascii="Times New Roman" w:hAnsi="Times New Roman"/>
                <w:color w:val="auto"/>
                <w:kern w:val="0"/>
                <w:highlight w:val="none"/>
              </w:rPr>
            </w:pPr>
            <w:r>
              <w:rPr>
                <w:rFonts w:ascii="Times New Roman" w:hAnsi="Times New Roman"/>
                <w:color w:val="auto"/>
                <w:kern w:val="0"/>
                <w:highlight w:val="none"/>
              </w:rPr>
              <w:t>1</w:t>
            </w:r>
          </w:p>
        </w:tc>
        <w:tc>
          <w:tcPr>
            <w:tcW w:w="1381" w:type="dxa"/>
            <w:tcBorders>
              <w:top w:val="nil"/>
              <w:left w:val="nil"/>
              <w:bottom w:val="single" w:color="auto" w:sz="4" w:space="0"/>
              <w:right w:val="single" w:color="auto" w:sz="4" w:space="0"/>
            </w:tcBorders>
            <w:vAlign w:val="center"/>
          </w:tcPr>
          <w:p w14:paraId="16D52690">
            <w:pPr>
              <w:widowControl/>
              <w:spacing w:line="400" w:lineRule="exact"/>
              <w:jc w:val="center"/>
              <w:rPr>
                <w:rFonts w:ascii="Times New Roman" w:hAnsi="Times New Roman"/>
                <w:color w:val="auto"/>
                <w:kern w:val="0"/>
                <w:highlight w:val="none"/>
              </w:rPr>
            </w:pPr>
          </w:p>
        </w:tc>
        <w:tc>
          <w:tcPr>
            <w:tcW w:w="1599" w:type="dxa"/>
            <w:tcBorders>
              <w:top w:val="nil"/>
              <w:left w:val="nil"/>
              <w:bottom w:val="single" w:color="auto" w:sz="4" w:space="0"/>
              <w:right w:val="single" w:color="auto" w:sz="4" w:space="0"/>
            </w:tcBorders>
            <w:vAlign w:val="center"/>
          </w:tcPr>
          <w:p w14:paraId="0A35320A">
            <w:pPr>
              <w:widowControl/>
              <w:spacing w:line="400" w:lineRule="exact"/>
              <w:jc w:val="center"/>
              <w:rPr>
                <w:rFonts w:ascii="Times New Roman" w:hAnsi="Times New Roman"/>
                <w:color w:val="auto"/>
                <w:kern w:val="0"/>
                <w:highlight w:val="none"/>
              </w:rPr>
            </w:pPr>
          </w:p>
        </w:tc>
        <w:tc>
          <w:tcPr>
            <w:tcW w:w="872" w:type="dxa"/>
            <w:tcBorders>
              <w:top w:val="nil"/>
              <w:left w:val="nil"/>
              <w:bottom w:val="single" w:color="auto" w:sz="4" w:space="0"/>
              <w:right w:val="single" w:color="auto" w:sz="4" w:space="0"/>
            </w:tcBorders>
            <w:vAlign w:val="center"/>
          </w:tcPr>
          <w:p w14:paraId="35CD674D">
            <w:pPr>
              <w:widowControl/>
              <w:spacing w:line="400" w:lineRule="exact"/>
              <w:jc w:val="center"/>
              <w:rPr>
                <w:rFonts w:ascii="Times New Roman" w:hAnsi="Times New Roman"/>
                <w:color w:val="auto"/>
                <w:kern w:val="0"/>
                <w:highlight w:val="none"/>
              </w:rPr>
            </w:pPr>
          </w:p>
        </w:tc>
        <w:tc>
          <w:tcPr>
            <w:tcW w:w="726" w:type="dxa"/>
            <w:tcBorders>
              <w:top w:val="nil"/>
              <w:left w:val="nil"/>
              <w:bottom w:val="single" w:color="auto" w:sz="4" w:space="0"/>
              <w:right w:val="single" w:color="auto" w:sz="4" w:space="0"/>
            </w:tcBorders>
            <w:vAlign w:val="center"/>
          </w:tcPr>
          <w:p w14:paraId="2400BB42">
            <w:pPr>
              <w:widowControl/>
              <w:spacing w:line="400" w:lineRule="exact"/>
              <w:jc w:val="center"/>
              <w:rPr>
                <w:rFonts w:ascii="Times New Roman" w:hAnsi="Times New Roman"/>
                <w:color w:val="auto"/>
                <w:kern w:val="0"/>
                <w:highlight w:val="none"/>
              </w:rPr>
            </w:pPr>
          </w:p>
        </w:tc>
        <w:tc>
          <w:tcPr>
            <w:tcW w:w="1308" w:type="dxa"/>
            <w:tcBorders>
              <w:top w:val="nil"/>
              <w:left w:val="nil"/>
              <w:bottom w:val="single" w:color="auto" w:sz="4" w:space="0"/>
              <w:right w:val="single" w:color="auto" w:sz="4" w:space="0"/>
            </w:tcBorders>
            <w:vAlign w:val="center"/>
          </w:tcPr>
          <w:p w14:paraId="4B1C94FD">
            <w:pPr>
              <w:widowControl/>
              <w:spacing w:line="400" w:lineRule="exact"/>
              <w:jc w:val="center"/>
              <w:rPr>
                <w:rFonts w:ascii="Times New Roman" w:hAnsi="Times New Roman"/>
                <w:color w:val="auto"/>
                <w:kern w:val="0"/>
                <w:highlight w:val="none"/>
              </w:rPr>
            </w:pPr>
          </w:p>
        </w:tc>
        <w:tc>
          <w:tcPr>
            <w:tcW w:w="1308" w:type="dxa"/>
            <w:tcBorders>
              <w:top w:val="nil"/>
              <w:left w:val="nil"/>
              <w:bottom w:val="single" w:color="auto" w:sz="4" w:space="0"/>
              <w:right w:val="single" w:color="auto" w:sz="4" w:space="0"/>
            </w:tcBorders>
            <w:vAlign w:val="center"/>
          </w:tcPr>
          <w:p w14:paraId="228C88BA">
            <w:pPr>
              <w:widowControl/>
              <w:spacing w:line="400" w:lineRule="exact"/>
              <w:jc w:val="center"/>
              <w:rPr>
                <w:rFonts w:ascii="Times New Roman" w:hAnsi="Times New Roman"/>
                <w:color w:val="auto"/>
                <w:kern w:val="0"/>
                <w:highlight w:val="none"/>
              </w:rPr>
            </w:pPr>
          </w:p>
        </w:tc>
        <w:tc>
          <w:tcPr>
            <w:tcW w:w="1017" w:type="dxa"/>
            <w:tcBorders>
              <w:top w:val="nil"/>
              <w:left w:val="nil"/>
              <w:bottom w:val="single" w:color="auto" w:sz="4" w:space="0"/>
              <w:right w:val="single" w:color="auto" w:sz="4" w:space="0"/>
            </w:tcBorders>
            <w:vAlign w:val="center"/>
          </w:tcPr>
          <w:p w14:paraId="046600BF">
            <w:pPr>
              <w:widowControl/>
              <w:spacing w:line="400" w:lineRule="exact"/>
              <w:jc w:val="center"/>
              <w:rPr>
                <w:rFonts w:ascii="Times New Roman" w:hAnsi="Times New Roman"/>
                <w:color w:val="auto"/>
                <w:kern w:val="0"/>
                <w:highlight w:val="none"/>
              </w:rPr>
            </w:pPr>
          </w:p>
        </w:tc>
      </w:tr>
      <w:tr w14:paraId="147DC664">
        <w:tblPrEx>
          <w:tblCellMar>
            <w:top w:w="0" w:type="dxa"/>
            <w:left w:w="108" w:type="dxa"/>
            <w:bottom w:w="0" w:type="dxa"/>
            <w:right w:w="108" w:type="dxa"/>
          </w:tblCellMar>
        </w:tblPrEx>
        <w:trPr>
          <w:trHeight w:val="417" w:hRule="atLeast"/>
        </w:trPr>
        <w:tc>
          <w:tcPr>
            <w:tcW w:w="765" w:type="dxa"/>
            <w:tcBorders>
              <w:top w:val="nil"/>
              <w:left w:val="single" w:color="auto" w:sz="4" w:space="0"/>
              <w:bottom w:val="single" w:color="auto" w:sz="4" w:space="0"/>
              <w:right w:val="single" w:color="auto" w:sz="4" w:space="0"/>
            </w:tcBorders>
            <w:vAlign w:val="center"/>
          </w:tcPr>
          <w:p w14:paraId="5B19F4FC">
            <w:pPr>
              <w:widowControl/>
              <w:spacing w:line="400" w:lineRule="exact"/>
              <w:jc w:val="center"/>
              <w:rPr>
                <w:rFonts w:ascii="Times New Roman" w:hAnsi="Times New Roman"/>
                <w:color w:val="auto"/>
                <w:kern w:val="0"/>
                <w:highlight w:val="none"/>
              </w:rPr>
            </w:pPr>
            <w:r>
              <w:rPr>
                <w:rFonts w:ascii="Times New Roman" w:hAnsi="Times New Roman"/>
                <w:color w:val="auto"/>
                <w:kern w:val="0"/>
                <w:highlight w:val="none"/>
              </w:rPr>
              <w:t>2</w:t>
            </w:r>
          </w:p>
        </w:tc>
        <w:tc>
          <w:tcPr>
            <w:tcW w:w="1381" w:type="dxa"/>
            <w:tcBorders>
              <w:top w:val="nil"/>
              <w:left w:val="nil"/>
              <w:bottom w:val="single" w:color="auto" w:sz="4" w:space="0"/>
              <w:right w:val="single" w:color="auto" w:sz="4" w:space="0"/>
            </w:tcBorders>
            <w:vAlign w:val="center"/>
          </w:tcPr>
          <w:p w14:paraId="0DD85240">
            <w:pPr>
              <w:widowControl/>
              <w:spacing w:line="400" w:lineRule="exact"/>
              <w:jc w:val="center"/>
              <w:rPr>
                <w:rFonts w:ascii="Times New Roman" w:hAnsi="Times New Roman"/>
                <w:color w:val="auto"/>
                <w:kern w:val="0"/>
                <w:highlight w:val="none"/>
              </w:rPr>
            </w:pPr>
          </w:p>
        </w:tc>
        <w:tc>
          <w:tcPr>
            <w:tcW w:w="1599" w:type="dxa"/>
            <w:tcBorders>
              <w:top w:val="nil"/>
              <w:left w:val="nil"/>
              <w:bottom w:val="single" w:color="auto" w:sz="4" w:space="0"/>
              <w:right w:val="single" w:color="auto" w:sz="4" w:space="0"/>
            </w:tcBorders>
            <w:vAlign w:val="center"/>
          </w:tcPr>
          <w:p w14:paraId="3ED8078A">
            <w:pPr>
              <w:widowControl/>
              <w:spacing w:line="400" w:lineRule="exact"/>
              <w:jc w:val="center"/>
              <w:rPr>
                <w:rFonts w:ascii="Times New Roman" w:hAnsi="Times New Roman"/>
                <w:color w:val="auto"/>
                <w:kern w:val="0"/>
                <w:highlight w:val="none"/>
              </w:rPr>
            </w:pPr>
          </w:p>
        </w:tc>
        <w:tc>
          <w:tcPr>
            <w:tcW w:w="872" w:type="dxa"/>
            <w:tcBorders>
              <w:top w:val="nil"/>
              <w:left w:val="nil"/>
              <w:bottom w:val="single" w:color="auto" w:sz="4" w:space="0"/>
              <w:right w:val="single" w:color="auto" w:sz="4" w:space="0"/>
            </w:tcBorders>
            <w:vAlign w:val="center"/>
          </w:tcPr>
          <w:p w14:paraId="00A60C02">
            <w:pPr>
              <w:widowControl/>
              <w:spacing w:line="400" w:lineRule="exact"/>
              <w:jc w:val="center"/>
              <w:rPr>
                <w:rFonts w:ascii="Times New Roman" w:hAnsi="Times New Roman"/>
                <w:color w:val="auto"/>
                <w:kern w:val="0"/>
                <w:highlight w:val="none"/>
              </w:rPr>
            </w:pPr>
          </w:p>
        </w:tc>
        <w:tc>
          <w:tcPr>
            <w:tcW w:w="726" w:type="dxa"/>
            <w:tcBorders>
              <w:top w:val="nil"/>
              <w:left w:val="nil"/>
              <w:bottom w:val="single" w:color="auto" w:sz="4" w:space="0"/>
              <w:right w:val="single" w:color="auto" w:sz="4" w:space="0"/>
            </w:tcBorders>
            <w:vAlign w:val="center"/>
          </w:tcPr>
          <w:p w14:paraId="7D275827">
            <w:pPr>
              <w:widowControl/>
              <w:spacing w:line="400" w:lineRule="exact"/>
              <w:jc w:val="center"/>
              <w:rPr>
                <w:rFonts w:ascii="Times New Roman" w:hAnsi="Times New Roman"/>
                <w:color w:val="auto"/>
                <w:kern w:val="0"/>
                <w:highlight w:val="none"/>
              </w:rPr>
            </w:pPr>
          </w:p>
        </w:tc>
        <w:tc>
          <w:tcPr>
            <w:tcW w:w="1308" w:type="dxa"/>
            <w:tcBorders>
              <w:top w:val="nil"/>
              <w:left w:val="nil"/>
              <w:bottom w:val="single" w:color="auto" w:sz="4" w:space="0"/>
              <w:right w:val="single" w:color="auto" w:sz="4" w:space="0"/>
            </w:tcBorders>
            <w:vAlign w:val="center"/>
          </w:tcPr>
          <w:p w14:paraId="696DCF8C">
            <w:pPr>
              <w:widowControl/>
              <w:spacing w:line="400" w:lineRule="exact"/>
              <w:jc w:val="center"/>
              <w:rPr>
                <w:rFonts w:ascii="Times New Roman" w:hAnsi="Times New Roman"/>
                <w:color w:val="auto"/>
                <w:kern w:val="0"/>
                <w:highlight w:val="none"/>
              </w:rPr>
            </w:pPr>
          </w:p>
        </w:tc>
        <w:tc>
          <w:tcPr>
            <w:tcW w:w="1308" w:type="dxa"/>
            <w:tcBorders>
              <w:top w:val="nil"/>
              <w:left w:val="nil"/>
              <w:bottom w:val="single" w:color="auto" w:sz="4" w:space="0"/>
              <w:right w:val="single" w:color="auto" w:sz="4" w:space="0"/>
            </w:tcBorders>
            <w:vAlign w:val="center"/>
          </w:tcPr>
          <w:p w14:paraId="34C00B25">
            <w:pPr>
              <w:widowControl/>
              <w:spacing w:line="400" w:lineRule="exact"/>
              <w:jc w:val="center"/>
              <w:rPr>
                <w:rFonts w:ascii="Times New Roman" w:hAnsi="Times New Roman"/>
                <w:color w:val="auto"/>
                <w:kern w:val="0"/>
                <w:highlight w:val="none"/>
              </w:rPr>
            </w:pPr>
          </w:p>
        </w:tc>
        <w:tc>
          <w:tcPr>
            <w:tcW w:w="1017" w:type="dxa"/>
            <w:tcBorders>
              <w:top w:val="nil"/>
              <w:left w:val="nil"/>
              <w:bottom w:val="single" w:color="auto" w:sz="4" w:space="0"/>
              <w:right w:val="single" w:color="auto" w:sz="4" w:space="0"/>
            </w:tcBorders>
            <w:vAlign w:val="center"/>
          </w:tcPr>
          <w:p w14:paraId="467869C0">
            <w:pPr>
              <w:widowControl/>
              <w:spacing w:line="400" w:lineRule="exact"/>
              <w:jc w:val="center"/>
              <w:rPr>
                <w:rFonts w:ascii="Times New Roman" w:hAnsi="Times New Roman"/>
                <w:color w:val="auto"/>
                <w:kern w:val="0"/>
                <w:highlight w:val="none"/>
              </w:rPr>
            </w:pPr>
          </w:p>
        </w:tc>
      </w:tr>
    </w:tbl>
    <w:p w14:paraId="0098EA20">
      <w:pPr>
        <w:pStyle w:val="6"/>
        <w:spacing w:line="240" w:lineRule="auto"/>
        <w:rPr>
          <w:rFonts w:ascii="Times New Roman" w:hAnsi="Times New Roman" w:eastAsia="宋体"/>
          <w:color w:val="auto"/>
          <w:sz w:val="24"/>
          <w:highlight w:val="none"/>
        </w:rPr>
      </w:pPr>
      <w:bookmarkStart w:id="50" w:name="_Toc494186276"/>
      <w:bookmarkStart w:id="51" w:name="_Toc8362"/>
      <w:bookmarkStart w:id="52" w:name="_Toc19582"/>
      <w:bookmarkStart w:id="53" w:name="_Toc12749"/>
      <w:bookmarkStart w:id="54" w:name="_Toc15399"/>
      <w:bookmarkStart w:id="55" w:name="_Toc19977"/>
      <w:bookmarkStart w:id="56" w:name="_Toc292706706"/>
      <w:bookmarkStart w:id="57" w:name="_Toc13115"/>
      <w:bookmarkStart w:id="58" w:name="_Toc289967806"/>
      <w:bookmarkStart w:id="59" w:name="_Toc22240"/>
      <w:bookmarkStart w:id="60" w:name="_Toc28160"/>
      <w:bookmarkStart w:id="61" w:name="_Toc17800"/>
      <w:r>
        <w:rPr>
          <w:rFonts w:ascii="Times New Roman" w:hAnsi="Times New Roman" w:eastAsia="宋体"/>
          <w:color w:val="auto"/>
          <w:sz w:val="24"/>
          <w:highlight w:val="none"/>
        </w:rPr>
        <w:t>3  安装、调试范围</w:t>
      </w:r>
    </w:p>
    <w:p w14:paraId="055A792A">
      <w:pPr>
        <w:pStyle w:val="392"/>
        <w:ind w:firstLine="480" w:firstLineChars="200"/>
        <w:jc w:val="both"/>
        <w:rPr>
          <w:rFonts w:ascii="Times New Roman" w:hAnsi="Times New Roman"/>
          <w:color w:val="auto"/>
          <w:highlight w:val="none"/>
          <w:lang w:eastAsia="zh-CN"/>
        </w:rPr>
      </w:pPr>
      <w:r>
        <w:rPr>
          <w:rFonts w:ascii="Times New Roman" w:hAnsi="Times New Roman"/>
          <w:color w:val="auto"/>
          <w:highlight w:val="none"/>
          <w:lang w:eastAsia="zh-CN"/>
        </w:rPr>
        <w:t>（1）供货范围：</w:t>
      </w:r>
      <w:r>
        <w:rPr>
          <w:rFonts w:hint="eastAsia" w:ascii="Times New Roman" w:hAnsi="Times New Roman"/>
          <w:color w:val="auto"/>
          <w:highlight w:val="none"/>
          <w:lang w:eastAsia="zh-CN"/>
        </w:rPr>
        <w:t>单元空调、恒温恒湿空调、分体空调和变频多联空调系统等所有工艺设备、阀门、控制设备</w:t>
      </w:r>
      <w:r>
        <w:rPr>
          <w:rFonts w:ascii="Times New Roman" w:hAnsi="Times New Roman"/>
          <w:color w:val="auto"/>
          <w:highlight w:val="none"/>
          <w:lang w:eastAsia="zh-CN"/>
        </w:rPr>
        <w:t>、电气设备（含控制柜）、</w:t>
      </w:r>
      <w:r>
        <w:rPr>
          <w:rFonts w:hint="eastAsia" w:ascii="Times New Roman" w:hAnsi="Times New Roman"/>
          <w:color w:val="auto"/>
          <w:highlight w:val="none"/>
          <w:lang w:eastAsia="zh-CN"/>
        </w:rPr>
        <w:t>冷媒</w:t>
      </w:r>
      <w:r>
        <w:rPr>
          <w:rFonts w:ascii="Times New Roman" w:hAnsi="Times New Roman"/>
          <w:color w:val="auto"/>
          <w:highlight w:val="none"/>
          <w:lang w:eastAsia="zh-CN"/>
        </w:rPr>
        <w:t>管</w:t>
      </w:r>
      <w:r>
        <w:rPr>
          <w:rFonts w:hint="eastAsia" w:ascii="Times New Roman" w:hAnsi="Times New Roman"/>
          <w:color w:val="auto"/>
          <w:highlight w:val="none"/>
          <w:lang w:eastAsia="zh-CN"/>
        </w:rPr>
        <w:t>/冷凝水管/风管</w:t>
      </w:r>
      <w:r>
        <w:rPr>
          <w:rFonts w:ascii="Times New Roman" w:hAnsi="Times New Roman"/>
          <w:color w:val="auto"/>
          <w:highlight w:val="none"/>
          <w:lang w:eastAsia="zh-CN"/>
        </w:rPr>
        <w:t>、保温等均由投标人提供并完成，不限于本技术规范书罗列设备。投标人应确保供货范围完整，以能满足用户安装、运行要求为原则，在技术规范中涉及的供货要求也作为本供货范围的补充，若在安装、调试、运行中发现缺项（属投标人供货范围）由投标人补充。</w:t>
      </w:r>
    </w:p>
    <w:p w14:paraId="7AE6E1D3">
      <w:pPr>
        <w:pStyle w:val="392"/>
        <w:ind w:firstLine="480" w:firstLineChars="200"/>
        <w:jc w:val="both"/>
        <w:rPr>
          <w:rFonts w:ascii="Times New Roman" w:hAnsi="Times New Roman"/>
          <w:color w:val="auto"/>
          <w:highlight w:val="none"/>
          <w:lang w:eastAsia="zh-CN"/>
        </w:rPr>
      </w:pPr>
      <w:r>
        <w:rPr>
          <w:rFonts w:ascii="Times New Roman" w:hAnsi="Times New Roman"/>
          <w:color w:val="auto"/>
          <w:highlight w:val="none"/>
          <w:lang w:eastAsia="zh-CN"/>
        </w:rPr>
        <w:t>（2）安装范围：</w:t>
      </w:r>
    </w:p>
    <w:p w14:paraId="06724F61">
      <w:pPr>
        <w:pStyle w:val="392"/>
        <w:ind w:firstLine="480" w:firstLineChars="200"/>
        <w:jc w:val="both"/>
        <w:rPr>
          <w:rFonts w:ascii="Times New Roman" w:hAnsi="Times New Roman"/>
          <w:color w:val="auto"/>
          <w:highlight w:val="none"/>
          <w:lang w:eastAsia="zh-CN"/>
        </w:rPr>
      </w:pPr>
      <w:r>
        <w:rPr>
          <w:rFonts w:ascii="Times New Roman" w:hAnsi="Times New Roman"/>
          <w:color w:val="auto"/>
          <w:highlight w:val="none"/>
          <w:lang w:eastAsia="zh-CN"/>
        </w:rPr>
        <w:t>单元空调、恒温恒湿</w:t>
      </w:r>
      <w:r>
        <w:rPr>
          <w:rFonts w:hint="eastAsia" w:ascii="Times New Roman" w:hAnsi="Times New Roman"/>
          <w:color w:val="auto"/>
          <w:highlight w:val="none"/>
          <w:lang w:eastAsia="zh-CN"/>
        </w:rPr>
        <w:t>空调、分体空调和变频多联空调系统</w:t>
      </w:r>
      <w:r>
        <w:rPr>
          <w:rFonts w:hint="eastAsia" w:ascii="Times New Roman" w:hAnsi="Times New Roman"/>
          <w:color w:val="auto"/>
          <w:szCs w:val="21"/>
          <w:highlight w:val="none"/>
          <w:lang w:eastAsia="zh-CN"/>
        </w:rPr>
        <w:t>的设备、冷媒管和冷凝水管（包括保温）、电缆等。</w:t>
      </w:r>
    </w:p>
    <w:p w14:paraId="6A5BE9DE">
      <w:pPr>
        <w:pStyle w:val="392"/>
        <w:ind w:firstLine="480" w:firstLineChars="200"/>
        <w:jc w:val="both"/>
        <w:rPr>
          <w:rFonts w:ascii="Times New Roman" w:hAnsi="Times New Roman"/>
          <w:color w:val="auto"/>
          <w:highlight w:val="none"/>
          <w:lang w:eastAsia="zh-CN"/>
        </w:rPr>
      </w:pPr>
      <w:r>
        <w:rPr>
          <w:rFonts w:hint="eastAsia" w:ascii="Times New Roman" w:hAnsi="Times New Roman"/>
          <w:color w:val="auto"/>
          <w:highlight w:val="none"/>
          <w:lang w:eastAsia="zh-CN"/>
        </w:rPr>
        <w:t>（3）调试范围：涉及范围内的单元空调、恒温恒湿空调、分体空调和变频多联空调系统调试工作由</w:t>
      </w:r>
      <w:r>
        <w:rPr>
          <w:rFonts w:ascii="Times New Roman" w:hAnsi="Times New Roman"/>
          <w:color w:val="auto"/>
          <w:highlight w:val="none"/>
          <w:lang w:eastAsia="zh-CN"/>
        </w:rPr>
        <w:t>投标人完成，招标方配合。调试过程中，属于投标人的缺陷或问题由投标人负责消缺。且质保期内由投标人负责消缺。</w:t>
      </w:r>
    </w:p>
    <w:p w14:paraId="6327DB3D">
      <w:pPr>
        <w:pStyle w:val="392"/>
        <w:ind w:firstLine="480" w:firstLineChars="200"/>
        <w:jc w:val="both"/>
        <w:rPr>
          <w:rFonts w:ascii="Times New Roman" w:hAnsi="Times New Roman"/>
          <w:color w:val="auto"/>
          <w:kern w:val="44"/>
          <w:highlight w:val="none"/>
          <w:lang w:val="zh-CN" w:eastAsia="zh-CN"/>
        </w:rPr>
      </w:pPr>
      <w:r>
        <w:rPr>
          <w:rFonts w:ascii="Times New Roman" w:hAnsi="Times New Roman"/>
          <w:color w:val="auto"/>
          <w:highlight w:val="none"/>
          <w:lang w:eastAsia="zh-CN"/>
        </w:rPr>
        <w:t>（4）施工要求：</w:t>
      </w:r>
      <w:r>
        <w:rPr>
          <w:rFonts w:hint="eastAsia" w:ascii="Times New Roman" w:hAnsi="Times New Roman"/>
          <w:color w:val="auto"/>
          <w:highlight w:val="none"/>
          <w:lang w:eastAsia="zh-CN"/>
        </w:rPr>
        <w:t>投标人进入现场施工需要完成相应的工作资料报审工作（例如人员资质、安装方案、吊装专项方案等）；现场生活、办公等需求由投标人自行考虑；招标人提供现场施工所需的水、电等接口，费用按实结算；投标人进场施工或调试需服从买方统一调配管理。分体空调、单元式空调、恒温恒湿空调和变频多联空调系统的设备及附属材料等由投标人安装和调试，设备到货后的卸货及转运工作由投标人负责。</w:t>
      </w:r>
      <w:r>
        <w:rPr>
          <w:rFonts w:ascii="Times New Roman" w:hAnsi="Times New Roman"/>
          <w:color w:val="auto"/>
          <w:highlight w:val="none"/>
          <w:lang w:val="zh-CN" w:eastAsia="zh-CN"/>
        </w:rPr>
        <w:br w:type="page"/>
      </w:r>
    </w:p>
    <w:p w14:paraId="0B129B17">
      <w:pPr>
        <w:pStyle w:val="5"/>
        <w:spacing w:line="360" w:lineRule="auto"/>
        <w:rPr>
          <w:rFonts w:ascii="Times New Roman"/>
          <w:color w:val="auto"/>
          <w:sz w:val="30"/>
          <w:szCs w:val="30"/>
          <w:highlight w:val="none"/>
          <w:lang w:val="zh-CN"/>
        </w:rPr>
      </w:pPr>
      <w:r>
        <w:rPr>
          <w:rFonts w:ascii="Times New Roman"/>
          <w:color w:val="auto"/>
          <w:sz w:val="30"/>
          <w:szCs w:val="30"/>
          <w:highlight w:val="none"/>
          <w:lang w:val="zh-CN"/>
        </w:rPr>
        <w:t>附件3  技术资料及交付进度</w:t>
      </w:r>
      <w:bookmarkEnd w:id="50"/>
      <w:bookmarkEnd w:id="51"/>
      <w:bookmarkEnd w:id="52"/>
      <w:bookmarkEnd w:id="53"/>
      <w:bookmarkEnd w:id="54"/>
      <w:bookmarkEnd w:id="55"/>
      <w:bookmarkEnd w:id="56"/>
      <w:bookmarkEnd w:id="57"/>
      <w:bookmarkEnd w:id="58"/>
      <w:bookmarkEnd w:id="59"/>
      <w:bookmarkEnd w:id="60"/>
      <w:bookmarkEnd w:id="61"/>
    </w:p>
    <w:p w14:paraId="63D4725B">
      <w:pPr>
        <w:pStyle w:val="6"/>
        <w:spacing w:line="240" w:lineRule="auto"/>
        <w:rPr>
          <w:rFonts w:ascii="Times New Roman" w:hAnsi="Times New Roman" w:eastAsia="宋体"/>
          <w:color w:val="auto"/>
          <w:sz w:val="24"/>
          <w:highlight w:val="none"/>
        </w:rPr>
      </w:pPr>
      <w:r>
        <w:rPr>
          <w:rFonts w:ascii="Times New Roman" w:hAnsi="Times New Roman" w:eastAsia="宋体"/>
          <w:color w:val="auto"/>
          <w:sz w:val="24"/>
          <w:highlight w:val="none"/>
        </w:rPr>
        <w:t>1  一般要求</w:t>
      </w:r>
    </w:p>
    <w:p w14:paraId="68340551">
      <w:pPr>
        <w:spacing w:line="360" w:lineRule="auto"/>
        <w:rPr>
          <w:rFonts w:ascii="Times New Roman" w:hAnsi="Times New Roman"/>
          <w:color w:val="auto"/>
          <w:highlight w:val="none"/>
        </w:rPr>
      </w:pPr>
      <w:r>
        <w:rPr>
          <w:rFonts w:ascii="Times New Roman" w:hAnsi="Times New Roman"/>
          <w:color w:val="auto"/>
          <w:highlight w:val="none"/>
        </w:rPr>
        <w:t>1.1 投标人提供的资料应使用国家法定单位制 (语言为中英文) ，进口部件的外文图纸及文件应由投标人免费翻译成中文。图纸资料除提供书面文件外还应提供光盘形式电子文件。图纸应为AutoCAD格式，文本文件应为Word/Excel格式。</w:t>
      </w:r>
    </w:p>
    <w:p w14:paraId="2EBCE2B9">
      <w:pPr>
        <w:spacing w:line="360" w:lineRule="auto"/>
        <w:rPr>
          <w:rFonts w:ascii="Times New Roman" w:hAnsi="Times New Roman"/>
          <w:color w:val="auto"/>
          <w:highlight w:val="none"/>
        </w:rPr>
      </w:pPr>
      <w:r>
        <w:rPr>
          <w:rFonts w:ascii="Times New Roman" w:hAnsi="Times New Roman"/>
          <w:color w:val="auto"/>
          <w:highlight w:val="none"/>
        </w:rPr>
        <w:t>1.2 资料的组织结构清晰、逻辑性强。资料内容正确、准确、一致、清晰完整，满足工程要求。</w:t>
      </w:r>
    </w:p>
    <w:p w14:paraId="1F529512">
      <w:pPr>
        <w:spacing w:line="360" w:lineRule="auto"/>
        <w:rPr>
          <w:rFonts w:ascii="Times New Roman" w:hAnsi="Times New Roman"/>
          <w:color w:val="auto"/>
          <w:highlight w:val="none"/>
        </w:rPr>
      </w:pPr>
      <w:r>
        <w:rPr>
          <w:rFonts w:ascii="Times New Roman" w:hAnsi="Times New Roman"/>
          <w:color w:val="auto"/>
          <w:highlight w:val="none"/>
        </w:rPr>
        <w:t>1.3 投标人资料的提交应及时、充分，正确，满足工程进度要求。在合同签订后3周内给出配合工程设计的全部技术资料和交付进度清单，并经招标人确认。</w:t>
      </w:r>
    </w:p>
    <w:p w14:paraId="3E2DA06A">
      <w:pPr>
        <w:spacing w:line="360" w:lineRule="auto"/>
        <w:rPr>
          <w:rFonts w:ascii="Times New Roman" w:hAnsi="Times New Roman"/>
          <w:color w:val="auto"/>
          <w:highlight w:val="none"/>
        </w:rPr>
      </w:pPr>
      <w:r>
        <w:rPr>
          <w:rFonts w:ascii="Times New Roman" w:hAnsi="Times New Roman"/>
          <w:color w:val="auto"/>
          <w:highlight w:val="none"/>
        </w:rPr>
        <w:t>1.4 投标人提供的技术资料分为配合设计阶段，设备监造检验、施工调试试运、性能试验验收和运行维护等三个方面。投标人须满足以上三个方面的具体要求。</w:t>
      </w:r>
    </w:p>
    <w:p w14:paraId="776FEA48">
      <w:pPr>
        <w:spacing w:line="360" w:lineRule="auto"/>
        <w:rPr>
          <w:rFonts w:ascii="Times New Roman" w:hAnsi="Times New Roman"/>
          <w:color w:val="auto"/>
          <w:highlight w:val="none"/>
        </w:rPr>
      </w:pPr>
      <w:r>
        <w:rPr>
          <w:rFonts w:ascii="Times New Roman" w:hAnsi="Times New Roman"/>
          <w:color w:val="auto"/>
          <w:highlight w:val="none"/>
        </w:rPr>
        <w:t>1.5 对于其它没有列入合同技术资料清单，却是工程所必需文件和资料，一经发现，投标人应及时免费提供。本期工程为多台设备构成，如后续设备有改进时，投标人也应及时免费提供新的技术资料。</w:t>
      </w:r>
    </w:p>
    <w:p w14:paraId="1B7BBBF4">
      <w:pPr>
        <w:spacing w:line="360" w:lineRule="auto"/>
        <w:rPr>
          <w:rFonts w:ascii="Times New Roman" w:hAnsi="Times New Roman"/>
          <w:color w:val="auto"/>
          <w:highlight w:val="none"/>
        </w:rPr>
      </w:pPr>
      <w:r>
        <w:rPr>
          <w:rFonts w:ascii="Times New Roman" w:hAnsi="Times New Roman"/>
          <w:color w:val="auto"/>
          <w:highlight w:val="none"/>
        </w:rPr>
        <w:t>1.6 招标人要及时提供与合同设备设计制造有关的资料。</w:t>
      </w:r>
    </w:p>
    <w:p w14:paraId="74E6336A">
      <w:pPr>
        <w:spacing w:line="360" w:lineRule="auto"/>
        <w:rPr>
          <w:rFonts w:ascii="Times New Roman" w:hAnsi="Times New Roman"/>
          <w:color w:val="auto"/>
          <w:highlight w:val="none"/>
        </w:rPr>
      </w:pPr>
      <w:r>
        <w:rPr>
          <w:rFonts w:ascii="Times New Roman" w:hAnsi="Times New Roman"/>
          <w:color w:val="auto"/>
          <w:highlight w:val="none"/>
        </w:rPr>
        <w:t>1.7 投标人应在合同签订后15天内，向招标人提供满足设计院基本设计需要的资料共10套(其中设计院3套，业主方7套)，另加2套电子文档(设计院和业主方各1套)。</w:t>
      </w:r>
    </w:p>
    <w:p w14:paraId="3E4F570E">
      <w:pPr>
        <w:spacing w:line="360" w:lineRule="auto"/>
        <w:rPr>
          <w:rFonts w:ascii="Times New Roman" w:hAnsi="Times New Roman"/>
          <w:color w:val="auto"/>
          <w:highlight w:val="none"/>
        </w:rPr>
      </w:pPr>
      <w:r>
        <w:rPr>
          <w:rFonts w:ascii="Times New Roman" w:hAnsi="Times New Roman"/>
          <w:color w:val="auto"/>
          <w:highlight w:val="none"/>
        </w:rPr>
        <w:t>1.8 投标人在合同签订后6个月内提供的与设备设计、制造、监造、检验、施工、安装、调试、验收等有关的技术资料，为18套纸质文件(随机2套，设计院4套，招标人12套)，电子文件5套(设计院2套，招标人3套)。</w:t>
      </w:r>
    </w:p>
    <w:p w14:paraId="04CB7D25">
      <w:pPr>
        <w:spacing w:line="360" w:lineRule="auto"/>
        <w:rPr>
          <w:rFonts w:ascii="Times New Roman" w:hAnsi="Times New Roman"/>
          <w:color w:val="auto"/>
          <w:highlight w:val="none"/>
        </w:rPr>
      </w:pPr>
      <w:r>
        <w:rPr>
          <w:rFonts w:ascii="Times New Roman" w:hAnsi="Times New Roman"/>
          <w:color w:val="auto"/>
          <w:highlight w:val="none"/>
        </w:rPr>
        <w:t>1.9设备安装调试完毕后，投标人应提供12套(设计院1套，招标人11套)完整的设备竣工资料，另加3套电子版。</w:t>
      </w:r>
    </w:p>
    <w:p w14:paraId="0D8CABBE">
      <w:pPr>
        <w:spacing w:line="360" w:lineRule="auto"/>
        <w:rPr>
          <w:rFonts w:ascii="Times New Roman" w:hAnsi="Times New Roman"/>
          <w:color w:val="auto"/>
          <w:highlight w:val="none"/>
        </w:rPr>
      </w:pPr>
      <w:r>
        <w:rPr>
          <w:rFonts w:ascii="Times New Roman" w:hAnsi="Times New Roman"/>
          <w:color w:val="auto"/>
          <w:highlight w:val="none"/>
        </w:rPr>
        <w:t>1.10投标人在合同签订后6个月内提供运行和维护手册、培训手册18套纸质文件，另加2套电子版。其它资料(标准规范、质量计划等)提供6套。</w:t>
      </w:r>
    </w:p>
    <w:p w14:paraId="68A54D72">
      <w:pPr>
        <w:spacing w:line="360" w:lineRule="auto"/>
        <w:rPr>
          <w:rFonts w:ascii="Times New Roman" w:hAnsi="Times New Roman"/>
          <w:color w:val="auto"/>
          <w:highlight w:val="none"/>
        </w:rPr>
      </w:pPr>
      <w:r>
        <w:rPr>
          <w:rFonts w:ascii="Times New Roman" w:hAnsi="Times New Roman"/>
          <w:color w:val="auto"/>
          <w:highlight w:val="none"/>
        </w:rPr>
        <w:t>1.11 投标人提供的图纸应清晰，不得提供缩微复印的图纸。电子版提供U盘。</w:t>
      </w:r>
    </w:p>
    <w:p w14:paraId="2898FBD0">
      <w:pPr>
        <w:spacing w:line="360" w:lineRule="auto"/>
        <w:rPr>
          <w:rFonts w:ascii="Times New Roman" w:hAnsi="Times New Roman"/>
          <w:color w:val="auto"/>
          <w:highlight w:val="none"/>
        </w:rPr>
      </w:pPr>
      <w:r>
        <w:rPr>
          <w:rFonts w:ascii="Times New Roman" w:hAnsi="Times New Roman"/>
          <w:color w:val="auto"/>
          <w:highlight w:val="none"/>
        </w:rPr>
        <w:t>1.12投标人提供的所有资料(包括图纸)均应有本工程专用标识，即“浙能武威2×1000MW调峰火电机组工程专用”，修改版资料对修改部分应有明显的标识或标注。</w:t>
      </w:r>
    </w:p>
    <w:p w14:paraId="10011589">
      <w:pPr>
        <w:spacing w:line="360" w:lineRule="auto"/>
        <w:rPr>
          <w:rFonts w:ascii="Times New Roman" w:hAnsi="Times New Roman"/>
          <w:color w:val="auto"/>
          <w:highlight w:val="none"/>
        </w:rPr>
      </w:pPr>
      <w:r>
        <w:rPr>
          <w:rFonts w:ascii="Times New Roman" w:hAnsi="Times New Roman"/>
          <w:color w:val="auto"/>
          <w:highlight w:val="none"/>
        </w:rPr>
        <w:t>1.13 如投标人有除本规范以外的其它要求，应以书面形式提出。</w:t>
      </w:r>
    </w:p>
    <w:p w14:paraId="14A3DA60">
      <w:pPr>
        <w:adjustRightInd w:val="0"/>
        <w:snapToGrid w:val="0"/>
        <w:spacing w:line="360" w:lineRule="auto"/>
        <w:rPr>
          <w:rFonts w:ascii="Times New Roman" w:hAnsi="Times New Roman"/>
          <w:color w:val="auto"/>
          <w:kern w:val="16"/>
          <w:highlight w:val="none"/>
        </w:rPr>
      </w:pPr>
      <w:r>
        <w:rPr>
          <w:rFonts w:ascii="Times New Roman" w:hAnsi="Times New Roman" w:eastAsia="楷体"/>
          <w:color w:val="auto"/>
          <w:highlight w:val="none"/>
        </w:rPr>
        <w:t xml:space="preserve">1.14 </w:t>
      </w:r>
      <w:r>
        <w:rPr>
          <w:rFonts w:ascii="Times New Roman" w:hAnsi="Times New Roman" w:eastAsiaTheme="minorEastAsia"/>
          <w:color w:val="auto"/>
          <w:highlight w:val="none"/>
        </w:rPr>
        <w:t>为满足本工程进</w:t>
      </w:r>
      <w:r>
        <w:rPr>
          <w:rFonts w:ascii="Times New Roman" w:hAnsi="Times New Roman"/>
          <w:color w:val="auto"/>
          <w:highlight w:val="none"/>
        </w:rPr>
        <w:t>度的整体需要，本次投标人提供的资料应尽量保证准确</w:t>
      </w:r>
      <w:r>
        <w:rPr>
          <w:rFonts w:ascii="Times New Roman" w:hAnsi="Times New Roman"/>
          <w:color w:val="auto"/>
          <w:kern w:val="16"/>
          <w:highlight w:val="none"/>
        </w:rPr>
        <w:t>。</w:t>
      </w:r>
    </w:p>
    <w:p w14:paraId="6CFD51CA">
      <w:pPr>
        <w:pStyle w:val="6"/>
        <w:spacing w:line="240" w:lineRule="auto"/>
        <w:rPr>
          <w:rFonts w:ascii="Times New Roman" w:hAnsi="Times New Roman" w:eastAsia="宋体"/>
          <w:color w:val="auto"/>
          <w:sz w:val="24"/>
          <w:highlight w:val="none"/>
        </w:rPr>
      </w:pPr>
      <w:r>
        <w:rPr>
          <w:rFonts w:ascii="Times New Roman" w:hAnsi="Times New Roman" w:eastAsia="宋体"/>
          <w:color w:val="auto"/>
          <w:sz w:val="24"/>
          <w:highlight w:val="none"/>
        </w:rPr>
        <w:t>2  技术文件和图纸</w:t>
      </w:r>
    </w:p>
    <w:p w14:paraId="4D37A612">
      <w:pPr>
        <w:spacing w:line="360" w:lineRule="auto"/>
        <w:rPr>
          <w:rFonts w:ascii="Times New Roman" w:hAnsi="Times New Roman"/>
          <w:color w:val="auto"/>
          <w:highlight w:val="none"/>
        </w:rPr>
      </w:pPr>
      <w:bookmarkStart w:id="62" w:name="_Toc292985555"/>
      <w:bookmarkStart w:id="63" w:name="_Toc274171944"/>
      <w:r>
        <w:rPr>
          <w:rFonts w:ascii="Times New Roman" w:hAnsi="Times New Roman"/>
          <w:color w:val="auto"/>
          <w:highlight w:val="none"/>
        </w:rPr>
        <w:t>2.1 在设备投标阶段，投标人需提供如下资料，包括但不限于此：</w:t>
      </w:r>
    </w:p>
    <w:p w14:paraId="6AEAEBC2">
      <w:pPr>
        <w:spacing w:line="360" w:lineRule="auto"/>
        <w:rPr>
          <w:rFonts w:ascii="Times New Roman" w:hAnsi="Times New Roman"/>
          <w:color w:val="auto"/>
          <w:highlight w:val="none"/>
        </w:rPr>
      </w:pPr>
      <w:r>
        <w:rPr>
          <w:rFonts w:ascii="Times New Roman" w:hAnsi="Times New Roman"/>
          <w:color w:val="auto"/>
          <w:highlight w:val="none"/>
        </w:rPr>
        <w:t>（1）设备基础图、基础载荷图；</w:t>
      </w:r>
    </w:p>
    <w:p w14:paraId="51636EE8">
      <w:pPr>
        <w:spacing w:line="360" w:lineRule="auto"/>
        <w:rPr>
          <w:rFonts w:ascii="Times New Roman" w:hAnsi="Times New Roman"/>
          <w:color w:val="auto"/>
          <w:highlight w:val="none"/>
        </w:rPr>
      </w:pPr>
      <w:r>
        <w:rPr>
          <w:rFonts w:ascii="Times New Roman" w:hAnsi="Times New Roman"/>
          <w:color w:val="auto"/>
          <w:highlight w:val="none"/>
        </w:rPr>
        <w:t>（2）设备外形尺寸图，总平面布置图，正视图，侧视图，并有详细尺寸；</w:t>
      </w:r>
    </w:p>
    <w:p w14:paraId="6EA296D1">
      <w:pPr>
        <w:spacing w:line="360" w:lineRule="auto"/>
        <w:rPr>
          <w:rFonts w:ascii="Times New Roman" w:hAnsi="Times New Roman"/>
          <w:color w:val="auto"/>
          <w:highlight w:val="none"/>
        </w:rPr>
      </w:pPr>
      <w:r>
        <w:rPr>
          <w:rFonts w:ascii="Times New Roman" w:hAnsi="Times New Roman"/>
          <w:color w:val="auto"/>
          <w:highlight w:val="none"/>
        </w:rPr>
        <w:t>（3）与有关设备配合接口图，重要部件的组装图；</w:t>
      </w:r>
    </w:p>
    <w:p w14:paraId="6E80B646">
      <w:pPr>
        <w:spacing w:line="360" w:lineRule="auto"/>
        <w:rPr>
          <w:rFonts w:ascii="Times New Roman" w:hAnsi="Times New Roman"/>
          <w:color w:val="auto"/>
          <w:highlight w:val="none"/>
        </w:rPr>
      </w:pPr>
      <w:r>
        <w:rPr>
          <w:rFonts w:ascii="Times New Roman" w:hAnsi="Times New Roman"/>
          <w:color w:val="auto"/>
          <w:highlight w:val="none"/>
        </w:rPr>
        <w:t>（4）设备部件明细表（含规范、数量、重量和材料）；</w:t>
      </w:r>
    </w:p>
    <w:p w14:paraId="5ADDA06D">
      <w:pPr>
        <w:spacing w:line="360" w:lineRule="auto"/>
        <w:rPr>
          <w:rFonts w:ascii="Times New Roman" w:hAnsi="Times New Roman"/>
          <w:color w:val="auto"/>
          <w:highlight w:val="none"/>
        </w:rPr>
      </w:pPr>
      <w:r>
        <w:rPr>
          <w:rFonts w:ascii="Times New Roman" w:hAnsi="Times New Roman"/>
          <w:color w:val="auto"/>
          <w:highlight w:val="none"/>
        </w:rPr>
        <w:t>（5）电气控制原理图， 电气元件清单；</w:t>
      </w:r>
    </w:p>
    <w:p w14:paraId="03605F53">
      <w:pPr>
        <w:spacing w:line="360" w:lineRule="auto"/>
        <w:rPr>
          <w:rFonts w:ascii="Times New Roman" w:hAnsi="Times New Roman"/>
          <w:color w:val="auto"/>
          <w:highlight w:val="none"/>
        </w:rPr>
      </w:pPr>
      <w:r>
        <w:rPr>
          <w:rFonts w:ascii="Times New Roman" w:hAnsi="Times New Roman"/>
          <w:color w:val="auto"/>
          <w:highlight w:val="none"/>
        </w:rPr>
        <w:t>2.2配合工程设计的资料与图纸提交日期为合同签定后7天内，具体清单如下，包括但不限于此：</w:t>
      </w:r>
    </w:p>
    <w:p w14:paraId="2335B1F2">
      <w:pPr>
        <w:spacing w:line="360" w:lineRule="auto"/>
        <w:rPr>
          <w:rFonts w:ascii="Times New Roman" w:hAnsi="Times New Roman"/>
          <w:color w:val="auto"/>
          <w:highlight w:val="none"/>
        </w:rPr>
      </w:pPr>
      <w:r>
        <w:rPr>
          <w:rFonts w:ascii="Times New Roman" w:hAnsi="Times New Roman"/>
          <w:color w:val="auto"/>
          <w:highlight w:val="none"/>
        </w:rPr>
        <w:t>（1）设备基础图、基础载荷图；</w:t>
      </w:r>
    </w:p>
    <w:p w14:paraId="5DF84CA1">
      <w:pPr>
        <w:spacing w:line="360" w:lineRule="auto"/>
        <w:rPr>
          <w:rFonts w:ascii="Times New Roman" w:hAnsi="Times New Roman"/>
          <w:color w:val="auto"/>
          <w:highlight w:val="none"/>
        </w:rPr>
      </w:pPr>
      <w:r>
        <w:rPr>
          <w:rFonts w:ascii="Times New Roman" w:hAnsi="Times New Roman"/>
          <w:color w:val="auto"/>
          <w:highlight w:val="none"/>
        </w:rPr>
        <w:t>（2）设备外形尺寸图，总平面布置图，正视图，侧视图，并有详细尺寸；</w:t>
      </w:r>
    </w:p>
    <w:p w14:paraId="19A0B3C7">
      <w:pPr>
        <w:spacing w:line="360" w:lineRule="auto"/>
        <w:rPr>
          <w:rFonts w:ascii="Times New Roman" w:hAnsi="Times New Roman"/>
          <w:color w:val="auto"/>
          <w:highlight w:val="none"/>
        </w:rPr>
      </w:pPr>
      <w:r>
        <w:rPr>
          <w:rFonts w:ascii="Times New Roman" w:hAnsi="Times New Roman"/>
          <w:color w:val="auto"/>
          <w:highlight w:val="none"/>
        </w:rPr>
        <w:t>（3）与有关设备配合接口图，重要部件的组装图；</w:t>
      </w:r>
    </w:p>
    <w:p w14:paraId="451D935D">
      <w:pPr>
        <w:spacing w:line="360" w:lineRule="auto"/>
        <w:rPr>
          <w:rFonts w:ascii="Times New Roman" w:hAnsi="Times New Roman"/>
          <w:color w:val="auto"/>
          <w:highlight w:val="none"/>
        </w:rPr>
      </w:pPr>
      <w:r>
        <w:rPr>
          <w:rFonts w:ascii="Times New Roman" w:hAnsi="Times New Roman"/>
          <w:color w:val="auto"/>
          <w:highlight w:val="none"/>
        </w:rPr>
        <w:t>（4）设备部件明细表（含规范、数量、重量和材料）；</w:t>
      </w:r>
    </w:p>
    <w:p w14:paraId="1AAB27DC">
      <w:pPr>
        <w:spacing w:line="360" w:lineRule="auto"/>
        <w:rPr>
          <w:rFonts w:ascii="Times New Roman" w:hAnsi="Times New Roman"/>
          <w:color w:val="auto"/>
          <w:highlight w:val="none"/>
        </w:rPr>
      </w:pPr>
      <w:r>
        <w:rPr>
          <w:rFonts w:ascii="Times New Roman" w:hAnsi="Times New Roman"/>
          <w:color w:val="auto"/>
          <w:highlight w:val="none"/>
        </w:rPr>
        <w:t>（5）电气控制原理图， 电气元件清单；</w:t>
      </w:r>
    </w:p>
    <w:p w14:paraId="3324EAEE">
      <w:pPr>
        <w:spacing w:line="360" w:lineRule="auto"/>
        <w:rPr>
          <w:rFonts w:ascii="Times New Roman" w:hAnsi="Times New Roman"/>
          <w:color w:val="auto"/>
          <w:highlight w:val="none"/>
        </w:rPr>
      </w:pPr>
      <w:r>
        <w:rPr>
          <w:rFonts w:ascii="Times New Roman" w:hAnsi="Times New Roman"/>
          <w:color w:val="auto"/>
          <w:highlight w:val="none"/>
        </w:rPr>
        <w:t>（6）设备安装、维护、运行、使用说明书；</w:t>
      </w:r>
    </w:p>
    <w:p w14:paraId="2A55754B">
      <w:pPr>
        <w:spacing w:line="360" w:lineRule="auto"/>
        <w:rPr>
          <w:rFonts w:ascii="Times New Roman" w:hAnsi="Times New Roman"/>
          <w:color w:val="auto"/>
          <w:highlight w:val="none"/>
        </w:rPr>
      </w:pPr>
      <w:r>
        <w:rPr>
          <w:rFonts w:ascii="Times New Roman" w:hAnsi="Times New Roman"/>
          <w:color w:val="auto"/>
          <w:highlight w:val="none"/>
        </w:rPr>
        <w:t>（7）设备系统图；</w:t>
      </w:r>
    </w:p>
    <w:p w14:paraId="2B818701">
      <w:pPr>
        <w:spacing w:line="360" w:lineRule="auto"/>
        <w:rPr>
          <w:rFonts w:ascii="Times New Roman" w:hAnsi="Times New Roman"/>
          <w:color w:val="auto"/>
          <w:highlight w:val="none"/>
        </w:rPr>
      </w:pPr>
      <w:r>
        <w:rPr>
          <w:rFonts w:ascii="Times New Roman" w:hAnsi="Times New Roman"/>
          <w:color w:val="auto"/>
          <w:highlight w:val="none"/>
        </w:rPr>
        <w:t>（8）仪表及阀门的控制原理接线图及详细的说明书；</w:t>
      </w:r>
    </w:p>
    <w:p w14:paraId="2324F327">
      <w:pPr>
        <w:spacing w:line="360" w:lineRule="auto"/>
        <w:rPr>
          <w:rFonts w:ascii="Times New Roman" w:hAnsi="Times New Roman"/>
          <w:color w:val="auto"/>
          <w:highlight w:val="none"/>
        </w:rPr>
      </w:pPr>
      <w:r>
        <w:rPr>
          <w:rFonts w:ascii="Times New Roman" w:hAnsi="Times New Roman"/>
          <w:color w:val="auto"/>
          <w:highlight w:val="none"/>
        </w:rPr>
        <w:t>（9）仪表清单；</w:t>
      </w:r>
    </w:p>
    <w:p w14:paraId="5B90E513">
      <w:pPr>
        <w:spacing w:line="360" w:lineRule="auto"/>
        <w:ind w:firstLine="480" w:firstLineChars="200"/>
        <w:rPr>
          <w:rFonts w:ascii="Times New Roman" w:hAnsi="Times New Roman"/>
          <w:color w:val="auto"/>
          <w:highlight w:val="none"/>
        </w:rPr>
      </w:pPr>
      <w:r>
        <w:rPr>
          <w:rFonts w:ascii="Times New Roman" w:hAnsi="Times New Roman"/>
          <w:color w:val="auto"/>
          <w:highlight w:val="none"/>
        </w:rPr>
        <w:t>以上所有正式资料上注明“浙能武威2×1000MW调峰火电机组工程专用”字样，并注明版次。最终资料提交后不得任意修改，设备到货后与所提资料不符所造成的一切返工和损失由投标人负责赔偿。</w:t>
      </w:r>
    </w:p>
    <w:p w14:paraId="60B0F5CC">
      <w:pPr>
        <w:spacing w:line="360" w:lineRule="auto"/>
        <w:rPr>
          <w:rFonts w:ascii="Times New Roman" w:hAnsi="Times New Roman"/>
          <w:color w:val="auto"/>
          <w:highlight w:val="none"/>
        </w:rPr>
      </w:pPr>
      <w:r>
        <w:rPr>
          <w:rFonts w:ascii="Times New Roman" w:hAnsi="Times New Roman"/>
          <w:color w:val="auto"/>
          <w:highlight w:val="none"/>
        </w:rPr>
        <w:t>2.3设备监造检验所需要的技术资料</w:t>
      </w:r>
    </w:p>
    <w:p w14:paraId="7FD28286">
      <w:pPr>
        <w:spacing w:line="360" w:lineRule="auto"/>
        <w:ind w:firstLine="480" w:firstLineChars="200"/>
        <w:rPr>
          <w:rFonts w:ascii="Times New Roman" w:hAnsi="Times New Roman"/>
          <w:color w:val="auto"/>
          <w:highlight w:val="none"/>
        </w:rPr>
      </w:pPr>
      <w:r>
        <w:rPr>
          <w:rFonts w:ascii="Times New Roman" w:hAnsi="Times New Roman"/>
          <w:color w:val="auto"/>
          <w:highlight w:val="none"/>
        </w:rPr>
        <w:t>投标人应提供满足合同设备监造检验/见证所需的全部技术资料。</w:t>
      </w:r>
    </w:p>
    <w:p w14:paraId="49E652B4">
      <w:pPr>
        <w:spacing w:line="360" w:lineRule="auto"/>
        <w:rPr>
          <w:rFonts w:ascii="Times New Roman" w:hAnsi="Times New Roman"/>
          <w:color w:val="auto"/>
          <w:highlight w:val="none"/>
        </w:rPr>
      </w:pPr>
      <w:r>
        <w:rPr>
          <w:rFonts w:ascii="Times New Roman" w:hAnsi="Times New Roman"/>
          <w:color w:val="auto"/>
          <w:highlight w:val="none"/>
        </w:rPr>
        <w:t>2.4施工、调试、试运、机组性能试验和运行维护所需的技术资料（招标人提出具体清单和要求，投标人细化，招标人确认）包括但不限于：</w:t>
      </w:r>
    </w:p>
    <w:p w14:paraId="23FF9F54">
      <w:pPr>
        <w:spacing w:line="360" w:lineRule="auto"/>
        <w:rPr>
          <w:rFonts w:ascii="Times New Roman" w:hAnsi="Times New Roman"/>
          <w:color w:val="auto"/>
          <w:highlight w:val="none"/>
        </w:rPr>
      </w:pPr>
      <w:r>
        <w:rPr>
          <w:rFonts w:ascii="Times New Roman" w:hAnsi="Times New Roman"/>
          <w:color w:val="auto"/>
          <w:highlight w:val="none"/>
        </w:rPr>
        <w:t>2.4.1提供设备安装、调试和试运说明书，以及组装、拆卸时所需用的技术资料，包括设备安装起吊示意图（包括主要部件重量、高度、起吊工具等）和大修解体时各零部件的外型尺寸、重心位置、重量等资料。</w:t>
      </w:r>
    </w:p>
    <w:p w14:paraId="20902E7D">
      <w:pPr>
        <w:spacing w:line="360" w:lineRule="auto"/>
        <w:rPr>
          <w:rFonts w:ascii="Times New Roman" w:hAnsi="Times New Roman"/>
          <w:color w:val="auto"/>
          <w:highlight w:val="none"/>
        </w:rPr>
      </w:pPr>
      <w:r>
        <w:rPr>
          <w:rFonts w:ascii="Times New Roman" w:hAnsi="Times New Roman"/>
          <w:color w:val="auto"/>
          <w:highlight w:val="none"/>
        </w:rPr>
        <w:t>2.4.2安装、运行、维护、检修所需的详尽图纸和技术文件,包括设备总图、部件总图、分图和必要的零件图、计算资料等。</w:t>
      </w:r>
    </w:p>
    <w:p w14:paraId="56542423">
      <w:pPr>
        <w:spacing w:line="360" w:lineRule="auto"/>
        <w:rPr>
          <w:rFonts w:ascii="Times New Roman" w:hAnsi="Times New Roman"/>
          <w:color w:val="auto"/>
          <w:highlight w:val="none"/>
        </w:rPr>
      </w:pPr>
      <w:r>
        <w:rPr>
          <w:rFonts w:ascii="Times New Roman" w:hAnsi="Times New Roman"/>
          <w:color w:val="auto"/>
          <w:highlight w:val="none"/>
        </w:rPr>
        <w:t>2.4.3设备的安装、运行、维护、检修说明书,包括设备结构特点、安装程序和工艺要求、起动调试要领。运行操作规定和控制数据、定期校验和维护说明等。</w:t>
      </w:r>
    </w:p>
    <w:p w14:paraId="74FB2B6D">
      <w:pPr>
        <w:spacing w:line="360" w:lineRule="auto"/>
        <w:rPr>
          <w:rFonts w:ascii="Times New Roman" w:hAnsi="Times New Roman"/>
          <w:color w:val="auto"/>
          <w:highlight w:val="none"/>
        </w:rPr>
      </w:pPr>
      <w:r>
        <w:rPr>
          <w:rFonts w:ascii="Times New Roman" w:hAnsi="Times New Roman"/>
          <w:color w:val="auto"/>
          <w:highlight w:val="none"/>
        </w:rPr>
        <w:t>2.4.4投标人应提供备品、配件总清单和易损零件图。</w:t>
      </w:r>
    </w:p>
    <w:p w14:paraId="62BDF732">
      <w:pPr>
        <w:spacing w:line="360" w:lineRule="auto"/>
        <w:rPr>
          <w:rFonts w:ascii="Times New Roman" w:hAnsi="Times New Roman"/>
          <w:color w:val="auto"/>
          <w:highlight w:val="none"/>
        </w:rPr>
      </w:pPr>
      <w:r>
        <w:rPr>
          <w:rFonts w:ascii="Times New Roman" w:hAnsi="Times New Roman"/>
          <w:color w:val="auto"/>
          <w:highlight w:val="none"/>
        </w:rPr>
        <w:t>2.5投标人须提供的其它技术资料（招标人提出具体清单，投标人细化，招标人确认）包括以下但不限于：</w:t>
      </w:r>
    </w:p>
    <w:p w14:paraId="2CC12A15">
      <w:pPr>
        <w:spacing w:line="360" w:lineRule="auto"/>
        <w:rPr>
          <w:rFonts w:ascii="Times New Roman" w:hAnsi="Times New Roman"/>
          <w:color w:val="auto"/>
          <w:highlight w:val="none"/>
        </w:rPr>
      </w:pPr>
      <w:r>
        <w:rPr>
          <w:rFonts w:ascii="Times New Roman" w:hAnsi="Times New Roman"/>
          <w:color w:val="auto"/>
          <w:highlight w:val="none"/>
        </w:rPr>
        <w:t>2.5.1检验记录、试验报告及质量合格证等出厂报告。</w:t>
      </w:r>
    </w:p>
    <w:p w14:paraId="09783735">
      <w:pPr>
        <w:spacing w:line="360" w:lineRule="auto"/>
        <w:rPr>
          <w:rFonts w:ascii="Times New Roman" w:hAnsi="Times New Roman"/>
          <w:color w:val="auto"/>
          <w:highlight w:val="none"/>
        </w:rPr>
      </w:pPr>
      <w:r>
        <w:rPr>
          <w:rFonts w:ascii="Times New Roman" w:hAnsi="Times New Roman"/>
          <w:color w:val="auto"/>
          <w:highlight w:val="none"/>
        </w:rPr>
        <w:t>2.5.2投标人提供在设计、制造时所遵循的规范、标准和规定清单。</w:t>
      </w:r>
    </w:p>
    <w:p w14:paraId="63EA9BFB">
      <w:pPr>
        <w:spacing w:line="360" w:lineRule="auto"/>
        <w:rPr>
          <w:rFonts w:ascii="Times New Roman" w:hAnsi="Times New Roman"/>
          <w:color w:val="auto"/>
          <w:highlight w:val="none"/>
        </w:rPr>
      </w:pPr>
      <w:r>
        <w:rPr>
          <w:rFonts w:ascii="Times New Roman" w:hAnsi="Times New Roman"/>
          <w:color w:val="auto"/>
          <w:highlight w:val="none"/>
        </w:rPr>
        <w:t>2.5.3设备和备品管理资料文件,包括设备和备品发运和装箱的详细资料（各种清单），设备和备品存放与保管技术要求,运输超重和超大件的明细表和外形图。</w:t>
      </w:r>
    </w:p>
    <w:p w14:paraId="3A6EE113">
      <w:pPr>
        <w:spacing w:line="360" w:lineRule="auto"/>
        <w:rPr>
          <w:rFonts w:ascii="Times New Roman" w:hAnsi="Times New Roman"/>
          <w:color w:val="auto"/>
          <w:highlight w:val="none"/>
        </w:rPr>
      </w:pPr>
      <w:r>
        <w:rPr>
          <w:rFonts w:ascii="Times New Roman" w:hAnsi="Times New Roman"/>
          <w:color w:val="auto"/>
          <w:highlight w:val="none"/>
        </w:rPr>
        <w:t>2.5.4详细的产品质量文件,包括材质、材质检验、焊接、热处理、加工质量、外形尺寸和性能检验等的证明。</w:t>
      </w:r>
    </w:p>
    <w:p w14:paraId="4ABD572A">
      <w:pPr>
        <w:spacing w:line="360" w:lineRule="auto"/>
        <w:rPr>
          <w:rFonts w:ascii="Times New Roman" w:hAnsi="Times New Roman"/>
          <w:color w:val="auto"/>
          <w:highlight w:val="none"/>
        </w:rPr>
      </w:pPr>
      <w:r>
        <w:rPr>
          <w:rFonts w:ascii="Times New Roman" w:hAnsi="Times New Roman"/>
          <w:color w:val="auto"/>
          <w:highlight w:val="none"/>
        </w:rPr>
        <w:t>2.5.5 压力容器设计、制造资质证明文件。</w:t>
      </w:r>
    </w:p>
    <w:p w14:paraId="5CC5C81D">
      <w:pPr>
        <w:pStyle w:val="6"/>
        <w:spacing w:line="240" w:lineRule="auto"/>
        <w:rPr>
          <w:rFonts w:ascii="Times New Roman" w:hAnsi="Times New Roman" w:eastAsia="宋体"/>
          <w:color w:val="auto"/>
          <w:sz w:val="24"/>
          <w:highlight w:val="none"/>
        </w:rPr>
      </w:pPr>
      <w:r>
        <w:rPr>
          <w:rFonts w:ascii="Times New Roman" w:hAnsi="Times New Roman" w:eastAsia="宋体"/>
          <w:color w:val="auto"/>
          <w:sz w:val="24"/>
          <w:highlight w:val="none"/>
        </w:rPr>
        <w:t>3  技术资料交付</w:t>
      </w:r>
      <w:bookmarkEnd w:id="62"/>
      <w:bookmarkEnd w:id="63"/>
    </w:p>
    <w:p w14:paraId="2A9AE2EB">
      <w:pPr>
        <w:adjustRightInd w:val="0"/>
        <w:spacing w:line="360" w:lineRule="auto"/>
        <w:ind w:firstLine="480" w:firstLineChars="200"/>
        <w:textAlignment w:val="baseline"/>
        <w:rPr>
          <w:rFonts w:ascii="Times New Roman" w:hAnsi="Times New Roman"/>
          <w:color w:val="auto"/>
          <w:kern w:val="0"/>
          <w:highlight w:val="none"/>
        </w:rPr>
      </w:pPr>
      <w:r>
        <w:rPr>
          <w:rFonts w:hint="eastAsia" w:ascii="Times New Roman" w:hAnsi="Times New Roman"/>
          <w:color w:val="auto"/>
          <w:kern w:val="0"/>
          <w:highlight w:val="none"/>
        </w:rPr>
        <w:t>投标人提供技术资料的交付进度</w:t>
      </w:r>
    </w:p>
    <w:tbl>
      <w:tblPr>
        <w:tblStyle w:val="5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554"/>
        <w:gridCol w:w="5784"/>
        <w:gridCol w:w="2563"/>
      </w:tblGrid>
      <w:tr w14:paraId="263D1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130017CF">
            <w:pPr>
              <w:jc w:val="center"/>
              <w:rPr>
                <w:rFonts w:ascii="Times New Roman" w:hAnsi="Times New Roman"/>
                <w:caps/>
                <w:color w:val="auto"/>
                <w:spacing w:val="5"/>
                <w:sz w:val="21"/>
                <w:szCs w:val="21"/>
                <w:highlight w:val="none"/>
              </w:rPr>
            </w:pPr>
            <w:r>
              <w:rPr>
                <w:rFonts w:hint="eastAsia" w:ascii="Times New Roman" w:hAnsi="Times New Roman"/>
                <w:caps/>
                <w:color w:val="auto"/>
                <w:spacing w:val="5"/>
                <w:sz w:val="21"/>
                <w:szCs w:val="21"/>
                <w:highlight w:val="none"/>
              </w:rPr>
              <w:t>编号</w:t>
            </w:r>
          </w:p>
        </w:tc>
        <w:tc>
          <w:tcPr>
            <w:tcW w:w="3249" w:type="pct"/>
          </w:tcPr>
          <w:p w14:paraId="059E09CA">
            <w:pPr>
              <w:jc w:val="center"/>
              <w:rPr>
                <w:rFonts w:ascii="Times New Roman" w:hAnsi="Times New Roman"/>
                <w:caps/>
                <w:color w:val="auto"/>
                <w:spacing w:val="5"/>
                <w:sz w:val="21"/>
                <w:szCs w:val="21"/>
                <w:highlight w:val="none"/>
              </w:rPr>
            </w:pPr>
            <w:r>
              <w:rPr>
                <w:rFonts w:hint="eastAsia" w:ascii="Times New Roman" w:hAnsi="Times New Roman"/>
                <w:caps/>
                <w:color w:val="auto"/>
                <w:spacing w:val="5"/>
                <w:sz w:val="21"/>
                <w:szCs w:val="21"/>
                <w:highlight w:val="none"/>
              </w:rPr>
              <w:t>技术文件、图纸、资料名称</w:t>
            </w:r>
          </w:p>
        </w:tc>
        <w:tc>
          <w:tcPr>
            <w:tcW w:w="1440" w:type="pct"/>
          </w:tcPr>
          <w:p w14:paraId="1AEA3698">
            <w:pPr>
              <w:jc w:val="center"/>
              <w:rPr>
                <w:rFonts w:ascii="Times New Roman" w:hAnsi="Times New Roman"/>
                <w:caps/>
                <w:color w:val="auto"/>
                <w:spacing w:val="5"/>
                <w:sz w:val="21"/>
                <w:szCs w:val="21"/>
                <w:highlight w:val="none"/>
              </w:rPr>
            </w:pPr>
            <w:r>
              <w:rPr>
                <w:rFonts w:hint="eastAsia" w:ascii="Times New Roman" w:hAnsi="Times New Roman"/>
                <w:caps/>
                <w:color w:val="auto"/>
                <w:spacing w:val="5"/>
                <w:sz w:val="21"/>
                <w:szCs w:val="21"/>
                <w:highlight w:val="none"/>
              </w:rPr>
              <w:t>交付进度</w:t>
            </w:r>
          </w:p>
        </w:tc>
      </w:tr>
      <w:tr w14:paraId="466D6F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11E06B38">
            <w:pPr>
              <w:jc w:val="center"/>
              <w:rPr>
                <w:rFonts w:ascii="Times New Roman" w:hAnsi="Times New Roman"/>
                <w:color w:val="auto"/>
                <w:spacing w:val="5"/>
                <w:sz w:val="21"/>
                <w:szCs w:val="21"/>
                <w:highlight w:val="none"/>
              </w:rPr>
            </w:pPr>
            <w:r>
              <w:rPr>
                <w:rFonts w:ascii="Times New Roman" w:hAnsi="Times New Roman"/>
                <w:color w:val="auto"/>
                <w:spacing w:val="5"/>
                <w:sz w:val="21"/>
                <w:szCs w:val="21"/>
                <w:highlight w:val="none"/>
              </w:rPr>
              <w:t>1</w:t>
            </w:r>
          </w:p>
        </w:tc>
        <w:tc>
          <w:tcPr>
            <w:tcW w:w="3249" w:type="pct"/>
          </w:tcPr>
          <w:p w14:paraId="697DED3A">
            <w:pPr>
              <w:jc w:val="center"/>
              <w:rPr>
                <w:rFonts w:ascii="Times New Roman" w:hAnsi="Times New Roman"/>
                <w:color w:val="auto"/>
                <w:spacing w:val="5"/>
                <w:sz w:val="21"/>
                <w:szCs w:val="21"/>
                <w:highlight w:val="none"/>
              </w:rPr>
            </w:pPr>
            <w:r>
              <w:rPr>
                <w:rFonts w:hint="eastAsia" w:ascii="Times New Roman" w:hAnsi="Times New Roman"/>
                <w:color w:val="auto"/>
                <w:spacing w:val="5"/>
                <w:sz w:val="21"/>
                <w:szCs w:val="21"/>
                <w:highlight w:val="none"/>
              </w:rPr>
              <w:t>设备总图、基础图及接口尺寸图、驱动装置组合图及其基础图</w:t>
            </w:r>
          </w:p>
        </w:tc>
        <w:tc>
          <w:tcPr>
            <w:tcW w:w="1440" w:type="pct"/>
          </w:tcPr>
          <w:p w14:paraId="1F02B884">
            <w:pPr>
              <w:jc w:val="center"/>
              <w:rPr>
                <w:rFonts w:ascii="Times New Roman" w:hAnsi="Times New Roman"/>
                <w:color w:val="auto"/>
                <w:spacing w:val="5"/>
                <w:sz w:val="21"/>
                <w:szCs w:val="21"/>
                <w:highlight w:val="none"/>
              </w:rPr>
            </w:pPr>
            <w:r>
              <w:rPr>
                <w:rFonts w:hint="eastAsia" w:ascii="Times New Roman" w:hAnsi="Times New Roman"/>
                <w:color w:val="auto"/>
                <w:spacing w:val="5"/>
                <w:sz w:val="21"/>
                <w:szCs w:val="21"/>
                <w:highlight w:val="none"/>
              </w:rPr>
              <w:t>合同草签后7日</w:t>
            </w:r>
          </w:p>
        </w:tc>
      </w:tr>
      <w:tr w14:paraId="5A678E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6F6503BF">
            <w:pPr>
              <w:jc w:val="center"/>
              <w:rPr>
                <w:rFonts w:ascii="Times New Roman" w:hAnsi="Times New Roman"/>
                <w:color w:val="auto"/>
                <w:spacing w:val="5"/>
                <w:sz w:val="21"/>
                <w:szCs w:val="21"/>
                <w:highlight w:val="none"/>
              </w:rPr>
            </w:pPr>
            <w:r>
              <w:rPr>
                <w:rFonts w:ascii="Times New Roman" w:hAnsi="Times New Roman"/>
                <w:color w:val="auto"/>
                <w:spacing w:val="5"/>
                <w:sz w:val="21"/>
                <w:szCs w:val="21"/>
                <w:highlight w:val="none"/>
              </w:rPr>
              <w:t>2</w:t>
            </w:r>
          </w:p>
        </w:tc>
        <w:tc>
          <w:tcPr>
            <w:tcW w:w="3249" w:type="pct"/>
          </w:tcPr>
          <w:p w14:paraId="114D9EEA">
            <w:pPr>
              <w:jc w:val="center"/>
              <w:rPr>
                <w:rFonts w:ascii="Times New Roman" w:hAnsi="Times New Roman"/>
                <w:color w:val="auto"/>
                <w:spacing w:val="5"/>
                <w:sz w:val="21"/>
                <w:szCs w:val="21"/>
                <w:highlight w:val="none"/>
              </w:rPr>
            </w:pPr>
            <w:r>
              <w:rPr>
                <w:rFonts w:hint="eastAsia" w:ascii="Times New Roman" w:hAnsi="Times New Roman"/>
                <w:color w:val="auto"/>
                <w:spacing w:val="5"/>
                <w:sz w:val="21"/>
                <w:szCs w:val="21"/>
                <w:highlight w:val="none"/>
              </w:rPr>
              <w:t>全套电控资料</w:t>
            </w:r>
          </w:p>
        </w:tc>
        <w:tc>
          <w:tcPr>
            <w:tcW w:w="1440" w:type="pct"/>
          </w:tcPr>
          <w:p w14:paraId="69D63978">
            <w:pPr>
              <w:jc w:val="center"/>
              <w:rPr>
                <w:rFonts w:ascii="Times New Roman" w:hAnsi="Times New Roman"/>
                <w:color w:val="auto"/>
                <w:spacing w:val="5"/>
                <w:sz w:val="21"/>
                <w:szCs w:val="21"/>
                <w:highlight w:val="none"/>
              </w:rPr>
            </w:pPr>
            <w:r>
              <w:rPr>
                <w:rFonts w:hint="eastAsia" w:ascii="Times New Roman" w:hAnsi="Times New Roman"/>
                <w:color w:val="auto"/>
                <w:spacing w:val="5"/>
                <w:sz w:val="21"/>
                <w:szCs w:val="21"/>
                <w:highlight w:val="none"/>
              </w:rPr>
              <w:t>合同草签后7日</w:t>
            </w:r>
          </w:p>
        </w:tc>
      </w:tr>
      <w:tr w14:paraId="0C009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51E02E5D">
            <w:pPr>
              <w:jc w:val="center"/>
              <w:rPr>
                <w:rFonts w:ascii="Times New Roman" w:hAnsi="Times New Roman"/>
                <w:color w:val="auto"/>
                <w:spacing w:val="5"/>
                <w:sz w:val="21"/>
                <w:szCs w:val="21"/>
                <w:highlight w:val="none"/>
              </w:rPr>
            </w:pPr>
            <w:r>
              <w:rPr>
                <w:rFonts w:ascii="Times New Roman" w:hAnsi="Times New Roman"/>
                <w:color w:val="auto"/>
                <w:spacing w:val="5"/>
                <w:sz w:val="21"/>
                <w:szCs w:val="21"/>
                <w:highlight w:val="none"/>
              </w:rPr>
              <w:t>3</w:t>
            </w:r>
          </w:p>
        </w:tc>
        <w:tc>
          <w:tcPr>
            <w:tcW w:w="3249" w:type="pct"/>
          </w:tcPr>
          <w:p w14:paraId="205F9894">
            <w:pPr>
              <w:jc w:val="center"/>
              <w:rPr>
                <w:rFonts w:ascii="Times New Roman" w:hAnsi="Times New Roman"/>
                <w:color w:val="auto"/>
                <w:spacing w:val="5"/>
                <w:sz w:val="21"/>
                <w:szCs w:val="21"/>
                <w:highlight w:val="none"/>
              </w:rPr>
            </w:pPr>
            <w:r>
              <w:rPr>
                <w:rFonts w:hint="eastAsia" w:ascii="Times New Roman" w:hAnsi="Times New Roman"/>
                <w:color w:val="auto"/>
                <w:spacing w:val="5"/>
                <w:sz w:val="21"/>
                <w:szCs w:val="21"/>
                <w:highlight w:val="none"/>
              </w:rPr>
              <w:t>产品合格证明书、使用维护说明书</w:t>
            </w:r>
          </w:p>
        </w:tc>
        <w:tc>
          <w:tcPr>
            <w:tcW w:w="1440" w:type="pct"/>
          </w:tcPr>
          <w:p w14:paraId="0E6D23BC">
            <w:pPr>
              <w:jc w:val="center"/>
              <w:rPr>
                <w:rFonts w:ascii="Times New Roman" w:hAnsi="Times New Roman"/>
                <w:color w:val="auto"/>
                <w:spacing w:val="5"/>
                <w:sz w:val="21"/>
                <w:szCs w:val="21"/>
                <w:highlight w:val="none"/>
              </w:rPr>
            </w:pPr>
            <w:r>
              <w:rPr>
                <w:rFonts w:hint="eastAsia" w:ascii="Times New Roman" w:hAnsi="Times New Roman"/>
                <w:color w:val="auto"/>
                <w:spacing w:val="5"/>
                <w:sz w:val="21"/>
                <w:szCs w:val="21"/>
                <w:highlight w:val="none"/>
              </w:rPr>
              <w:t>设备交货前60日</w:t>
            </w:r>
          </w:p>
        </w:tc>
      </w:tr>
      <w:tr w14:paraId="54F672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0EE40D40">
            <w:pPr>
              <w:jc w:val="center"/>
              <w:rPr>
                <w:rFonts w:ascii="Times New Roman" w:hAnsi="Times New Roman"/>
                <w:color w:val="auto"/>
                <w:spacing w:val="5"/>
                <w:sz w:val="21"/>
                <w:szCs w:val="21"/>
                <w:highlight w:val="none"/>
              </w:rPr>
            </w:pPr>
            <w:r>
              <w:rPr>
                <w:rFonts w:ascii="Times New Roman" w:hAnsi="Times New Roman"/>
                <w:color w:val="auto"/>
                <w:spacing w:val="5"/>
                <w:sz w:val="21"/>
                <w:szCs w:val="21"/>
                <w:highlight w:val="none"/>
              </w:rPr>
              <w:t>4</w:t>
            </w:r>
          </w:p>
        </w:tc>
        <w:tc>
          <w:tcPr>
            <w:tcW w:w="3249" w:type="pct"/>
          </w:tcPr>
          <w:p w14:paraId="5DDD0632">
            <w:pPr>
              <w:jc w:val="center"/>
              <w:rPr>
                <w:rFonts w:ascii="Times New Roman" w:hAnsi="Times New Roman"/>
                <w:color w:val="auto"/>
                <w:spacing w:val="5"/>
                <w:sz w:val="21"/>
                <w:szCs w:val="21"/>
                <w:highlight w:val="none"/>
              </w:rPr>
            </w:pPr>
            <w:r>
              <w:rPr>
                <w:rFonts w:hint="eastAsia" w:ascii="Times New Roman" w:hAnsi="Times New Roman"/>
                <w:color w:val="auto"/>
                <w:spacing w:val="5"/>
                <w:sz w:val="21"/>
                <w:szCs w:val="21"/>
                <w:highlight w:val="none"/>
              </w:rPr>
              <w:t>易损件图样目录、图样及附件、备件清单</w:t>
            </w:r>
          </w:p>
        </w:tc>
        <w:tc>
          <w:tcPr>
            <w:tcW w:w="1440" w:type="pct"/>
          </w:tcPr>
          <w:p w14:paraId="0343A3FA">
            <w:pPr>
              <w:jc w:val="center"/>
              <w:rPr>
                <w:rFonts w:ascii="Times New Roman" w:hAnsi="Times New Roman"/>
                <w:color w:val="auto"/>
                <w:spacing w:val="5"/>
                <w:sz w:val="21"/>
                <w:szCs w:val="21"/>
                <w:highlight w:val="none"/>
              </w:rPr>
            </w:pPr>
            <w:r>
              <w:rPr>
                <w:rFonts w:hint="eastAsia" w:ascii="Times New Roman" w:hAnsi="Times New Roman"/>
                <w:color w:val="auto"/>
                <w:spacing w:val="5"/>
                <w:sz w:val="21"/>
                <w:szCs w:val="21"/>
                <w:highlight w:val="none"/>
              </w:rPr>
              <w:t>设备交货前60日</w:t>
            </w:r>
          </w:p>
        </w:tc>
      </w:tr>
      <w:tr w14:paraId="2D2F4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0D8BF4EE">
            <w:pPr>
              <w:jc w:val="center"/>
              <w:rPr>
                <w:rFonts w:ascii="Times New Roman" w:hAnsi="Times New Roman"/>
                <w:color w:val="auto"/>
                <w:spacing w:val="5"/>
                <w:sz w:val="21"/>
                <w:szCs w:val="21"/>
                <w:highlight w:val="none"/>
              </w:rPr>
            </w:pPr>
            <w:r>
              <w:rPr>
                <w:rFonts w:ascii="Times New Roman" w:hAnsi="Times New Roman"/>
                <w:color w:val="auto"/>
                <w:spacing w:val="5"/>
                <w:sz w:val="21"/>
                <w:szCs w:val="21"/>
                <w:highlight w:val="none"/>
              </w:rPr>
              <w:t>5</w:t>
            </w:r>
          </w:p>
        </w:tc>
        <w:tc>
          <w:tcPr>
            <w:tcW w:w="3249" w:type="pct"/>
          </w:tcPr>
          <w:p w14:paraId="4D4009BB">
            <w:pPr>
              <w:jc w:val="center"/>
              <w:rPr>
                <w:rFonts w:ascii="Times New Roman" w:hAnsi="Times New Roman"/>
                <w:color w:val="auto"/>
                <w:spacing w:val="5"/>
                <w:sz w:val="21"/>
                <w:szCs w:val="21"/>
                <w:highlight w:val="none"/>
              </w:rPr>
            </w:pPr>
            <w:r>
              <w:rPr>
                <w:rFonts w:hint="eastAsia" w:ascii="Times New Roman" w:hAnsi="Times New Roman"/>
                <w:color w:val="auto"/>
                <w:spacing w:val="5"/>
                <w:sz w:val="21"/>
                <w:szCs w:val="21"/>
                <w:highlight w:val="none"/>
              </w:rPr>
              <w:t>安装图样目录及图样、调试大纲</w:t>
            </w:r>
          </w:p>
        </w:tc>
        <w:tc>
          <w:tcPr>
            <w:tcW w:w="1440" w:type="pct"/>
          </w:tcPr>
          <w:p w14:paraId="2CC21869">
            <w:pPr>
              <w:jc w:val="center"/>
              <w:rPr>
                <w:rFonts w:ascii="Times New Roman" w:hAnsi="Times New Roman"/>
                <w:color w:val="auto"/>
                <w:spacing w:val="5"/>
                <w:sz w:val="21"/>
                <w:szCs w:val="21"/>
                <w:highlight w:val="none"/>
              </w:rPr>
            </w:pPr>
            <w:r>
              <w:rPr>
                <w:rFonts w:hint="eastAsia" w:ascii="Times New Roman" w:hAnsi="Times New Roman"/>
                <w:color w:val="auto"/>
                <w:spacing w:val="5"/>
                <w:sz w:val="21"/>
                <w:szCs w:val="21"/>
                <w:highlight w:val="none"/>
              </w:rPr>
              <w:t>设备交货前60日</w:t>
            </w:r>
          </w:p>
        </w:tc>
      </w:tr>
      <w:tr w14:paraId="7AC448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09C15A61">
            <w:pPr>
              <w:jc w:val="center"/>
              <w:rPr>
                <w:rFonts w:ascii="Times New Roman" w:hAnsi="Times New Roman"/>
                <w:color w:val="auto"/>
                <w:spacing w:val="5"/>
                <w:sz w:val="21"/>
                <w:szCs w:val="21"/>
                <w:highlight w:val="none"/>
              </w:rPr>
            </w:pPr>
            <w:r>
              <w:rPr>
                <w:rFonts w:ascii="Times New Roman" w:hAnsi="Times New Roman"/>
                <w:color w:val="auto"/>
                <w:spacing w:val="5"/>
                <w:sz w:val="21"/>
                <w:szCs w:val="21"/>
                <w:highlight w:val="none"/>
              </w:rPr>
              <w:t>6</w:t>
            </w:r>
          </w:p>
        </w:tc>
        <w:tc>
          <w:tcPr>
            <w:tcW w:w="3249" w:type="pct"/>
          </w:tcPr>
          <w:p w14:paraId="59B4F202">
            <w:pPr>
              <w:jc w:val="center"/>
              <w:rPr>
                <w:rFonts w:ascii="Times New Roman" w:hAnsi="Times New Roman"/>
                <w:color w:val="auto"/>
                <w:spacing w:val="5"/>
                <w:sz w:val="21"/>
                <w:szCs w:val="21"/>
                <w:highlight w:val="none"/>
              </w:rPr>
            </w:pPr>
            <w:r>
              <w:rPr>
                <w:rFonts w:hint="eastAsia" w:ascii="Times New Roman" w:hAnsi="Times New Roman"/>
                <w:color w:val="auto"/>
                <w:spacing w:val="5"/>
                <w:sz w:val="21"/>
                <w:szCs w:val="21"/>
                <w:highlight w:val="none"/>
              </w:rPr>
              <w:t>各轴承安装位置、型号及规格</w:t>
            </w:r>
          </w:p>
        </w:tc>
        <w:tc>
          <w:tcPr>
            <w:tcW w:w="1440" w:type="pct"/>
          </w:tcPr>
          <w:p w14:paraId="0DB52E77">
            <w:pPr>
              <w:jc w:val="center"/>
              <w:rPr>
                <w:rFonts w:ascii="Times New Roman" w:hAnsi="Times New Roman"/>
                <w:color w:val="auto"/>
                <w:spacing w:val="5"/>
                <w:sz w:val="21"/>
                <w:szCs w:val="21"/>
                <w:highlight w:val="none"/>
              </w:rPr>
            </w:pPr>
            <w:r>
              <w:rPr>
                <w:rFonts w:hint="eastAsia" w:ascii="Times New Roman" w:hAnsi="Times New Roman"/>
                <w:color w:val="auto"/>
                <w:spacing w:val="5"/>
                <w:sz w:val="21"/>
                <w:szCs w:val="21"/>
                <w:highlight w:val="none"/>
              </w:rPr>
              <w:t>设备交货前60日</w:t>
            </w:r>
          </w:p>
        </w:tc>
      </w:tr>
    </w:tbl>
    <w:p w14:paraId="5727A618">
      <w:pPr>
        <w:widowControl/>
        <w:autoSpaceDE w:val="0"/>
        <w:autoSpaceDN w:val="0"/>
        <w:adjustRightInd w:val="0"/>
        <w:snapToGrid w:val="0"/>
        <w:spacing w:line="360" w:lineRule="auto"/>
        <w:ind w:firstLine="480" w:firstLineChars="200"/>
        <w:textAlignment w:val="bottom"/>
        <w:rPr>
          <w:rFonts w:ascii="Times New Roman" w:hAnsi="Times New Roman"/>
          <w:color w:val="auto"/>
          <w:kern w:val="16"/>
          <w:highlight w:val="none"/>
        </w:rPr>
      </w:pPr>
      <w:r>
        <w:rPr>
          <w:rFonts w:ascii="Times New Roman" w:hAnsi="Times New Roman"/>
          <w:color w:val="auto"/>
          <w:kern w:val="16"/>
          <w:highlight w:val="none"/>
        </w:rPr>
        <w:t>投标人提供的所有正式资料上注明“</w:t>
      </w:r>
      <w:r>
        <w:rPr>
          <w:rFonts w:ascii="Times New Roman" w:hAnsi="Times New Roman"/>
          <w:color w:val="auto"/>
          <w:highlight w:val="none"/>
        </w:rPr>
        <w:t>浙能武威2×1000MW调峰火电机组工程专用</w:t>
      </w:r>
      <w:r>
        <w:rPr>
          <w:rFonts w:ascii="Times New Roman" w:hAnsi="Times New Roman"/>
          <w:color w:val="auto"/>
          <w:kern w:val="16"/>
          <w:highlight w:val="none"/>
        </w:rPr>
        <w:t>”字样，并注明版次。最终资料提交后不得任意修改，设备到货后与所提资料不符所造成的一切返工和损失由投标人负责赔偿。</w:t>
      </w:r>
    </w:p>
    <w:p w14:paraId="271BD756">
      <w:pPr>
        <w:pStyle w:val="6"/>
        <w:spacing w:line="240" w:lineRule="auto"/>
        <w:rPr>
          <w:rFonts w:ascii="Times New Roman" w:hAnsi="Times New Roman" w:eastAsia="宋体"/>
          <w:color w:val="auto"/>
          <w:sz w:val="24"/>
          <w:highlight w:val="none"/>
        </w:rPr>
      </w:pPr>
      <w:bookmarkStart w:id="64" w:name="_Toc271380527"/>
      <w:bookmarkStart w:id="65" w:name="_Toc26371168"/>
      <w:bookmarkStart w:id="66" w:name="_Toc264124409"/>
      <w:bookmarkStart w:id="67" w:name="_Toc274171945"/>
      <w:bookmarkStart w:id="68" w:name="_Toc292985556"/>
      <w:r>
        <w:rPr>
          <w:rFonts w:ascii="Times New Roman" w:hAnsi="Times New Roman" w:eastAsia="宋体"/>
          <w:color w:val="auto"/>
          <w:sz w:val="24"/>
          <w:highlight w:val="none"/>
        </w:rPr>
        <w:t>4  质量要求</w:t>
      </w:r>
      <w:bookmarkEnd w:id="64"/>
      <w:bookmarkEnd w:id="65"/>
      <w:bookmarkEnd w:id="66"/>
      <w:bookmarkEnd w:id="67"/>
      <w:bookmarkEnd w:id="68"/>
    </w:p>
    <w:p w14:paraId="7220D84E">
      <w:pPr>
        <w:widowControl/>
        <w:autoSpaceDE w:val="0"/>
        <w:autoSpaceDN w:val="0"/>
        <w:adjustRightInd w:val="0"/>
        <w:snapToGrid w:val="0"/>
        <w:spacing w:line="360" w:lineRule="auto"/>
        <w:ind w:firstLine="480" w:firstLineChars="200"/>
        <w:textAlignment w:val="bottom"/>
        <w:rPr>
          <w:rFonts w:ascii="Times New Roman" w:hAnsi="Times New Roman"/>
          <w:color w:val="auto"/>
          <w:kern w:val="16"/>
          <w:highlight w:val="none"/>
        </w:rPr>
      </w:pPr>
      <w:r>
        <w:rPr>
          <w:rFonts w:ascii="Times New Roman" w:hAnsi="Times New Roman"/>
          <w:color w:val="auto"/>
          <w:kern w:val="16"/>
          <w:highlight w:val="none"/>
        </w:rPr>
        <w:t>投标人提交给业主的图纸和数据，字迹要清楚并能保证复制，使这些图纸和数据能复制出硬拷贝，每一行、每个字、字母都应清晰可读并能用来再进一步复制，这种质量应能在业主面前得到证明。提交给业主但不符合本规范书要求的资料，业主可以要求重新提交符合要求的资料。投标人如一开始没有能做到字迹清楚的质量要求，则不免除其满足图纸、数据交付进度的责任。每张单独提交给业主的图纸应该有独立的适当的编号。</w:t>
      </w:r>
    </w:p>
    <w:p w14:paraId="71170EE9">
      <w:pPr>
        <w:widowControl/>
        <w:autoSpaceDE w:val="0"/>
        <w:autoSpaceDN w:val="0"/>
        <w:adjustRightInd w:val="0"/>
        <w:snapToGrid w:val="0"/>
        <w:spacing w:line="360" w:lineRule="auto"/>
        <w:ind w:firstLine="480" w:firstLineChars="200"/>
        <w:textAlignment w:val="bottom"/>
        <w:rPr>
          <w:rFonts w:ascii="Times New Roman" w:hAnsi="Times New Roman"/>
          <w:color w:val="auto"/>
          <w:kern w:val="16"/>
          <w:highlight w:val="none"/>
        </w:rPr>
      </w:pPr>
      <w:r>
        <w:rPr>
          <w:rFonts w:ascii="Times New Roman" w:hAnsi="Times New Roman"/>
          <w:color w:val="auto"/>
          <w:kern w:val="16"/>
          <w:highlight w:val="none"/>
        </w:rPr>
        <w:t>投标人提交的所有图纸或其他数据至少应包括以下各项标识内容：</w:t>
      </w:r>
    </w:p>
    <w:p w14:paraId="1CA3F41D">
      <w:pPr>
        <w:pStyle w:val="399"/>
        <w:widowControl/>
        <w:numPr>
          <w:ilvl w:val="0"/>
          <w:numId w:val="19"/>
        </w:numPr>
        <w:autoSpaceDE w:val="0"/>
        <w:autoSpaceDN w:val="0"/>
        <w:adjustRightInd w:val="0"/>
        <w:snapToGrid w:val="0"/>
        <w:spacing w:line="360" w:lineRule="auto"/>
        <w:ind w:firstLineChars="0"/>
        <w:textAlignment w:val="bottom"/>
        <w:rPr>
          <w:rFonts w:ascii="Times New Roman" w:hAnsi="Times New Roman"/>
          <w:color w:val="auto"/>
          <w:kern w:val="16"/>
          <w:highlight w:val="none"/>
        </w:rPr>
      </w:pPr>
      <w:r>
        <w:rPr>
          <w:rFonts w:ascii="Times New Roman" w:hAnsi="Times New Roman"/>
          <w:color w:val="auto"/>
          <w:kern w:val="16"/>
          <w:highlight w:val="none"/>
        </w:rPr>
        <w:t>业主名称</w:t>
      </w:r>
    </w:p>
    <w:p w14:paraId="58D8AC90">
      <w:pPr>
        <w:pStyle w:val="399"/>
        <w:widowControl/>
        <w:numPr>
          <w:ilvl w:val="0"/>
          <w:numId w:val="19"/>
        </w:numPr>
        <w:autoSpaceDE w:val="0"/>
        <w:autoSpaceDN w:val="0"/>
        <w:adjustRightInd w:val="0"/>
        <w:snapToGrid w:val="0"/>
        <w:spacing w:line="360" w:lineRule="auto"/>
        <w:ind w:firstLineChars="0"/>
        <w:textAlignment w:val="bottom"/>
        <w:rPr>
          <w:rFonts w:ascii="Times New Roman" w:hAnsi="Times New Roman"/>
          <w:color w:val="auto"/>
          <w:kern w:val="16"/>
          <w:highlight w:val="none"/>
        </w:rPr>
      </w:pPr>
      <w:r>
        <w:rPr>
          <w:rFonts w:ascii="Times New Roman" w:hAnsi="Times New Roman"/>
          <w:color w:val="auto"/>
          <w:kern w:val="16"/>
          <w:highlight w:val="none"/>
        </w:rPr>
        <w:t>电厂或项目名称</w:t>
      </w:r>
    </w:p>
    <w:p w14:paraId="0B60FAB7">
      <w:pPr>
        <w:pStyle w:val="399"/>
        <w:widowControl/>
        <w:numPr>
          <w:ilvl w:val="0"/>
          <w:numId w:val="19"/>
        </w:numPr>
        <w:autoSpaceDE w:val="0"/>
        <w:autoSpaceDN w:val="0"/>
        <w:adjustRightInd w:val="0"/>
        <w:snapToGrid w:val="0"/>
        <w:spacing w:line="360" w:lineRule="auto"/>
        <w:ind w:firstLineChars="0"/>
        <w:textAlignment w:val="bottom"/>
        <w:rPr>
          <w:rFonts w:ascii="Times New Roman" w:hAnsi="Times New Roman"/>
          <w:color w:val="auto"/>
          <w:kern w:val="16"/>
          <w:highlight w:val="none"/>
        </w:rPr>
      </w:pPr>
      <w:r>
        <w:rPr>
          <w:rFonts w:ascii="Times New Roman" w:hAnsi="Times New Roman"/>
          <w:color w:val="auto"/>
          <w:kern w:val="16"/>
          <w:highlight w:val="none"/>
        </w:rPr>
        <w:t>机组号</w:t>
      </w:r>
    </w:p>
    <w:p w14:paraId="227EEF43">
      <w:pPr>
        <w:pStyle w:val="399"/>
        <w:widowControl/>
        <w:numPr>
          <w:ilvl w:val="0"/>
          <w:numId w:val="19"/>
        </w:numPr>
        <w:autoSpaceDE w:val="0"/>
        <w:autoSpaceDN w:val="0"/>
        <w:adjustRightInd w:val="0"/>
        <w:snapToGrid w:val="0"/>
        <w:spacing w:line="360" w:lineRule="auto"/>
        <w:ind w:firstLineChars="0"/>
        <w:textAlignment w:val="bottom"/>
        <w:rPr>
          <w:rFonts w:ascii="Times New Roman" w:hAnsi="Times New Roman"/>
          <w:color w:val="auto"/>
          <w:kern w:val="16"/>
          <w:highlight w:val="none"/>
        </w:rPr>
      </w:pPr>
      <w:r>
        <w:rPr>
          <w:rFonts w:ascii="Times New Roman" w:hAnsi="Times New Roman"/>
          <w:color w:val="auto"/>
          <w:kern w:val="16"/>
          <w:highlight w:val="none"/>
        </w:rPr>
        <w:t>业主订单或合同号</w:t>
      </w:r>
    </w:p>
    <w:p w14:paraId="7AAD9A54">
      <w:pPr>
        <w:pStyle w:val="399"/>
        <w:widowControl/>
        <w:numPr>
          <w:ilvl w:val="0"/>
          <w:numId w:val="19"/>
        </w:numPr>
        <w:autoSpaceDE w:val="0"/>
        <w:autoSpaceDN w:val="0"/>
        <w:adjustRightInd w:val="0"/>
        <w:snapToGrid w:val="0"/>
        <w:spacing w:line="360" w:lineRule="auto"/>
        <w:ind w:firstLineChars="0"/>
        <w:textAlignment w:val="bottom"/>
        <w:rPr>
          <w:rFonts w:ascii="Times New Roman" w:hAnsi="Times New Roman"/>
          <w:color w:val="auto"/>
          <w:kern w:val="16"/>
          <w:highlight w:val="none"/>
        </w:rPr>
      </w:pPr>
      <w:r>
        <w:rPr>
          <w:rFonts w:ascii="Times New Roman" w:hAnsi="Times New Roman"/>
          <w:color w:val="auto"/>
          <w:kern w:val="16"/>
          <w:highlight w:val="none"/>
        </w:rPr>
        <w:t>投标人订单号</w:t>
      </w:r>
    </w:p>
    <w:p w14:paraId="7106832C">
      <w:pPr>
        <w:pStyle w:val="399"/>
        <w:widowControl/>
        <w:numPr>
          <w:ilvl w:val="0"/>
          <w:numId w:val="19"/>
        </w:numPr>
        <w:autoSpaceDE w:val="0"/>
        <w:autoSpaceDN w:val="0"/>
        <w:adjustRightInd w:val="0"/>
        <w:snapToGrid w:val="0"/>
        <w:spacing w:line="360" w:lineRule="auto"/>
        <w:ind w:firstLineChars="0"/>
        <w:textAlignment w:val="bottom"/>
        <w:rPr>
          <w:rFonts w:ascii="Times New Roman" w:hAnsi="Times New Roman"/>
          <w:color w:val="auto"/>
          <w:kern w:val="16"/>
          <w:highlight w:val="none"/>
        </w:rPr>
      </w:pPr>
      <w:r>
        <w:rPr>
          <w:rFonts w:ascii="Times New Roman" w:hAnsi="Times New Roman"/>
          <w:color w:val="auto"/>
          <w:kern w:val="16"/>
          <w:highlight w:val="none"/>
        </w:rPr>
        <w:t>业主设备号（如有）</w:t>
      </w:r>
    </w:p>
    <w:p w14:paraId="21E3162A">
      <w:pPr>
        <w:widowControl/>
        <w:autoSpaceDE w:val="0"/>
        <w:autoSpaceDN w:val="0"/>
        <w:adjustRightInd w:val="0"/>
        <w:snapToGrid w:val="0"/>
        <w:spacing w:line="360" w:lineRule="auto"/>
        <w:ind w:firstLine="480" w:firstLineChars="200"/>
        <w:textAlignment w:val="bottom"/>
        <w:rPr>
          <w:rFonts w:ascii="Times New Roman" w:hAnsi="Times New Roman"/>
          <w:color w:val="auto"/>
          <w:kern w:val="16"/>
          <w:highlight w:val="none"/>
        </w:rPr>
      </w:pPr>
      <w:r>
        <w:rPr>
          <w:rFonts w:ascii="Times New Roman" w:hAnsi="Times New Roman"/>
          <w:color w:val="auto"/>
          <w:kern w:val="16"/>
          <w:highlight w:val="none"/>
        </w:rPr>
        <w:t>图纸、软盘（光盘）、可复制的底图等应该用特快专递邮寄给招标人。邮寄资料和图纸的包装要防水、防潮、防损坏。</w:t>
      </w:r>
    </w:p>
    <w:p w14:paraId="1FD60162">
      <w:pPr>
        <w:widowControl/>
        <w:autoSpaceDE w:val="0"/>
        <w:autoSpaceDN w:val="0"/>
        <w:adjustRightInd w:val="0"/>
        <w:snapToGrid w:val="0"/>
        <w:spacing w:line="360" w:lineRule="auto"/>
        <w:textAlignment w:val="bottom"/>
        <w:rPr>
          <w:rFonts w:ascii="Times New Roman" w:hAnsi="Times New Roman"/>
          <w:color w:val="auto"/>
          <w:kern w:val="16"/>
          <w:highlight w:val="none"/>
        </w:rPr>
      </w:pPr>
      <w:bookmarkStart w:id="69" w:name="_Toc26371169"/>
      <w:r>
        <w:rPr>
          <w:rFonts w:ascii="Times New Roman" w:hAnsi="Times New Roman"/>
          <w:color w:val="auto"/>
          <w:kern w:val="16"/>
          <w:highlight w:val="none"/>
        </w:rPr>
        <w:t>4.1 图纸变更</w:t>
      </w:r>
      <w:bookmarkEnd w:id="69"/>
    </w:p>
    <w:p w14:paraId="6FFFC1F3">
      <w:pPr>
        <w:widowControl/>
        <w:autoSpaceDE w:val="0"/>
        <w:autoSpaceDN w:val="0"/>
        <w:adjustRightInd w:val="0"/>
        <w:snapToGrid w:val="0"/>
        <w:spacing w:line="360" w:lineRule="auto"/>
        <w:ind w:firstLine="480" w:firstLineChars="200"/>
        <w:textAlignment w:val="bottom"/>
        <w:rPr>
          <w:rFonts w:ascii="Times New Roman" w:hAnsi="Times New Roman"/>
          <w:color w:val="auto"/>
          <w:kern w:val="16"/>
          <w:highlight w:val="none"/>
        </w:rPr>
      </w:pPr>
      <w:r>
        <w:rPr>
          <w:rFonts w:ascii="Times New Roman" w:hAnsi="Times New Roman"/>
          <w:color w:val="auto"/>
          <w:kern w:val="16"/>
          <w:highlight w:val="none"/>
        </w:rPr>
        <w:t>安装和施工期间的变更应由投标人汇总，提交受影响和修改的图纸。</w:t>
      </w:r>
    </w:p>
    <w:p w14:paraId="41C06DB4">
      <w:pPr>
        <w:widowControl/>
        <w:autoSpaceDE w:val="0"/>
        <w:autoSpaceDN w:val="0"/>
        <w:adjustRightInd w:val="0"/>
        <w:snapToGrid w:val="0"/>
        <w:spacing w:line="360" w:lineRule="auto"/>
        <w:textAlignment w:val="bottom"/>
        <w:rPr>
          <w:rFonts w:ascii="Times New Roman" w:hAnsi="Times New Roman"/>
          <w:color w:val="auto"/>
          <w:kern w:val="16"/>
          <w:highlight w:val="none"/>
        </w:rPr>
      </w:pPr>
      <w:bookmarkStart w:id="70" w:name="_Toc26371170"/>
      <w:r>
        <w:rPr>
          <w:rFonts w:ascii="Times New Roman" w:hAnsi="Times New Roman"/>
          <w:color w:val="auto"/>
          <w:kern w:val="16"/>
          <w:highlight w:val="none"/>
        </w:rPr>
        <w:t>4.2 安装图</w:t>
      </w:r>
      <w:bookmarkEnd w:id="70"/>
    </w:p>
    <w:p w14:paraId="0E3D77EC">
      <w:pPr>
        <w:widowControl/>
        <w:autoSpaceDE w:val="0"/>
        <w:autoSpaceDN w:val="0"/>
        <w:adjustRightInd w:val="0"/>
        <w:snapToGrid w:val="0"/>
        <w:spacing w:line="360" w:lineRule="auto"/>
        <w:ind w:firstLine="480" w:firstLineChars="200"/>
        <w:textAlignment w:val="bottom"/>
        <w:rPr>
          <w:rFonts w:ascii="Times New Roman" w:hAnsi="Times New Roman"/>
          <w:color w:val="auto"/>
          <w:kern w:val="16"/>
          <w:highlight w:val="none"/>
        </w:rPr>
      </w:pPr>
      <w:r>
        <w:rPr>
          <w:rFonts w:ascii="Times New Roman" w:hAnsi="Times New Roman"/>
          <w:color w:val="auto"/>
          <w:kern w:val="16"/>
          <w:highlight w:val="none"/>
        </w:rPr>
        <w:t>投标人应负责保证现场安装人员有最终安装图、图纸的类型和数量，满足施工工作的需要。</w:t>
      </w:r>
    </w:p>
    <w:p w14:paraId="672E50EE">
      <w:pPr>
        <w:pStyle w:val="6"/>
        <w:spacing w:line="240" w:lineRule="auto"/>
        <w:rPr>
          <w:rFonts w:ascii="Times New Roman" w:hAnsi="Times New Roman" w:eastAsia="宋体"/>
          <w:color w:val="auto"/>
          <w:sz w:val="24"/>
          <w:highlight w:val="none"/>
        </w:rPr>
      </w:pPr>
      <w:r>
        <w:rPr>
          <w:rFonts w:ascii="Times New Roman" w:hAnsi="Times New Roman" w:eastAsia="宋体"/>
          <w:color w:val="auto"/>
          <w:sz w:val="24"/>
          <w:highlight w:val="none"/>
        </w:rPr>
        <w:t>5  设计、安装、运行和维修手册</w:t>
      </w:r>
    </w:p>
    <w:p w14:paraId="76E39D23">
      <w:pPr>
        <w:widowControl/>
        <w:autoSpaceDE w:val="0"/>
        <w:autoSpaceDN w:val="0"/>
        <w:spacing w:line="360" w:lineRule="auto"/>
        <w:ind w:firstLine="480" w:firstLineChars="200"/>
        <w:textAlignment w:val="bottom"/>
        <w:rPr>
          <w:rFonts w:ascii="Times New Roman" w:hAnsi="Times New Roman"/>
          <w:color w:val="auto"/>
          <w:highlight w:val="none"/>
        </w:rPr>
      </w:pPr>
      <w:r>
        <w:rPr>
          <w:rFonts w:ascii="Times New Roman" w:hAnsi="Times New Roman"/>
          <w:color w:val="auto"/>
          <w:highlight w:val="none"/>
        </w:rPr>
        <w:t>设计、安装、运行和维修说明书应由投标人组装成册提供，说明书中应包括设备、系统设计和安装、起动、运行、维修程序有关的数据，说明书应大大早于安装工作开始前提供。安装作业指导书随设备提供。对于合同中规定的缩印版本，投标人应按照合同规定提供。</w:t>
      </w:r>
    </w:p>
    <w:p w14:paraId="15105063">
      <w:pPr>
        <w:pStyle w:val="5"/>
        <w:spacing w:line="360" w:lineRule="auto"/>
        <w:rPr>
          <w:rFonts w:ascii="Times New Roman"/>
          <w:color w:val="auto"/>
          <w:sz w:val="30"/>
          <w:highlight w:val="none"/>
        </w:rPr>
      </w:pPr>
      <w:r>
        <w:rPr>
          <w:rFonts w:ascii="Times New Roman"/>
          <w:color w:val="auto"/>
          <w:highlight w:val="none"/>
        </w:rPr>
        <w:br w:type="page"/>
      </w:r>
      <w:bookmarkStart w:id="71" w:name="_Toc24193"/>
      <w:bookmarkStart w:id="72" w:name="_Toc399192907"/>
      <w:bookmarkStart w:id="73" w:name="_Toc494186277"/>
      <w:bookmarkStart w:id="74" w:name="_Toc513014512"/>
      <w:bookmarkStart w:id="75" w:name="_Toc287959004"/>
      <w:bookmarkStart w:id="76" w:name="_Toc4077"/>
      <w:bookmarkStart w:id="77" w:name="_Toc12497"/>
      <w:bookmarkStart w:id="78" w:name="_Toc515785175"/>
      <w:bookmarkStart w:id="79" w:name="_Toc5719"/>
      <w:bookmarkStart w:id="80" w:name="_Toc25098"/>
      <w:bookmarkStart w:id="81" w:name="_Toc286159472"/>
      <w:r>
        <w:rPr>
          <w:rFonts w:ascii="Times New Roman"/>
          <w:color w:val="auto"/>
          <w:sz w:val="30"/>
          <w:highlight w:val="none"/>
        </w:rPr>
        <w:t>附件4  设备交货进度</w:t>
      </w:r>
      <w:bookmarkEnd w:id="71"/>
      <w:bookmarkEnd w:id="72"/>
      <w:bookmarkEnd w:id="73"/>
      <w:bookmarkEnd w:id="74"/>
      <w:bookmarkEnd w:id="75"/>
      <w:bookmarkEnd w:id="76"/>
      <w:bookmarkEnd w:id="77"/>
      <w:bookmarkEnd w:id="78"/>
      <w:bookmarkEnd w:id="79"/>
      <w:bookmarkEnd w:id="80"/>
      <w:bookmarkEnd w:id="81"/>
    </w:p>
    <w:p w14:paraId="2DE8A56E">
      <w:pPr>
        <w:spacing w:line="360" w:lineRule="auto"/>
        <w:jc w:val="center"/>
        <w:rPr>
          <w:color w:val="auto"/>
          <w:sz w:val="30"/>
          <w:highlight w:val="none"/>
        </w:rPr>
      </w:pPr>
      <w:bookmarkStart w:id="82" w:name="_Toc292985559"/>
      <w:bookmarkStart w:id="83" w:name="_Toc24408"/>
      <w:bookmarkStart w:id="84" w:name="_Toc494186278"/>
      <w:bookmarkStart w:id="85" w:name="_Toc31617"/>
      <w:bookmarkStart w:id="86" w:name="_Toc9961"/>
      <w:bookmarkStart w:id="87" w:name="_Toc26721"/>
      <w:bookmarkStart w:id="88" w:name="_Toc13514"/>
      <w:bookmarkStart w:id="89" w:name="_Toc29337"/>
      <w:bookmarkStart w:id="90" w:name="_Toc2417"/>
      <w:r>
        <w:rPr>
          <w:color w:val="auto"/>
          <w:highlight w:val="none"/>
        </w:rPr>
        <w:t>设备交货进度表</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3710"/>
        <w:gridCol w:w="4089"/>
      </w:tblGrid>
      <w:tr w14:paraId="541C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723" w:type="dxa"/>
            <w:vAlign w:val="center"/>
          </w:tcPr>
          <w:p w14:paraId="511F4108">
            <w:pPr>
              <w:adjustRightInd w:val="0"/>
              <w:snapToGrid w:val="0"/>
              <w:spacing w:line="360" w:lineRule="auto"/>
              <w:jc w:val="center"/>
              <w:rPr>
                <w:rFonts w:ascii="Times New Roman"/>
                <w:color w:val="auto"/>
                <w:sz w:val="21"/>
                <w:highlight w:val="none"/>
              </w:rPr>
            </w:pPr>
            <w:bookmarkStart w:id="91" w:name="_Toc80320983"/>
            <w:r>
              <w:rPr>
                <w:rFonts w:ascii="Times New Roman"/>
                <w:color w:val="auto"/>
                <w:sz w:val="21"/>
                <w:highlight w:val="none"/>
              </w:rPr>
              <w:t>序号</w:t>
            </w:r>
          </w:p>
        </w:tc>
        <w:tc>
          <w:tcPr>
            <w:tcW w:w="3710" w:type="dxa"/>
            <w:vAlign w:val="center"/>
          </w:tcPr>
          <w:p w14:paraId="370EA21A">
            <w:pPr>
              <w:adjustRightInd w:val="0"/>
              <w:snapToGrid w:val="0"/>
              <w:spacing w:line="360" w:lineRule="auto"/>
              <w:jc w:val="center"/>
              <w:rPr>
                <w:rFonts w:ascii="Times New Roman"/>
                <w:color w:val="auto"/>
                <w:sz w:val="21"/>
                <w:highlight w:val="none"/>
              </w:rPr>
            </w:pPr>
            <w:r>
              <w:rPr>
                <w:rFonts w:ascii="Times New Roman"/>
                <w:color w:val="auto"/>
                <w:sz w:val="21"/>
                <w:highlight w:val="none"/>
              </w:rPr>
              <w:t>设  备  名  称</w:t>
            </w:r>
          </w:p>
        </w:tc>
        <w:tc>
          <w:tcPr>
            <w:tcW w:w="4089" w:type="dxa"/>
            <w:vAlign w:val="center"/>
          </w:tcPr>
          <w:p w14:paraId="476DA340">
            <w:pPr>
              <w:adjustRightInd w:val="0"/>
              <w:snapToGrid w:val="0"/>
              <w:spacing w:line="360" w:lineRule="auto"/>
              <w:jc w:val="center"/>
              <w:rPr>
                <w:rFonts w:ascii="Times New Roman"/>
                <w:color w:val="auto"/>
                <w:sz w:val="21"/>
                <w:highlight w:val="none"/>
              </w:rPr>
            </w:pPr>
            <w:r>
              <w:rPr>
                <w:rFonts w:ascii="Times New Roman"/>
                <w:color w:val="auto"/>
                <w:sz w:val="21"/>
                <w:highlight w:val="none"/>
              </w:rPr>
              <w:t>交货日期</w:t>
            </w:r>
          </w:p>
        </w:tc>
      </w:tr>
      <w:tr w14:paraId="5023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14:paraId="6A18CFA5">
            <w:pPr>
              <w:adjustRightInd w:val="0"/>
              <w:snapToGrid w:val="0"/>
              <w:spacing w:line="360" w:lineRule="auto"/>
              <w:jc w:val="center"/>
              <w:rPr>
                <w:rFonts w:ascii="Times New Roman"/>
                <w:color w:val="auto"/>
                <w:sz w:val="21"/>
                <w:highlight w:val="none"/>
              </w:rPr>
            </w:pPr>
            <w:r>
              <w:rPr>
                <w:rFonts w:ascii="Times New Roman"/>
                <w:color w:val="auto"/>
                <w:sz w:val="21"/>
                <w:highlight w:val="none"/>
              </w:rPr>
              <w:t>1</w:t>
            </w:r>
          </w:p>
        </w:tc>
        <w:tc>
          <w:tcPr>
            <w:tcW w:w="3710" w:type="dxa"/>
            <w:vAlign w:val="center"/>
          </w:tcPr>
          <w:p w14:paraId="54E2ECFE">
            <w:pPr>
              <w:adjustRightInd w:val="0"/>
              <w:snapToGrid w:val="0"/>
              <w:spacing w:line="360" w:lineRule="auto"/>
              <w:rPr>
                <w:rFonts w:ascii="Times New Roman"/>
                <w:color w:val="auto"/>
                <w:sz w:val="21"/>
                <w:highlight w:val="none"/>
              </w:rPr>
            </w:pPr>
            <w:r>
              <w:rPr>
                <w:rFonts w:ascii="Times New Roman"/>
                <w:color w:val="auto"/>
                <w:sz w:val="21"/>
                <w:highlight w:val="none"/>
              </w:rPr>
              <w:t>辅助制冷设备</w:t>
            </w:r>
          </w:p>
        </w:tc>
        <w:tc>
          <w:tcPr>
            <w:tcW w:w="4089" w:type="dxa"/>
            <w:vAlign w:val="center"/>
          </w:tcPr>
          <w:p w14:paraId="20AAB660">
            <w:pPr>
              <w:adjustRightInd w:val="0"/>
              <w:snapToGrid w:val="0"/>
              <w:spacing w:line="360" w:lineRule="auto"/>
              <w:jc w:val="center"/>
              <w:rPr>
                <w:rFonts w:ascii="Times New Roman"/>
                <w:color w:val="auto"/>
                <w:sz w:val="21"/>
                <w:highlight w:val="none"/>
              </w:rPr>
            </w:pPr>
            <w:r>
              <w:rPr>
                <w:rFonts w:hint="eastAsia" w:ascii="宋体" w:hAnsi="宋体"/>
                <w:color w:val="auto"/>
                <w:szCs w:val="24"/>
                <w:highlight w:val="none"/>
              </w:rPr>
              <w:t>合同签订后2个月内</w:t>
            </w:r>
          </w:p>
        </w:tc>
      </w:tr>
    </w:tbl>
    <w:p w14:paraId="72C724EA">
      <w:pPr>
        <w:spacing w:line="360" w:lineRule="auto"/>
        <w:rPr>
          <w:rFonts w:ascii="Times New Roman"/>
          <w:color w:val="auto"/>
          <w:highlight w:val="none"/>
        </w:rPr>
      </w:pPr>
    </w:p>
    <w:p w14:paraId="5CE01E2A">
      <w:pPr>
        <w:spacing w:line="360" w:lineRule="auto"/>
        <w:rPr>
          <w:rFonts w:ascii="Times New Roman"/>
          <w:color w:val="auto"/>
          <w:highlight w:val="none"/>
        </w:rPr>
      </w:pPr>
      <w:r>
        <w:rPr>
          <w:rFonts w:ascii="Times New Roman"/>
          <w:color w:val="auto"/>
          <w:highlight w:val="none"/>
        </w:rPr>
        <w:t>备注：</w:t>
      </w:r>
      <w:r>
        <w:rPr>
          <w:rFonts w:ascii="Times New Roman"/>
          <w:color w:val="auto"/>
          <w:highlight w:val="none"/>
        </w:rPr>
        <w:tab/>
      </w:r>
    </w:p>
    <w:p w14:paraId="1CF22686">
      <w:pPr>
        <w:spacing w:line="360" w:lineRule="auto"/>
        <w:rPr>
          <w:rFonts w:hint="eastAsia" w:hAnsi="宋体" w:cs="Arial"/>
          <w:bCs/>
          <w:color w:val="auto"/>
          <w:szCs w:val="24"/>
          <w:highlight w:val="none"/>
        </w:rPr>
      </w:pPr>
      <w:r>
        <w:rPr>
          <w:rFonts w:hint="eastAsia" w:hAnsi="宋体" w:cs="Arial"/>
          <w:bCs/>
          <w:color w:val="auto"/>
          <w:szCs w:val="24"/>
          <w:highlight w:val="none"/>
        </w:rPr>
        <w:t>1、交货日期指该批设备到</w:t>
      </w:r>
      <w:r>
        <w:rPr>
          <w:rFonts w:hint="eastAsia"/>
          <w:color w:val="auto"/>
          <w:highlight w:val="none"/>
        </w:rPr>
        <w:t>浙能武威2×1000MW调峰火电机组</w:t>
      </w:r>
      <w:r>
        <w:rPr>
          <w:color w:val="auto"/>
          <w:highlight w:val="none"/>
        </w:rPr>
        <w:t>工程</w:t>
      </w:r>
      <w:r>
        <w:rPr>
          <w:rFonts w:hint="eastAsia" w:hAnsi="宋体" w:cs="Arial"/>
          <w:bCs/>
          <w:color w:val="auto"/>
          <w:szCs w:val="24"/>
          <w:highlight w:val="none"/>
        </w:rPr>
        <w:t>现场指定交货地点（车板上）的时间。运输由投标人负责。</w:t>
      </w:r>
    </w:p>
    <w:p w14:paraId="10BCA06C">
      <w:pPr>
        <w:spacing w:line="360" w:lineRule="auto"/>
        <w:rPr>
          <w:rFonts w:hint="eastAsia" w:hAnsi="宋体" w:cs="Arial"/>
          <w:bCs/>
          <w:color w:val="auto"/>
          <w:szCs w:val="24"/>
          <w:highlight w:val="none"/>
        </w:rPr>
      </w:pPr>
      <w:r>
        <w:rPr>
          <w:rFonts w:hint="eastAsia" w:hAnsi="宋体" w:cs="Arial"/>
          <w:bCs/>
          <w:color w:val="auto"/>
          <w:szCs w:val="24"/>
          <w:highlight w:val="none"/>
        </w:rPr>
        <w:t>2、设备到达现场，投标人派人到现场办理交接。</w:t>
      </w:r>
    </w:p>
    <w:p w14:paraId="2F631C7D">
      <w:pPr>
        <w:widowControl/>
        <w:spacing w:line="360" w:lineRule="auto"/>
        <w:jc w:val="left"/>
        <w:rPr>
          <w:rFonts w:hint="eastAsia" w:hAnsi="宋体" w:cs="Arial"/>
          <w:bCs/>
          <w:color w:val="auto"/>
          <w:szCs w:val="24"/>
          <w:highlight w:val="none"/>
        </w:rPr>
      </w:pPr>
      <w:r>
        <w:rPr>
          <w:rFonts w:hint="eastAsia" w:hAnsi="宋体" w:cs="Arial"/>
          <w:bCs/>
          <w:color w:val="auto"/>
          <w:szCs w:val="24"/>
          <w:highlight w:val="none"/>
        </w:rPr>
        <w:t>3、本交货时间为暂定时间计划，具体的交货时间在签技术协议的时候确定，投标人需满足工程进度要求。</w:t>
      </w:r>
      <w:bookmarkEnd w:id="91"/>
    </w:p>
    <w:p w14:paraId="0848A54E">
      <w:pPr>
        <w:pStyle w:val="2"/>
        <w:rPr>
          <w:color w:val="auto"/>
          <w:highlight w:val="none"/>
        </w:rPr>
      </w:pPr>
      <w:r>
        <w:rPr>
          <w:color w:val="auto"/>
          <w:highlight w:val="none"/>
        </w:rPr>
        <w:br w:type="page"/>
      </w:r>
    </w:p>
    <w:p w14:paraId="65FA5629">
      <w:pPr>
        <w:pStyle w:val="5"/>
        <w:adjustRightInd/>
        <w:spacing w:before="240" w:beforeLines="100" w:after="240" w:afterLines="100" w:line="400" w:lineRule="atLeast"/>
        <w:jc w:val="both"/>
        <w:textAlignment w:val="auto"/>
        <w:rPr>
          <w:rFonts w:ascii="Times New Roman"/>
          <w:color w:val="auto"/>
          <w:sz w:val="30"/>
          <w:highlight w:val="none"/>
        </w:rPr>
      </w:pPr>
      <w:bookmarkStart w:id="92" w:name="_Toc8991"/>
      <w:bookmarkStart w:id="93" w:name="_Toc23927"/>
      <w:r>
        <w:rPr>
          <w:rFonts w:ascii="Times New Roman"/>
          <w:color w:val="auto"/>
          <w:sz w:val="30"/>
          <w:highlight w:val="none"/>
        </w:rPr>
        <w:t>附件5  设备监造、检验和性能验收试验</w:t>
      </w:r>
      <w:bookmarkEnd w:id="82"/>
      <w:bookmarkEnd w:id="83"/>
      <w:bookmarkEnd w:id="84"/>
      <w:bookmarkEnd w:id="85"/>
      <w:bookmarkEnd w:id="86"/>
      <w:bookmarkEnd w:id="87"/>
      <w:bookmarkEnd w:id="88"/>
      <w:bookmarkEnd w:id="89"/>
      <w:bookmarkEnd w:id="90"/>
      <w:bookmarkEnd w:id="92"/>
      <w:bookmarkEnd w:id="93"/>
    </w:p>
    <w:p w14:paraId="4FC83EE8">
      <w:pPr>
        <w:pStyle w:val="6"/>
        <w:spacing w:line="240" w:lineRule="auto"/>
        <w:rPr>
          <w:rFonts w:ascii="Times New Roman" w:hAnsi="Times New Roman" w:eastAsia="宋体"/>
          <w:color w:val="auto"/>
          <w:sz w:val="24"/>
          <w:highlight w:val="none"/>
        </w:rPr>
      </w:pPr>
      <w:bookmarkStart w:id="94" w:name="_Toc292985560"/>
      <w:r>
        <w:rPr>
          <w:rFonts w:ascii="Times New Roman" w:hAnsi="Times New Roman" w:eastAsia="宋体"/>
          <w:color w:val="auto"/>
          <w:sz w:val="24"/>
          <w:highlight w:val="none"/>
        </w:rPr>
        <w:t>1  概述</w:t>
      </w:r>
      <w:bookmarkEnd w:id="94"/>
    </w:p>
    <w:p w14:paraId="50222638">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1.1 本附件用于合同执行期间对投标人所提供的设备（包括对分包外购设备）进行检验、监造和性能验收试验，确保投标人所提供的设备符合附件1规定的要求。</w:t>
      </w:r>
    </w:p>
    <w:p w14:paraId="49210750">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1.2 投标人应在本合同生效后1个月内，向招标人提供与本合同设备有关的监造、检验、性能验收试验标准。有关标准应符合附件1的规定。</w:t>
      </w:r>
    </w:p>
    <w:p w14:paraId="13226128">
      <w:pPr>
        <w:pStyle w:val="6"/>
        <w:spacing w:line="240" w:lineRule="auto"/>
        <w:rPr>
          <w:rFonts w:ascii="Times New Roman" w:hAnsi="Times New Roman" w:eastAsia="宋体"/>
          <w:color w:val="auto"/>
          <w:sz w:val="24"/>
          <w:highlight w:val="none"/>
        </w:rPr>
      </w:pPr>
      <w:bookmarkStart w:id="95" w:name="_Toc292985561"/>
      <w:r>
        <w:rPr>
          <w:rFonts w:ascii="Times New Roman" w:hAnsi="Times New Roman" w:eastAsia="宋体"/>
          <w:color w:val="auto"/>
          <w:sz w:val="24"/>
          <w:highlight w:val="none"/>
        </w:rPr>
        <w:t>2  工厂检验</w:t>
      </w:r>
      <w:bookmarkEnd w:id="95"/>
    </w:p>
    <w:p w14:paraId="28F5EDE3">
      <w:pPr>
        <w:widowControl/>
        <w:autoSpaceDE w:val="0"/>
        <w:autoSpaceDN w:val="0"/>
        <w:spacing w:line="360" w:lineRule="auto"/>
        <w:textAlignment w:val="bottom"/>
        <w:rPr>
          <w:rFonts w:ascii="Times New Roman" w:hAnsi="Times New Roman"/>
          <w:color w:val="auto"/>
          <w:highlight w:val="none"/>
        </w:rPr>
      </w:pPr>
      <w:bookmarkStart w:id="96" w:name="_Toc292985562"/>
      <w:r>
        <w:rPr>
          <w:rFonts w:ascii="Times New Roman" w:hAnsi="Times New Roman"/>
          <w:color w:val="auto"/>
          <w:highlight w:val="none"/>
        </w:rPr>
        <w:t>2.1  投标人应接受第三方质量检查机构对合同设备的检查，该第三方人员的费用不由投标人承担。</w:t>
      </w:r>
    </w:p>
    <w:p w14:paraId="7DB3D356">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2.2  工厂检验是质量控制的一个重要组成部分。投标人须严格进行厂内各生产环节的检验和试验。投标人提供的合同设备须签发质量证明、检验记录和测试报告，并且作为交货时质量证明文件的组成部分。</w:t>
      </w:r>
    </w:p>
    <w:p w14:paraId="76BF7B15">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2.3  检验的范围包括原材料和元器件的进厂，部件的加工、组装、试验至出厂试验。</w:t>
      </w:r>
    </w:p>
    <w:p w14:paraId="2AE1C3C0">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 xml:space="preserve">2.4  投标人检验的结果要满足附件1的要求，如有不符之处或达不到标准要求，投标人要采取措施处理直至满足要求，同时向招标人提交不一致性报告。投标人发生重大质量问题时应将情况及时通知招标人。 </w:t>
      </w:r>
    </w:p>
    <w:p w14:paraId="321F5E9D">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2.5 工厂检验的所有费用包括在合同总价之中。</w:t>
      </w:r>
    </w:p>
    <w:p w14:paraId="787D79E9">
      <w:pPr>
        <w:pStyle w:val="6"/>
        <w:spacing w:line="240" w:lineRule="auto"/>
        <w:rPr>
          <w:rFonts w:ascii="Times New Roman" w:hAnsi="Times New Roman" w:eastAsia="宋体"/>
          <w:color w:val="auto"/>
          <w:sz w:val="24"/>
          <w:highlight w:val="none"/>
        </w:rPr>
      </w:pPr>
      <w:r>
        <w:rPr>
          <w:rFonts w:ascii="Times New Roman" w:hAnsi="Times New Roman" w:eastAsia="宋体"/>
          <w:color w:val="auto"/>
          <w:sz w:val="24"/>
          <w:highlight w:val="none"/>
        </w:rPr>
        <w:t>3  设备监造</w:t>
      </w:r>
      <w:bookmarkEnd w:id="96"/>
    </w:p>
    <w:p w14:paraId="00BAC76D">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3.1 监造依据</w:t>
      </w:r>
    </w:p>
    <w:p w14:paraId="188143BE">
      <w:pPr>
        <w:widowControl/>
        <w:autoSpaceDE w:val="0"/>
        <w:autoSpaceDN w:val="0"/>
        <w:spacing w:line="360" w:lineRule="auto"/>
        <w:ind w:firstLine="480" w:firstLineChars="200"/>
        <w:textAlignment w:val="bottom"/>
        <w:rPr>
          <w:rFonts w:ascii="Times New Roman" w:hAnsi="Times New Roman"/>
          <w:color w:val="auto"/>
          <w:highlight w:val="none"/>
        </w:rPr>
      </w:pPr>
      <w:r>
        <w:rPr>
          <w:rFonts w:ascii="Times New Roman" w:hAnsi="Times New Roman"/>
          <w:color w:val="auto"/>
          <w:highlight w:val="none"/>
        </w:rPr>
        <w:t>根据本合同和电力工业部、机械工业部文件电办(1995)37号《大型电力设备质量监造暂行规定》、《国家电力公司电力设备监造实施办法》（国电电源[2002]267号文）和《驻大型电力设备制造厂总代表组工作条例》的规定，以及国家有关规定。</w:t>
      </w:r>
    </w:p>
    <w:p w14:paraId="32108AC5">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3.2 监造方式</w:t>
      </w:r>
    </w:p>
    <w:p w14:paraId="3FA87621">
      <w:pPr>
        <w:widowControl/>
        <w:autoSpaceDE w:val="0"/>
        <w:autoSpaceDN w:val="0"/>
        <w:spacing w:line="360" w:lineRule="auto"/>
        <w:ind w:firstLine="480" w:firstLineChars="200"/>
        <w:textAlignment w:val="bottom"/>
        <w:rPr>
          <w:rFonts w:ascii="Times New Roman" w:hAnsi="Times New Roman"/>
          <w:color w:val="auto"/>
          <w:highlight w:val="none"/>
        </w:rPr>
      </w:pPr>
      <w:r>
        <w:rPr>
          <w:rFonts w:ascii="Times New Roman" w:hAnsi="Times New Roman"/>
          <w:color w:val="auto"/>
          <w:highlight w:val="none"/>
        </w:rPr>
        <w:t>文件见证、现场见证和停工待检，即 R点、W点、H点。每次监造内容完成后，投标人和监造代表均须在见证表上履行签字手续。投标人复印3份，交监造代表1份。</w:t>
      </w:r>
    </w:p>
    <w:p w14:paraId="3CC8A7EB">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3.3 监造内容(由投标人填写，招标人确定)</w:t>
      </w:r>
    </w:p>
    <w:p w14:paraId="78DEAEF2">
      <w:pPr>
        <w:spacing w:line="360" w:lineRule="auto"/>
        <w:jc w:val="center"/>
        <w:rPr>
          <w:rFonts w:ascii="Times New Roman" w:hAnsi="Times New Roman"/>
          <w:color w:val="auto"/>
          <w:highlight w:val="none"/>
        </w:rPr>
      </w:pPr>
      <w:r>
        <w:rPr>
          <w:rFonts w:ascii="Times New Roman" w:hAnsi="Times New Roman"/>
          <w:color w:val="auto"/>
          <w:highlight w:val="none"/>
        </w:rPr>
        <w:t>设备监造内容</w:t>
      </w:r>
    </w:p>
    <w:tbl>
      <w:tblPr>
        <w:tblStyle w:val="5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738"/>
        <w:gridCol w:w="2932"/>
        <w:gridCol w:w="761"/>
        <w:gridCol w:w="868"/>
        <w:gridCol w:w="868"/>
        <w:gridCol w:w="1026"/>
      </w:tblGrid>
      <w:tr w14:paraId="6D13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479" w:type="pct"/>
            <w:vMerge w:val="restart"/>
            <w:vAlign w:val="center"/>
          </w:tcPr>
          <w:p w14:paraId="11EA6C2F">
            <w:pPr>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序号</w:t>
            </w:r>
          </w:p>
        </w:tc>
        <w:tc>
          <w:tcPr>
            <w:tcW w:w="959" w:type="pct"/>
            <w:vMerge w:val="restart"/>
            <w:vAlign w:val="center"/>
          </w:tcPr>
          <w:p w14:paraId="6944FAB3">
            <w:pPr>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项目内容</w:t>
            </w:r>
          </w:p>
        </w:tc>
        <w:tc>
          <w:tcPr>
            <w:tcW w:w="1618" w:type="pct"/>
            <w:vMerge w:val="restart"/>
            <w:vAlign w:val="center"/>
          </w:tcPr>
          <w:p w14:paraId="165284A4">
            <w:pPr>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监造内容</w:t>
            </w:r>
          </w:p>
        </w:tc>
        <w:tc>
          <w:tcPr>
            <w:tcW w:w="1943" w:type="pct"/>
            <w:gridSpan w:val="4"/>
            <w:vAlign w:val="center"/>
          </w:tcPr>
          <w:p w14:paraId="76B7325C">
            <w:pPr>
              <w:pStyle w:val="173"/>
              <w:tabs>
                <w:tab w:val="left" w:pos="240"/>
                <w:tab w:val="left" w:pos="600"/>
                <w:tab w:val="left" w:pos="840"/>
              </w:tabs>
              <w:snapToGrid w:val="0"/>
              <w:spacing w:line="360" w:lineRule="auto"/>
              <w:rPr>
                <w:rFonts w:ascii="Times New Roman"/>
                <w:color w:val="auto"/>
                <w:szCs w:val="24"/>
                <w:highlight w:val="none"/>
              </w:rPr>
            </w:pPr>
            <w:r>
              <w:rPr>
                <w:rFonts w:ascii="Times New Roman"/>
                <w:color w:val="auto"/>
                <w:szCs w:val="24"/>
                <w:highlight w:val="none"/>
              </w:rPr>
              <w:t>监造方式</w:t>
            </w:r>
          </w:p>
        </w:tc>
      </w:tr>
      <w:tr w14:paraId="345BE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479" w:type="pct"/>
            <w:vMerge w:val="continue"/>
            <w:vAlign w:val="center"/>
          </w:tcPr>
          <w:p w14:paraId="2FD545B3">
            <w:pPr>
              <w:snapToGrid w:val="0"/>
              <w:spacing w:line="360" w:lineRule="auto"/>
              <w:rPr>
                <w:rFonts w:ascii="Times New Roman" w:hAnsi="Times New Roman"/>
                <w:color w:val="auto"/>
                <w:szCs w:val="24"/>
                <w:highlight w:val="none"/>
              </w:rPr>
            </w:pPr>
          </w:p>
        </w:tc>
        <w:tc>
          <w:tcPr>
            <w:tcW w:w="959" w:type="pct"/>
            <w:vMerge w:val="continue"/>
            <w:vAlign w:val="center"/>
          </w:tcPr>
          <w:p w14:paraId="23DFBB2C">
            <w:pPr>
              <w:snapToGrid w:val="0"/>
              <w:spacing w:line="360" w:lineRule="auto"/>
              <w:rPr>
                <w:rFonts w:ascii="Times New Roman" w:hAnsi="Times New Roman"/>
                <w:color w:val="auto"/>
                <w:szCs w:val="24"/>
                <w:highlight w:val="none"/>
              </w:rPr>
            </w:pPr>
          </w:p>
        </w:tc>
        <w:tc>
          <w:tcPr>
            <w:tcW w:w="1618" w:type="pct"/>
            <w:vMerge w:val="continue"/>
            <w:vAlign w:val="center"/>
          </w:tcPr>
          <w:p w14:paraId="591C43FA">
            <w:pPr>
              <w:snapToGrid w:val="0"/>
              <w:spacing w:line="360" w:lineRule="auto"/>
              <w:rPr>
                <w:rFonts w:ascii="Times New Roman" w:hAnsi="Times New Roman"/>
                <w:color w:val="auto"/>
                <w:szCs w:val="24"/>
                <w:highlight w:val="none"/>
              </w:rPr>
            </w:pPr>
          </w:p>
        </w:tc>
        <w:tc>
          <w:tcPr>
            <w:tcW w:w="420" w:type="pct"/>
            <w:vAlign w:val="center"/>
          </w:tcPr>
          <w:p w14:paraId="2C68A21E">
            <w:pPr>
              <w:snapToGrid w:val="0"/>
              <w:spacing w:line="360" w:lineRule="auto"/>
              <w:jc w:val="center"/>
              <w:rPr>
                <w:rFonts w:ascii="Times New Roman" w:hAnsi="Times New Roman"/>
                <w:color w:val="auto"/>
                <w:szCs w:val="24"/>
                <w:highlight w:val="none"/>
              </w:rPr>
            </w:pPr>
            <w:r>
              <w:rPr>
                <w:rFonts w:ascii="Times New Roman" w:hAnsi="Times New Roman"/>
                <w:color w:val="auto"/>
                <w:szCs w:val="24"/>
                <w:highlight w:val="none"/>
              </w:rPr>
              <w:t>R</w:t>
            </w:r>
          </w:p>
        </w:tc>
        <w:tc>
          <w:tcPr>
            <w:tcW w:w="479" w:type="pct"/>
            <w:vAlign w:val="center"/>
          </w:tcPr>
          <w:p w14:paraId="452019A3">
            <w:pPr>
              <w:snapToGrid w:val="0"/>
              <w:spacing w:line="360" w:lineRule="auto"/>
              <w:jc w:val="center"/>
              <w:rPr>
                <w:rFonts w:ascii="Times New Roman" w:hAnsi="Times New Roman"/>
                <w:color w:val="auto"/>
                <w:szCs w:val="24"/>
                <w:highlight w:val="none"/>
              </w:rPr>
            </w:pPr>
            <w:r>
              <w:rPr>
                <w:rFonts w:ascii="Times New Roman" w:hAnsi="Times New Roman"/>
                <w:color w:val="auto"/>
                <w:szCs w:val="24"/>
                <w:highlight w:val="none"/>
              </w:rPr>
              <w:t>W</w:t>
            </w:r>
          </w:p>
        </w:tc>
        <w:tc>
          <w:tcPr>
            <w:tcW w:w="479" w:type="pct"/>
            <w:vAlign w:val="center"/>
          </w:tcPr>
          <w:p w14:paraId="7B8459A7">
            <w:pPr>
              <w:snapToGrid w:val="0"/>
              <w:spacing w:line="360" w:lineRule="auto"/>
              <w:jc w:val="center"/>
              <w:rPr>
                <w:rFonts w:ascii="Times New Roman" w:hAnsi="Times New Roman"/>
                <w:color w:val="auto"/>
                <w:szCs w:val="24"/>
                <w:highlight w:val="none"/>
              </w:rPr>
            </w:pPr>
            <w:r>
              <w:rPr>
                <w:rFonts w:ascii="Times New Roman" w:hAnsi="Times New Roman"/>
                <w:color w:val="auto"/>
                <w:szCs w:val="24"/>
                <w:highlight w:val="none"/>
              </w:rPr>
              <w:t>H</w:t>
            </w:r>
          </w:p>
        </w:tc>
        <w:tc>
          <w:tcPr>
            <w:tcW w:w="566" w:type="pct"/>
            <w:vAlign w:val="center"/>
          </w:tcPr>
          <w:p w14:paraId="1F705AE6">
            <w:pPr>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数量</w:t>
            </w:r>
          </w:p>
        </w:tc>
      </w:tr>
      <w:tr w14:paraId="7A79D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45B3B120">
            <w:pPr>
              <w:snapToGrid w:val="0"/>
              <w:spacing w:line="360" w:lineRule="auto"/>
              <w:rPr>
                <w:rFonts w:ascii="Times New Roman" w:hAnsi="Times New Roman"/>
                <w:color w:val="auto"/>
                <w:szCs w:val="24"/>
                <w:highlight w:val="none"/>
              </w:rPr>
            </w:pPr>
          </w:p>
        </w:tc>
        <w:tc>
          <w:tcPr>
            <w:tcW w:w="959" w:type="pct"/>
            <w:vAlign w:val="center"/>
          </w:tcPr>
          <w:p w14:paraId="199F001B">
            <w:pPr>
              <w:tabs>
                <w:tab w:val="left" w:pos="735"/>
              </w:tabs>
              <w:snapToGrid w:val="0"/>
              <w:spacing w:line="360" w:lineRule="auto"/>
              <w:rPr>
                <w:rFonts w:ascii="Times New Roman" w:hAnsi="Times New Roman"/>
                <w:color w:val="auto"/>
                <w:szCs w:val="24"/>
                <w:highlight w:val="none"/>
              </w:rPr>
            </w:pPr>
          </w:p>
        </w:tc>
        <w:tc>
          <w:tcPr>
            <w:tcW w:w="1618" w:type="pct"/>
            <w:vAlign w:val="center"/>
          </w:tcPr>
          <w:p w14:paraId="03D3B95E">
            <w:pPr>
              <w:tabs>
                <w:tab w:val="left" w:pos="735"/>
              </w:tabs>
              <w:snapToGrid w:val="0"/>
              <w:spacing w:line="360" w:lineRule="auto"/>
              <w:rPr>
                <w:rFonts w:ascii="Times New Roman" w:hAnsi="Times New Roman"/>
                <w:color w:val="auto"/>
                <w:szCs w:val="24"/>
                <w:highlight w:val="none"/>
              </w:rPr>
            </w:pPr>
          </w:p>
        </w:tc>
        <w:tc>
          <w:tcPr>
            <w:tcW w:w="420" w:type="pct"/>
            <w:vAlign w:val="center"/>
          </w:tcPr>
          <w:p w14:paraId="6C7B0F68">
            <w:pPr>
              <w:snapToGrid w:val="0"/>
              <w:spacing w:line="360" w:lineRule="auto"/>
              <w:jc w:val="center"/>
              <w:rPr>
                <w:rFonts w:ascii="Times New Roman" w:hAnsi="Times New Roman"/>
                <w:color w:val="auto"/>
                <w:szCs w:val="24"/>
                <w:highlight w:val="none"/>
              </w:rPr>
            </w:pPr>
          </w:p>
        </w:tc>
        <w:tc>
          <w:tcPr>
            <w:tcW w:w="479" w:type="pct"/>
            <w:vAlign w:val="center"/>
          </w:tcPr>
          <w:p w14:paraId="480AF4D4">
            <w:pPr>
              <w:snapToGrid w:val="0"/>
              <w:spacing w:line="360" w:lineRule="auto"/>
              <w:jc w:val="center"/>
              <w:rPr>
                <w:rFonts w:ascii="Times New Roman" w:hAnsi="Times New Roman"/>
                <w:color w:val="auto"/>
                <w:szCs w:val="24"/>
                <w:highlight w:val="none"/>
              </w:rPr>
            </w:pPr>
          </w:p>
        </w:tc>
        <w:tc>
          <w:tcPr>
            <w:tcW w:w="479" w:type="pct"/>
            <w:vAlign w:val="center"/>
          </w:tcPr>
          <w:p w14:paraId="675F4028">
            <w:pPr>
              <w:snapToGrid w:val="0"/>
              <w:spacing w:line="360" w:lineRule="auto"/>
              <w:jc w:val="center"/>
              <w:rPr>
                <w:rFonts w:ascii="Times New Roman" w:hAnsi="Times New Roman"/>
                <w:color w:val="auto"/>
                <w:szCs w:val="24"/>
                <w:highlight w:val="none"/>
              </w:rPr>
            </w:pPr>
          </w:p>
        </w:tc>
        <w:tc>
          <w:tcPr>
            <w:tcW w:w="566" w:type="pct"/>
            <w:vMerge w:val="restart"/>
            <w:vAlign w:val="center"/>
          </w:tcPr>
          <w:p w14:paraId="4C2D21E3">
            <w:pPr>
              <w:snapToGrid w:val="0"/>
              <w:spacing w:line="360" w:lineRule="auto"/>
              <w:rPr>
                <w:rFonts w:ascii="Times New Roman" w:hAnsi="Times New Roman"/>
                <w:color w:val="auto"/>
                <w:szCs w:val="24"/>
                <w:highlight w:val="none"/>
              </w:rPr>
            </w:pPr>
          </w:p>
        </w:tc>
      </w:tr>
      <w:tr w14:paraId="6AFB1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2F0A5A94">
            <w:pPr>
              <w:snapToGrid w:val="0"/>
              <w:spacing w:line="360" w:lineRule="auto"/>
              <w:rPr>
                <w:rFonts w:ascii="Times New Roman" w:hAnsi="Times New Roman"/>
                <w:color w:val="auto"/>
                <w:szCs w:val="24"/>
                <w:highlight w:val="none"/>
              </w:rPr>
            </w:pPr>
          </w:p>
        </w:tc>
        <w:tc>
          <w:tcPr>
            <w:tcW w:w="959" w:type="pct"/>
            <w:vAlign w:val="center"/>
          </w:tcPr>
          <w:p w14:paraId="3B41B735">
            <w:pPr>
              <w:tabs>
                <w:tab w:val="left" w:pos="735"/>
              </w:tabs>
              <w:snapToGrid w:val="0"/>
              <w:spacing w:line="360" w:lineRule="auto"/>
              <w:rPr>
                <w:rFonts w:ascii="Times New Roman" w:hAnsi="Times New Roman"/>
                <w:color w:val="auto"/>
                <w:szCs w:val="24"/>
                <w:highlight w:val="none"/>
              </w:rPr>
            </w:pPr>
          </w:p>
        </w:tc>
        <w:tc>
          <w:tcPr>
            <w:tcW w:w="1618" w:type="pct"/>
            <w:vAlign w:val="center"/>
          </w:tcPr>
          <w:p w14:paraId="631E451E">
            <w:pPr>
              <w:tabs>
                <w:tab w:val="left" w:pos="735"/>
              </w:tabs>
              <w:snapToGrid w:val="0"/>
              <w:spacing w:line="360" w:lineRule="auto"/>
              <w:rPr>
                <w:rFonts w:ascii="Times New Roman" w:hAnsi="Times New Roman"/>
                <w:color w:val="auto"/>
                <w:szCs w:val="24"/>
                <w:highlight w:val="none"/>
              </w:rPr>
            </w:pPr>
          </w:p>
        </w:tc>
        <w:tc>
          <w:tcPr>
            <w:tcW w:w="420" w:type="pct"/>
            <w:vAlign w:val="center"/>
          </w:tcPr>
          <w:p w14:paraId="1B4E7A13">
            <w:pPr>
              <w:snapToGrid w:val="0"/>
              <w:spacing w:line="360" w:lineRule="auto"/>
              <w:jc w:val="center"/>
              <w:rPr>
                <w:rFonts w:ascii="Times New Roman" w:hAnsi="Times New Roman"/>
                <w:color w:val="auto"/>
                <w:szCs w:val="24"/>
                <w:highlight w:val="none"/>
              </w:rPr>
            </w:pPr>
          </w:p>
        </w:tc>
        <w:tc>
          <w:tcPr>
            <w:tcW w:w="479" w:type="pct"/>
            <w:vAlign w:val="center"/>
          </w:tcPr>
          <w:p w14:paraId="2CADED24">
            <w:pPr>
              <w:snapToGrid w:val="0"/>
              <w:spacing w:line="360" w:lineRule="auto"/>
              <w:jc w:val="center"/>
              <w:rPr>
                <w:rFonts w:ascii="Times New Roman" w:hAnsi="Times New Roman"/>
                <w:color w:val="auto"/>
                <w:szCs w:val="24"/>
                <w:highlight w:val="none"/>
              </w:rPr>
            </w:pPr>
          </w:p>
        </w:tc>
        <w:tc>
          <w:tcPr>
            <w:tcW w:w="479" w:type="pct"/>
            <w:vAlign w:val="center"/>
          </w:tcPr>
          <w:p w14:paraId="276F476F">
            <w:pPr>
              <w:snapToGrid w:val="0"/>
              <w:spacing w:line="360" w:lineRule="auto"/>
              <w:jc w:val="center"/>
              <w:rPr>
                <w:rFonts w:ascii="Times New Roman" w:hAnsi="Times New Roman"/>
                <w:color w:val="auto"/>
                <w:szCs w:val="24"/>
                <w:highlight w:val="none"/>
              </w:rPr>
            </w:pPr>
          </w:p>
        </w:tc>
        <w:tc>
          <w:tcPr>
            <w:tcW w:w="566" w:type="pct"/>
            <w:vMerge w:val="continue"/>
            <w:vAlign w:val="center"/>
          </w:tcPr>
          <w:p w14:paraId="7314407E">
            <w:pPr>
              <w:snapToGrid w:val="0"/>
              <w:spacing w:line="360" w:lineRule="auto"/>
              <w:rPr>
                <w:rFonts w:ascii="Times New Roman" w:hAnsi="Times New Roman"/>
                <w:color w:val="auto"/>
                <w:szCs w:val="24"/>
                <w:highlight w:val="none"/>
              </w:rPr>
            </w:pPr>
          </w:p>
        </w:tc>
      </w:tr>
      <w:tr w14:paraId="004E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3D259EA8">
            <w:pPr>
              <w:snapToGrid w:val="0"/>
              <w:spacing w:line="360" w:lineRule="auto"/>
              <w:rPr>
                <w:rFonts w:ascii="Times New Roman" w:hAnsi="Times New Roman"/>
                <w:color w:val="auto"/>
                <w:szCs w:val="24"/>
                <w:highlight w:val="none"/>
              </w:rPr>
            </w:pPr>
          </w:p>
        </w:tc>
        <w:tc>
          <w:tcPr>
            <w:tcW w:w="959" w:type="pct"/>
            <w:vAlign w:val="center"/>
          </w:tcPr>
          <w:p w14:paraId="67446D51">
            <w:pPr>
              <w:tabs>
                <w:tab w:val="left" w:pos="735"/>
              </w:tabs>
              <w:snapToGrid w:val="0"/>
              <w:spacing w:line="360" w:lineRule="auto"/>
              <w:rPr>
                <w:rFonts w:ascii="Times New Roman" w:hAnsi="Times New Roman"/>
                <w:color w:val="auto"/>
                <w:szCs w:val="24"/>
                <w:highlight w:val="none"/>
              </w:rPr>
            </w:pPr>
          </w:p>
        </w:tc>
        <w:tc>
          <w:tcPr>
            <w:tcW w:w="1618" w:type="pct"/>
            <w:vAlign w:val="center"/>
          </w:tcPr>
          <w:p w14:paraId="4722B7E8">
            <w:pPr>
              <w:tabs>
                <w:tab w:val="left" w:pos="735"/>
              </w:tabs>
              <w:snapToGrid w:val="0"/>
              <w:spacing w:line="360" w:lineRule="auto"/>
              <w:rPr>
                <w:rFonts w:ascii="Times New Roman" w:hAnsi="Times New Roman"/>
                <w:color w:val="auto"/>
                <w:szCs w:val="24"/>
                <w:highlight w:val="none"/>
              </w:rPr>
            </w:pPr>
          </w:p>
        </w:tc>
        <w:tc>
          <w:tcPr>
            <w:tcW w:w="420" w:type="pct"/>
            <w:vAlign w:val="center"/>
          </w:tcPr>
          <w:p w14:paraId="19F6264F">
            <w:pPr>
              <w:snapToGrid w:val="0"/>
              <w:spacing w:line="360" w:lineRule="auto"/>
              <w:jc w:val="center"/>
              <w:rPr>
                <w:rFonts w:ascii="Times New Roman" w:hAnsi="Times New Roman"/>
                <w:color w:val="auto"/>
                <w:szCs w:val="24"/>
                <w:highlight w:val="none"/>
              </w:rPr>
            </w:pPr>
          </w:p>
        </w:tc>
        <w:tc>
          <w:tcPr>
            <w:tcW w:w="479" w:type="pct"/>
            <w:vAlign w:val="center"/>
          </w:tcPr>
          <w:p w14:paraId="1328752D">
            <w:pPr>
              <w:snapToGrid w:val="0"/>
              <w:spacing w:line="360" w:lineRule="auto"/>
              <w:jc w:val="center"/>
              <w:rPr>
                <w:rFonts w:ascii="Times New Roman" w:hAnsi="Times New Roman"/>
                <w:color w:val="auto"/>
                <w:szCs w:val="24"/>
                <w:highlight w:val="none"/>
              </w:rPr>
            </w:pPr>
          </w:p>
        </w:tc>
        <w:tc>
          <w:tcPr>
            <w:tcW w:w="479" w:type="pct"/>
            <w:vAlign w:val="center"/>
          </w:tcPr>
          <w:p w14:paraId="1223F5F9">
            <w:pPr>
              <w:snapToGrid w:val="0"/>
              <w:spacing w:line="360" w:lineRule="auto"/>
              <w:jc w:val="center"/>
              <w:rPr>
                <w:rFonts w:ascii="Times New Roman" w:hAnsi="Times New Roman"/>
                <w:color w:val="auto"/>
                <w:szCs w:val="24"/>
                <w:highlight w:val="none"/>
              </w:rPr>
            </w:pPr>
          </w:p>
        </w:tc>
        <w:tc>
          <w:tcPr>
            <w:tcW w:w="566" w:type="pct"/>
            <w:vMerge w:val="continue"/>
            <w:vAlign w:val="center"/>
          </w:tcPr>
          <w:p w14:paraId="08A014E5">
            <w:pPr>
              <w:snapToGrid w:val="0"/>
              <w:spacing w:line="360" w:lineRule="auto"/>
              <w:rPr>
                <w:rFonts w:ascii="Times New Roman" w:hAnsi="Times New Roman"/>
                <w:color w:val="auto"/>
                <w:szCs w:val="24"/>
                <w:highlight w:val="none"/>
              </w:rPr>
            </w:pPr>
          </w:p>
        </w:tc>
      </w:tr>
      <w:tr w14:paraId="2A46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5903FA3C">
            <w:pPr>
              <w:snapToGrid w:val="0"/>
              <w:spacing w:line="360" w:lineRule="auto"/>
              <w:rPr>
                <w:rFonts w:ascii="Times New Roman" w:hAnsi="Times New Roman"/>
                <w:color w:val="auto"/>
                <w:szCs w:val="24"/>
                <w:highlight w:val="none"/>
              </w:rPr>
            </w:pPr>
          </w:p>
        </w:tc>
        <w:tc>
          <w:tcPr>
            <w:tcW w:w="959" w:type="pct"/>
            <w:vAlign w:val="center"/>
          </w:tcPr>
          <w:p w14:paraId="08A3C776">
            <w:pPr>
              <w:tabs>
                <w:tab w:val="left" w:pos="735"/>
              </w:tabs>
              <w:snapToGrid w:val="0"/>
              <w:spacing w:line="360" w:lineRule="auto"/>
              <w:rPr>
                <w:rFonts w:ascii="Times New Roman" w:hAnsi="Times New Roman"/>
                <w:color w:val="auto"/>
                <w:szCs w:val="24"/>
                <w:highlight w:val="none"/>
              </w:rPr>
            </w:pPr>
          </w:p>
        </w:tc>
        <w:tc>
          <w:tcPr>
            <w:tcW w:w="1618" w:type="pct"/>
            <w:vAlign w:val="center"/>
          </w:tcPr>
          <w:p w14:paraId="0E27BECE">
            <w:pPr>
              <w:tabs>
                <w:tab w:val="left" w:pos="735"/>
              </w:tabs>
              <w:snapToGrid w:val="0"/>
              <w:spacing w:line="360" w:lineRule="auto"/>
              <w:rPr>
                <w:rFonts w:ascii="Times New Roman" w:hAnsi="Times New Roman"/>
                <w:color w:val="auto"/>
                <w:szCs w:val="24"/>
                <w:highlight w:val="none"/>
              </w:rPr>
            </w:pPr>
          </w:p>
        </w:tc>
        <w:tc>
          <w:tcPr>
            <w:tcW w:w="420" w:type="pct"/>
            <w:vAlign w:val="center"/>
          </w:tcPr>
          <w:p w14:paraId="25CF9C82">
            <w:pPr>
              <w:snapToGrid w:val="0"/>
              <w:spacing w:line="360" w:lineRule="auto"/>
              <w:jc w:val="center"/>
              <w:rPr>
                <w:rFonts w:ascii="Times New Roman" w:hAnsi="Times New Roman"/>
                <w:color w:val="auto"/>
                <w:szCs w:val="24"/>
                <w:highlight w:val="none"/>
              </w:rPr>
            </w:pPr>
          </w:p>
        </w:tc>
        <w:tc>
          <w:tcPr>
            <w:tcW w:w="479" w:type="pct"/>
            <w:vAlign w:val="center"/>
          </w:tcPr>
          <w:p w14:paraId="28B3FF7E">
            <w:pPr>
              <w:snapToGrid w:val="0"/>
              <w:spacing w:line="360" w:lineRule="auto"/>
              <w:jc w:val="center"/>
              <w:rPr>
                <w:rFonts w:ascii="Times New Roman" w:hAnsi="Times New Roman"/>
                <w:color w:val="auto"/>
                <w:szCs w:val="24"/>
                <w:highlight w:val="none"/>
              </w:rPr>
            </w:pPr>
          </w:p>
        </w:tc>
        <w:tc>
          <w:tcPr>
            <w:tcW w:w="479" w:type="pct"/>
            <w:vAlign w:val="center"/>
          </w:tcPr>
          <w:p w14:paraId="1C5D5D91">
            <w:pPr>
              <w:snapToGrid w:val="0"/>
              <w:spacing w:line="360" w:lineRule="auto"/>
              <w:jc w:val="center"/>
              <w:rPr>
                <w:rFonts w:ascii="Times New Roman" w:hAnsi="Times New Roman"/>
                <w:color w:val="auto"/>
                <w:szCs w:val="24"/>
                <w:highlight w:val="none"/>
              </w:rPr>
            </w:pPr>
          </w:p>
        </w:tc>
        <w:tc>
          <w:tcPr>
            <w:tcW w:w="566" w:type="pct"/>
            <w:vMerge w:val="continue"/>
            <w:vAlign w:val="center"/>
          </w:tcPr>
          <w:p w14:paraId="44DB4085">
            <w:pPr>
              <w:snapToGrid w:val="0"/>
              <w:spacing w:line="360" w:lineRule="auto"/>
              <w:rPr>
                <w:rFonts w:ascii="Times New Roman" w:hAnsi="Times New Roman"/>
                <w:color w:val="auto"/>
                <w:szCs w:val="24"/>
                <w:highlight w:val="none"/>
              </w:rPr>
            </w:pPr>
          </w:p>
        </w:tc>
      </w:tr>
      <w:tr w14:paraId="56F3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5000" w:type="pct"/>
            <w:gridSpan w:val="7"/>
            <w:vAlign w:val="center"/>
          </w:tcPr>
          <w:p w14:paraId="7F2559D3">
            <w:pPr>
              <w:snapToGrid w:val="0"/>
              <w:spacing w:line="360" w:lineRule="auto"/>
              <w:rPr>
                <w:rFonts w:ascii="Times New Roman" w:hAnsi="Times New Roman"/>
                <w:color w:val="auto"/>
                <w:szCs w:val="24"/>
                <w:highlight w:val="none"/>
              </w:rPr>
            </w:pPr>
            <w:r>
              <w:rPr>
                <w:rFonts w:ascii="Times New Roman" w:hAnsi="Times New Roman"/>
                <w:color w:val="auto"/>
                <w:szCs w:val="24"/>
                <w:highlight w:val="none"/>
              </w:rPr>
              <w:t>注：H—停工待检，W—现场见证，R—文件见证，数量—检验数量</w:t>
            </w:r>
          </w:p>
        </w:tc>
      </w:tr>
    </w:tbl>
    <w:p w14:paraId="67662FBC">
      <w:pPr>
        <w:widowControl/>
        <w:autoSpaceDE w:val="0"/>
        <w:autoSpaceDN w:val="0"/>
        <w:spacing w:before="120" w:beforeLines="50" w:line="360" w:lineRule="auto"/>
        <w:textAlignment w:val="bottom"/>
        <w:rPr>
          <w:rFonts w:ascii="Times New Roman" w:hAnsi="Times New Roman"/>
          <w:color w:val="auto"/>
          <w:highlight w:val="none"/>
        </w:rPr>
      </w:pPr>
      <w:r>
        <w:rPr>
          <w:rFonts w:ascii="Times New Roman" w:hAnsi="Times New Roman"/>
          <w:color w:val="auto"/>
          <w:highlight w:val="none"/>
        </w:rPr>
        <w:t>3.4 对投标人配合监造的要求</w:t>
      </w:r>
    </w:p>
    <w:p w14:paraId="56423349">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1）投标人为招标人提供以下方便：</w:t>
      </w:r>
    </w:p>
    <w:p w14:paraId="44B65841">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2）提前10天将设备监造项目及检验时间通知招标人监造代表和招标人，监造项目和方式由投标人、招标人监造代表、招标人三方协商确定；</w:t>
      </w:r>
    </w:p>
    <w:p w14:paraId="22647C33">
      <w:pPr>
        <w:snapToGrid w:val="0"/>
        <w:spacing w:line="360" w:lineRule="auto"/>
        <w:rPr>
          <w:rFonts w:ascii="Times New Roman" w:hAnsi="Times New Roman"/>
          <w:color w:val="auto"/>
          <w:highlight w:val="none"/>
        </w:rPr>
      </w:pPr>
      <w:r>
        <w:rPr>
          <w:rFonts w:ascii="Times New Roman" w:hAnsi="Times New Roman"/>
          <w:color w:val="auto"/>
          <w:highlight w:val="none"/>
        </w:rPr>
        <w:t>3）投标人应给招标人监造代表提供工作、生产方便。</w:t>
      </w:r>
    </w:p>
    <w:p w14:paraId="03FD680E">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4）招标人监造代表和招标人有权通过投标人有关部门查(借)阅合同与本合同设备有关的标准、图纸、资料、工艺及检验记录(包括之间检验记录)，如招标人认为有必要复印，投标人提投标人便。</w:t>
      </w:r>
    </w:p>
    <w:p w14:paraId="2B8D850E">
      <w:pPr>
        <w:widowControl/>
        <w:autoSpaceDE w:val="0"/>
        <w:autoSpaceDN w:val="0"/>
        <w:spacing w:line="360" w:lineRule="auto"/>
        <w:ind w:firstLine="480" w:firstLineChars="200"/>
        <w:textAlignment w:val="bottom"/>
        <w:rPr>
          <w:rFonts w:ascii="Times New Roman" w:hAnsi="Times New Roman"/>
          <w:color w:val="auto"/>
          <w:highlight w:val="none"/>
        </w:rPr>
      </w:pPr>
      <w:r>
        <w:rPr>
          <w:rFonts w:ascii="Times New Roman" w:hAnsi="Times New Roman"/>
          <w:color w:val="auto"/>
          <w:highlight w:val="none"/>
        </w:rPr>
        <w:t>招标人人员在监造过程中如发现设备和材料缺陷或不符合规定的标准要求时，招标人有权提出意见，投标人采取相应改进措施，以保证设备质量。无论招标人是否要求和知道，投标人均将主动及时向招标人提供合同设备制造过程中出现的较大的质量缺陷和问题，不得隐瞒。在招标人不知道的情况下投标人不得擅自处理。</w:t>
      </w:r>
    </w:p>
    <w:p w14:paraId="6F3624C1">
      <w:pPr>
        <w:pStyle w:val="6"/>
        <w:spacing w:line="240" w:lineRule="auto"/>
        <w:rPr>
          <w:rFonts w:ascii="Times New Roman" w:hAnsi="Times New Roman" w:eastAsia="宋体"/>
          <w:color w:val="auto"/>
          <w:sz w:val="24"/>
          <w:highlight w:val="none"/>
        </w:rPr>
      </w:pPr>
      <w:bookmarkStart w:id="97" w:name="_Toc520175315"/>
      <w:bookmarkStart w:id="98" w:name="_Toc292985563"/>
      <w:r>
        <w:rPr>
          <w:rFonts w:ascii="Times New Roman" w:hAnsi="Times New Roman" w:eastAsia="宋体"/>
          <w:color w:val="auto"/>
          <w:sz w:val="24"/>
          <w:highlight w:val="none"/>
        </w:rPr>
        <w:t>4  性能验收试验</w:t>
      </w:r>
      <w:bookmarkEnd w:id="97"/>
      <w:bookmarkEnd w:id="98"/>
    </w:p>
    <w:p w14:paraId="0B2CE293">
      <w:pPr>
        <w:pStyle w:val="392"/>
        <w:rPr>
          <w:rFonts w:ascii="Times New Roman" w:hAnsi="Times New Roman"/>
          <w:color w:val="auto"/>
          <w:highlight w:val="none"/>
          <w:lang w:eastAsia="zh-CN"/>
        </w:rPr>
      </w:pPr>
      <w:r>
        <w:rPr>
          <w:rFonts w:ascii="Times New Roman" w:hAnsi="Times New Roman"/>
          <w:color w:val="auto"/>
          <w:highlight w:val="none"/>
          <w:lang w:eastAsia="zh-CN"/>
        </w:rPr>
        <w:t>4.1 性能验收试验的目的为了检验合同设备的所有性能时否符合附件1的要求。</w:t>
      </w:r>
    </w:p>
    <w:p w14:paraId="53FCC897">
      <w:pPr>
        <w:pStyle w:val="392"/>
        <w:rPr>
          <w:rFonts w:ascii="Times New Roman" w:hAnsi="Times New Roman"/>
          <w:color w:val="auto"/>
          <w:highlight w:val="none"/>
          <w:lang w:eastAsia="zh-CN"/>
        </w:rPr>
      </w:pPr>
      <w:r>
        <w:rPr>
          <w:rFonts w:ascii="Times New Roman" w:hAnsi="Times New Roman"/>
          <w:color w:val="auto"/>
          <w:highlight w:val="none"/>
          <w:lang w:eastAsia="zh-CN"/>
        </w:rPr>
        <w:t>4.2 性能验收试验的地点由合同确定，一般为</w:t>
      </w:r>
      <w:r>
        <w:rPr>
          <w:rFonts w:ascii="Times New Roman" w:hAnsi="Times New Roman"/>
          <w:color w:val="auto"/>
          <w:spacing w:val="5"/>
          <w:highlight w:val="none"/>
          <w:lang w:eastAsia="zh-CN"/>
        </w:rPr>
        <w:t>招标人</w:t>
      </w:r>
      <w:r>
        <w:rPr>
          <w:rFonts w:ascii="Times New Roman" w:hAnsi="Times New Roman"/>
          <w:color w:val="auto"/>
          <w:highlight w:val="none"/>
          <w:lang w:eastAsia="zh-CN"/>
        </w:rPr>
        <w:t>现场。</w:t>
      </w:r>
    </w:p>
    <w:p w14:paraId="23A8229F">
      <w:pPr>
        <w:pStyle w:val="392"/>
        <w:rPr>
          <w:rFonts w:ascii="Times New Roman" w:hAnsi="Times New Roman"/>
          <w:color w:val="auto"/>
          <w:highlight w:val="none"/>
          <w:lang w:eastAsia="zh-CN"/>
        </w:rPr>
      </w:pPr>
      <w:r>
        <w:rPr>
          <w:rFonts w:ascii="Times New Roman" w:hAnsi="Times New Roman"/>
          <w:color w:val="auto"/>
          <w:highlight w:val="none"/>
          <w:lang w:eastAsia="zh-CN"/>
        </w:rPr>
        <w:t>4.3 性能试验的时间:机组试验一般在168小时试运之后半年内进行，具体试验时间由招标人商投标人确定；单台设备的试验买、卖双方协商确定。</w:t>
      </w:r>
    </w:p>
    <w:p w14:paraId="0444F878">
      <w:pPr>
        <w:pStyle w:val="392"/>
        <w:rPr>
          <w:rFonts w:ascii="Times New Roman" w:hAnsi="Times New Roman"/>
          <w:color w:val="auto"/>
          <w:highlight w:val="none"/>
          <w:lang w:eastAsia="zh-CN"/>
        </w:rPr>
      </w:pPr>
      <w:r>
        <w:rPr>
          <w:rFonts w:ascii="Times New Roman" w:hAnsi="Times New Roman"/>
          <w:color w:val="auto"/>
          <w:highlight w:val="none"/>
          <w:lang w:eastAsia="zh-CN"/>
        </w:rPr>
        <w:t>4.4 性能验收试验由</w:t>
      </w:r>
      <w:r>
        <w:rPr>
          <w:rFonts w:ascii="Times New Roman" w:hAnsi="Times New Roman"/>
          <w:color w:val="auto"/>
          <w:spacing w:val="5"/>
          <w:highlight w:val="none"/>
          <w:lang w:eastAsia="zh-CN"/>
        </w:rPr>
        <w:t>招标人</w:t>
      </w:r>
      <w:r>
        <w:rPr>
          <w:rFonts w:ascii="Times New Roman" w:hAnsi="Times New Roman"/>
          <w:color w:val="auto"/>
          <w:highlight w:val="none"/>
          <w:lang w:eastAsia="zh-CN"/>
        </w:rPr>
        <w:t>主持，投标人参加。试验大纲由招标人提供，与投标人讨论后确定。如试验在现场进行，投标人要按本附件4.7款要求进行配合；如试验在工厂进行，试验所需的人力和物力等由投标人提供。</w:t>
      </w:r>
    </w:p>
    <w:p w14:paraId="64FCCABD">
      <w:pPr>
        <w:pStyle w:val="392"/>
        <w:rPr>
          <w:rFonts w:ascii="Times New Roman" w:hAnsi="Times New Roman"/>
          <w:color w:val="auto"/>
          <w:highlight w:val="none"/>
          <w:lang w:eastAsia="zh-CN"/>
        </w:rPr>
      </w:pPr>
      <w:r>
        <w:rPr>
          <w:rFonts w:ascii="Times New Roman" w:hAnsi="Times New Roman"/>
          <w:color w:val="auto"/>
          <w:highlight w:val="none"/>
          <w:lang w:eastAsia="zh-CN"/>
        </w:rPr>
        <w:t>4.5 制造、安装和性能验收试验的内容应符合以下要求：</w:t>
      </w:r>
    </w:p>
    <w:p w14:paraId="50FAA8E0">
      <w:pPr>
        <w:pStyle w:val="392"/>
        <w:rPr>
          <w:rFonts w:ascii="Times New Roman" w:hAnsi="Times New Roman"/>
          <w:color w:val="auto"/>
          <w:highlight w:val="none"/>
          <w:lang w:eastAsia="zh-CN"/>
        </w:rPr>
      </w:pPr>
      <w:r>
        <w:rPr>
          <w:rFonts w:ascii="Times New Roman" w:hAnsi="Times New Roman"/>
          <w:color w:val="auto"/>
          <w:highlight w:val="none"/>
          <w:lang w:eastAsia="zh-CN"/>
        </w:rPr>
        <w:t>4.5.1 材料试验</w:t>
      </w:r>
    </w:p>
    <w:p w14:paraId="3B2D68A6">
      <w:pPr>
        <w:pStyle w:val="392"/>
        <w:rPr>
          <w:rFonts w:ascii="Times New Roman" w:hAnsi="Times New Roman"/>
          <w:color w:val="auto"/>
          <w:highlight w:val="none"/>
          <w:lang w:eastAsia="zh-CN"/>
        </w:rPr>
      </w:pPr>
      <w:r>
        <w:rPr>
          <w:rFonts w:ascii="Times New Roman" w:hAnsi="Times New Roman"/>
          <w:color w:val="auto"/>
          <w:spacing w:val="5"/>
          <w:highlight w:val="none"/>
          <w:lang w:eastAsia="zh-CN"/>
        </w:rPr>
        <w:t>招标人</w:t>
      </w:r>
      <w:r>
        <w:rPr>
          <w:rFonts w:ascii="Times New Roman" w:hAnsi="Times New Roman"/>
          <w:color w:val="auto"/>
          <w:highlight w:val="none"/>
          <w:lang w:eastAsia="zh-CN"/>
        </w:rPr>
        <w:t>应根据有关标准对材料做必要的试验。</w:t>
      </w:r>
    </w:p>
    <w:p w14:paraId="581488E3">
      <w:pPr>
        <w:pStyle w:val="392"/>
        <w:rPr>
          <w:rFonts w:ascii="Times New Roman" w:hAnsi="Times New Roman"/>
          <w:color w:val="auto"/>
          <w:highlight w:val="none"/>
          <w:lang w:eastAsia="zh-CN"/>
        </w:rPr>
      </w:pPr>
      <w:r>
        <w:rPr>
          <w:rFonts w:ascii="Times New Roman" w:hAnsi="Times New Roman"/>
          <w:color w:val="auto"/>
          <w:highlight w:val="none"/>
          <w:lang w:eastAsia="zh-CN"/>
        </w:rPr>
        <w:t>4.5.2 工厂试验</w:t>
      </w:r>
    </w:p>
    <w:p w14:paraId="26D44B7A">
      <w:pPr>
        <w:pStyle w:val="392"/>
        <w:rPr>
          <w:rFonts w:ascii="Times New Roman" w:hAnsi="Times New Roman"/>
          <w:color w:val="auto"/>
          <w:highlight w:val="none"/>
          <w:lang w:eastAsia="zh-CN"/>
        </w:rPr>
      </w:pPr>
      <w:r>
        <w:rPr>
          <w:rFonts w:ascii="Times New Roman" w:hAnsi="Times New Roman"/>
          <w:color w:val="auto"/>
          <w:spacing w:val="5"/>
          <w:highlight w:val="none"/>
          <w:lang w:eastAsia="zh-CN"/>
        </w:rPr>
        <w:t>招标人</w:t>
      </w:r>
      <w:r>
        <w:rPr>
          <w:rFonts w:ascii="Times New Roman" w:hAnsi="Times New Roman"/>
          <w:color w:val="auto"/>
          <w:highlight w:val="none"/>
          <w:lang w:eastAsia="zh-CN"/>
        </w:rPr>
        <w:t>应根据有关标准做压力试验。</w:t>
      </w:r>
    </w:p>
    <w:p w14:paraId="39604716">
      <w:pPr>
        <w:pStyle w:val="392"/>
        <w:rPr>
          <w:rFonts w:ascii="Times New Roman" w:hAnsi="Times New Roman"/>
          <w:color w:val="auto"/>
          <w:highlight w:val="none"/>
          <w:lang w:eastAsia="zh-CN"/>
        </w:rPr>
      </w:pPr>
      <w:r>
        <w:rPr>
          <w:rFonts w:ascii="Times New Roman" w:hAnsi="Times New Roman"/>
          <w:color w:val="auto"/>
          <w:highlight w:val="none"/>
          <w:lang w:eastAsia="zh-CN"/>
        </w:rPr>
        <w:t>4.5.3 现场试验</w:t>
      </w:r>
    </w:p>
    <w:p w14:paraId="3D93E092">
      <w:pPr>
        <w:pStyle w:val="392"/>
        <w:rPr>
          <w:rFonts w:ascii="Times New Roman" w:hAnsi="Times New Roman"/>
          <w:color w:val="auto"/>
          <w:highlight w:val="none"/>
          <w:lang w:eastAsia="zh-CN"/>
        </w:rPr>
      </w:pPr>
      <w:r>
        <w:rPr>
          <w:rFonts w:ascii="Times New Roman" w:hAnsi="Times New Roman"/>
          <w:color w:val="auto"/>
          <w:highlight w:val="none"/>
          <w:lang w:eastAsia="zh-CN"/>
        </w:rPr>
        <w:t>设备安装完毕后，招标人做试验来验证是否达到指定的性能。</w:t>
      </w:r>
    </w:p>
    <w:p w14:paraId="6D1B291D">
      <w:pPr>
        <w:pStyle w:val="392"/>
        <w:rPr>
          <w:rFonts w:ascii="Times New Roman" w:hAnsi="Times New Roman"/>
          <w:color w:val="auto"/>
          <w:highlight w:val="none"/>
          <w:lang w:eastAsia="zh-CN"/>
        </w:rPr>
      </w:pPr>
      <w:r>
        <w:rPr>
          <w:rFonts w:ascii="Times New Roman" w:hAnsi="Times New Roman"/>
          <w:color w:val="auto"/>
          <w:highlight w:val="none"/>
          <w:lang w:eastAsia="zh-CN"/>
        </w:rPr>
        <w:t>4.6  性能验收试验所需的测点、一次元件和就地仪表的装设由投标人提供，招标人配合。投标人也提供试验所需的技术配合和人员配合。</w:t>
      </w:r>
    </w:p>
    <w:p w14:paraId="460522D7">
      <w:pPr>
        <w:pStyle w:val="392"/>
        <w:rPr>
          <w:rFonts w:ascii="Times New Roman" w:hAnsi="Times New Roman"/>
          <w:color w:val="auto"/>
          <w:highlight w:val="none"/>
          <w:lang w:eastAsia="zh-CN"/>
        </w:rPr>
      </w:pPr>
      <w:r>
        <w:rPr>
          <w:rFonts w:ascii="Times New Roman" w:hAnsi="Times New Roman"/>
          <w:color w:val="auto"/>
          <w:highlight w:val="none"/>
          <w:lang w:eastAsia="zh-CN"/>
        </w:rPr>
        <w:t>4.7 性能验收试验的费用所涉及第三方检测、本附件4.6和投标人试验的配合等费用已在合同总价内。其它费用，如试验在现场进行，由招标人承担；在投标人工厂进行，则已包含在合同总价之中。</w:t>
      </w:r>
    </w:p>
    <w:p w14:paraId="4E165BC2">
      <w:pPr>
        <w:pStyle w:val="392"/>
        <w:rPr>
          <w:rFonts w:ascii="Times New Roman" w:hAnsi="Times New Roman"/>
          <w:color w:val="auto"/>
          <w:highlight w:val="none"/>
          <w:lang w:eastAsia="zh-CN"/>
        </w:rPr>
      </w:pPr>
      <w:r>
        <w:rPr>
          <w:rFonts w:ascii="Times New Roman" w:hAnsi="Times New Roman"/>
          <w:color w:val="auto"/>
          <w:highlight w:val="none"/>
          <w:lang w:eastAsia="zh-CN"/>
        </w:rPr>
        <w:t>4.8 性能验收试验结果的确认按下列程序进行：</w:t>
      </w:r>
    </w:p>
    <w:p w14:paraId="4ACB1085">
      <w:pPr>
        <w:pStyle w:val="392"/>
        <w:rPr>
          <w:rFonts w:ascii="Times New Roman" w:hAnsi="Times New Roman"/>
          <w:color w:val="auto"/>
          <w:highlight w:val="none"/>
          <w:lang w:eastAsia="zh-CN"/>
        </w:rPr>
      </w:pPr>
      <w:r>
        <w:rPr>
          <w:rFonts w:ascii="Times New Roman" w:hAnsi="Times New Roman"/>
          <w:color w:val="auto"/>
          <w:highlight w:val="none"/>
          <w:lang w:eastAsia="zh-CN"/>
        </w:rPr>
        <w:t>性能验收试验报告由测试单位编写。报告结论买、卖双方均应承认。</w:t>
      </w:r>
    </w:p>
    <w:p w14:paraId="6B459F7F">
      <w:pPr>
        <w:pStyle w:val="392"/>
        <w:rPr>
          <w:rFonts w:ascii="Times New Roman" w:hAnsi="Times New Roman"/>
          <w:color w:val="auto"/>
          <w:highlight w:val="none"/>
          <w:lang w:eastAsia="zh-CN"/>
        </w:rPr>
      </w:pPr>
      <w:r>
        <w:rPr>
          <w:rFonts w:ascii="Times New Roman" w:hAnsi="Times New Roman"/>
          <w:color w:val="auto"/>
          <w:highlight w:val="none"/>
          <w:lang w:eastAsia="zh-CN"/>
        </w:rPr>
        <w:t>进行性能验收试验时，一方接到另一方试验通知而不派人参加试验，则被视为对验收试验结果的同意。</w:t>
      </w:r>
    </w:p>
    <w:p w14:paraId="6904BB87">
      <w:pPr>
        <w:widowControl/>
        <w:autoSpaceDE w:val="0"/>
        <w:autoSpaceDN w:val="0"/>
        <w:spacing w:line="360" w:lineRule="auto"/>
        <w:textAlignment w:val="bottom"/>
        <w:outlineLvl w:val="0"/>
        <w:rPr>
          <w:rFonts w:ascii="Times New Roman" w:hAnsi="Times New Roman"/>
          <w:color w:val="auto"/>
          <w:highlight w:val="none"/>
        </w:rPr>
        <w:sectPr>
          <w:endnotePr>
            <w:numFmt w:val="decimal"/>
          </w:endnotePr>
          <w:pgSz w:w="11907" w:h="16840"/>
          <w:pgMar w:top="1440" w:right="1531" w:bottom="1440" w:left="1531" w:header="851" w:footer="992" w:gutter="0"/>
          <w:pgNumType w:start="1"/>
          <w:cols w:space="720" w:num="1"/>
          <w:docGrid w:linePitch="285" w:charSpace="0"/>
        </w:sectPr>
      </w:pPr>
      <w:bookmarkStart w:id="99" w:name="_Toc264645810"/>
      <w:bookmarkStart w:id="100" w:name="_Toc271380536"/>
    </w:p>
    <w:p w14:paraId="759B1590">
      <w:pPr>
        <w:pStyle w:val="5"/>
        <w:adjustRightInd/>
        <w:spacing w:before="240" w:beforeLines="100" w:after="240" w:afterLines="100" w:line="360" w:lineRule="auto"/>
        <w:jc w:val="both"/>
        <w:textAlignment w:val="auto"/>
        <w:rPr>
          <w:rFonts w:ascii="Times New Roman"/>
          <w:color w:val="auto"/>
          <w:sz w:val="30"/>
          <w:highlight w:val="none"/>
        </w:rPr>
      </w:pPr>
      <w:bookmarkStart w:id="101" w:name="_Toc6714"/>
      <w:bookmarkStart w:id="102" w:name="_Toc292985565"/>
      <w:bookmarkStart w:id="103" w:name="_Toc494186279"/>
      <w:bookmarkStart w:id="104" w:name="_Toc31528"/>
      <w:bookmarkStart w:id="105" w:name="_Toc274171954"/>
      <w:bookmarkStart w:id="106" w:name="_Toc6913"/>
      <w:bookmarkStart w:id="107" w:name="_Toc19691"/>
      <w:bookmarkStart w:id="108" w:name="_Toc9045"/>
      <w:bookmarkStart w:id="109" w:name="_Toc16715"/>
      <w:bookmarkStart w:id="110" w:name="_Toc24052"/>
      <w:bookmarkStart w:id="111" w:name="_Toc13012"/>
      <w:bookmarkStart w:id="112" w:name="_Toc26269"/>
      <w:r>
        <w:rPr>
          <w:rFonts w:ascii="Times New Roman"/>
          <w:color w:val="auto"/>
          <w:sz w:val="30"/>
          <w:highlight w:val="none"/>
        </w:rPr>
        <w:t>附件6 技术服务和设计联络</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9972840">
      <w:pPr>
        <w:pStyle w:val="6"/>
        <w:spacing w:line="240" w:lineRule="auto"/>
        <w:rPr>
          <w:rFonts w:ascii="Times New Roman" w:hAnsi="Times New Roman" w:eastAsia="宋体"/>
          <w:color w:val="auto"/>
          <w:sz w:val="24"/>
          <w:highlight w:val="none"/>
        </w:rPr>
      </w:pPr>
      <w:bookmarkStart w:id="113" w:name="_Toc271380537"/>
      <w:bookmarkStart w:id="114" w:name="_Toc178670824"/>
      <w:bookmarkStart w:id="115" w:name="_Toc292985566"/>
      <w:bookmarkStart w:id="116" w:name="_Toc274171955"/>
      <w:r>
        <w:rPr>
          <w:rFonts w:ascii="Times New Roman" w:hAnsi="Times New Roman" w:eastAsia="宋体"/>
          <w:color w:val="auto"/>
          <w:sz w:val="24"/>
          <w:highlight w:val="none"/>
        </w:rPr>
        <w:t>1  投标人现场服务人员</w:t>
      </w:r>
      <w:bookmarkEnd w:id="113"/>
      <w:bookmarkEnd w:id="114"/>
      <w:bookmarkEnd w:id="115"/>
      <w:bookmarkEnd w:id="116"/>
    </w:p>
    <w:p w14:paraId="16F011AB">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1.1 投标人现场服务人员的目的是使所供设备安全、正常投运。投标人要派合格的现场服务人员。如果此人月数不能满足工程需要，投标人要追加人月数，且不发生费用。</w:t>
      </w:r>
    </w:p>
    <w:p w14:paraId="12E28E9D">
      <w:pPr>
        <w:widowControl/>
        <w:autoSpaceDE w:val="0"/>
        <w:autoSpaceDN w:val="0"/>
        <w:spacing w:line="360" w:lineRule="auto"/>
        <w:jc w:val="center"/>
        <w:textAlignment w:val="bottom"/>
        <w:rPr>
          <w:rFonts w:ascii="Times New Roman" w:hAnsi="Times New Roman"/>
          <w:color w:val="auto"/>
          <w:highlight w:val="none"/>
        </w:rPr>
      </w:pPr>
      <w:r>
        <w:rPr>
          <w:rFonts w:ascii="Times New Roman" w:hAnsi="Times New Roman"/>
          <w:color w:val="auto"/>
          <w:highlight w:val="none"/>
        </w:rPr>
        <w:t>现场服务计划表（格式）</w:t>
      </w:r>
    </w:p>
    <w:tbl>
      <w:tblPr>
        <w:tblStyle w:val="5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2883"/>
        <w:gridCol w:w="2257"/>
        <w:gridCol w:w="1430"/>
        <w:gridCol w:w="744"/>
        <w:gridCol w:w="641"/>
      </w:tblGrid>
      <w:tr w14:paraId="30134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81" w:type="pct"/>
            <w:vMerge w:val="restart"/>
            <w:vAlign w:val="center"/>
          </w:tcPr>
          <w:p w14:paraId="1885C713">
            <w:pPr>
              <w:snapToGrid w:val="0"/>
              <w:spacing w:line="360" w:lineRule="auto"/>
              <w:jc w:val="center"/>
              <w:rPr>
                <w:rFonts w:ascii="Times New Roman" w:hAnsi="Times New Roman"/>
                <w:color w:val="auto"/>
                <w:highlight w:val="none"/>
              </w:rPr>
            </w:pPr>
            <w:r>
              <w:rPr>
                <w:rFonts w:ascii="Times New Roman" w:hAnsi="Times New Roman"/>
                <w:color w:val="auto"/>
                <w:highlight w:val="none"/>
              </w:rPr>
              <w:t>序号</w:t>
            </w:r>
          </w:p>
        </w:tc>
        <w:tc>
          <w:tcPr>
            <w:tcW w:w="1674" w:type="pct"/>
            <w:vMerge w:val="restart"/>
            <w:vAlign w:val="center"/>
          </w:tcPr>
          <w:p w14:paraId="5F32D38E">
            <w:pPr>
              <w:snapToGrid w:val="0"/>
              <w:spacing w:line="360" w:lineRule="auto"/>
              <w:jc w:val="center"/>
              <w:rPr>
                <w:rFonts w:ascii="Times New Roman" w:hAnsi="Times New Roman"/>
                <w:color w:val="auto"/>
                <w:highlight w:val="none"/>
              </w:rPr>
            </w:pPr>
            <w:r>
              <w:rPr>
                <w:rFonts w:ascii="Times New Roman" w:hAnsi="Times New Roman"/>
                <w:color w:val="auto"/>
                <w:highlight w:val="none"/>
              </w:rPr>
              <w:t>技术服务内容</w:t>
            </w:r>
          </w:p>
        </w:tc>
        <w:tc>
          <w:tcPr>
            <w:tcW w:w="1311" w:type="pct"/>
            <w:vMerge w:val="restart"/>
            <w:vAlign w:val="center"/>
          </w:tcPr>
          <w:p w14:paraId="3BEADC82">
            <w:pPr>
              <w:snapToGrid w:val="0"/>
              <w:spacing w:line="360" w:lineRule="auto"/>
              <w:jc w:val="center"/>
              <w:rPr>
                <w:rFonts w:ascii="Times New Roman" w:hAnsi="Times New Roman"/>
                <w:color w:val="auto"/>
                <w:highlight w:val="none"/>
              </w:rPr>
            </w:pPr>
            <w:r>
              <w:rPr>
                <w:rFonts w:ascii="Times New Roman" w:hAnsi="Times New Roman"/>
                <w:color w:val="auto"/>
                <w:highlight w:val="none"/>
              </w:rPr>
              <w:t>计划人月数</w:t>
            </w:r>
          </w:p>
        </w:tc>
        <w:tc>
          <w:tcPr>
            <w:tcW w:w="1262" w:type="pct"/>
            <w:gridSpan w:val="2"/>
            <w:vAlign w:val="center"/>
          </w:tcPr>
          <w:p w14:paraId="3C1A2C9C">
            <w:pPr>
              <w:snapToGrid w:val="0"/>
              <w:spacing w:line="360" w:lineRule="auto"/>
              <w:jc w:val="center"/>
              <w:rPr>
                <w:rFonts w:ascii="Times New Roman" w:hAnsi="Times New Roman"/>
                <w:color w:val="auto"/>
                <w:highlight w:val="none"/>
              </w:rPr>
            </w:pPr>
            <w:r>
              <w:rPr>
                <w:rFonts w:ascii="Times New Roman" w:hAnsi="Times New Roman"/>
                <w:color w:val="auto"/>
                <w:highlight w:val="none"/>
              </w:rPr>
              <w:t>派出人员构成</w:t>
            </w:r>
          </w:p>
        </w:tc>
        <w:tc>
          <w:tcPr>
            <w:tcW w:w="372" w:type="pct"/>
            <w:vMerge w:val="restart"/>
            <w:vAlign w:val="center"/>
          </w:tcPr>
          <w:p w14:paraId="532E3E27">
            <w:pPr>
              <w:snapToGrid w:val="0"/>
              <w:spacing w:line="360" w:lineRule="auto"/>
              <w:jc w:val="center"/>
              <w:rPr>
                <w:rFonts w:ascii="Times New Roman" w:hAnsi="Times New Roman"/>
                <w:color w:val="auto"/>
                <w:highlight w:val="none"/>
              </w:rPr>
            </w:pPr>
            <w:r>
              <w:rPr>
                <w:rFonts w:ascii="Times New Roman" w:hAnsi="Times New Roman"/>
                <w:color w:val="auto"/>
                <w:highlight w:val="none"/>
              </w:rPr>
              <w:t>备注</w:t>
            </w:r>
          </w:p>
        </w:tc>
      </w:tr>
      <w:tr w14:paraId="523B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81" w:type="pct"/>
            <w:vMerge w:val="continue"/>
            <w:vAlign w:val="center"/>
          </w:tcPr>
          <w:p w14:paraId="6E274193">
            <w:pPr>
              <w:snapToGrid w:val="0"/>
              <w:spacing w:line="360" w:lineRule="auto"/>
              <w:jc w:val="center"/>
              <w:rPr>
                <w:rFonts w:ascii="Times New Roman" w:hAnsi="Times New Roman"/>
                <w:color w:val="auto"/>
                <w:highlight w:val="none"/>
              </w:rPr>
            </w:pPr>
          </w:p>
        </w:tc>
        <w:tc>
          <w:tcPr>
            <w:tcW w:w="1674" w:type="pct"/>
            <w:vMerge w:val="continue"/>
            <w:vAlign w:val="center"/>
          </w:tcPr>
          <w:p w14:paraId="730B98D7">
            <w:pPr>
              <w:snapToGrid w:val="0"/>
              <w:spacing w:line="360" w:lineRule="auto"/>
              <w:jc w:val="center"/>
              <w:rPr>
                <w:rFonts w:ascii="Times New Roman" w:hAnsi="Times New Roman"/>
                <w:color w:val="auto"/>
                <w:highlight w:val="none"/>
              </w:rPr>
            </w:pPr>
          </w:p>
        </w:tc>
        <w:tc>
          <w:tcPr>
            <w:tcW w:w="1311" w:type="pct"/>
            <w:vMerge w:val="continue"/>
            <w:vAlign w:val="center"/>
          </w:tcPr>
          <w:p w14:paraId="1EF35470">
            <w:pPr>
              <w:snapToGrid w:val="0"/>
              <w:spacing w:line="360" w:lineRule="auto"/>
              <w:jc w:val="center"/>
              <w:rPr>
                <w:rFonts w:ascii="Times New Roman" w:hAnsi="Times New Roman"/>
                <w:color w:val="auto"/>
                <w:highlight w:val="none"/>
              </w:rPr>
            </w:pPr>
          </w:p>
        </w:tc>
        <w:tc>
          <w:tcPr>
            <w:tcW w:w="830" w:type="pct"/>
            <w:vAlign w:val="center"/>
          </w:tcPr>
          <w:p w14:paraId="77FB088D">
            <w:pPr>
              <w:snapToGrid w:val="0"/>
              <w:spacing w:line="360" w:lineRule="auto"/>
              <w:jc w:val="center"/>
              <w:rPr>
                <w:rFonts w:ascii="Times New Roman" w:hAnsi="Times New Roman"/>
                <w:color w:val="auto"/>
                <w:highlight w:val="none"/>
              </w:rPr>
            </w:pPr>
            <w:r>
              <w:rPr>
                <w:rFonts w:ascii="Times New Roman" w:hAnsi="Times New Roman"/>
                <w:color w:val="auto"/>
                <w:highlight w:val="none"/>
              </w:rPr>
              <w:t>职称</w:t>
            </w:r>
          </w:p>
        </w:tc>
        <w:tc>
          <w:tcPr>
            <w:tcW w:w="432" w:type="pct"/>
            <w:vAlign w:val="center"/>
          </w:tcPr>
          <w:p w14:paraId="74840E71">
            <w:pPr>
              <w:snapToGrid w:val="0"/>
              <w:spacing w:line="360" w:lineRule="auto"/>
              <w:jc w:val="center"/>
              <w:rPr>
                <w:rFonts w:ascii="Times New Roman" w:hAnsi="Times New Roman"/>
                <w:color w:val="auto"/>
                <w:highlight w:val="none"/>
              </w:rPr>
            </w:pPr>
            <w:r>
              <w:rPr>
                <w:rFonts w:ascii="Times New Roman" w:hAnsi="Times New Roman"/>
                <w:color w:val="auto"/>
                <w:highlight w:val="none"/>
              </w:rPr>
              <w:t>人数</w:t>
            </w:r>
          </w:p>
        </w:tc>
        <w:tc>
          <w:tcPr>
            <w:tcW w:w="372" w:type="pct"/>
            <w:vMerge w:val="continue"/>
          </w:tcPr>
          <w:p w14:paraId="092B03C2">
            <w:pPr>
              <w:snapToGrid w:val="0"/>
              <w:spacing w:line="360" w:lineRule="auto"/>
              <w:rPr>
                <w:rFonts w:ascii="Times New Roman" w:hAnsi="Times New Roman"/>
                <w:color w:val="auto"/>
                <w:highlight w:val="none"/>
              </w:rPr>
            </w:pPr>
          </w:p>
        </w:tc>
      </w:tr>
      <w:tr w14:paraId="14EE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5E7E43F7">
            <w:pPr>
              <w:spacing w:line="360" w:lineRule="auto"/>
              <w:jc w:val="center"/>
              <w:rPr>
                <w:rFonts w:ascii="Times New Roman" w:hAnsi="Times New Roman"/>
                <w:color w:val="auto"/>
                <w:sz w:val="21"/>
                <w:szCs w:val="24"/>
                <w:highlight w:val="none"/>
              </w:rPr>
            </w:pPr>
          </w:p>
        </w:tc>
        <w:tc>
          <w:tcPr>
            <w:tcW w:w="1674" w:type="pct"/>
            <w:vAlign w:val="center"/>
          </w:tcPr>
          <w:p w14:paraId="2D0243B5">
            <w:pPr>
              <w:spacing w:line="360" w:lineRule="auto"/>
              <w:jc w:val="center"/>
              <w:rPr>
                <w:rFonts w:ascii="Times New Roman" w:hAnsi="Times New Roman"/>
                <w:color w:val="auto"/>
                <w:sz w:val="21"/>
                <w:szCs w:val="24"/>
                <w:highlight w:val="none"/>
              </w:rPr>
            </w:pPr>
          </w:p>
        </w:tc>
        <w:tc>
          <w:tcPr>
            <w:tcW w:w="1311" w:type="pct"/>
            <w:vAlign w:val="center"/>
          </w:tcPr>
          <w:p w14:paraId="4AEC3C96">
            <w:pPr>
              <w:spacing w:line="360" w:lineRule="auto"/>
              <w:jc w:val="center"/>
              <w:rPr>
                <w:rFonts w:ascii="Times New Roman" w:hAnsi="Times New Roman"/>
                <w:color w:val="auto"/>
                <w:sz w:val="21"/>
                <w:szCs w:val="24"/>
                <w:highlight w:val="none"/>
              </w:rPr>
            </w:pPr>
          </w:p>
        </w:tc>
        <w:tc>
          <w:tcPr>
            <w:tcW w:w="830" w:type="pct"/>
            <w:vAlign w:val="center"/>
          </w:tcPr>
          <w:p w14:paraId="63DD2B6B">
            <w:pPr>
              <w:spacing w:line="360" w:lineRule="auto"/>
              <w:jc w:val="center"/>
              <w:rPr>
                <w:rFonts w:ascii="Times New Roman" w:hAnsi="Times New Roman"/>
                <w:color w:val="auto"/>
                <w:sz w:val="21"/>
                <w:szCs w:val="24"/>
                <w:highlight w:val="none"/>
              </w:rPr>
            </w:pPr>
          </w:p>
        </w:tc>
        <w:tc>
          <w:tcPr>
            <w:tcW w:w="432" w:type="pct"/>
            <w:vAlign w:val="center"/>
          </w:tcPr>
          <w:p w14:paraId="36D79B69">
            <w:pPr>
              <w:spacing w:line="360" w:lineRule="auto"/>
              <w:jc w:val="center"/>
              <w:rPr>
                <w:rFonts w:ascii="Times New Roman" w:hAnsi="Times New Roman"/>
                <w:color w:val="auto"/>
                <w:sz w:val="21"/>
                <w:szCs w:val="24"/>
                <w:highlight w:val="none"/>
              </w:rPr>
            </w:pPr>
          </w:p>
        </w:tc>
        <w:tc>
          <w:tcPr>
            <w:tcW w:w="372" w:type="pct"/>
          </w:tcPr>
          <w:p w14:paraId="0871E86F">
            <w:pPr>
              <w:snapToGrid w:val="0"/>
              <w:spacing w:line="360" w:lineRule="auto"/>
              <w:rPr>
                <w:rFonts w:ascii="Times New Roman" w:hAnsi="Times New Roman"/>
                <w:color w:val="auto"/>
                <w:highlight w:val="none"/>
              </w:rPr>
            </w:pPr>
          </w:p>
        </w:tc>
      </w:tr>
      <w:tr w14:paraId="57309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21FA69B5">
            <w:pPr>
              <w:spacing w:line="360" w:lineRule="auto"/>
              <w:jc w:val="center"/>
              <w:rPr>
                <w:rFonts w:ascii="Times New Roman" w:hAnsi="Times New Roman"/>
                <w:color w:val="auto"/>
                <w:sz w:val="21"/>
                <w:szCs w:val="24"/>
                <w:highlight w:val="none"/>
              </w:rPr>
            </w:pPr>
          </w:p>
        </w:tc>
        <w:tc>
          <w:tcPr>
            <w:tcW w:w="1674" w:type="pct"/>
            <w:vAlign w:val="center"/>
          </w:tcPr>
          <w:p w14:paraId="1EB5FDDA">
            <w:pPr>
              <w:spacing w:line="360" w:lineRule="auto"/>
              <w:jc w:val="center"/>
              <w:rPr>
                <w:rFonts w:ascii="Times New Roman" w:hAnsi="Times New Roman"/>
                <w:color w:val="auto"/>
                <w:sz w:val="21"/>
                <w:szCs w:val="24"/>
                <w:highlight w:val="none"/>
              </w:rPr>
            </w:pPr>
          </w:p>
        </w:tc>
        <w:tc>
          <w:tcPr>
            <w:tcW w:w="1311" w:type="pct"/>
            <w:vAlign w:val="center"/>
          </w:tcPr>
          <w:p w14:paraId="46D85768">
            <w:pPr>
              <w:spacing w:line="360" w:lineRule="auto"/>
              <w:jc w:val="center"/>
              <w:rPr>
                <w:rFonts w:ascii="Times New Roman" w:hAnsi="Times New Roman"/>
                <w:color w:val="auto"/>
                <w:sz w:val="21"/>
                <w:szCs w:val="24"/>
                <w:highlight w:val="none"/>
              </w:rPr>
            </w:pPr>
          </w:p>
        </w:tc>
        <w:tc>
          <w:tcPr>
            <w:tcW w:w="830" w:type="pct"/>
            <w:vAlign w:val="center"/>
          </w:tcPr>
          <w:p w14:paraId="749E07FF">
            <w:pPr>
              <w:spacing w:line="360" w:lineRule="auto"/>
              <w:jc w:val="center"/>
              <w:rPr>
                <w:rFonts w:ascii="Times New Roman" w:hAnsi="Times New Roman"/>
                <w:color w:val="auto"/>
                <w:sz w:val="21"/>
                <w:szCs w:val="24"/>
                <w:highlight w:val="none"/>
              </w:rPr>
            </w:pPr>
          </w:p>
        </w:tc>
        <w:tc>
          <w:tcPr>
            <w:tcW w:w="432" w:type="pct"/>
            <w:vAlign w:val="center"/>
          </w:tcPr>
          <w:p w14:paraId="6DA5ABF5">
            <w:pPr>
              <w:spacing w:line="360" w:lineRule="auto"/>
              <w:jc w:val="center"/>
              <w:rPr>
                <w:rFonts w:ascii="Times New Roman" w:hAnsi="Times New Roman"/>
                <w:color w:val="auto"/>
                <w:sz w:val="21"/>
                <w:szCs w:val="24"/>
                <w:highlight w:val="none"/>
              </w:rPr>
            </w:pPr>
          </w:p>
        </w:tc>
        <w:tc>
          <w:tcPr>
            <w:tcW w:w="372" w:type="pct"/>
          </w:tcPr>
          <w:p w14:paraId="07C2CC9F">
            <w:pPr>
              <w:snapToGrid w:val="0"/>
              <w:spacing w:line="360" w:lineRule="auto"/>
              <w:rPr>
                <w:rFonts w:ascii="Times New Roman" w:hAnsi="Times New Roman"/>
                <w:color w:val="auto"/>
                <w:highlight w:val="none"/>
              </w:rPr>
            </w:pPr>
          </w:p>
        </w:tc>
      </w:tr>
    </w:tbl>
    <w:p w14:paraId="7D4CCB59">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1.2 投标人现场服务人员应具有下列资质：</w:t>
      </w:r>
    </w:p>
    <w:p w14:paraId="06222293">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1.2.1 遵守法纪，遵守现场的各项规章和制度；</w:t>
      </w:r>
    </w:p>
    <w:p w14:paraId="66952403">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1.2.2 有较强的责任感和事业心，按时到位；</w:t>
      </w:r>
    </w:p>
    <w:p w14:paraId="0293734A">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1.2.3 了解合同设备的设计，熟悉其结构，有相同或相近机组的现场工作经验，能够正确地进行现场指导；</w:t>
      </w:r>
    </w:p>
    <w:p w14:paraId="6DBA9C72">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1.2.4 身体健康，适应现场工作的条件。</w:t>
      </w:r>
    </w:p>
    <w:p w14:paraId="2B10B4F5">
      <w:pPr>
        <w:widowControl/>
        <w:autoSpaceDE w:val="0"/>
        <w:autoSpaceDN w:val="0"/>
        <w:spacing w:line="360" w:lineRule="auto"/>
        <w:ind w:firstLine="480" w:firstLineChars="200"/>
        <w:textAlignment w:val="bottom"/>
        <w:rPr>
          <w:rFonts w:ascii="Times New Roman" w:hAnsi="Times New Roman"/>
          <w:color w:val="auto"/>
          <w:highlight w:val="none"/>
        </w:rPr>
      </w:pPr>
      <w:r>
        <w:rPr>
          <w:rFonts w:ascii="Times New Roman" w:hAnsi="Times New Roman"/>
          <w:color w:val="auto"/>
          <w:highlight w:val="none"/>
        </w:rPr>
        <w:t>投标人须更换不合格的投标人现场服务人员。</w:t>
      </w:r>
    </w:p>
    <w:p w14:paraId="3AFAE901">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1.3 投标人现场服务人员的职责：</w:t>
      </w:r>
    </w:p>
    <w:p w14:paraId="46C9A893">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1.3.1 投标人现场服务人员的任务主要包括设备催交、货物的开箱检验、设备质量问题的处理、安装和调试、参加试运和性能验收实验。</w:t>
      </w:r>
    </w:p>
    <w:p w14:paraId="4154E7BE">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1.3.2 在安装和调试前，投标人技术服务人员应向招标人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714B43C7">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 xml:space="preserve">1.3.3 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          </w:t>
      </w:r>
    </w:p>
    <w:p w14:paraId="6F742EBD">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 xml:space="preserve">1.3.4 投标人对其现场服务人员的一切行为负全部责任。                   </w:t>
      </w:r>
    </w:p>
    <w:p w14:paraId="5731F5D4">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 xml:space="preserve">1.3.5 投标人现场服务人员的正常来去和更换事先与招标人协商。              </w:t>
      </w:r>
    </w:p>
    <w:p w14:paraId="32B0B8E2">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 xml:space="preserve">1.4 招标人的义务                                                      </w:t>
      </w:r>
    </w:p>
    <w:p w14:paraId="40B17B09">
      <w:pPr>
        <w:widowControl/>
        <w:autoSpaceDE w:val="0"/>
        <w:autoSpaceDN w:val="0"/>
        <w:spacing w:line="360" w:lineRule="auto"/>
        <w:ind w:firstLine="480" w:firstLineChars="200"/>
        <w:textAlignment w:val="bottom"/>
        <w:rPr>
          <w:rFonts w:ascii="Times New Roman" w:hAnsi="Times New Roman"/>
          <w:color w:val="auto"/>
          <w:highlight w:val="none"/>
        </w:rPr>
      </w:pPr>
      <w:r>
        <w:rPr>
          <w:rFonts w:ascii="Times New Roman" w:hAnsi="Times New Roman"/>
          <w:color w:val="auto"/>
          <w:highlight w:val="none"/>
        </w:rPr>
        <w:t xml:space="preserve">招标人要配合投标人现场服务人员的工作，并在生活、现场、交通和通讯上提投标人便。 </w:t>
      </w:r>
    </w:p>
    <w:p w14:paraId="73C9E64D">
      <w:pPr>
        <w:pStyle w:val="6"/>
        <w:spacing w:line="240" w:lineRule="auto"/>
        <w:rPr>
          <w:rFonts w:ascii="Times New Roman" w:hAnsi="Times New Roman" w:eastAsia="宋体"/>
          <w:color w:val="auto"/>
          <w:sz w:val="24"/>
          <w:highlight w:val="none"/>
        </w:rPr>
      </w:pPr>
      <w:bookmarkStart w:id="117" w:name="_Toc292985567"/>
      <w:bookmarkStart w:id="118" w:name="_Toc274171956"/>
      <w:bookmarkStart w:id="119" w:name="_Toc178670825"/>
      <w:bookmarkStart w:id="120" w:name="_Toc271380538"/>
      <w:r>
        <w:rPr>
          <w:rFonts w:ascii="Times New Roman" w:hAnsi="Times New Roman" w:eastAsia="宋体"/>
          <w:color w:val="auto"/>
          <w:sz w:val="24"/>
          <w:highlight w:val="none"/>
        </w:rPr>
        <w:t>2  培训</w:t>
      </w:r>
      <w:bookmarkEnd w:id="117"/>
      <w:bookmarkEnd w:id="118"/>
      <w:bookmarkEnd w:id="119"/>
      <w:bookmarkEnd w:id="120"/>
    </w:p>
    <w:p w14:paraId="2395169B">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 xml:space="preserve">2.1为使合同设备能正常安装和运行，投标人有责任提供相应的技术培训。培训内容应与工程进度相一致。 </w:t>
      </w:r>
    </w:p>
    <w:p w14:paraId="2990EAE3">
      <w:pPr>
        <w:pStyle w:val="32"/>
        <w:snapToGrid w:val="0"/>
        <w:spacing w:line="360" w:lineRule="auto"/>
        <w:rPr>
          <w:rFonts w:ascii="Times New Roman"/>
          <w:color w:val="auto"/>
          <w:highlight w:val="none"/>
        </w:rPr>
      </w:pPr>
      <w:r>
        <w:rPr>
          <w:rFonts w:ascii="Times New Roman"/>
          <w:color w:val="auto"/>
          <w:highlight w:val="none"/>
        </w:rPr>
        <w:t>2.2</w:t>
      </w:r>
      <w:r>
        <w:rPr>
          <w:rFonts w:ascii="Times New Roman"/>
          <w:color w:val="auto"/>
          <w:highlight w:val="none"/>
        </w:rPr>
        <w:tab/>
      </w:r>
      <w:r>
        <w:rPr>
          <w:rFonts w:ascii="Times New Roman"/>
          <w:color w:val="auto"/>
          <w:highlight w:val="none"/>
        </w:rPr>
        <w:t>培训计划和内容。</w:t>
      </w:r>
    </w:p>
    <w:tbl>
      <w:tblPr>
        <w:tblStyle w:val="54"/>
        <w:tblW w:w="874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04"/>
        <w:gridCol w:w="1984"/>
        <w:gridCol w:w="1552"/>
        <w:gridCol w:w="1370"/>
        <w:gridCol w:w="1370"/>
        <w:gridCol w:w="997"/>
        <w:gridCol w:w="871"/>
      </w:tblGrid>
      <w:tr w14:paraId="7AA0DA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604" w:type="dxa"/>
            <w:vMerge w:val="restart"/>
            <w:tcBorders>
              <w:top w:val="single" w:color="auto" w:sz="6" w:space="0"/>
              <w:left w:val="single" w:color="auto" w:sz="6" w:space="0"/>
              <w:bottom w:val="single" w:color="auto" w:sz="6" w:space="0"/>
              <w:right w:val="nil"/>
            </w:tcBorders>
            <w:vAlign w:val="center"/>
          </w:tcPr>
          <w:p w14:paraId="378FD13E">
            <w:pPr>
              <w:pStyle w:val="3"/>
              <w:rPr>
                <w:rFonts w:ascii="Times New Roman"/>
                <w:color w:val="auto"/>
                <w:sz w:val="21"/>
                <w:szCs w:val="21"/>
                <w:highlight w:val="none"/>
              </w:rPr>
            </w:pPr>
            <w:r>
              <w:rPr>
                <w:rFonts w:ascii="Times New Roman"/>
                <w:color w:val="auto"/>
                <w:sz w:val="21"/>
                <w:szCs w:val="21"/>
                <w:highlight w:val="none"/>
              </w:rPr>
              <w:t>序号</w:t>
            </w:r>
          </w:p>
        </w:tc>
        <w:tc>
          <w:tcPr>
            <w:tcW w:w="1984" w:type="dxa"/>
            <w:vMerge w:val="restart"/>
            <w:tcBorders>
              <w:top w:val="single" w:color="auto" w:sz="6" w:space="0"/>
              <w:left w:val="single" w:color="auto" w:sz="6" w:space="0"/>
              <w:bottom w:val="single" w:color="auto" w:sz="6" w:space="0"/>
              <w:right w:val="nil"/>
            </w:tcBorders>
            <w:vAlign w:val="center"/>
          </w:tcPr>
          <w:p w14:paraId="235B1C01">
            <w:pPr>
              <w:pStyle w:val="3"/>
              <w:rPr>
                <w:rFonts w:ascii="Times New Roman"/>
                <w:color w:val="auto"/>
                <w:sz w:val="21"/>
                <w:szCs w:val="21"/>
                <w:highlight w:val="none"/>
              </w:rPr>
            </w:pPr>
            <w:r>
              <w:rPr>
                <w:rFonts w:ascii="Times New Roman"/>
                <w:color w:val="auto"/>
                <w:sz w:val="21"/>
                <w:szCs w:val="21"/>
                <w:highlight w:val="none"/>
              </w:rPr>
              <w:t>培训内容</w:t>
            </w:r>
          </w:p>
        </w:tc>
        <w:tc>
          <w:tcPr>
            <w:tcW w:w="1552" w:type="dxa"/>
            <w:vMerge w:val="restart"/>
            <w:tcBorders>
              <w:top w:val="single" w:color="auto" w:sz="6" w:space="0"/>
              <w:left w:val="single" w:color="auto" w:sz="6" w:space="0"/>
              <w:bottom w:val="single" w:color="auto" w:sz="6" w:space="0"/>
              <w:right w:val="single" w:color="auto" w:sz="6" w:space="0"/>
            </w:tcBorders>
            <w:vAlign w:val="center"/>
          </w:tcPr>
          <w:p w14:paraId="794E1C17">
            <w:pPr>
              <w:pStyle w:val="3"/>
              <w:rPr>
                <w:rFonts w:ascii="Times New Roman"/>
                <w:color w:val="auto"/>
                <w:sz w:val="21"/>
                <w:szCs w:val="21"/>
                <w:highlight w:val="none"/>
              </w:rPr>
            </w:pPr>
            <w:r>
              <w:rPr>
                <w:rFonts w:ascii="Times New Roman"/>
                <w:color w:val="auto"/>
                <w:sz w:val="21"/>
                <w:szCs w:val="21"/>
                <w:highlight w:val="none"/>
              </w:rPr>
              <w:t>计划人月数</w:t>
            </w:r>
          </w:p>
        </w:tc>
        <w:tc>
          <w:tcPr>
            <w:tcW w:w="2740" w:type="dxa"/>
            <w:gridSpan w:val="2"/>
            <w:tcBorders>
              <w:top w:val="single" w:color="auto" w:sz="6" w:space="0"/>
              <w:left w:val="nil"/>
              <w:bottom w:val="single" w:color="auto" w:sz="6" w:space="0"/>
              <w:right w:val="nil"/>
            </w:tcBorders>
            <w:vAlign w:val="center"/>
          </w:tcPr>
          <w:p w14:paraId="4498945E">
            <w:pPr>
              <w:pStyle w:val="3"/>
              <w:ind w:firstLine="404" w:firstLineChars="200"/>
              <w:rPr>
                <w:rFonts w:ascii="Times New Roman"/>
                <w:color w:val="auto"/>
                <w:sz w:val="21"/>
                <w:szCs w:val="21"/>
                <w:highlight w:val="none"/>
              </w:rPr>
            </w:pPr>
            <w:r>
              <w:rPr>
                <w:rFonts w:ascii="Times New Roman"/>
                <w:color w:val="auto"/>
                <w:sz w:val="21"/>
                <w:szCs w:val="21"/>
                <w:highlight w:val="none"/>
              </w:rPr>
              <w:t>培训教师构成</w:t>
            </w:r>
          </w:p>
        </w:tc>
        <w:tc>
          <w:tcPr>
            <w:tcW w:w="997" w:type="dxa"/>
            <w:vMerge w:val="restart"/>
            <w:tcBorders>
              <w:top w:val="single" w:color="auto" w:sz="6" w:space="0"/>
              <w:left w:val="single" w:color="auto" w:sz="6" w:space="0"/>
              <w:bottom w:val="single" w:color="auto" w:sz="6" w:space="0"/>
              <w:right w:val="nil"/>
            </w:tcBorders>
            <w:vAlign w:val="center"/>
          </w:tcPr>
          <w:p w14:paraId="2C80B749">
            <w:pPr>
              <w:pStyle w:val="3"/>
              <w:rPr>
                <w:rFonts w:ascii="Times New Roman"/>
                <w:color w:val="auto"/>
                <w:sz w:val="21"/>
                <w:szCs w:val="21"/>
                <w:highlight w:val="none"/>
              </w:rPr>
            </w:pPr>
            <w:r>
              <w:rPr>
                <w:rFonts w:ascii="Times New Roman"/>
                <w:color w:val="auto"/>
                <w:sz w:val="21"/>
                <w:szCs w:val="21"/>
                <w:highlight w:val="none"/>
              </w:rPr>
              <w:t>地点</w:t>
            </w:r>
          </w:p>
        </w:tc>
        <w:tc>
          <w:tcPr>
            <w:tcW w:w="871" w:type="dxa"/>
            <w:vMerge w:val="restart"/>
            <w:tcBorders>
              <w:top w:val="single" w:color="auto" w:sz="6" w:space="0"/>
              <w:left w:val="single" w:color="auto" w:sz="6" w:space="0"/>
              <w:bottom w:val="single" w:color="auto" w:sz="6" w:space="0"/>
              <w:right w:val="single" w:color="auto" w:sz="6" w:space="0"/>
            </w:tcBorders>
            <w:vAlign w:val="center"/>
          </w:tcPr>
          <w:p w14:paraId="61043CE4">
            <w:pPr>
              <w:pStyle w:val="3"/>
              <w:rPr>
                <w:rFonts w:ascii="Times New Roman"/>
                <w:color w:val="auto"/>
                <w:sz w:val="21"/>
                <w:szCs w:val="21"/>
                <w:highlight w:val="none"/>
              </w:rPr>
            </w:pPr>
            <w:r>
              <w:rPr>
                <w:rFonts w:ascii="Times New Roman"/>
                <w:color w:val="auto"/>
                <w:sz w:val="21"/>
                <w:szCs w:val="21"/>
                <w:highlight w:val="none"/>
              </w:rPr>
              <w:t>备注</w:t>
            </w:r>
          </w:p>
        </w:tc>
      </w:tr>
      <w:tr w14:paraId="3E5190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04" w:type="dxa"/>
            <w:vMerge w:val="continue"/>
            <w:tcBorders>
              <w:top w:val="single" w:color="auto" w:sz="6" w:space="0"/>
              <w:left w:val="single" w:color="auto" w:sz="6" w:space="0"/>
              <w:bottom w:val="single" w:color="auto" w:sz="6" w:space="0"/>
              <w:right w:val="nil"/>
            </w:tcBorders>
            <w:vAlign w:val="center"/>
          </w:tcPr>
          <w:p w14:paraId="07F33078">
            <w:pPr>
              <w:widowControl/>
              <w:spacing w:line="360" w:lineRule="auto"/>
              <w:rPr>
                <w:rFonts w:ascii="Times New Roman" w:hAnsi="Times New Roman"/>
                <w:color w:val="auto"/>
                <w:sz w:val="21"/>
                <w:szCs w:val="21"/>
                <w:highlight w:val="none"/>
              </w:rPr>
            </w:pPr>
          </w:p>
        </w:tc>
        <w:tc>
          <w:tcPr>
            <w:tcW w:w="1984" w:type="dxa"/>
            <w:vMerge w:val="continue"/>
            <w:tcBorders>
              <w:top w:val="single" w:color="auto" w:sz="6" w:space="0"/>
              <w:left w:val="single" w:color="auto" w:sz="6" w:space="0"/>
              <w:bottom w:val="single" w:color="auto" w:sz="6" w:space="0"/>
              <w:right w:val="nil"/>
            </w:tcBorders>
            <w:vAlign w:val="center"/>
          </w:tcPr>
          <w:p w14:paraId="17970F7D">
            <w:pPr>
              <w:widowControl/>
              <w:spacing w:line="360" w:lineRule="auto"/>
              <w:rPr>
                <w:rFonts w:ascii="Times New Roman" w:hAnsi="Times New Roman"/>
                <w:color w:val="auto"/>
                <w:sz w:val="21"/>
                <w:szCs w:val="21"/>
                <w:highlight w:val="none"/>
              </w:rPr>
            </w:pPr>
          </w:p>
        </w:tc>
        <w:tc>
          <w:tcPr>
            <w:tcW w:w="1552" w:type="dxa"/>
            <w:vMerge w:val="continue"/>
            <w:tcBorders>
              <w:top w:val="single" w:color="auto" w:sz="6" w:space="0"/>
              <w:left w:val="single" w:color="auto" w:sz="6" w:space="0"/>
              <w:bottom w:val="single" w:color="auto" w:sz="6" w:space="0"/>
              <w:right w:val="single" w:color="auto" w:sz="6" w:space="0"/>
            </w:tcBorders>
            <w:vAlign w:val="center"/>
          </w:tcPr>
          <w:p w14:paraId="1939E21D">
            <w:pPr>
              <w:widowControl/>
              <w:spacing w:line="360" w:lineRule="auto"/>
              <w:rPr>
                <w:rFonts w:ascii="Times New Roman" w:hAnsi="Times New Roman"/>
                <w:color w:val="auto"/>
                <w:sz w:val="21"/>
                <w:szCs w:val="21"/>
                <w:highlight w:val="none"/>
              </w:rPr>
            </w:pPr>
          </w:p>
        </w:tc>
        <w:tc>
          <w:tcPr>
            <w:tcW w:w="1370" w:type="dxa"/>
            <w:tcBorders>
              <w:top w:val="nil"/>
              <w:left w:val="nil"/>
              <w:bottom w:val="single" w:color="000000" w:sz="6" w:space="0"/>
              <w:right w:val="single" w:color="000000" w:sz="6" w:space="0"/>
            </w:tcBorders>
            <w:vAlign w:val="center"/>
          </w:tcPr>
          <w:p w14:paraId="5CA432BF">
            <w:pPr>
              <w:pStyle w:val="3"/>
              <w:rPr>
                <w:rFonts w:ascii="Times New Roman"/>
                <w:color w:val="auto"/>
                <w:sz w:val="21"/>
                <w:szCs w:val="21"/>
                <w:highlight w:val="none"/>
              </w:rPr>
            </w:pPr>
            <w:r>
              <w:rPr>
                <w:rFonts w:ascii="Times New Roman"/>
                <w:color w:val="auto"/>
                <w:sz w:val="21"/>
                <w:szCs w:val="21"/>
                <w:highlight w:val="none"/>
              </w:rPr>
              <w:t>职称</w:t>
            </w:r>
          </w:p>
        </w:tc>
        <w:tc>
          <w:tcPr>
            <w:tcW w:w="1370" w:type="dxa"/>
            <w:tcBorders>
              <w:top w:val="nil"/>
              <w:left w:val="single" w:color="000000" w:sz="6" w:space="0"/>
              <w:bottom w:val="single" w:color="000000" w:sz="6" w:space="0"/>
              <w:right w:val="nil"/>
            </w:tcBorders>
            <w:vAlign w:val="center"/>
          </w:tcPr>
          <w:p w14:paraId="223BBCC7">
            <w:pPr>
              <w:pStyle w:val="3"/>
              <w:rPr>
                <w:rFonts w:ascii="Times New Roman"/>
                <w:color w:val="auto"/>
                <w:sz w:val="21"/>
                <w:szCs w:val="21"/>
                <w:highlight w:val="none"/>
              </w:rPr>
            </w:pPr>
            <w:r>
              <w:rPr>
                <w:rFonts w:ascii="Times New Roman"/>
                <w:color w:val="auto"/>
                <w:sz w:val="21"/>
                <w:szCs w:val="21"/>
                <w:highlight w:val="none"/>
              </w:rPr>
              <w:t>人数</w:t>
            </w:r>
          </w:p>
        </w:tc>
        <w:tc>
          <w:tcPr>
            <w:tcW w:w="997" w:type="dxa"/>
            <w:vMerge w:val="continue"/>
            <w:tcBorders>
              <w:top w:val="single" w:color="auto" w:sz="6" w:space="0"/>
              <w:left w:val="single" w:color="auto" w:sz="6" w:space="0"/>
              <w:bottom w:val="single" w:color="auto" w:sz="6" w:space="0"/>
              <w:right w:val="nil"/>
            </w:tcBorders>
            <w:vAlign w:val="center"/>
          </w:tcPr>
          <w:p w14:paraId="68C5EDA4">
            <w:pPr>
              <w:widowControl/>
              <w:spacing w:line="360" w:lineRule="auto"/>
              <w:rPr>
                <w:rFonts w:ascii="Times New Roman" w:hAnsi="Times New Roman"/>
                <w:color w:val="auto"/>
                <w:sz w:val="21"/>
                <w:szCs w:val="21"/>
                <w:highlight w:val="none"/>
              </w:rPr>
            </w:pPr>
          </w:p>
        </w:tc>
        <w:tc>
          <w:tcPr>
            <w:tcW w:w="871" w:type="dxa"/>
            <w:vMerge w:val="continue"/>
            <w:tcBorders>
              <w:top w:val="single" w:color="auto" w:sz="6" w:space="0"/>
              <w:left w:val="single" w:color="auto" w:sz="6" w:space="0"/>
              <w:bottom w:val="single" w:color="auto" w:sz="6" w:space="0"/>
              <w:right w:val="single" w:color="auto" w:sz="6" w:space="0"/>
            </w:tcBorders>
            <w:vAlign w:val="center"/>
          </w:tcPr>
          <w:p w14:paraId="0C3A9422">
            <w:pPr>
              <w:widowControl/>
              <w:spacing w:line="360" w:lineRule="auto"/>
              <w:rPr>
                <w:rFonts w:ascii="Times New Roman" w:hAnsi="Times New Roman"/>
                <w:color w:val="auto"/>
                <w:sz w:val="21"/>
                <w:szCs w:val="21"/>
                <w:highlight w:val="none"/>
              </w:rPr>
            </w:pPr>
          </w:p>
        </w:tc>
      </w:tr>
      <w:tr w14:paraId="714E21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604" w:type="dxa"/>
            <w:tcBorders>
              <w:top w:val="nil"/>
              <w:left w:val="single" w:color="000000" w:sz="6" w:space="0"/>
              <w:bottom w:val="single" w:color="000000" w:sz="6" w:space="0"/>
              <w:right w:val="single" w:color="000000" w:sz="6" w:space="0"/>
            </w:tcBorders>
            <w:vAlign w:val="center"/>
          </w:tcPr>
          <w:p w14:paraId="5A2FC7E0">
            <w:pPr>
              <w:spacing w:line="360" w:lineRule="auto"/>
              <w:jc w:val="center"/>
              <w:rPr>
                <w:rFonts w:ascii="Times New Roman" w:hAnsi="Times New Roman"/>
                <w:color w:val="auto"/>
                <w:sz w:val="21"/>
                <w:szCs w:val="21"/>
                <w:highlight w:val="none"/>
              </w:rPr>
            </w:pPr>
          </w:p>
        </w:tc>
        <w:tc>
          <w:tcPr>
            <w:tcW w:w="1984" w:type="dxa"/>
            <w:tcBorders>
              <w:top w:val="nil"/>
              <w:left w:val="single" w:color="000000" w:sz="6" w:space="0"/>
              <w:bottom w:val="single" w:color="000000" w:sz="6" w:space="0"/>
              <w:right w:val="single" w:color="000000" w:sz="6" w:space="0"/>
            </w:tcBorders>
            <w:vAlign w:val="center"/>
          </w:tcPr>
          <w:p w14:paraId="7613C8CB">
            <w:pPr>
              <w:spacing w:line="360" w:lineRule="auto"/>
              <w:jc w:val="center"/>
              <w:rPr>
                <w:rFonts w:ascii="Times New Roman" w:hAnsi="Times New Roman"/>
                <w:color w:val="auto"/>
                <w:sz w:val="21"/>
                <w:szCs w:val="21"/>
                <w:highlight w:val="none"/>
              </w:rPr>
            </w:pPr>
          </w:p>
        </w:tc>
        <w:tc>
          <w:tcPr>
            <w:tcW w:w="1552" w:type="dxa"/>
            <w:tcBorders>
              <w:top w:val="nil"/>
              <w:left w:val="single" w:color="000000" w:sz="6" w:space="0"/>
              <w:bottom w:val="single" w:color="000000" w:sz="6" w:space="0"/>
              <w:right w:val="single" w:color="000000" w:sz="6" w:space="0"/>
            </w:tcBorders>
            <w:vAlign w:val="center"/>
          </w:tcPr>
          <w:p w14:paraId="700B0D94">
            <w:pPr>
              <w:spacing w:line="360" w:lineRule="auto"/>
              <w:jc w:val="center"/>
              <w:rPr>
                <w:rFonts w:ascii="Times New Roman" w:hAnsi="Times New Roman"/>
                <w:color w:val="auto"/>
                <w:sz w:val="21"/>
                <w:szCs w:val="21"/>
                <w:highlight w:val="none"/>
              </w:rPr>
            </w:pPr>
          </w:p>
        </w:tc>
        <w:tc>
          <w:tcPr>
            <w:tcW w:w="1370" w:type="dxa"/>
            <w:tcBorders>
              <w:top w:val="single" w:color="000000" w:sz="6" w:space="0"/>
              <w:left w:val="single" w:color="000000" w:sz="6" w:space="0"/>
              <w:bottom w:val="single" w:color="000000" w:sz="6" w:space="0"/>
              <w:right w:val="single" w:color="000000" w:sz="6" w:space="0"/>
            </w:tcBorders>
            <w:vAlign w:val="center"/>
          </w:tcPr>
          <w:p w14:paraId="7314CE17">
            <w:pPr>
              <w:spacing w:line="360" w:lineRule="auto"/>
              <w:jc w:val="center"/>
              <w:rPr>
                <w:rFonts w:ascii="Times New Roman" w:hAnsi="Times New Roman"/>
                <w:color w:val="auto"/>
                <w:sz w:val="21"/>
                <w:szCs w:val="21"/>
                <w:highlight w:val="none"/>
              </w:rPr>
            </w:pPr>
          </w:p>
        </w:tc>
        <w:tc>
          <w:tcPr>
            <w:tcW w:w="1370" w:type="dxa"/>
            <w:tcBorders>
              <w:top w:val="single" w:color="000000" w:sz="6" w:space="0"/>
              <w:left w:val="single" w:color="000000" w:sz="6" w:space="0"/>
              <w:bottom w:val="single" w:color="000000" w:sz="6" w:space="0"/>
              <w:right w:val="single" w:color="000000" w:sz="6" w:space="0"/>
            </w:tcBorders>
            <w:vAlign w:val="center"/>
          </w:tcPr>
          <w:p w14:paraId="003334C8">
            <w:pPr>
              <w:spacing w:line="360" w:lineRule="auto"/>
              <w:jc w:val="center"/>
              <w:rPr>
                <w:rFonts w:ascii="Times New Roman" w:hAnsi="Times New Roman"/>
                <w:color w:val="auto"/>
                <w:sz w:val="21"/>
                <w:szCs w:val="21"/>
                <w:highlight w:val="none"/>
              </w:rPr>
            </w:pPr>
          </w:p>
        </w:tc>
        <w:tc>
          <w:tcPr>
            <w:tcW w:w="997" w:type="dxa"/>
            <w:tcBorders>
              <w:top w:val="nil"/>
              <w:left w:val="single" w:color="000000" w:sz="6" w:space="0"/>
              <w:bottom w:val="single" w:color="000000" w:sz="6" w:space="0"/>
              <w:right w:val="single" w:color="000000" w:sz="6" w:space="0"/>
            </w:tcBorders>
            <w:vAlign w:val="center"/>
          </w:tcPr>
          <w:p w14:paraId="477C89D6">
            <w:pPr>
              <w:spacing w:line="360" w:lineRule="auto"/>
              <w:jc w:val="center"/>
              <w:rPr>
                <w:rFonts w:ascii="Times New Roman" w:hAnsi="Times New Roman"/>
                <w:color w:val="auto"/>
                <w:sz w:val="21"/>
                <w:szCs w:val="21"/>
                <w:highlight w:val="none"/>
              </w:rPr>
            </w:pPr>
          </w:p>
        </w:tc>
        <w:tc>
          <w:tcPr>
            <w:tcW w:w="871" w:type="dxa"/>
            <w:vMerge w:val="restart"/>
            <w:tcBorders>
              <w:top w:val="nil"/>
              <w:left w:val="single" w:color="000000" w:sz="6" w:space="0"/>
              <w:right w:val="single" w:color="000000" w:sz="6" w:space="0"/>
            </w:tcBorders>
            <w:vAlign w:val="center"/>
          </w:tcPr>
          <w:p w14:paraId="0FC0C4E4">
            <w:pPr>
              <w:pStyle w:val="3"/>
              <w:ind w:left="0" w:leftChars="0" w:firstLine="0"/>
              <w:rPr>
                <w:rFonts w:ascii="Times New Roman"/>
                <w:color w:val="auto"/>
                <w:sz w:val="21"/>
                <w:szCs w:val="21"/>
                <w:highlight w:val="none"/>
              </w:rPr>
            </w:pPr>
          </w:p>
        </w:tc>
      </w:tr>
      <w:tr w14:paraId="368DD3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604" w:type="dxa"/>
            <w:tcBorders>
              <w:top w:val="nil"/>
              <w:left w:val="single" w:color="000000" w:sz="6" w:space="0"/>
              <w:bottom w:val="single" w:color="000000" w:sz="6" w:space="0"/>
              <w:right w:val="single" w:color="000000" w:sz="6" w:space="0"/>
            </w:tcBorders>
            <w:vAlign w:val="center"/>
          </w:tcPr>
          <w:p w14:paraId="5D5A3266">
            <w:pPr>
              <w:spacing w:line="360" w:lineRule="auto"/>
              <w:jc w:val="center"/>
              <w:rPr>
                <w:rFonts w:ascii="Times New Roman" w:hAnsi="Times New Roman"/>
                <w:color w:val="auto"/>
                <w:sz w:val="21"/>
                <w:szCs w:val="21"/>
                <w:highlight w:val="none"/>
              </w:rPr>
            </w:pPr>
          </w:p>
        </w:tc>
        <w:tc>
          <w:tcPr>
            <w:tcW w:w="1984" w:type="dxa"/>
            <w:tcBorders>
              <w:top w:val="nil"/>
              <w:left w:val="single" w:color="000000" w:sz="6" w:space="0"/>
              <w:bottom w:val="single" w:color="000000" w:sz="6" w:space="0"/>
              <w:right w:val="single" w:color="000000" w:sz="6" w:space="0"/>
            </w:tcBorders>
            <w:vAlign w:val="center"/>
          </w:tcPr>
          <w:p w14:paraId="684C6877">
            <w:pPr>
              <w:spacing w:line="360" w:lineRule="auto"/>
              <w:jc w:val="center"/>
              <w:rPr>
                <w:rFonts w:ascii="Times New Roman" w:hAnsi="Times New Roman"/>
                <w:color w:val="auto"/>
                <w:sz w:val="21"/>
                <w:szCs w:val="21"/>
                <w:highlight w:val="none"/>
              </w:rPr>
            </w:pPr>
          </w:p>
        </w:tc>
        <w:tc>
          <w:tcPr>
            <w:tcW w:w="1552" w:type="dxa"/>
            <w:tcBorders>
              <w:top w:val="nil"/>
              <w:left w:val="single" w:color="000000" w:sz="6" w:space="0"/>
              <w:bottom w:val="single" w:color="000000" w:sz="6" w:space="0"/>
              <w:right w:val="single" w:color="000000" w:sz="6" w:space="0"/>
            </w:tcBorders>
            <w:vAlign w:val="center"/>
          </w:tcPr>
          <w:p w14:paraId="56508F45">
            <w:pPr>
              <w:spacing w:line="360" w:lineRule="auto"/>
              <w:jc w:val="center"/>
              <w:rPr>
                <w:rFonts w:ascii="Times New Roman" w:hAnsi="Times New Roman"/>
                <w:color w:val="auto"/>
                <w:sz w:val="21"/>
                <w:szCs w:val="21"/>
                <w:highlight w:val="none"/>
              </w:rPr>
            </w:pPr>
          </w:p>
        </w:tc>
        <w:tc>
          <w:tcPr>
            <w:tcW w:w="1370" w:type="dxa"/>
            <w:tcBorders>
              <w:top w:val="single" w:color="000000" w:sz="6" w:space="0"/>
              <w:left w:val="single" w:color="000000" w:sz="6" w:space="0"/>
              <w:bottom w:val="single" w:color="000000" w:sz="6" w:space="0"/>
              <w:right w:val="single" w:color="000000" w:sz="6" w:space="0"/>
            </w:tcBorders>
            <w:vAlign w:val="center"/>
          </w:tcPr>
          <w:p w14:paraId="6B953570">
            <w:pPr>
              <w:spacing w:line="360" w:lineRule="auto"/>
              <w:jc w:val="center"/>
              <w:rPr>
                <w:rFonts w:ascii="Times New Roman" w:hAnsi="Times New Roman"/>
                <w:color w:val="auto"/>
                <w:sz w:val="21"/>
                <w:szCs w:val="21"/>
                <w:highlight w:val="none"/>
              </w:rPr>
            </w:pPr>
          </w:p>
        </w:tc>
        <w:tc>
          <w:tcPr>
            <w:tcW w:w="1370" w:type="dxa"/>
            <w:tcBorders>
              <w:top w:val="single" w:color="000000" w:sz="6" w:space="0"/>
              <w:left w:val="single" w:color="000000" w:sz="6" w:space="0"/>
              <w:bottom w:val="single" w:color="000000" w:sz="6" w:space="0"/>
              <w:right w:val="single" w:color="000000" w:sz="6" w:space="0"/>
            </w:tcBorders>
            <w:vAlign w:val="center"/>
          </w:tcPr>
          <w:p w14:paraId="562FEEB1">
            <w:pPr>
              <w:spacing w:line="360" w:lineRule="auto"/>
              <w:jc w:val="center"/>
              <w:rPr>
                <w:rFonts w:ascii="Times New Roman" w:hAnsi="Times New Roman"/>
                <w:color w:val="auto"/>
                <w:sz w:val="21"/>
                <w:szCs w:val="21"/>
                <w:highlight w:val="none"/>
              </w:rPr>
            </w:pPr>
          </w:p>
        </w:tc>
        <w:tc>
          <w:tcPr>
            <w:tcW w:w="997" w:type="dxa"/>
            <w:tcBorders>
              <w:top w:val="nil"/>
              <w:left w:val="single" w:color="000000" w:sz="6" w:space="0"/>
              <w:bottom w:val="single" w:color="000000" w:sz="6" w:space="0"/>
              <w:right w:val="single" w:color="000000" w:sz="6" w:space="0"/>
            </w:tcBorders>
            <w:vAlign w:val="center"/>
          </w:tcPr>
          <w:p w14:paraId="07E4D073">
            <w:pPr>
              <w:spacing w:line="360" w:lineRule="auto"/>
              <w:jc w:val="center"/>
              <w:rPr>
                <w:rFonts w:ascii="Times New Roman" w:hAnsi="Times New Roman"/>
                <w:color w:val="auto"/>
                <w:sz w:val="21"/>
                <w:szCs w:val="21"/>
                <w:highlight w:val="none"/>
              </w:rPr>
            </w:pPr>
          </w:p>
        </w:tc>
        <w:tc>
          <w:tcPr>
            <w:tcW w:w="871" w:type="dxa"/>
            <w:vMerge w:val="continue"/>
            <w:tcBorders>
              <w:left w:val="single" w:color="000000" w:sz="6" w:space="0"/>
              <w:right w:val="single" w:color="000000" w:sz="6" w:space="0"/>
            </w:tcBorders>
            <w:vAlign w:val="center"/>
          </w:tcPr>
          <w:p w14:paraId="701D7E93">
            <w:pPr>
              <w:pStyle w:val="3"/>
              <w:ind w:firstLine="464" w:firstLineChars="200"/>
              <w:rPr>
                <w:rFonts w:ascii="Times New Roman"/>
                <w:color w:val="auto"/>
                <w:highlight w:val="none"/>
              </w:rPr>
            </w:pPr>
          </w:p>
        </w:tc>
      </w:tr>
    </w:tbl>
    <w:p w14:paraId="79F5BAF7">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 xml:space="preserve">2.3培训的时间、人数、地点等具体内容由招、投标双方商定。                </w:t>
      </w:r>
    </w:p>
    <w:p w14:paraId="63128DEA">
      <w:pPr>
        <w:widowControl/>
        <w:autoSpaceDE w:val="0"/>
        <w:autoSpaceDN w:val="0"/>
        <w:spacing w:line="360" w:lineRule="auto"/>
        <w:textAlignment w:val="bottom"/>
        <w:rPr>
          <w:rFonts w:ascii="Times New Roman" w:hAnsi="Times New Roman"/>
          <w:color w:val="auto"/>
          <w:highlight w:val="none"/>
        </w:rPr>
      </w:pPr>
      <w:r>
        <w:rPr>
          <w:rFonts w:ascii="Times New Roman" w:hAnsi="Times New Roman"/>
          <w:color w:val="auto"/>
          <w:highlight w:val="none"/>
        </w:rPr>
        <w:t>2.4投标人为招标人培训人员提供设备、场地、资料等培训条件，并提供食宿和交通方便。</w:t>
      </w:r>
    </w:p>
    <w:p w14:paraId="59DB3155">
      <w:pPr>
        <w:pStyle w:val="6"/>
        <w:spacing w:line="240" w:lineRule="auto"/>
        <w:rPr>
          <w:rFonts w:ascii="Times New Roman" w:hAnsi="Times New Roman" w:eastAsia="宋体"/>
          <w:color w:val="auto"/>
          <w:sz w:val="24"/>
          <w:highlight w:val="none"/>
        </w:rPr>
      </w:pPr>
      <w:bookmarkStart w:id="121" w:name="_Toc178670826"/>
      <w:bookmarkStart w:id="122" w:name="_Toc274171957"/>
      <w:bookmarkStart w:id="123" w:name="_Toc292985568"/>
      <w:bookmarkStart w:id="124" w:name="_Toc271380539"/>
      <w:r>
        <w:rPr>
          <w:rFonts w:ascii="Times New Roman" w:hAnsi="Times New Roman" w:eastAsia="宋体"/>
          <w:color w:val="auto"/>
          <w:sz w:val="24"/>
          <w:highlight w:val="none"/>
        </w:rPr>
        <w:t>3  设计联络</w:t>
      </w:r>
      <w:bookmarkEnd w:id="121"/>
      <w:bookmarkEnd w:id="122"/>
      <w:bookmarkEnd w:id="123"/>
      <w:bookmarkEnd w:id="124"/>
    </w:p>
    <w:p w14:paraId="4900763A">
      <w:pPr>
        <w:widowControl/>
        <w:autoSpaceDE w:val="0"/>
        <w:autoSpaceDN w:val="0"/>
        <w:spacing w:line="360" w:lineRule="auto"/>
        <w:ind w:firstLine="480" w:firstLineChars="200"/>
        <w:textAlignment w:val="bottom"/>
        <w:rPr>
          <w:rFonts w:ascii="Times New Roman" w:hAnsi="Times New Roman"/>
          <w:color w:val="auto"/>
          <w:highlight w:val="none"/>
        </w:rPr>
      </w:pPr>
      <w:r>
        <w:rPr>
          <w:rFonts w:ascii="Times New Roman" w:hAnsi="Times New Roman"/>
          <w:color w:val="auto"/>
          <w:highlight w:val="none"/>
        </w:rPr>
        <w:t>有关设计联络的计划、时间、地点和内容要求由买、卖双方商定。</w:t>
      </w:r>
    </w:p>
    <w:p w14:paraId="31C45B93">
      <w:pPr>
        <w:spacing w:line="360" w:lineRule="auto"/>
        <w:jc w:val="center"/>
        <w:rPr>
          <w:rFonts w:ascii="Times New Roman" w:hAnsi="Times New Roman"/>
          <w:color w:val="auto"/>
          <w:highlight w:val="none"/>
        </w:rPr>
      </w:pPr>
      <w:r>
        <w:rPr>
          <w:rFonts w:ascii="Times New Roman" w:hAnsi="Times New Roman"/>
          <w:color w:val="auto"/>
          <w:highlight w:val="none"/>
        </w:rPr>
        <w:t>设计联络计划表</w:t>
      </w:r>
    </w:p>
    <w:tbl>
      <w:tblPr>
        <w:tblStyle w:val="54"/>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74"/>
        <w:gridCol w:w="1709"/>
        <w:gridCol w:w="2256"/>
        <w:gridCol w:w="1191"/>
        <w:gridCol w:w="1428"/>
        <w:gridCol w:w="1191"/>
      </w:tblGrid>
      <w:tr w14:paraId="200673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99" w:type="pct"/>
          </w:tcPr>
          <w:p w14:paraId="54F9DB56">
            <w:pPr>
              <w:spacing w:line="360" w:lineRule="auto"/>
              <w:jc w:val="center"/>
              <w:rPr>
                <w:rFonts w:ascii="Times New Roman" w:hAnsi="Times New Roman"/>
                <w:color w:val="auto"/>
                <w:highlight w:val="none"/>
              </w:rPr>
            </w:pPr>
            <w:r>
              <w:rPr>
                <w:rFonts w:ascii="Times New Roman" w:hAnsi="Times New Roman"/>
                <w:color w:val="auto"/>
                <w:highlight w:val="none"/>
              </w:rPr>
              <w:t>序号</w:t>
            </w:r>
          </w:p>
        </w:tc>
        <w:tc>
          <w:tcPr>
            <w:tcW w:w="1011" w:type="pct"/>
          </w:tcPr>
          <w:p w14:paraId="10605048">
            <w:pPr>
              <w:spacing w:line="360" w:lineRule="auto"/>
              <w:jc w:val="center"/>
              <w:rPr>
                <w:rFonts w:ascii="Times New Roman" w:hAnsi="Times New Roman"/>
                <w:color w:val="auto"/>
                <w:highlight w:val="none"/>
              </w:rPr>
            </w:pPr>
            <w:r>
              <w:rPr>
                <w:rFonts w:ascii="Times New Roman" w:hAnsi="Times New Roman"/>
                <w:color w:val="auto"/>
                <w:highlight w:val="none"/>
              </w:rPr>
              <w:t>次数</w:t>
            </w:r>
          </w:p>
        </w:tc>
        <w:tc>
          <w:tcPr>
            <w:tcW w:w="1335" w:type="pct"/>
          </w:tcPr>
          <w:p w14:paraId="59F48C0F">
            <w:pPr>
              <w:spacing w:line="360" w:lineRule="auto"/>
              <w:jc w:val="center"/>
              <w:rPr>
                <w:rFonts w:ascii="Times New Roman" w:hAnsi="Times New Roman"/>
                <w:color w:val="auto"/>
                <w:highlight w:val="none"/>
              </w:rPr>
            </w:pPr>
            <w:r>
              <w:rPr>
                <w:rFonts w:ascii="Times New Roman" w:hAnsi="Times New Roman"/>
                <w:color w:val="auto"/>
                <w:highlight w:val="none"/>
              </w:rPr>
              <w:t>内容</w:t>
            </w:r>
          </w:p>
        </w:tc>
        <w:tc>
          <w:tcPr>
            <w:tcW w:w="705" w:type="pct"/>
          </w:tcPr>
          <w:p w14:paraId="15ADF43E">
            <w:pPr>
              <w:spacing w:line="360" w:lineRule="auto"/>
              <w:jc w:val="center"/>
              <w:rPr>
                <w:rFonts w:ascii="Times New Roman" w:hAnsi="Times New Roman"/>
                <w:color w:val="auto"/>
                <w:highlight w:val="none"/>
              </w:rPr>
            </w:pPr>
            <w:r>
              <w:rPr>
                <w:rFonts w:ascii="Times New Roman" w:hAnsi="Times New Roman"/>
                <w:color w:val="auto"/>
                <w:highlight w:val="none"/>
              </w:rPr>
              <w:t>时间</w:t>
            </w:r>
          </w:p>
        </w:tc>
        <w:tc>
          <w:tcPr>
            <w:tcW w:w="845" w:type="pct"/>
          </w:tcPr>
          <w:p w14:paraId="4D7FAB5D">
            <w:pPr>
              <w:spacing w:line="360" w:lineRule="auto"/>
              <w:jc w:val="center"/>
              <w:rPr>
                <w:rFonts w:ascii="Times New Roman" w:hAnsi="Times New Roman"/>
                <w:color w:val="auto"/>
                <w:highlight w:val="none"/>
              </w:rPr>
            </w:pPr>
            <w:r>
              <w:rPr>
                <w:rFonts w:ascii="Times New Roman" w:hAnsi="Times New Roman"/>
                <w:color w:val="auto"/>
                <w:highlight w:val="none"/>
              </w:rPr>
              <w:t>地点</w:t>
            </w:r>
          </w:p>
        </w:tc>
        <w:tc>
          <w:tcPr>
            <w:tcW w:w="705" w:type="pct"/>
          </w:tcPr>
          <w:p w14:paraId="35DDFB82">
            <w:pPr>
              <w:spacing w:line="360" w:lineRule="auto"/>
              <w:jc w:val="center"/>
              <w:rPr>
                <w:rFonts w:ascii="Times New Roman" w:hAnsi="Times New Roman"/>
                <w:color w:val="auto"/>
                <w:highlight w:val="none"/>
              </w:rPr>
            </w:pPr>
            <w:r>
              <w:rPr>
                <w:rFonts w:ascii="Times New Roman" w:hAnsi="Times New Roman"/>
                <w:color w:val="auto"/>
                <w:highlight w:val="none"/>
              </w:rPr>
              <w:t>人数</w:t>
            </w:r>
          </w:p>
        </w:tc>
      </w:tr>
      <w:tr w14:paraId="45F346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99" w:type="pct"/>
            <w:vAlign w:val="center"/>
          </w:tcPr>
          <w:p w14:paraId="327E8EF2">
            <w:pPr>
              <w:spacing w:line="360" w:lineRule="auto"/>
              <w:jc w:val="center"/>
              <w:rPr>
                <w:rFonts w:ascii="Times New Roman" w:hAnsi="Times New Roman" w:eastAsia="新宋体"/>
                <w:color w:val="auto"/>
                <w:sz w:val="21"/>
                <w:szCs w:val="24"/>
                <w:highlight w:val="none"/>
              </w:rPr>
            </w:pPr>
          </w:p>
        </w:tc>
        <w:tc>
          <w:tcPr>
            <w:tcW w:w="1011" w:type="pct"/>
            <w:vAlign w:val="center"/>
          </w:tcPr>
          <w:p w14:paraId="3C3EB9D3">
            <w:pPr>
              <w:spacing w:line="360" w:lineRule="auto"/>
              <w:jc w:val="center"/>
              <w:rPr>
                <w:rFonts w:ascii="Times New Roman" w:hAnsi="Times New Roman" w:eastAsia="新宋体"/>
                <w:color w:val="auto"/>
                <w:sz w:val="21"/>
                <w:szCs w:val="24"/>
                <w:highlight w:val="none"/>
              </w:rPr>
            </w:pPr>
          </w:p>
        </w:tc>
        <w:tc>
          <w:tcPr>
            <w:tcW w:w="1335" w:type="pct"/>
            <w:vAlign w:val="center"/>
          </w:tcPr>
          <w:p w14:paraId="4D6B9A4F">
            <w:pPr>
              <w:spacing w:line="360" w:lineRule="auto"/>
              <w:rPr>
                <w:rFonts w:ascii="Times New Roman" w:hAnsi="Times New Roman" w:eastAsia="新宋体"/>
                <w:color w:val="auto"/>
                <w:sz w:val="21"/>
                <w:szCs w:val="24"/>
                <w:highlight w:val="none"/>
              </w:rPr>
            </w:pPr>
          </w:p>
        </w:tc>
        <w:tc>
          <w:tcPr>
            <w:tcW w:w="705" w:type="pct"/>
            <w:vAlign w:val="center"/>
          </w:tcPr>
          <w:p w14:paraId="340BAD8E">
            <w:pPr>
              <w:spacing w:line="360" w:lineRule="auto"/>
              <w:rPr>
                <w:rFonts w:ascii="Times New Roman" w:hAnsi="Times New Roman" w:eastAsia="新宋体"/>
                <w:color w:val="auto"/>
                <w:sz w:val="21"/>
                <w:szCs w:val="24"/>
                <w:highlight w:val="none"/>
              </w:rPr>
            </w:pPr>
          </w:p>
        </w:tc>
        <w:tc>
          <w:tcPr>
            <w:tcW w:w="845" w:type="pct"/>
            <w:vAlign w:val="center"/>
          </w:tcPr>
          <w:p w14:paraId="3F0DE6CB">
            <w:pPr>
              <w:spacing w:line="360" w:lineRule="auto"/>
              <w:rPr>
                <w:rFonts w:ascii="Times New Roman" w:hAnsi="Times New Roman" w:eastAsia="新宋体"/>
                <w:color w:val="auto"/>
                <w:sz w:val="21"/>
                <w:szCs w:val="24"/>
                <w:highlight w:val="none"/>
              </w:rPr>
            </w:pPr>
          </w:p>
        </w:tc>
        <w:tc>
          <w:tcPr>
            <w:tcW w:w="705" w:type="pct"/>
            <w:vMerge w:val="restart"/>
          </w:tcPr>
          <w:p w14:paraId="135BDB28">
            <w:pPr>
              <w:spacing w:line="360" w:lineRule="auto"/>
              <w:jc w:val="center"/>
              <w:rPr>
                <w:rFonts w:ascii="Times New Roman" w:hAnsi="Times New Roman"/>
                <w:color w:val="auto"/>
                <w:highlight w:val="none"/>
              </w:rPr>
            </w:pPr>
          </w:p>
        </w:tc>
      </w:tr>
      <w:tr w14:paraId="6B1E0F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99" w:type="pct"/>
            <w:vAlign w:val="center"/>
          </w:tcPr>
          <w:p w14:paraId="20D5329B">
            <w:pPr>
              <w:spacing w:line="360" w:lineRule="auto"/>
              <w:jc w:val="center"/>
              <w:rPr>
                <w:rFonts w:ascii="Times New Roman" w:hAnsi="Times New Roman" w:eastAsia="新宋体"/>
                <w:color w:val="auto"/>
                <w:sz w:val="21"/>
                <w:szCs w:val="24"/>
                <w:highlight w:val="none"/>
              </w:rPr>
            </w:pPr>
          </w:p>
        </w:tc>
        <w:tc>
          <w:tcPr>
            <w:tcW w:w="1011" w:type="pct"/>
            <w:vAlign w:val="center"/>
          </w:tcPr>
          <w:p w14:paraId="2E033203">
            <w:pPr>
              <w:spacing w:line="360" w:lineRule="auto"/>
              <w:jc w:val="center"/>
              <w:rPr>
                <w:rFonts w:ascii="Times New Roman" w:hAnsi="Times New Roman" w:eastAsia="新宋体"/>
                <w:color w:val="auto"/>
                <w:sz w:val="21"/>
                <w:szCs w:val="24"/>
                <w:highlight w:val="none"/>
              </w:rPr>
            </w:pPr>
          </w:p>
        </w:tc>
        <w:tc>
          <w:tcPr>
            <w:tcW w:w="1335" w:type="pct"/>
            <w:vAlign w:val="center"/>
          </w:tcPr>
          <w:p w14:paraId="4BA25E6D">
            <w:pPr>
              <w:spacing w:line="360" w:lineRule="auto"/>
              <w:rPr>
                <w:rFonts w:ascii="Times New Roman" w:hAnsi="Times New Roman" w:eastAsia="新宋体"/>
                <w:color w:val="auto"/>
                <w:sz w:val="21"/>
                <w:szCs w:val="24"/>
                <w:highlight w:val="none"/>
              </w:rPr>
            </w:pPr>
          </w:p>
        </w:tc>
        <w:tc>
          <w:tcPr>
            <w:tcW w:w="705" w:type="pct"/>
            <w:vAlign w:val="center"/>
          </w:tcPr>
          <w:p w14:paraId="2F0D646C">
            <w:pPr>
              <w:spacing w:line="360" w:lineRule="auto"/>
              <w:rPr>
                <w:rFonts w:ascii="Times New Roman" w:hAnsi="Times New Roman" w:eastAsia="新宋体"/>
                <w:color w:val="auto"/>
                <w:sz w:val="21"/>
                <w:szCs w:val="24"/>
                <w:highlight w:val="none"/>
              </w:rPr>
            </w:pPr>
          </w:p>
        </w:tc>
        <w:tc>
          <w:tcPr>
            <w:tcW w:w="845" w:type="pct"/>
            <w:vAlign w:val="center"/>
          </w:tcPr>
          <w:p w14:paraId="2FD2617F">
            <w:pPr>
              <w:spacing w:line="360" w:lineRule="auto"/>
              <w:rPr>
                <w:rFonts w:ascii="Times New Roman" w:hAnsi="Times New Roman" w:eastAsia="新宋体"/>
                <w:color w:val="auto"/>
                <w:sz w:val="21"/>
                <w:szCs w:val="24"/>
                <w:highlight w:val="none"/>
              </w:rPr>
            </w:pPr>
          </w:p>
        </w:tc>
        <w:tc>
          <w:tcPr>
            <w:tcW w:w="705" w:type="pct"/>
            <w:vMerge w:val="continue"/>
          </w:tcPr>
          <w:p w14:paraId="34F30BF2">
            <w:pPr>
              <w:spacing w:line="360" w:lineRule="auto"/>
              <w:rPr>
                <w:rFonts w:ascii="Times New Roman" w:hAnsi="Times New Roman"/>
                <w:color w:val="auto"/>
                <w:highlight w:val="none"/>
              </w:rPr>
            </w:pPr>
          </w:p>
        </w:tc>
      </w:tr>
    </w:tbl>
    <w:p w14:paraId="7B3F60EE">
      <w:pPr>
        <w:pStyle w:val="5"/>
        <w:adjustRightInd/>
        <w:spacing w:before="240" w:beforeLines="100" w:after="240" w:afterLines="100" w:line="400" w:lineRule="atLeast"/>
        <w:jc w:val="both"/>
        <w:textAlignment w:val="auto"/>
        <w:rPr>
          <w:rFonts w:ascii="Times New Roman"/>
          <w:color w:val="auto"/>
          <w:sz w:val="30"/>
          <w:highlight w:val="none"/>
        </w:rPr>
      </w:pPr>
      <w:r>
        <w:rPr>
          <w:rFonts w:ascii="Times New Roman"/>
          <w:b w:val="0"/>
          <w:color w:val="auto"/>
          <w:highlight w:val="none"/>
        </w:rPr>
        <w:br w:type="page"/>
      </w:r>
      <w:bookmarkStart w:id="125" w:name="_Toc25574"/>
      <w:bookmarkStart w:id="126" w:name="_Toc1258"/>
      <w:bookmarkStart w:id="127" w:name="_Toc17038"/>
      <w:bookmarkStart w:id="128" w:name="_Toc795"/>
      <w:bookmarkStart w:id="129" w:name="_Toc494186280"/>
      <w:bookmarkStart w:id="130" w:name="_Toc32694"/>
      <w:r>
        <w:rPr>
          <w:rFonts w:ascii="Times New Roman"/>
          <w:color w:val="auto"/>
          <w:sz w:val="30"/>
          <w:highlight w:val="none"/>
        </w:rPr>
        <w:t>附件7 分包与外购</w:t>
      </w:r>
      <w:bookmarkEnd w:id="125"/>
      <w:bookmarkEnd w:id="126"/>
      <w:bookmarkEnd w:id="127"/>
      <w:bookmarkEnd w:id="128"/>
      <w:bookmarkEnd w:id="129"/>
      <w:bookmarkEnd w:id="130"/>
    </w:p>
    <w:p w14:paraId="4976930E">
      <w:pPr>
        <w:adjustRightInd w:val="0"/>
        <w:spacing w:line="500" w:lineRule="exact"/>
        <w:ind w:firstLine="480" w:firstLineChars="200"/>
        <w:jc w:val="left"/>
        <w:textAlignment w:val="baseline"/>
        <w:rPr>
          <w:rFonts w:ascii="Times New Roman" w:hAnsi="Times New Roman"/>
          <w:bCs/>
          <w:color w:val="auto"/>
          <w:kern w:val="0"/>
          <w:szCs w:val="24"/>
          <w:highlight w:val="none"/>
        </w:rPr>
      </w:pPr>
      <w:r>
        <w:rPr>
          <w:rFonts w:ascii="Times New Roman" w:hAnsi="Times New Roman"/>
          <w:bCs/>
          <w:color w:val="auto"/>
          <w:kern w:val="0"/>
          <w:szCs w:val="24"/>
          <w:highlight w:val="none"/>
        </w:rPr>
        <w:t>投标人</w:t>
      </w:r>
      <w:r>
        <w:rPr>
          <w:rFonts w:hint="eastAsia" w:hAnsi="宋体"/>
          <w:color w:val="auto"/>
          <w:highlight w:val="none"/>
        </w:rPr>
        <w:t>要按下列表格填写分包情况表，每项设备的候选分包厂家一般不小于</w:t>
      </w:r>
      <w:r>
        <w:rPr>
          <w:color w:val="auto"/>
          <w:highlight w:val="none"/>
        </w:rPr>
        <w:t>3</w:t>
      </w:r>
      <w:r>
        <w:rPr>
          <w:rFonts w:hint="eastAsia" w:hAnsi="宋体"/>
          <w:color w:val="auto"/>
          <w:highlight w:val="none"/>
        </w:rPr>
        <w:t>家，并报各分包厂家的简要资质情况</w:t>
      </w:r>
      <w:r>
        <w:rPr>
          <w:rFonts w:ascii="Times New Roman" w:hAnsi="Times New Roman"/>
          <w:bCs/>
          <w:color w:val="auto"/>
          <w:kern w:val="0"/>
          <w:szCs w:val="24"/>
          <w:highlight w:val="none"/>
        </w:rPr>
        <w:t>。</w:t>
      </w:r>
    </w:p>
    <w:p w14:paraId="64F45F05">
      <w:pPr>
        <w:adjustRightInd w:val="0"/>
        <w:spacing w:line="500" w:lineRule="exact"/>
        <w:ind w:firstLine="480" w:firstLineChars="200"/>
        <w:jc w:val="center"/>
        <w:textAlignment w:val="baseline"/>
        <w:rPr>
          <w:rFonts w:ascii="Times New Roman" w:hAnsi="Times New Roman"/>
          <w:bCs/>
          <w:color w:val="auto"/>
          <w:kern w:val="0"/>
          <w:szCs w:val="24"/>
          <w:highlight w:val="none"/>
        </w:rPr>
      </w:pPr>
      <w:r>
        <w:rPr>
          <w:rFonts w:ascii="Times New Roman" w:hAnsi="Times New Roman"/>
          <w:bCs/>
          <w:color w:val="auto"/>
          <w:kern w:val="0"/>
          <w:szCs w:val="24"/>
          <w:highlight w:val="none"/>
        </w:rPr>
        <w:t>分包及外购情况表</w:t>
      </w:r>
    </w:p>
    <w:tbl>
      <w:tblPr>
        <w:tblStyle w:val="54"/>
        <w:tblW w:w="905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28"/>
        <w:gridCol w:w="1320"/>
        <w:gridCol w:w="1216"/>
        <w:gridCol w:w="709"/>
        <w:gridCol w:w="709"/>
        <w:gridCol w:w="710"/>
        <w:gridCol w:w="1294"/>
        <w:gridCol w:w="1295"/>
        <w:gridCol w:w="1176"/>
      </w:tblGrid>
      <w:tr w14:paraId="6F93C8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628" w:type="dxa"/>
            <w:tcBorders>
              <w:top w:val="single" w:color="000000" w:sz="6" w:space="0"/>
              <w:left w:val="single" w:color="000000" w:sz="6" w:space="0"/>
              <w:bottom w:val="nil"/>
              <w:right w:val="single" w:color="000000" w:sz="6" w:space="0"/>
            </w:tcBorders>
            <w:vAlign w:val="center"/>
          </w:tcPr>
          <w:p w14:paraId="0DEE21FB">
            <w:pPr>
              <w:spacing w:line="360" w:lineRule="auto"/>
              <w:jc w:val="center"/>
              <w:rPr>
                <w:rFonts w:ascii="Times New Roman" w:hAnsi="Times New Roman" w:eastAsia="Times New Roman"/>
                <w:color w:val="auto"/>
                <w:highlight w:val="none"/>
              </w:rPr>
            </w:pPr>
            <w:r>
              <w:rPr>
                <w:rFonts w:ascii="Times New Roman" w:hAnsi="Times New Roman"/>
                <w:color w:val="auto"/>
                <w:highlight w:val="none"/>
              </w:rPr>
              <w:t>序号</w:t>
            </w:r>
          </w:p>
        </w:tc>
        <w:tc>
          <w:tcPr>
            <w:tcW w:w="1320" w:type="dxa"/>
            <w:tcBorders>
              <w:top w:val="single" w:color="000000" w:sz="6" w:space="0"/>
              <w:left w:val="single" w:color="000000" w:sz="6" w:space="0"/>
              <w:bottom w:val="nil"/>
              <w:right w:val="single" w:color="000000" w:sz="6" w:space="0"/>
            </w:tcBorders>
            <w:vAlign w:val="center"/>
          </w:tcPr>
          <w:p w14:paraId="039A4186">
            <w:pPr>
              <w:spacing w:line="360" w:lineRule="auto"/>
              <w:jc w:val="center"/>
              <w:rPr>
                <w:rFonts w:ascii="Times New Roman" w:hAnsi="Times New Roman" w:eastAsia="Times New Roman"/>
                <w:color w:val="auto"/>
                <w:highlight w:val="none"/>
              </w:rPr>
            </w:pPr>
            <w:r>
              <w:rPr>
                <w:rFonts w:ascii="Times New Roman" w:hAnsi="Times New Roman"/>
                <w:color w:val="auto"/>
                <w:highlight w:val="none"/>
              </w:rPr>
              <w:t>设备/部件</w:t>
            </w:r>
          </w:p>
        </w:tc>
        <w:tc>
          <w:tcPr>
            <w:tcW w:w="1216" w:type="dxa"/>
            <w:tcBorders>
              <w:top w:val="single" w:color="000000" w:sz="6" w:space="0"/>
              <w:left w:val="single" w:color="000000" w:sz="6" w:space="0"/>
              <w:bottom w:val="nil"/>
              <w:right w:val="single" w:color="000000" w:sz="6" w:space="0"/>
            </w:tcBorders>
            <w:vAlign w:val="center"/>
          </w:tcPr>
          <w:p w14:paraId="4FD07304">
            <w:pPr>
              <w:spacing w:line="360" w:lineRule="auto"/>
              <w:jc w:val="center"/>
              <w:rPr>
                <w:rFonts w:ascii="Times New Roman" w:hAnsi="Times New Roman" w:eastAsia="Times New Roman"/>
                <w:color w:val="auto"/>
                <w:highlight w:val="none"/>
              </w:rPr>
            </w:pPr>
            <w:r>
              <w:rPr>
                <w:rFonts w:ascii="Times New Roman" w:hAnsi="Times New Roman"/>
                <w:color w:val="auto"/>
                <w:highlight w:val="none"/>
              </w:rPr>
              <w:t>型号</w:t>
            </w:r>
          </w:p>
        </w:tc>
        <w:tc>
          <w:tcPr>
            <w:tcW w:w="709" w:type="dxa"/>
            <w:tcBorders>
              <w:top w:val="single" w:color="000000" w:sz="6" w:space="0"/>
              <w:left w:val="single" w:color="000000" w:sz="6" w:space="0"/>
              <w:bottom w:val="nil"/>
              <w:right w:val="single" w:color="000000" w:sz="6" w:space="0"/>
            </w:tcBorders>
            <w:vAlign w:val="center"/>
          </w:tcPr>
          <w:p w14:paraId="0AD94948">
            <w:pPr>
              <w:spacing w:line="360" w:lineRule="auto"/>
              <w:jc w:val="center"/>
              <w:rPr>
                <w:rFonts w:ascii="Times New Roman" w:hAnsi="Times New Roman" w:eastAsia="Times New Roman"/>
                <w:color w:val="auto"/>
                <w:highlight w:val="none"/>
              </w:rPr>
            </w:pPr>
            <w:r>
              <w:rPr>
                <w:rFonts w:ascii="Times New Roman" w:hAnsi="Times New Roman"/>
                <w:color w:val="auto"/>
                <w:highlight w:val="none"/>
              </w:rPr>
              <w:t>单位</w:t>
            </w:r>
          </w:p>
        </w:tc>
        <w:tc>
          <w:tcPr>
            <w:tcW w:w="709" w:type="dxa"/>
            <w:tcBorders>
              <w:top w:val="single" w:color="000000" w:sz="6" w:space="0"/>
              <w:left w:val="single" w:color="000000" w:sz="6" w:space="0"/>
              <w:bottom w:val="nil"/>
              <w:right w:val="single" w:color="000000" w:sz="6" w:space="0"/>
            </w:tcBorders>
            <w:vAlign w:val="center"/>
          </w:tcPr>
          <w:p w14:paraId="4CDD070D">
            <w:pPr>
              <w:spacing w:line="360" w:lineRule="auto"/>
              <w:jc w:val="center"/>
              <w:rPr>
                <w:rFonts w:ascii="Times New Roman" w:hAnsi="Times New Roman" w:eastAsia="Times New Roman"/>
                <w:color w:val="auto"/>
                <w:highlight w:val="none"/>
              </w:rPr>
            </w:pPr>
            <w:r>
              <w:rPr>
                <w:rFonts w:ascii="Times New Roman" w:hAnsi="Times New Roman"/>
                <w:color w:val="auto"/>
                <w:highlight w:val="none"/>
              </w:rPr>
              <w:t>数量</w:t>
            </w:r>
          </w:p>
        </w:tc>
        <w:tc>
          <w:tcPr>
            <w:tcW w:w="710" w:type="dxa"/>
            <w:tcBorders>
              <w:top w:val="single" w:color="000000" w:sz="6" w:space="0"/>
              <w:left w:val="single" w:color="000000" w:sz="6" w:space="0"/>
              <w:bottom w:val="single" w:color="000000" w:sz="6" w:space="0"/>
              <w:right w:val="single" w:color="000000" w:sz="6" w:space="0"/>
            </w:tcBorders>
            <w:vAlign w:val="center"/>
          </w:tcPr>
          <w:p w14:paraId="56646AE4">
            <w:pPr>
              <w:spacing w:line="360" w:lineRule="auto"/>
              <w:jc w:val="center"/>
              <w:rPr>
                <w:rFonts w:ascii="Times New Roman" w:hAnsi="Times New Roman" w:eastAsia="Times New Roman"/>
                <w:color w:val="auto"/>
                <w:highlight w:val="none"/>
              </w:rPr>
            </w:pPr>
            <w:r>
              <w:rPr>
                <w:rFonts w:ascii="Times New Roman" w:hAnsi="Times New Roman"/>
                <w:color w:val="auto"/>
                <w:highlight w:val="none"/>
              </w:rPr>
              <w:t>产地</w:t>
            </w:r>
          </w:p>
        </w:tc>
        <w:tc>
          <w:tcPr>
            <w:tcW w:w="1294" w:type="dxa"/>
            <w:tcBorders>
              <w:top w:val="single" w:color="000000" w:sz="6" w:space="0"/>
              <w:left w:val="single" w:color="000000" w:sz="6" w:space="0"/>
              <w:bottom w:val="single" w:color="000000" w:sz="6" w:space="0"/>
              <w:right w:val="single" w:color="000000" w:sz="6" w:space="0"/>
            </w:tcBorders>
            <w:vAlign w:val="center"/>
          </w:tcPr>
          <w:p w14:paraId="65659F9E">
            <w:pPr>
              <w:spacing w:line="360" w:lineRule="auto"/>
              <w:jc w:val="center"/>
              <w:rPr>
                <w:rFonts w:ascii="Times New Roman" w:hAnsi="Times New Roman" w:eastAsia="Times New Roman"/>
                <w:color w:val="auto"/>
                <w:highlight w:val="none"/>
              </w:rPr>
            </w:pPr>
            <w:r>
              <w:rPr>
                <w:rFonts w:ascii="Times New Roman" w:hAnsi="Times New Roman"/>
                <w:color w:val="auto"/>
                <w:highlight w:val="none"/>
              </w:rPr>
              <w:t>厂家名称</w:t>
            </w:r>
          </w:p>
        </w:tc>
        <w:tc>
          <w:tcPr>
            <w:tcW w:w="1295" w:type="dxa"/>
            <w:tcBorders>
              <w:top w:val="single" w:color="000000" w:sz="6" w:space="0"/>
              <w:left w:val="single" w:color="000000" w:sz="6" w:space="0"/>
              <w:bottom w:val="single" w:color="000000" w:sz="6" w:space="0"/>
              <w:right w:val="single" w:color="000000" w:sz="6" w:space="0"/>
            </w:tcBorders>
            <w:vAlign w:val="center"/>
          </w:tcPr>
          <w:p w14:paraId="06A954BB">
            <w:pPr>
              <w:spacing w:line="360" w:lineRule="auto"/>
              <w:jc w:val="center"/>
              <w:rPr>
                <w:rFonts w:ascii="Times New Roman" w:hAnsi="Times New Roman" w:eastAsia="Times New Roman"/>
                <w:color w:val="auto"/>
                <w:highlight w:val="none"/>
              </w:rPr>
            </w:pPr>
            <w:r>
              <w:rPr>
                <w:rFonts w:ascii="Times New Roman" w:hAnsi="Times New Roman"/>
                <w:color w:val="auto"/>
                <w:highlight w:val="none"/>
              </w:rPr>
              <w:t>交货地点</w:t>
            </w:r>
          </w:p>
        </w:tc>
        <w:tc>
          <w:tcPr>
            <w:tcW w:w="1176" w:type="dxa"/>
            <w:tcBorders>
              <w:top w:val="single" w:color="000000" w:sz="6" w:space="0"/>
              <w:left w:val="single" w:color="000000" w:sz="6" w:space="0"/>
              <w:bottom w:val="single" w:color="000000" w:sz="6" w:space="0"/>
              <w:right w:val="single" w:color="000000" w:sz="6" w:space="0"/>
            </w:tcBorders>
            <w:vAlign w:val="center"/>
          </w:tcPr>
          <w:p w14:paraId="292445BA">
            <w:pPr>
              <w:spacing w:line="360" w:lineRule="auto"/>
              <w:jc w:val="center"/>
              <w:rPr>
                <w:rFonts w:ascii="Times New Roman" w:hAnsi="Times New Roman" w:eastAsia="Times New Roman"/>
                <w:color w:val="auto"/>
                <w:highlight w:val="none"/>
              </w:rPr>
            </w:pPr>
            <w:r>
              <w:rPr>
                <w:rFonts w:ascii="Times New Roman" w:hAnsi="Times New Roman"/>
                <w:color w:val="auto"/>
                <w:highlight w:val="none"/>
              </w:rPr>
              <w:t>备注</w:t>
            </w:r>
          </w:p>
        </w:tc>
      </w:tr>
      <w:tr w14:paraId="21AD71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restart"/>
            <w:tcBorders>
              <w:top w:val="single" w:color="auto" w:sz="6" w:space="0"/>
              <w:left w:val="single" w:color="auto" w:sz="6" w:space="0"/>
              <w:bottom w:val="single" w:color="000000" w:sz="6" w:space="0"/>
              <w:right w:val="single" w:color="auto" w:sz="6" w:space="0"/>
            </w:tcBorders>
            <w:vAlign w:val="center"/>
          </w:tcPr>
          <w:p w14:paraId="137E332F">
            <w:pPr>
              <w:spacing w:line="360" w:lineRule="auto"/>
              <w:jc w:val="center"/>
              <w:rPr>
                <w:rFonts w:ascii="Times New Roman" w:hAnsi="Times New Roman"/>
                <w:color w:val="auto"/>
                <w:highlight w:val="none"/>
              </w:rPr>
            </w:pPr>
          </w:p>
        </w:tc>
        <w:tc>
          <w:tcPr>
            <w:tcW w:w="1320" w:type="dxa"/>
            <w:vMerge w:val="restart"/>
            <w:tcBorders>
              <w:top w:val="single" w:color="auto" w:sz="6" w:space="0"/>
              <w:left w:val="nil"/>
              <w:bottom w:val="single" w:color="000000" w:sz="6" w:space="0"/>
              <w:right w:val="nil"/>
            </w:tcBorders>
          </w:tcPr>
          <w:p w14:paraId="6B7E3D28">
            <w:pPr>
              <w:spacing w:line="360" w:lineRule="auto"/>
              <w:rPr>
                <w:rFonts w:ascii="Times New Roman" w:hAnsi="Times New Roman" w:eastAsia="Times New Roman"/>
                <w:color w:val="auto"/>
                <w:highlight w:val="none"/>
              </w:rPr>
            </w:pPr>
          </w:p>
        </w:tc>
        <w:tc>
          <w:tcPr>
            <w:tcW w:w="1216" w:type="dxa"/>
            <w:tcBorders>
              <w:top w:val="single" w:color="auto" w:sz="6" w:space="0"/>
              <w:left w:val="single" w:color="auto" w:sz="6" w:space="0"/>
              <w:bottom w:val="nil"/>
              <w:right w:val="single" w:color="auto" w:sz="6" w:space="0"/>
            </w:tcBorders>
          </w:tcPr>
          <w:p w14:paraId="64FD1261">
            <w:pPr>
              <w:spacing w:line="360" w:lineRule="auto"/>
              <w:rPr>
                <w:rFonts w:ascii="Times New Roman" w:hAnsi="Times New Roman" w:eastAsia="Times New Roman"/>
                <w:color w:val="auto"/>
                <w:highlight w:val="none"/>
              </w:rPr>
            </w:pPr>
          </w:p>
        </w:tc>
        <w:tc>
          <w:tcPr>
            <w:tcW w:w="709" w:type="dxa"/>
            <w:tcBorders>
              <w:top w:val="single" w:color="auto" w:sz="6" w:space="0"/>
              <w:left w:val="nil"/>
              <w:bottom w:val="nil"/>
              <w:right w:val="nil"/>
            </w:tcBorders>
          </w:tcPr>
          <w:p w14:paraId="5BB6EDFA">
            <w:pPr>
              <w:spacing w:line="360" w:lineRule="auto"/>
              <w:rPr>
                <w:rFonts w:ascii="Times New Roman" w:hAnsi="Times New Roman" w:eastAsia="Times New Roman"/>
                <w:color w:val="auto"/>
                <w:highlight w:val="none"/>
              </w:rPr>
            </w:pPr>
          </w:p>
        </w:tc>
        <w:tc>
          <w:tcPr>
            <w:tcW w:w="709" w:type="dxa"/>
            <w:tcBorders>
              <w:top w:val="single" w:color="auto" w:sz="6" w:space="0"/>
              <w:left w:val="single" w:color="auto" w:sz="6" w:space="0"/>
              <w:bottom w:val="nil"/>
              <w:right w:val="single" w:color="auto" w:sz="6" w:space="0"/>
            </w:tcBorders>
          </w:tcPr>
          <w:p w14:paraId="13D46863">
            <w:pPr>
              <w:spacing w:line="360" w:lineRule="auto"/>
              <w:rPr>
                <w:rFonts w:ascii="Times New Roman" w:hAnsi="Times New Roman" w:eastAsia="Times New Roman"/>
                <w:color w:val="auto"/>
                <w:highlight w:val="none"/>
              </w:rPr>
            </w:pPr>
          </w:p>
        </w:tc>
        <w:tc>
          <w:tcPr>
            <w:tcW w:w="710" w:type="dxa"/>
            <w:tcBorders>
              <w:top w:val="single" w:color="000000" w:sz="6" w:space="0"/>
              <w:left w:val="nil"/>
              <w:bottom w:val="single" w:color="000000" w:sz="6" w:space="0"/>
              <w:right w:val="single" w:color="000000" w:sz="6" w:space="0"/>
            </w:tcBorders>
          </w:tcPr>
          <w:p w14:paraId="56B56C44">
            <w:pPr>
              <w:spacing w:line="360" w:lineRule="auto"/>
              <w:rPr>
                <w:rFonts w:ascii="Times New Roman" w:hAnsi="Times New Roman" w:eastAsia="Times New Roman"/>
                <w:color w:val="auto"/>
                <w:highlight w:val="none"/>
              </w:rPr>
            </w:pPr>
          </w:p>
        </w:tc>
        <w:tc>
          <w:tcPr>
            <w:tcW w:w="1294" w:type="dxa"/>
            <w:tcBorders>
              <w:top w:val="single" w:color="000000" w:sz="6" w:space="0"/>
              <w:left w:val="single" w:color="000000" w:sz="6" w:space="0"/>
              <w:bottom w:val="single" w:color="000000" w:sz="6" w:space="0"/>
              <w:right w:val="single" w:color="000000" w:sz="6" w:space="0"/>
            </w:tcBorders>
          </w:tcPr>
          <w:p w14:paraId="09073F6D">
            <w:pPr>
              <w:spacing w:line="360" w:lineRule="auto"/>
              <w:rPr>
                <w:rFonts w:ascii="Times New Roman" w:hAnsi="Times New Roman" w:eastAsia="Times New Roman"/>
                <w:color w:val="auto"/>
                <w:highlight w:val="none"/>
              </w:rPr>
            </w:pPr>
          </w:p>
        </w:tc>
        <w:tc>
          <w:tcPr>
            <w:tcW w:w="1295" w:type="dxa"/>
            <w:tcBorders>
              <w:top w:val="single" w:color="000000" w:sz="6" w:space="0"/>
              <w:left w:val="single" w:color="000000" w:sz="6" w:space="0"/>
              <w:bottom w:val="single" w:color="000000" w:sz="6" w:space="0"/>
              <w:right w:val="single" w:color="000000" w:sz="6" w:space="0"/>
            </w:tcBorders>
          </w:tcPr>
          <w:p w14:paraId="76190073">
            <w:pPr>
              <w:spacing w:line="360" w:lineRule="auto"/>
              <w:rPr>
                <w:rFonts w:ascii="Times New Roman" w:hAnsi="Times New Roman" w:eastAsia="Times New Roman"/>
                <w:color w:val="auto"/>
                <w:highlight w:val="none"/>
              </w:rPr>
            </w:pPr>
          </w:p>
        </w:tc>
        <w:tc>
          <w:tcPr>
            <w:tcW w:w="1176" w:type="dxa"/>
            <w:tcBorders>
              <w:top w:val="single" w:color="000000" w:sz="6" w:space="0"/>
              <w:left w:val="single" w:color="000000" w:sz="6" w:space="0"/>
              <w:bottom w:val="single" w:color="000000" w:sz="6" w:space="0"/>
              <w:right w:val="single" w:color="000000" w:sz="6" w:space="0"/>
            </w:tcBorders>
          </w:tcPr>
          <w:p w14:paraId="38334366">
            <w:pPr>
              <w:spacing w:line="360" w:lineRule="auto"/>
              <w:rPr>
                <w:rFonts w:ascii="Times New Roman" w:hAnsi="Times New Roman" w:eastAsia="Times New Roman"/>
                <w:color w:val="auto"/>
                <w:highlight w:val="none"/>
              </w:rPr>
            </w:pPr>
          </w:p>
        </w:tc>
      </w:tr>
      <w:tr w14:paraId="273254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single" w:color="000000" w:sz="6" w:space="0"/>
              <w:right w:val="single" w:color="auto" w:sz="6" w:space="0"/>
            </w:tcBorders>
            <w:vAlign w:val="center"/>
          </w:tcPr>
          <w:p w14:paraId="15DCA6DE">
            <w:pPr>
              <w:spacing w:line="360" w:lineRule="auto"/>
              <w:jc w:val="center"/>
              <w:rPr>
                <w:rFonts w:ascii="Times New Roman" w:hAnsi="Times New Roman" w:eastAsia="Times New Roman"/>
                <w:color w:val="auto"/>
                <w:highlight w:val="none"/>
              </w:rPr>
            </w:pPr>
          </w:p>
        </w:tc>
        <w:tc>
          <w:tcPr>
            <w:tcW w:w="1320" w:type="dxa"/>
            <w:vMerge w:val="continue"/>
            <w:tcBorders>
              <w:top w:val="single" w:color="000000" w:sz="6" w:space="0"/>
              <w:left w:val="nil"/>
              <w:bottom w:val="single" w:color="000000" w:sz="6" w:space="0"/>
              <w:right w:val="nil"/>
            </w:tcBorders>
          </w:tcPr>
          <w:p w14:paraId="4CFA575B">
            <w:pPr>
              <w:spacing w:line="360" w:lineRule="auto"/>
              <w:rPr>
                <w:rFonts w:ascii="Times New Roman" w:hAnsi="Times New Roman" w:eastAsia="Times New Roman"/>
                <w:color w:val="auto"/>
                <w:highlight w:val="none"/>
              </w:rPr>
            </w:pPr>
          </w:p>
        </w:tc>
        <w:tc>
          <w:tcPr>
            <w:tcW w:w="1216" w:type="dxa"/>
            <w:tcBorders>
              <w:top w:val="nil"/>
              <w:left w:val="single" w:color="auto" w:sz="6" w:space="0"/>
              <w:bottom w:val="nil"/>
              <w:right w:val="single" w:color="auto" w:sz="6" w:space="0"/>
            </w:tcBorders>
          </w:tcPr>
          <w:p w14:paraId="3AF62D8D">
            <w:pPr>
              <w:spacing w:line="360" w:lineRule="auto"/>
              <w:rPr>
                <w:rFonts w:ascii="Times New Roman" w:hAnsi="Times New Roman" w:eastAsia="Times New Roman"/>
                <w:color w:val="auto"/>
                <w:highlight w:val="none"/>
              </w:rPr>
            </w:pPr>
          </w:p>
        </w:tc>
        <w:tc>
          <w:tcPr>
            <w:tcW w:w="709" w:type="dxa"/>
            <w:tcBorders>
              <w:top w:val="nil"/>
              <w:left w:val="nil"/>
              <w:bottom w:val="nil"/>
              <w:right w:val="nil"/>
            </w:tcBorders>
          </w:tcPr>
          <w:p w14:paraId="113E5EDB">
            <w:pPr>
              <w:spacing w:line="360" w:lineRule="auto"/>
              <w:rPr>
                <w:rFonts w:ascii="Times New Roman" w:hAnsi="Times New Roman" w:eastAsia="Times New Roman"/>
                <w:color w:val="auto"/>
                <w:highlight w:val="none"/>
              </w:rPr>
            </w:pPr>
          </w:p>
        </w:tc>
        <w:tc>
          <w:tcPr>
            <w:tcW w:w="709" w:type="dxa"/>
            <w:tcBorders>
              <w:top w:val="nil"/>
              <w:left w:val="single" w:color="auto" w:sz="6" w:space="0"/>
              <w:bottom w:val="nil"/>
              <w:right w:val="single" w:color="auto" w:sz="6" w:space="0"/>
            </w:tcBorders>
          </w:tcPr>
          <w:p w14:paraId="20C9A8DD">
            <w:pPr>
              <w:spacing w:line="360" w:lineRule="auto"/>
              <w:rPr>
                <w:rFonts w:ascii="Times New Roman" w:hAnsi="Times New Roman" w:eastAsia="Times New Roman"/>
                <w:color w:val="auto"/>
                <w:highlight w:val="none"/>
              </w:rPr>
            </w:pPr>
          </w:p>
        </w:tc>
        <w:tc>
          <w:tcPr>
            <w:tcW w:w="710" w:type="dxa"/>
            <w:tcBorders>
              <w:top w:val="single" w:color="000000" w:sz="6" w:space="0"/>
              <w:left w:val="nil"/>
              <w:bottom w:val="single" w:color="000000" w:sz="6" w:space="0"/>
              <w:right w:val="single" w:color="000000" w:sz="6" w:space="0"/>
            </w:tcBorders>
          </w:tcPr>
          <w:p w14:paraId="735FEDB0">
            <w:pPr>
              <w:spacing w:line="360" w:lineRule="auto"/>
              <w:rPr>
                <w:rFonts w:ascii="Times New Roman" w:hAnsi="Times New Roman" w:eastAsia="Times New Roman"/>
                <w:color w:val="auto"/>
                <w:highlight w:val="none"/>
              </w:rPr>
            </w:pPr>
          </w:p>
        </w:tc>
        <w:tc>
          <w:tcPr>
            <w:tcW w:w="1294" w:type="dxa"/>
            <w:tcBorders>
              <w:top w:val="single" w:color="000000" w:sz="6" w:space="0"/>
              <w:left w:val="single" w:color="000000" w:sz="6" w:space="0"/>
              <w:bottom w:val="single" w:color="000000" w:sz="6" w:space="0"/>
              <w:right w:val="single" w:color="000000" w:sz="6" w:space="0"/>
            </w:tcBorders>
          </w:tcPr>
          <w:p w14:paraId="422E7D1C">
            <w:pPr>
              <w:spacing w:line="360" w:lineRule="auto"/>
              <w:rPr>
                <w:rFonts w:ascii="Times New Roman" w:hAnsi="Times New Roman" w:eastAsia="Times New Roman"/>
                <w:color w:val="auto"/>
                <w:highlight w:val="none"/>
              </w:rPr>
            </w:pPr>
          </w:p>
        </w:tc>
        <w:tc>
          <w:tcPr>
            <w:tcW w:w="1295" w:type="dxa"/>
            <w:tcBorders>
              <w:top w:val="single" w:color="000000" w:sz="6" w:space="0"/>
              <w:left w:val="single" w:color="000000" w:sz="6" w:space="0"/>
              <w:bottom w:val="single" w:color="000000" w:sz="6" w:space="0"/>
              <w:right w:val="single" w:color="000000" w:sz="6" w:space="0"/>
            </w:tcBorders>
          </w:tcPr>
          <w:p w14:paraId="0C8284E6">
            <w:pPr>
              <w:spacing w:line="360" w:lineRule="auto"/>
              <w:rPr>
                <w:rFonts w:ascii="Times New Roman" w:hAnsi="Times New Roman" w:eastAsia="Times New Roman"/>
                <w:color w:val="auto"/>
                <w:highlight w:val="none"/>
              </w:rPr>
            </w:pPr>
          </w:p>
        </w:tc>
        <w:tc>
          <w:tcPr>
            <w:tcW w:w="1176" w:type="dxa"/>
            <w:tcBorders>
              <w:top w:val="single" w:color="000000" w:sz="6" w:space="0"/>
              <w:left w:val="single" w:color="000000" w:sz="6" w:space="0"/>
              <w:bottom w:val="single" w:color="000000" w:sz="6" w:space="0"/>
              <w:right w:val="single" w:color="000000" w:sz="6" w:space="0"/>
            </w:tcBorders>
          </w:tcPr>
          <w:p w14:paraId="06312A59">
            <w:pPr>
              <w:spacing w:line="360" w:lineRule="auto"/>
              <w:rPr>
                <w:rFonts w:ascii="Times New Roman" w:hAnsi="Times New Roman" w:eastAsia="Times New Roman"/>
                <w:color w:val="auto"/>
                <w:highlight w:val="none"/>
              </w:rPr>
            </w:pPr>
          </w:p>
        </w:tc>
      </w:tr>
      <w:tr w14:paraId="513938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nil"/>
              <w:right w:val="single" w:color="auto" w:sz="6" w:space="0"/>
            </w:tcBorders>
            <w:vAlign w:val="center"/>
          </w:tcPr>
          <w:p w14:paraId="50CF47A5">
            <w:pPr>
              <w:spacing w:line="360" w:lineRule="auto"/>
              <w:jc w:val="center"/>
              <w:rPr>
                <w:rFonts w:ascii="Times New Roman" w:hAnsi="Times New Roman" w:eastAsia="Times New Roman"/>
                <w:color w:val="auto"/>
                <w:highlight w:val="none"/>
              </w:rPr>
            </w:pPr>
          </w:p>
        </w:tc>
        <w:tc>
          <w:tcPr>
            <w:tcW w:w="1320" w:type="dxa"/>
            <w:vMerge w:val="continue"/>
            <w:tcBorders>
              <w:top w:val="single" w:color="000000" w:sz="6" w:space="0"/>
              <w:left w:val="nil"/>
              <w:bottom w:val="nil"/>
              <w:right w:val="nil"/>
            </w:tcBorders>
          </w:tcPr>
          <w:p w14:paraId="3AFC6560">
            <w:pPr>
              <w:spacing w:line="360" w:lineRule="auto"/>
              <w:rPr>
                <w:rFonts w:ascii="Times New Roman" w:hAnsi="Times New Roman" w:eastAsia="Times New Roman"/>
                <w:color w:val="auto"/>
                <w:highlight w:val="none"/>
              </w:rPr>
            </w:pPr>
          </w:p>
        </w:tc>
        <w:tc>
          <w:tcPr>
            <w:tcW w:w="1216" w:type="dxa"/>
            <w:tcBorders>
              <w:top w:val="nil"/>
              <w:left w:val="single" w:color="auto" w:sz="6" w:space="0"/>
              <w:bottom w:val="nil"/>
              <w:right w:val="single" w:color="auto" w:sz="6" w:space="0"/>
            </w:tcBorders>
          </w:tcPr>
          <w:p w14:paraId="7FC9E4F2">
            <w:pPr>
              <w:spacing w:line="360" w:lineRule="auto"/>
              <w:rPr>
                <w:rFonts w:ascii="Times New Roman" w:hAnsi="Times New Roman" w:eastAsia="Times New Roman"/>
                <w:color w:val="auto"/>
                <w:highlight w:val="none"/>
              </w:rPr>
            </w:pPr>
          </w:p>
        </w:tc>
        <w:tc>
          <w:tcPr>
            <w:tcW w:w="709" w:type="dxa"/>
            <w:tcBorders>
              <w:top w:val="nil"/>
              <w:left w:val="nil"/>
              <w:bottom w:val="nil"/>
              <w:right w:val="nil"/>
            </w:tcBorders>
          </w:tcPr>
          <w:p w14:paraId="7F610648">
            <w:pPr>
              <w:spacing w:line="360" w:lineRule="auto"/>
              <w:rPr>
                <w:rFonts w:ascii="Times New Roman" w:hAnsi="Times New Roman" w:eastAsia="Times New Roman"/>
                <w:color w:val="auto"/>
                <w:highlight w:val="none"/>
              </w:rPr>
            </w:pPr>
          </w:p>
        </w:tc>
        <w:tc>
          <w:tcPr>
            <w:tcW w:w="709" w:type="dxa"/>
            <w:tcBorders>
              <w:top w:val="nil"/>
              <w:left w:val="single" w:color="auto" w:sz="6" w:space="0"/>
              <w:bottom w:val="nil"/>
              <w:right w:val="single" w:color="auto" w:sz="6" w:space="0"/>
            </w:tcBorders>
          </w:tcPr>
          <w:p w14:paraId="483AE76D">
            <w:pPr>
              <w:spacing w:line="360" w:lineRule="auto"/>
              <w:rPr>
                <w:rFonts w:ascii="Times New Roman" w:hAnsi="Times New Roman" w:eastAsia="Times New Roman"/>
                <w:color w:val="auto"/>
                <w:highlight w:val="none"/>
              </w:rPr>
            </w:pPr>
          </w:p>
        </w:tc>
        <w:tc>
          <w:tcPr>
            <w:tcW w:w="710" w:type="dxa"/>
            <w:tcBorders>
              <w:top w:val="single" w:color="000000" w:sz="6" w:space="0"/>
              <w:left w:val="nil"/>
              <w:bottom w:val="single" w:color="000000" w:sz="6" w:space="0"/>
              <w:right w:val="single" w:color="000000" w:sz="6" w:space="0"/>
            </w:tcBorders>
          </w:tcPr>
          <w:p w14:paraId="16CD1066">
            <w:pPr>
              <w:spacing w:line="360" w:lineRule="auto"/>
              <w:rPr>
                <w:rFonts w:ascii="Times New Roman" w:hAnsi="Times New Roman" w:eastAsia="Times New Roman"/>
                <w:color w:val="auto"/>
                <w:highlight w:val="none"/>
              </w:rPr>
            </w:pPr>
          </w:p>
        </w:tc>
        <w:tc>
          <w:tcPr>
            <w:tcW w:w="1294" w:type="dxa"/>
            <w:tcBorders>
              <w:top w:val="single" w:color="000000" w:sz="6" w:space="0"/>
              <w:left w:val="single" w:color="000000" w:sz="6" w:space="0"/>
              <w:bottom w:val="single" w:color="000000" w:sz="6" w:space="0"/>
              <w:right w:val="single" w:color="000000" w:sz="6" w:space="0"/>
            </w:tcBorders>
          </w:tcPr>
          <w:p w14:paraId="53FADDB0">
            <w:pPr>
              <w:spacing w:line="360" w:lineRule="auto"/>
              <w:rPr>
                <w:rFonts w:ascii="Times New Roman" w:hAnsi="Times New Roman" w:eastAsia="Times New Roman"/>
                <w:color w:val="auto"/>
                <w:highlight w:val="none"/>
              </w:rPr>
            </w:pPr>
          </w:p>
        </w:tc>
        <w:tc>
          <w:tcPr>
            <w:tcW w:w="1295" w:type="dxa"/>
            <w:tcBorders>
              <w:top w:val="single" w:color="000000" w:sz="6" w:space="0"/>
              <w:left w:val="single" w:color="000000" w:sz="6" w:space="0"/>
              <w:bottom w:val="single" w:color="000000" w:sz="6" w:space="0"/>
              <w:right w:val="single" w:color="000000" w:sz="6" w:space="0"/>
            </w:tcBorders>
          </w:tcPr>
          <w:p w14:paraId="5A179176">
            <w:pPr>
              <w:spacing w:line="360" w:lineRule="auto"/>
              <w:rPr>
                <w:rFonts w:ascii="Times New Roman" w:hAnsi="Times New Roman" w:eastAsia="Times New Roman"/>
                <w:color w:val="auto"/>
                <w:highlight w:val="none"/>
              </w:rPr>
            </w:pPr>
          </w:p>
        </w:tc>
        <w:tc>
          <w:tcPr>
            <w:tcW w:w="1176" w:type="dxa"/>
            <w:tcBorders>
              <w:top w:val="single" w:color="000000" w:sz="6" w:space="0"/>
              <w:left w:val="single" w:color="000000" w:sz="6" w:space="0"/>
              <w:bottom w:val="single" w:color="000000" w:sz="6" w:space="0"/>
              <w:right w:val="single" w:color="000000" w:sz="6" w:space="0"/>
            </w:tcBorders>
          </w:tcPr>
          <w:p w14:paraId="5534449E">
            <w:pPr>
              <w:spacing w:line="360" w:lineRule="auto"/>
              <w:rPr>
                <w:rFonts w:ascii="Times New Roman" w:hAnsi="Times New Roman" w:eastAsia="Times New Roman"/>
                <w:color w:val="auto"/>
                <w:highlight w:val="none"/>
              </w:rPr>
            </w:pPr>
          </w:p>
        </w:tc>
      </w:tr>
      <w:tr w14:paraId="12BDA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restart"/>
            <w:tcBorders>
              <w:top w:val="single" w:color="auto" w:sz="6" w:space="0"/>
              <w:left w:val="single" w:color="auto" w:sz="6" w:space="0"/>
              <w:bottom w:val="single" w:color="000000" w:sz="6" w:space="0"/>
              <w:right w:val="nil"/>
            </w:tcBorders>
            <w:vAlign w:val="center"/>
          </w:tcPr>
          <w:p w14:paraId="1B40A93B">
            <w:pPr>
              <w:spacing w:line="360" w:lineRule="auto"/>
              <w:jc w:val="center"/>
              <w:rPr>
                <w:rFonts w:ascii="Times New Roman" w:hAnsi="Times New Roman"/>
                <w:color w:val="auto"/>
                <w:highlight w:val="none"/>
              </w:rPr>
            </w:pPr>
          </w:p>
        </w:tc>
        <w:tc>
          <w:tcPr>
            <w:tcW w:w="1320" w:type="dxa"/>
            <w:vMerge w:val="restart"/>
            <w:tcBorders>
              <w:top w:val="single" w:color="auto" w:sz="6" w:space="0"/>
              <w:left w:val="single" w:color="auto" w:sz="6" w:space="0"/>
              <w:bottom w:val="single" w:color="000000" w:sz="6" w:space="0"/>
              <w:right w:val="nil"/>
            </w:tcBorders>
          </w:tcPr>
          <w:p w14:paraId="1AA9087D">
            <w:pPr>
              <w:spacing w:line="360" w:lineRule="auto"/>
              <w:rPr>
                <w:rFonts w:ascii="Times New Roman" w:hAnsi="Times New Roman" w:eastAsia="Times New Roman"/>
                <w:color w:val="auto"/>
                <w:highlight w:val="none"/>
              </w:rPr>
            </w:pPr>
          </w:p>
        </w:tc>
        <w:tc>
          <w:tcPr>
            <w:tcW w:w="1216" w:type="dxa"/>
            <w:tcBorders>
              <w:top w:val="single" w:color="auto" w:sz="6" w:space="0"/>
              <w:left w:val="single" w:color="auto" w:sz="6" w:space="0"/>
              <w:bottom w:val="nil"/>
              <w:right w:val="nil"/>
            </w:tcBorders>
          </w:tcPr>
          <w:p w14:paraId="61B764E5">
            <w:pPr>
              <w:spacing w:line="360" w:lineRule="auto"/>
              <w:rPr>
                <w:rFonts w:ascii="Times New Roman" w:hAnsi="Times New Roman" w:eastAsia="Times New Roman"/>
                <w:color w:val="auto"/>
                <w:highlight w:val="none"/>
              </w:rPr>
            </w:pPr>
          </w:p>
        </w:tc>
        <w:tc>
          <w:tcPr>
            <w:tcW w:w="709" w:type="dxa"/>
            <w:tcBorders>
              <w:top w:val="single" w:color="auto" w:sz="6" w:space="0"/>
              <w:left w:val="single" w:color="auto" w:sz="6" w:space="0"/>
              <w:bottom w:val="nil"/>
              <w:right w:val="single" w:color="auto" w:sz="6" w:space="0"/>
            </w:tcBorders>
          </w:tcPr>
          <w:p w14:paraId="53A69BF4">
            <w:pPr>
              <w:spacing w:line="360" w:lineRule="auto"/>
              <w:rPr>
                <w:rFonts w:ascii="Times New Roman" w:hAnsi="Times New Roman" w:eastAsia="Times New Roman"/>
                <w:color w:val="auto"/>
                <w:highlight w:val="none"/>
              </w:rPr>
            </w:pPr>
          </w:p>
        </w:tc>
        <w:tc>
          <w:tcPr>
            <w:tcW w:w="709" w:type="dxa"/>
            <w:tcBorders>
              <w:top w:val="single" w:color="auto" w:sz="6" w:space="0"/>
              <w:left w:val="nil"/>
              <w:bottom w:val="nil"/>
              <w:right w:val="single" w:color="auto" w:sz="6" w:space="0"/>
            </w:tcBorders>
          </w:tcPr>
          <w:p w14:paraId="39B9B5A9">
            <w:pPr>
              <w:spacing w:line="360" w:lineRule="auto"/>
              <w:rPr>
                <w:rFonts w:ascii="Times New Roman" w:hAnsi="Times New Roman" w:eastAsia="Times New Roman"/>
                <w:color w:val="auto"/>
                <w:highlight w:val="none"/>
              </w:rPr>
            </w:pPr>
          </w:p>
        </w:tc>
        <w:tc>
          <w:tcPr>
            <w:tcW w:w="710" w:type="dxa"/>
            <w:tcBorders>
              <w:top w:val="single" w:color="000000" w:sz="6" w:space="0"/>
              <w:left w:val="nil"/>
              <w:bottom w:val="single" w:color="000000" w:sz="6" w:space="0"/>
              <w:right w:val="single" w:color="000000" w:sz="6" w:space="0"/>
            </w:tcBorders>
          </w:tcPr>
          <w:p w14:paraId="247ADBF4">
            <w:pPr>
              <w:spacing w:line="360" w:lineRule="auto"/>
              <w:rPr>
                <w:rFonts w:ascii="Times New Roman" w:hAnsi="Times New Roman" w:eastAsia="Times New Roman"/>
                <w:color w:val="auto"/>
                <w:highlight w:val="none"/>
              </w:rPr>
            </w:pPr>
          </w:p>
        </w:tc>
        <w:tc>
          <w:tcPr>
            <w:tcW w:w="1294" w:type="dxa"/>
            <w:tcBorders>
              <w:top w:val="single" w:color="000000" w:sz="6" w:space="0"/>
              <w:left w:val="single" w:color="000000" w:sz="6" w:space="0"/>
              <w:bottom w:val="single" w:color="000000" w:sz="6" w:space="0"/>
              <w:right w:val="single" w:color="000000" w:sz="6" w:space="0"/>
            </w:tcBorders>
          </w:tcPr>
          <w:p w14:paraId="1854E507">
            <w:pPr>
              <w:spacing w:line="360" w:lineRule="auto"/>
              <w:rPr>
                <w:rFonts w:ascii="Times New Roman" w:hAnsi="Times New Roman" w:eastAsia="Times New Roman"/>
                <w:color w:val="auto"/>
                <w:highlight w:val="none"/>
              </w:rPr>
            </w:pPr>
          </w:p>
        </w:tc>
        <w:tc>
          <w:tcPr>
            <w:tcW w:w="1295" w:type="dxa"/>
            <w:tcBorders>
              <w:top w:val="single" w:color="000000" w:sz="6" w:space="0"/>
              <w:left w:val="single" w:color="000000" w:sz="6" w:space="0"/>
              <w:bottom w:val="single" w:color="000000" w:sz="6" w:space="0"/>
              <w:right w:val="single" w:color="000000" w:sz="6" w:space="0"/>
            </w:tcBorders>
          </w:tcPr>
          <w:p w14:paraId="0BE2F8AA">
            <w:pPr>
              <w:spacing w:line="360" w:lineRule="auto"/>
              <w:rPr>
                <w:rFonts w:ascii="Times New Roman" w:hAnsi="Times New Roman" w:eastAsia="Times New Roman"/>
                <w:color w:val="auto"/>
                <w:highlight w:val="none"/>
              </w:rPr>
            </w:pPr>
          </w:p>
        </w:tc>
        <w:tc>
          <w:tcPr>
            <w:tcW w:w="1176" w:type="dxa"/>
            <w:tcBorders>
              <w:top w:val="single" w:color="000000" w:sz="6" w:space="0"/>
              <w:left w:val="single" w:color="000000" w:sz="6" w:space="0"/>
              <w:bottom w:val="single" w:color="000000" w:sz="6" w:space="0"/>
              <w:right w:val="single" w:color="000000" w:sz="6" w:space="0"/>
            </w:tcBorders>
          </w:tcPr>
          <w:p w14:paraId="1D6A514D">
            <w:pPr>
              <w:spacing w:line="360" w:lineRule="auto"/>
              <w:rPr>
                <w:rFonts w:ascii="Times New Roman" w:hAnsi="Times New Roman" w:eastAsia="Times New Roman"/>
                <w:color w:val="auto"/>
                <w:highlight w:val="none"/>
              </w:rPr>
            </w:pPr>
          </w:p>
        </w:tc>
      </w:tr>
      <w:tr w14:paraId="1D4ADB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single" w:color="000000" w:sz="6" w:space="0"/>
              <w:right w:val="nil"/>
            </w:tcBorders>
            <w:vAlign w:val="center"/>
          </w:tcPr>
          <w:p w14:paraId="116ECD62">
            <w:pPr>
              <w:spacing w:line="360" w:lineRule="auto"/>
              <w:jc w:val="center"/>
              <w:rPr>
                <w:rFonts w:ascii="Times New Roman" w:hAnsi="Times New Roman" w:eastAsia="Times New Roman"/>
                <w:color w:val="auto"/>
                <w:highlight w:val="none"/>
              </w:rPr>
            </w:pPr>
          </w:p>
        </w:tc>
        <w:tc>
          <w:tcPr>
            <w:tcW w:w="1320" w:type="dxa"/>
            <w:vMerge w:val="continue"/>
            <w:tcBorders>
              <w:top w:val="single" w:color="000000" w:sz="6" w:space="0"/>
              <w:left w:val="single" w:color="auto" w:sz="6" w:space="0"/>
              <w:bottom w:val="single" w:color="000000" w:sz="6" w:space="0"/>
              <w:right w:val="nil"/>
            </w:tcBorders>
          </w:tcPr>
          <w:p w14:paraId="62C9E66A">
            <w:pPr>
              <w:spacing w:line="360" w:lineRule="auto"/>
              <w:rPr>
                <w:rFonts w:ascii="Times New Roman" w:hAnsi="Times New Roman" w:eastAsia="Times New Roman"/>
                <w:color w:val="auto"/>
                <w:highlight w:val="none"/>
              </w:rPr>
            </w:pPr>
          </w:p>
        </w:tc>
        <w:tc>
          <w:tcPr>
            <w:tcW w:w="1216" w:type="dxa"/>
            <w:tcBorders>
              <w:top w:val="nil"/>
              <w:left w:val="single" w:color="auto" w:sz="6" w:space="0"/>
              <w:bottom w:val="nil"/>
              <w:right w:val="nil"/>
            </w:tcBorders>
          </w:tcPr>
          <w:p w14:paraId="76996B16">
            <w:pPr>
              <w:spacing w:line="360" w:lineRule="auto"/>
              <w:rPr>
                <w:rFonts w:ascii="Times New Roman" w:hAnsi="Times New Roman" w:eastAsia="Times New Roman"/>
                <w:color w:val="auto"/>
                <w:highlight w:val="none"/>
              </w:rPr>
            </w:pPr>
          </w:p>
        </w:tc>
        <w:tc>
          <w:tcPr>
            <w:tcW w:w="709" w:type="dxa"/>
            <w:tcBorders>
              <w:top w:val="nil"/>
              <w:left w:val="single" w:color="auto" w:sz="6" w:space="0"/>
              <w:bottom w:val="nil"/>
              <w:right w:val="single" w:color="auto" w:sz="6" w:space="0"/>
            </w:tcBorders>
          </w:tcPr>
          <w:p w14:paraId="76AE317C">
            <w:pPr>
              <w:spacing w:line="360" w:lineRule="auto"/>
              <w:rPr>
                <w:rFonts w:ascii="Times New Roman" w:hAnsi="Times New Roman" w:eastAsia="Times New Roman"/>
                <w:color w:val="auto"/>
                <w:highlight w:val="none"/>
              </w:rPr>
            </w:pPr>
          </w:p>
        </w:tc>
        <w:tc>
          <w:tcPr>
            <w:tcW w:w="709" w:type="dxa"/>
            <w:tcBorders>
              <w:top w:val="nil"/>
              <w:left w:val="nil"/>
              <w:bottom w:val="nil"/>
              <w:right w:val="single" w:color="auto" w:sz="6" w:space="0"/>
            </w:tcBorders>
          </w:tcPr>
          <w:p w14:paraId="13AD640D">
            <w:pPr>
              <w:spacing w:line="360" w:lineRule="auto"/>
              <w:rPr>
                <w:rFonts w:ascii="Times New Roman" w:hAnsi="Times New Roman" w:eastAsia="Times New Roman"/>
                <w:color w:val="auto"/>
                <w:highlight w:val="none"/>
              </w:rPr>
            </w:pPr>
          </w:p>
        </w:tc>
        <w:tc>
          <w:tcPr>
            <w:tcW w:w="710" w:type="dxa"/>
            <w:tcBorders>
              <w:top w:val="single" w:color="000000" w:sz="6" w:space="0"/>
              <w:left w:val="nil"/>
              <w:bottom w:val="single" w:color="000000" w:sz="6" w:space="0"/>
              <w:right w:val="single" w:color="000000" w:sz="6" w:space="0"/>
            </w:tcBorders>
          </w:tcPr>
          <w:p w14:paraId="7DE3FFE4">
            <w:pPr>
              <w:spacing w:line="360" w:lineRule="auto"/>
              <w:rPr>
                <w:rFonts w:ascii="Times New Roman" w:hAnsi="Times New Roman" w:eastAsia="Times New Roman"/>
                <w:color w:val="auto"/>
                <w:highlight w:val="none"/>
              </w:rPr>
            </w:pPr>
          </w:p>
        </w:tc>
        <w:tc>
          <w:tcPr>
            <w:tcW w:w="1294" w:type="dxa"/>
            <w:tcBorders>
              <w:top w:val="single" w:color="000000" w:sz="6" w:space="0"/>
              <w:left w:val="single" w:color="000000" w:sz="6" w:space="0"/>
              <w:bottom w:val="single" w:color="000000" w:sz="6" w:space="0"/>
              <w:right w:val="single" w:color="000000" w:sz="6" w:space="0"/>
            </w:tcBorders>
          </w:tcPr>
          <w:p w14:paraId="2EDCBE5F">
            <w:pPr>
              <w:spacing w:line="360" w:lineRule="auto"/>
              <w:rPr>
                <w:rFonts w:ascii="Times New Roman" w:hAnsi="Times New Roman" w:eastAsia="Times New Roman"/>
                <w:color w:val="auto"/>
                <w:highlight w:val="none"/>
              </w:rPr>
            </w:pPr>
          </w:p>
        </w:tc>
        <w:tc>
          <w:tcPr>
            <w:tcW w:w="1295" w:type="dxa"/>
            <w:tcBorders>
              <w:top w:val="single" w:color="000000" w:sz="6" w:space="0"/>
              <w:left w:val="single" w:color="000000" w:sz="6" w:space="0"/>
              <w:bottom w:val="single" w:color="000000" w:sz="6" w:space="0"/>
              <w:right w:val="single" w:color="000000" w:sz="6" w:space="0"/>
            </w:tcBorders>
          </w:tcPr>
          <w:p w14:paraId="658015C1">
            <w:pPr>
              <w:spacing w:line="360" w:lineRule="auto"/>
              <w:rPr>
                <w:rFonts w:ascii="Times New Roman" w:hAnsi="Times New Roman" w:eastAsia="Times New Roman"/>
                <w:color w:val="auto"/>
                <w:highlight w:val="none"/>
              </w:rPr>
            </w:pPr>
          </w:p>
        </w:tc>
        <w:tc>
          <w:tcPr>
            <w:tcW w:w="1176" w:type="dxa"/>
            <w:tcBorders>
              <w:top w:val="single" w:color="000000" w:sz="6" w:space="0"/>
              <w:left w:val="single" w:color="000000" w:sz="6" w:space="0"/>
              <w:bottom w:val="single" w:color="000000" w:sz="6" w:space="0"/>
              <w:right w:val="single" w:color="000000" w:sz="6" w:space="0"/>
            </w:tcBorders>
          </w:tcPr>
          <w:p w14:paraId="7DCF85BF">
            <w:pPr>
              <w:spacing w:line="360" w:lineRule="auto"/>
              <w:rPr>
                <w:rFonts w:ascii="Times New Roman" w:hAnsi="Times New Roman" w:eastAsia="Times New Roman"/>
                <w:color w:val="auto"/>
                <w:highlight w:val="none"/>
              </w:rPr>
            </w:pPr>
          </w:p>
        </w:tc>
      </w:tr>
      <w:tr w14:paraId="25EB6A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nil"/>
              <w:right w:val="nil"/>
            </w:tcBorders>
            <w:vAlign w:val="center"/>
          </w:tcPr>
          <w:p w14:paraId="5BC68797">
            <w:pPr>
              <w:spacing w:line="360" w:lineRule="auto"/>
              <w:jc w:val="center"/>
              <w:rPr>
                <w:rFonts w:ascii="Times New Roman" w:hAnsi="Times New Roman" w:eastAsia="Times New Roman"/>
                <w:color w:val="auto"/>
                <w:highlight w:val="none"/>
              </w:rPr>
            </w:pPr>
          </w:p>
        </w:tc>
        <w:tc>
          <w:tcPr>
            <w:tcW w:w="1320" w:type="dxa"/>
            <w:vMerge w:val="continue"/>
            <w:tcBorders>
              <w:top w:val="single" w:color="000000" w:sz="6" w:space="0"/>
              <w:left w:val="single" w:color="auto" w:sz="6" w:space="0"/>
              <w:bottom w:val="nil"/>
              <w:right w:val="nil"/>
            </w:tcBorders>
          </w:tcPr>
          <w:p w14:paraId="6A4C8192">
            <w:pPr>
              <w:spacing w:line="360" w:lineRule="auto"/>
              <w:rPr>
                <w:rFonts w:ascii="Times New Roman" w:hAnsi="Times New Roman" w:eastAsia="Times New Roman"/>
                <w:color w:val="auto"/>
                <w:highlight w:val="none"/>
              </w:rPr>
            </w:pPr>
          </w:p>
        </w:tc>
        <w:tc>
          <w:tcPr>
            <w:tcW w:w="1216" w:type="dxa"/>
            <w:tcBorders>
              <w:top w:val="nil"/>
              <w:left w:val="single" w:color="auto" w:sz="6" w:space="0"/>
              <w:bottom w:val="nil"/>
              <w:right w:val="nil"/>
            </w:tcBorders>
          </w:tcPr>
          <w:p w14:paraId="1413B674">
            <w:pPr>
              <w:spacing w:line="360" w:lineRule="auto"/>
              <w:rPr>
                <w:rFonts w:ascii="Times New Roman" w:hAnsi="Times New Roman" w:eastAsia="Times New Roman"/>
                <w:color w:val="auto"/>
                <w:highlight w:val="none"/>
              </w:rPr>
            </w:pPr>
          </w:p>
        </w:tc>
        <w:tc>
          <w:tcPr>
            <w:tcW w:w="709" w:type="dxa"/>
            <w:tcBorders>
              <w:top w:val="nil"/>
              <w:left w:val="single" w:color="auto" w:sz="6" w:space="0"/>
              <w:bottom w:val="nil"/>
              <w:right w:val="single" w:color="auto" w:sz="6" w:space="0"/>
            </w:tcBorders>
          </w:tcPr>
          <w:p w14:paraId="534B2FA5">
            <w:pPr>
              <w:spacing w:line="360" w:lineRule="auto"/>
              <w:rPr>
                <w:rFonts w:ascii="Times New Roman" w:hAnsi="Times New Roman" w:eastAsia="Times New Roman"/>
                <w:color w:val="auto"/>
                <w:highlight w:val="none"/>
              </w:rPr>
            </w:pPr>
          </w:p>
        </w:tc>
        <w:tc>
          <w:tcPr>
            <w:tcW w:w="709" w:type="dxa"/>
            <w:tcBorders>
              <w:top w:val="nil"/>
              <w:left w:val="nil"/>
              <w:bottom w:val="nil"/>
              <w:right w:val="single" w:color="auto" w:sz="6" w:space="0"/>
            </w:tcBorders>
          </w:tcPr>
          <w:p w14:paraId="066FACEE">
            <w:pPr>
              <w:spacing w:line="360" w:lineRule="auto"/>
              <w:rPr>
                <w:rFonts w:ascii="Times New Roman" w:hAnsi="Times New Roman" w:eastAsia="Times New Roman"/>
                <w:color w:val="auto"/>
                <w:highlight w:val="none"/>
              </w:rPr>
            </w:pPr>
          </w:p>
        </w:tc>
        <w:tc>
          <w:tcPr>
            <w:tcW w:w="710" w:type="dxa"/>
            <w:tcBorders>
              <w:top w:val="single" w:color="000000" w:sz="6" w:space="0"/>
              <w:left w:val="nil"/>
              <w:bottom w:val="single" w:color="000000" w:sz="6" w:space="0"/>
              <w:right w:val="single" w:color="000000" w:sz="6" w:space="0"/>
            </w:tcBorders>
          </w:tcPr>
          <w:p w14:paraId="0549CDBA">
            <w:pPr>
              <w:spacing w:line="360" w:lineRule="auto"/>
              <w:rPr>
                <w:rFonts w:ascii="Times New Roman" w:hAnsi="Times New Roman" w:eastAsia="Times New Roman"/>
                <w:color w:val="auto"/>
                <w:highlight w:val="none"/>
              </w:rPr>
            </w:pPr>
          </w:p>
        </w:tc>
        <w:tc>
          <w:tcPr>
            <w:tcW w:w="1294" w:type="dxa"/>
            <w:tcBorders>
              <w:top w:val="single" w:color="000000" w:sz="6" w:space="0"/>
              <w:left w:val="single" w:color="000000" w:sz="6" w:space="0"/>
              <w:bottom w:val="single" w:color="000000" w:sz="6" w:space="0"/>
              <w:right w:val="single" w:color="000000" w:sz="6" w:space="0"/>
            </w:tcBorders>
          </w:tcPr>
          <w:p w14:paraId="7B6612F0">
            <w:pPr>
              <w:spacing w:line="360" w:lineRule="auto"/>
              <w:rPr>
                <w:rFonts w:ascii="Times New Roman" w:hAnsi="Times New Roman" w:eastAsia="Times New Roman"/>
                <w:color w:val="auto"/>
                <w:highlight w:val="none"/>
              </w:rPr>
            </w:pPr>
          </w:p>
        </w:tc>
        <w:tc>
          <w:tcPr>
            <w:tcW w:w="1295" w:type="dxa"/>
            <w:tcBorders>
              <w:top w:val="single" w:color="000000" w:sz="6" w:space="0"/>
              <w:left w:val="single" w:color="000000" w:sz="6" w:space="0"/>
              <w:bottom w:val="single" w:color="000000" w:sz="6" w:space="0"/>
              <w:right w:val="single" w:color="000000" w:sz="6" w:space="0"/>
            </w:tcBorders>
          </w:tcPr>
          <w:p w14:paraId="15F16E23">
            <w:pPr>
              <w:spacing w:line="360" w:lineRule="auto"/>
              <w:rPr>
                <w:rFonts w:ascii="Times New Roman" w:hAnsi="Times New Roman" w:eastAsia="Times New Roman"/>
                <w:color w:val="auto"/>
                <w:highlight w:val="none"/>
              </w:rPr>
            </w:pPr>
          </w:p>
        </w:tc>
        <w:tc>
          <w:tcPr>
            <w:tcW w:w="1176" w:type="dxa"/>
            <w:tcBorders>
              <w:top w:val="single" w:color="000000" w:sz="6" w:space="0"/>
              <w:left w:val="single" w:color="000000" w:sz="6" w:space="0"/>
              <w:bottom w:val="single" w:color="000000" w:sz="6" w:space="0"/>
              <w:right w:val="single" w:color="000000" w:sz="6" w:space="0"/>
            </w:tcBorders>
          </w:tcPr>
          <w:p w14:paraId="6A1AEC62">
            <w:pPr>
              <w:spacing w:line="360" w:lineRule="auto"/>
              <w:rPr>
                <w:rFonts w:ascii="Times New Roman" w:hAnsi="Times New Roman" w:eastAsia="Times New Roman"/>
                <w:color w:val="auto"/>
                <w:highlight w:val="none"/>
              </w:rPr>
            </w:pPr>
          </w:p>
        </w:tc>
      </w:tr>
      <w:tr w14:paraId="788DE6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restart"/>
            <w:tcBorders>
              <w:top w:val="single" w:color="auto" w:sz="6" w:space="0"/>
              <w:left w:val="single" w:color="auto" w:sz="6" w:space="0"/>
              <w:bottom w:val="single" w:color="000000" w:sz="6" w:space="0"/>
              <w:right w:val="nil"/>
            </w:tcBorders>
            <w:vAlign w:val="center"/>
          </w:tcPr>
          <w:p w14:paraId="53573239">
            <w:pPr>
              <w:spacing w:line="360" w:lineRule="auto"/>
              <w:jc w:val="center"/>
              <w:rPr>
                <w:rFonts w:ascii="Times New Roman" w:hAnsi="Times New Roman"/>
                <w:color w:val="auto"/>
                <w:highlight w:val="none"/>
              </w:rPr>
            </w:pPr>
          </w:p>
        </w:tc>
        <w:tc>
          <w:tcPr>
            <w:tcW w:w="1320" w:type="dxa"/>
            <w:vMerge w:val="restart"/>
            <w:tcBorders>
              <w:top w:val="single" w:color="auto" w:sz="6" w:space="0"/>
              <w:left w:val="single" w:color="auto" w:sz="6" w:space="0"/>
              <w:bottom w:val="single" w:color="000000" w:sz="6" w:space="0"/>
              <w:right w:val="nil"/>
            </w:tcBorders>
          </w:tcPr>
          <w:p w14:paraId="532E97E9">
            <w:pPr>
              <w:spacing w:line="360" w:lineRule="auto"/>
              <w:rPr>
                <w:rFonts w:ascii="Times New Roman" w:hAnsi="Times New Roman" w:eastAsia="Times New Roman"/>
                <w:color w:val="auto"/>
                <w:highlight w:val="none"/>
              </w:rPr>
            </w:pPr>
          </w:p>
        </w:tc>
        <w:tc>
          <w:tcPr>
            <w:tcW w:w="1216" w:type="dxa"/>
            <w:tcBorders>
              <w:top w:val="single" w:color="auto" w:sz="6" w:space="0"/>
              <w:left w:val="single" w:color="auto" w:sz="6" w:space="0"/>
              <w:bottom w:val="nil"/>
              <w:right w:val="nil"/>
            </w:tcBorders>
          </w:tcPr>
          <w:p w14:paraId="3D86B25E">
            <w:pPr>
              <w:spacing w:line="360" w:lineRule="auto"/>
              <w:rPr>
                <w:rFonts w:ascii="Times New Roman" w:hAnsi="Times New Roman" w:eastAsia="Times New Roman"/>
                <w:color w:val="auto"/>
                <w:highlight w:val="none"/>
              </w:rPr>
            </w:pPr>
          </w:p>
        </w:tc>
        <w:tc>
          <w:tcPr>
            <w:tcW w:w="709" w:type="dxa"/>
            <w:tcBorders>
              <w:top w:val="single" w:color="auto" w:sz="6" w:space="0"/>
              <w:left w:val="single" w:color="auto" w:sz="6" w:space="0"/>
              <w:bottom w:val="nil"/>
              <w:right w:val="single" w:color="auto" w:sz="6" w:space="0"/>
            </w:tcBorders>
          </w:tcPr>
          <w:p w14:paraId="73758920">
            <w:pPr>
              <w:spacing w:line="360" w:lineRule="auto"/>
              <w:rPr>
                <w:rFonts w:ascii="Times New Roman" w:hAnsi="Times New Roman" w:eastAsia="Times New Roman"/>
                <w:color w:val="auto"/>
                <w:highlight w:val="none"/>
              </w:rPr>
            </w:pPr>
          </w:p>
        </w:tc>
        <w:tc>
          <w:tcPr>
            <w:tcW w:w="709" w:type="dxa"/>
            <w:tcBorders>
              <w:top w:val="single" w:color="auto" w:sz="6" w:space="0"/>
              <w:left w:val="nil"/>
              <w:bottom w:val="nil"/>
              <w:right w:val="single" w:color="auto" w:sz="6" w:space="0"/>
            </w:tcBorders>
          </w:tcPr>
          <w:p w14:paraId="7F1A8DAD">
            <w:pPr>
              <w:spacing w:line="360" w:lineRule="auto"/>
              <w:rPr>
                <w:rFonts w:ascii="Times New Roman" w:hAnsi="Times New Roman" w:eastAsia="Times New Roman"/>
                <w:color w:val="auto"/>
                <w:highlight w:val="none"/>
              </w:rPr>
            </w:pPr>
          </w:p>
        </w:tc>
        <w:tc>
          <w:tcPr>
            <w:tcW w:w="710" w:type="dxa"/>
            <w:tcBorders>
              <w:top w:val="single" w:color="000000" w:sz="6" w:space="0"/>
              <w:left w:val="nil"/>
              <w:bottom w:val="single" w:color="000000" w:sz="6" w:space="0"/>
              <w:right w:val="single" w:color="000000" w:sz="6" w:space="0"/>
            </w:tcBorders>
          </w:tcPr>
          <w:p w14:paraId="38BA2C32">
            <w:pPr>
              <w:spacing w:line="360" w:lineRule="auto"/>
              <w:rPr>
                <w:rFonts w:ascii="Times New Roman" w:hAnsi="Times New Roman" w:eastAsia="Times New Roman"/>
                <w:color w:val="auto"/>
                <w:highlight w:val="none"/>
              </w:rPr>
            </w:pPr>
          </w:p>
        </w:tc>
        <w:tc>
          <w:tcPr>
            <w:tcW w:w="1294" w:type="dxa"/>
            <w:tcBorders>
              <w:top w:val="single" w:color="000000" w:sz="6" w:space="0"/>
              <w:left w:val="single" w:color="000000" w:sz="6" w:space="0"/>
              <w:bottom w:val="single" w:color="000000" w:sz="6" w:space="0"/>
              <w:right w:val="single" w:color="000000" w:sz="6" w:space="0"/>
            </w:tcBorders>
          </w:tcPr>
          <w:p w14:paraId="593E47DD">
            <w:pPr>
              <w:spacing w:line="360" w:lineRule="auto"/>
              <w:rPr>
                <w:rFonts w:ascii="Times New Roman" w:hAnsi="Times New Roman" w:eastAsia="Times New Roman"/>
                <w:color w:val="auto"/>
                <w:highlight w:val="none"/>
              </w:rPr>
            </w:pPr>
          </w:p>
        </w:tc>
        <w:tc>
          <w:tcPr>
            <w:tcW w:w="1295" w:type="dxa"/>
            <w:tcBorders>
              <w:top w:val="single" w:color="000000" w:sz="6" w:space="0"/>
              <w:left w:val="single" w:color="000000" w:sz="6" w:space="0"/>
              <w:bottom w:val="single" w:color="000000" w:sz="6" w:space="0"/>
              <w:right w:val="single" w:color="000000" w:sz="6" w:space="0"/>
            </w:tcBorders>
          </w:tcPr>
          <w:p w14:paraId="4557D0FC">
            <w:pPr>
              <w:spacing w:line="360" w:lineRule="auto"/>
              <w:rPr>
                <w:rFonts w:ascii="Times New Roman" w:hAnsi="Times New Roman" w:eastAsia="Times New Roman"/>
                <w:color w:val="auto"/>
                <w:highlight w:val="none"/>
              </w:rPr>
            </w:pPr>
          </w:p>
        </w:tc>
        <w:tc>
          <w:tcPr>
            <w:tcW w:w="1176" w:type="dxa"/>
            <w:tcBorders>
              <w:top w:val="single" w:color="000000" w:sz="6" w:space="0"/>
              <w:left w:val="single" w:color="000000" w:sz="6" w:space="0"/>
              <w:bottom w:val="single" w:color="000000" w:sz="6" w:space="0"/>
              <w:right w:val="single" w:color="000000" w:sz="6" w:space="0"/>
            </w:tcBorders>
          </w:tcPr>
          <w:p w14:paraId="54F93C5F">
            <w:pPr>
              <w:spacing w:line="360" w:lineRule="auto"/>
              <w:rPr>
                <w:rFonts w:ascii="Times New Roman" w:hAnsi="Times New Roman" w:eastAsia="Times New Roman"/>
                <w:color w:val="auto"/>
                <w:highlight w:val="none"/>
              </w:rPr>
            </w:pPr>
          </w:p>
        </w:tc>
      </w:tr>
      <w:tr w14:paraId="1C9637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single" w:color="000000" w:sz="6" w:space="0"/>
              <w:right w:val="nil"/>
            </w:tcBorders>
            <w:vAlign w:val="center"/>
          </w:tcPr>
          <w:p w14:paraId="76DB00BC">
            <w:pPr>
              <w:spacing w:line="360" w:lineRule="auto"/>
              <w:jc w:val="center"/>
              <w:rPr>
                <w:rFonts w:ascii="Times New Roman" w:hAnsi="Times New Roman" w:eastAsia="Times New Roman"/>
                <w:color w:val="auto"/>
                <w:highlight w:val="none"/>
              </w:rPr>
            </w:pPr>
          </w:p>
        </w:tc>
        <w:tc>
          <w:tcPr>
            <w:tcW w:w="1320" w:type="dxa"/>
            <w:vMerge w:val="continue"/>
            <w:tcBorders>
              <w:top w:val="single" w:color="000000" w:sz="6" w:space="0"/>
              <w:left w:val="single" w:color="auto" w:sz="6" w:space="0"/>
              <w:bottom w:val="single" w:color="000000" w:sz="6" w:space="0"/>
              <w:right w:val="nil"/>
            </w:tcBorders>
          </w:tcPr>
          <w:p w14:paraId="4AB81F29">
            <w:pPr>
              <w:spacing w:line="360" w:lineRule="auto"/>
              <w:rPr>
                <w:rFonts w:ascii="Times New Roman" w:hAnsi="Times New Roman" w:eastAsia="Times New Roman"/>
                <w:color w:val="auto"/>
                <w:highlight w:val="none"/>
              </w:rPr>
            </w:pPr>
          </w:p>
        </w:tc>
        <w:tc>
          <w:tcPr>
            <w:tcW w:w="1216" w:type="dxa"/>
            <w:tcBorders>
              <w:top w:val="nil"/>
              <w:left w:val="single" w:color="auto" w:sz="6" w:space="0"/>
              <w:bottom w:val="nil"/>
              <w:right w:val="nil"/>
            </w:tcBorders>
          </w:tcPr>
          <w:p w14:paraId="14905345">
            <w:pPr>
              <w:spacing w:line="360" w:lineRule="auto"/>
              <w:rPr>
                <w:rFonts w:ascii="Times New Roman" w:hAnsi="Times New Roman" w:eastAsia="Times New Roman"/>
                <w:color w:val="auto"/>
                <w:highlight w:val="none"/>
              </w:rPr>
            </w:pPr>
          </w:p>
        </w:tc>
        <w:tc>
          <w:tcPr>
            <w:tcW w:w="709" w:type="dxa"/>
            <w:tcBorders>
              <w:top w:val="nil"/>
              <w:left w:val="single" w:color="auto" w:sz="6" w:space="0"/>
              <w:bottom w:val="nil"/>
              <w:right w:val="single" w:color="auto" w:sz="6" w:space="0"/>
            </w:tcBorders>
          </w:tcPr>
          <w:p w14:paraId="7FD73CB4">
            <w:pPr>
              <w:spacing w:line="360" w:lineRule="auto"/>
              <w:rPr>
                <w:rFonts w:ascii="Times New Roman" w:hAnsi="Times New Roman" w:eastAsia="Times New Roman"/>
                <w:color w:val="auto"/>
                <w:highlight w:val="none"/>
              </w:rPr>
            </w:pPr>
          </w:p>
        </w:tc>
        <w:tc>
          <w:tcPr>
            <w:tcW w:w="709" w:type="dxa"/>
            <w:tcBorders>
              <w:top w:val="nil"/>
              <w:left w:val="nil"/>
              <w:bottom w:val="nil"/>
              <w:right w:val="single" w:color="auto" w:sz="6" w:space="0"/>
            </w:tcBorders>
          </w:tcPr>
          <w:p w14:paraId="7F40BFE5">
            <w:pPr>
              <w:spacing w:line="360" w:lineRule="auto"/>
              <w:rPr>
                <w:rFonts w:ascii="Times New Roman" w:hAnsi="Times New Roman" w:eastAsia="Times New Roman"/>
                <w:color w:val="auto"/>
                <w:highlight w:val="none"/>
              </w:rPr>
            </w:pPr>
          </w:p>
        </w:tc>
        <w:tc>
          <w:tcPr>
            <w:tcW w:w="710" w:type="dxa"/>
            <w:tcBorders>
              <w:top w:val="single" w:color="000000" w:sz="6" w:space="0"/>
              <w:left w:val="nil"/>
              <w:bottom w:val="single" w:color="000000" w:sz="6" w:space="0"/>
              <w:right w:val="single" w:color="000000" w:sz="6" w:space="0"/>
            </w:tcBorders>
          </w:tcPr>
          <w:p w14:paraId="720EB3CB">
            <w:pPr>
              <w:spacing w:line="360" w:lineRule="auto"/>
              <w:rPr>
                <w:rFonts w:ascii="Times New Roman" w:hAnsi="Times New Roman" w:eastAsia="Times New Roman"/>
                <w:color w:val="auto"/>
                <w:highlight w:val="none"/>
              </w:rPr>
            </w:pPr>
          </w:p>
        </w:tc>
        <w:tc>
          <w:tcPr>
            <w:tcW w:w="1294" w:type="dxa"/>
            <w:tcBorders>
              <w:top w:val="single" w:color="000000" w:sz="6" w:space="0"/>
              <w:left w:val="single" w:color="000000" w:sz="6" w:space="0"/>
              <w:bottom w:val="single" w:color="000000" w:sz="6" w:space="0"/>
              <w:right w:val="single" w:color="000000" w:sz="6" w:space="0"/>
            </w:tcBorders>
          </w:tcPr>
          <w:p w14:paraId="39145979">
            <w:pPr>
              <w:spacing w:line="360" w:lineRule="auto"/>
              <w:rPr>
                <w:rFonts w:ascii="Times New Roman" w:hAnsi="Times New Roman" w:eastAsia="Times New Roman"/>
                <w:color w:val="auto"/>
                <w:highlight w:val="none"/>
              </w:rPr>
            </w:pPr>
          </w:p>
        </w:tc>
        <w:tc>
          <w:tcPr>
            <w:tcW w:w="1295" w:type="dxa"/>
            <w:tcBorders>
              <w:top w:val="single" w:color="000000" w:sz="6" w:space="0"/>
              <w:left w:val="single" w:color="000000" w:sz="6" w:space="0"/>
              <w:bottom w:val="single" w:color="000000" w:sz="6" w:space="0"/>
              <w:right w:val="single" w:color="000000" w:sz="6" w:space="0"/>
            </w:tcBorders>
          </w:tcPr>
          <w:p w14:paraId="5CB951FE">
            <w:pPr>
              <w:spacing w:line="360" w:lineRule="auto"/>
              <w:rPr>
                <w:rFonts w:ascii="Times New Roman" w:hAnsi="Times New Roman" w:eastAsia="Times New Roman"/>
                <w:color w:val="auto"/>
                <w:highlight w:val="none"/>
              </w:rPr>
            </w:pPr>
          </w:p>
        </w:tc>
        <w:tc>
          <w:tcPr>
            <w:tcW w:w="1176" w:type="dxa"/>
            <w:tcBorders>
              <w:top w:val="single" w:color="000000" w:sz="6" w:space="0"/>
              <w:left w:val="single" w:color="000000" w:sz="6" w:space="0"/>
              <w:bottom w:val="single" w:color="000000" w:sz="6" w:space="0"/>
              <w:right w:val="single" w:color="000000" w:sz="6" w:space="0"/>
            </w:tcBorders>
          </w:tcPr>
          <w:p w14:paraId="4C8B71B6">
            <w:pPr>
              <w:spacing w:line="360" w:lineRule="auto"/>
              <w:rPr>
                <w:rFonts w:ascii="Times New Roman" w:hAnsi="Times New Roman" w:eastAsia="Times New Roman"/>
                <w:color w:val="auto"/>
                <w:highlight w:val="none"/>
              </w:rPr>
            </w:pPr>
          </w:p>
        </w:tc>
      </w:tr>
      <w:tr w14:paraId="0F37C5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nil"/>
              <w:right w:val="nil"/>
            </w:tcBorders>
            <w:vAlign w:val="center"/>
          </w:tcPr>
          <w:p w14:paraId="49D432D4">
            <w:pPr>
              <w:spacing w:line="360" w:lineRule="auto"/>
              <w:jc w:val="center"/>
              <w:rPr>
                <w:rFonts w:ascii="Times New Roman" w:hAnsi="Times New Roman" w:eastAsia="Times New Roman"/>
                <w:color w:val="auto"/>
                <w:highlight w:val="none"/>
              </w:rPr>
            </w:pPr>
          </w:p>
        </w:tc>
        <w:tc>
          <w:tcPr>
            <w:tcW w:w="1320" w:type="dxa"/>
            <w:vMerge w:val="continue"/>
            <w:tcBorders>
              <w:top w:val="single" w:color="000000" w:sz="6" w:space="0"/>
              <w:left w:val="single" w:color="auto" w:sz="6" w:space="0"/>
              <w:bottom w:val="nil"/>
              <w:right w:val="nil"/>
            </w:tcBorders>
          </w:tcPr>
          <w:p w14:paraId="6CAECF25">
            <w:pPr>
              <w:spacing w:line="360" w:lineRule="auto"/>
              <w:rPr>
                <w:rFonts w:ascii="Times New Roman" w:hAnsi="Times New Roman" w:eastAsia="Times New Roman"/>
                <w:color w:val="auto"/>
                <w:highlight w:val="none"/>
              </w:rPr>
            </w:pPr>
          </w:p>
        </w:tc>
        <w:tc>
          <w:tcPr>
            <w:tcW w:w="1216" w:type="dxa"/>
            <w:tcBorders>
              <w:top w:val="nil"/>
              <w:left w:val="single" w:color="auto" w:sz="6" w:space="0"/>
              <w:bottom w:val="nil"/>
              <w:right w:val="nil"/>
            </w:tcBorders>
          </w:tcPr>
          <w:p w14:paraId="094DC05F">
            <w:pPr>
              <w:spacing w:line="360" w:lineRule="auto"/>
              <w:rPr>
                <w:rFonts w:ascii="Times New Roman" w:hAnsi="Times New Roman" w:eastAsia="Times New Roman"/>
                <w:color w:val="auto"/>
                <w:highlight w:val="none"/>
              </w:rPr>
            </w:pPr>
          </w:p>
        </w:tc>
        <w:tc>
          <w:tcPr>
            <w:tcW w:w="709" w:type="dxa"/>
            <w:tcBorders>
              <w:top w:val="nil"/>
              <w:left w:val="single" w:color="auto" w:sz="6" w:space="0"/>
              <w:bottom w:val="nil"/>
              <w:right w:val="single" w:color="auto" w:sz="6" w:space="0"/>
            </w:tcBorders>
          </w:tcPr>
          <w:p w14:paraId="06D9AECB">
            <w:pPr>
              <w:spacing w:line="360" w:lineRule="auto"/>
              <w:rPr>
                <w:rFonts w:ascii="Times New Roman" w:hAnsi="Times New Roman" w:eastAsia="Times New Roman"/>
                <w:color w:val="auto"/>
                <w:highlight w:val="none"/>
              </w:rPr>
            </w:pPr>
          </w:p>
        </w:tc>
        <w:tc>
          <w:tcPr>
            <w:tcW w:w="709" w:type="dxa"/>
            <w:tcBorders>
              <w:top w:val="nil"/>
              <w:left w:val="nil"/>
              <w:bottom w:val="nil"/>
              <w:right w:val="single" w:color="auto" w:sz="6" w:space="0"/>
            </w:tcBorders>
          </w:tcPr>
          <w:p w14:paraId="681350A6">
            <w:pPr>
              <w:spacing w:line="360" w:lineRule="auto"/>
              <w:rPr>
                <w:rFonts w:ascii="Times New Roman" w:hAnsi="Times New Roman" w:eastAsia="Times New Roman"/>
                <w:color w:val="auto"/>
                <w:highlight w:val="none"/>
              </w:rPr>
            </w:pPr>
          </w:p>
        </w:tc>
        <w:tc>
          <w:tcPr>
            <w:tcW w:w="710" w:type="dxa"/>
            <w:tcBorders>
              <w:top w:val="single" w:color="000000" w:sz="6" w:space="0"/>
              <w:left w:val="nil"/>
              <w:bottom w:val="single" w:color="000000" w:sz="6" w:space="0"/>
              <w:right w:val="single" w:color="000000" w:sz="6" w:space="0"/>
            </w:tcBorders>
          </w:tcPr>
          <w:p w14:paraId="4809E545">
            <w:pPr>
              <w:spacing w:line="360" w:lineRule="auto"/>
              <w:rPr>
                <w:rFonts w:ascii="Times New Roman" w:hAnsi="Times New Roman" w:eastAsia="Times New Roman"/>
                <w:color w:val="auto"/>
                <w:highlight w:val="none"/>
              </w:rPr>
            </w:pPr>
          </w:p>
        </w:tc>
        <w:tc>
          <w:tcPr>
            <w:tcW w:w="1294" w:type="dxa"/>
            <w:tcBorders>
              <w:top w:val="single" w:color="000000" w:sz="6" w:space="0"/>
              <w:left w:val="single" w:color="000000" w:sz="6" w:space="0"/>
              <w:bottom w:val="single" w:color="000000" w:sz="6" w:space="0"/>
              <w:right w:val="single" w:color="000000" w:sz="6" w:space="0"/>
            </w:tcBorders>
          </w:tcPr>
          <w:p w14:paraId="3EAD504C">
            <w:pPr>
              <w:spacing w:line="360" w:lineRule="auto"/>
              <w:rPr>
                <w:rFonts w:ascii="Times New Roman" w:hAnsi="Times New Roman" w:eastAsia="Times New Roman"/>
                <w:color w:val="auto"/>
                <w:highlight w:val="none"/>
              </w:rPr>
            </w:pPr>
          </w:p>
        </w:tc>
        <w:tc>
          <w:tcPr>
            <w:tcW w:w="1295" w:type="dxa"/>
            <w:tcBorders>
              <w:top w:val="single" w:color="000000" w:sz="6" w:space="0"/>
              <w:left w:val="single" w:color="000000" w:sz="6" w:space="0"/>
              <w:bottom w:val="single" w:color="000000" w:sz="6" w:space="0"/>
              <w:right w:val="single" w:color="000000" w:sz="6" w:space="0"/>
            </w:tcBorders>
          </w:tcPr>
          <w:p w14:paraId="19EE5159">
            <w:pPr>
              <w:spacing w:line="360" w:lineRule="auto"/>
              <w:rPr>
                <w:rFonts w:ascii="Times New Roman" w:hAnsi="Times New Roman" w:eastAsia="Times New Roman"/>
                <w:color w:val="auto"/>
                <w:highlight w:val="none"/>
              </w:rPr>
            </w:pPr>
          </w:p>
        </w:tc>
        <w:tc>
          <w:tcPr>
            <w:tcW w:w="1176" w:type="dxa"/>
            <w:tcBorders>
              <w:top w:val="single" w:color="000000" w:sz="6" w:space="0"/>
              <w:left w:val="single" w:color="000000" w:sz="6" w:space="0"/>
              <w:bottom w:val="single" w:color="000000" w:sz="6" w:space="0"/>
              <w:right w:val="single" w:color="000000" w:sz="6" w:space="0"/>
            </w:tcBorders>
          </w:tcPr>
          <w:p w14:paraId="66B37FB9">
            <w:pPr>
              <w:spacing w:line="360" w:lineRule="auto"/>
              <w:rPr>
                <w:rFonts w:ascii="Times New Roman" w:hAnsi="Times New Roman" w:eastAsia="Times New Roman"/>
                <w:color w:val="auto"/>
                <w:highlight w:val="none"/>
              </w:rPr>
            </w:pPr>
          </w:p>
        </w:tc>
      </w:tr>
      <w:tr w14:paraId="7B223B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restart"/>
            <w:tcBorders>
              <w:top w:val="single" w:color="auto" w:sz="6" w:space="0"/>
              <w:left w:val="single" w:color="auto" w:sz="6" w:space="0"/>
              <w:bottom w:val="single" w:color="000000" w:sz="6" w:space="0"/>
              <w:right w:val="nil"/>
            </w:tcBorders>
            <w:vAlign w:val="center"/>
          </w:tcPr>
          <w:p w14:paraId="699FE163">
            <w:pPr>
              <w:spacing w:line="360" w:lineRule="auto"/>
              <w:jc w:val="center"/>
              <w:rPr>
                <w:rFonts w:ascii="Times New Roman" w:hAnsi="Times New Roman"/>
                <w:color w:val="auto"/>
                <w:highlight w:val="none"/>
              </w:rPr>
            </w:pPr>
          </w:p>
        </w:tc>
        <w:tc>
          <w:tcPr>
            <w:tcW w:w="1320" w:type="dxa"/>
            <w:vMerge w:val="restart"/>
            <w:tcBorders>
              <w:top w:val="single" w:color="auto" w:sz="6" w:space="0"/>
              <w:left w:val="single" w:color="auto" w:sz="6" w:space="0"/>
              <w:bottom w:val="single" w:color="000000" w:sz="6" w:space="0"/>
              <w:right w:val="nil"/>
            </w:tcBorders>
          </w:tcPr>
          <w:p w14:paraId="35968DC6">
            <w:pPr>
              <w:spacing w:line="360" w:lineRule="auto"/>
              <w:rPr>
                <w:rFonts w:ascii="Times New Roman" w:hAnsi="Times New Roman" w:eastAsia="Times New Roman"/>
                <w:color w:val="auto"/>
                <w:highlight w:val="none"/>
              </w:rPr>
            </w:pPr>
          </w:p>
        </w:tc>
        <w:tc>
          <w:tcPr>
            <w:tcW w:w="1216" w:type="dxa"/>
            <w:tcBorders>
              <w:top w:val="single" w:color="auto" w:sz="6" w:space="0"/>
              <w:left w:val="single" w:color="auto" w:sz="6" w:space="0"/>
              <w:bottom w:val="nil"/>
              <w:right w:val="nil"/>
            </w:tcBorders>
          </w:tcPr>
          <w:p w14:paraId="6BC9B39A">
            <w:pPr>
              <w:spacing w:line="360" w:lineRule="auto"/>
              <w:rPr>
                <w:rFonts w:ascii="Times New Roman" w:hAnsi="Times New Roman" w:eastAsia="Times New Roman"/>
                <w:color w:val="auto"/>
                <w:highlight w:val="none"/>
              </w:rPr>
            </w:pPr>
          </w:p>
        </w:tc>
        <w:tc>
          <w:tcPr>
            <w:tcW w:w="709" w:type="dxa"/>
            <w:tcBorders>
              <w:top w:val="single" w:color="auto" w:sz="6" w:space="0"/>
              <w:left w:val="single" w:color="auto" w:sz="6" w:space="0"/>
              <w:bottom w:val="nil"/>
              <w:right w:val="single" w:color="auto" w:sz="6" w:space="0"/>
            </w:tcBorders>
          </w:tcPr>
          <w:p w14:paraId="33FC1082">
            <w:pPr>
              <w:spacing w:line="360" w:lineRule="auto"/>
              <w:rPr>
                <w:rFonts w:ascii="Times New Roman" w:hAnsi="Times New Roman" w:eastAsia="Times New Roman"/>
                <w:color w:val="auto"/>
                <w:highlight w:val="none"/>
              </w:rPr>
            </w:pPr>
          </w:p>
        </w:tc>
        <w:tc>
          <w:tcPr>
            <w:tcW w:w="709" w:type="dxa"/>
            <w:tcBorders>
              <w:top w:val="single" w:color="auto" w:sz="6" w:space="0"/>
              <w:left w:val="nil"/>
              <w:bottom w:val="nil"/>
              <w:right w:val="single" w:color="auto" w:sz="6" w:space="0"/>
            </w:tcBorders>
          </w:tcPr>
          <w:p w14:paraId="681224EA">
            <w:pPr>
              <w:spacing w:line="360" w:lineRule="auto"/>
              <w:rPr>
                <w:rFonts w:ascii="Times New Roman" w:hAnsi="Times New Roman" w:eastAsia="Times New Roman"/>
                <w:color w:val="auto"/>
                <w:highlight w:val="none"/>
              </w:rPr>
            </w:pPr>
          </w:p>
        </w:tc>
        <w:tc>
          <w:tcPr>
            <w:tcW w:w="710" w:type="dxa"/>
            <w:tcBorders>
              <w:top w:val="single" w:color="000000" w:sz="6" w:space="0"/>
              <w:left w:val="nil"/>
              <w:bottom w:val="single" w:color="000000" w:sz="6" w:space="0"/>
              <w:right w:val="single" w:color="000000" w:sz="6" w:space="0"/>
            </w:tcBorders>
          </w:tcPr>
          <w:p w14:paraId="1B1F0F1C">
            <w:pPr>
              <w:spacing w:line="360" w:lineRule="auto"/>
              <w:rPr>
                <w:rFonts w:ascii="Times New Roman" w:hAnsi="Times New Roman" w:eastAsia="Times New Roman"/>
                <w:color w:val="auto"/>
                <w:highlight w:val="none"/>
              </w:rPr>
            </w:pPr>
          </w:p>
        </w:tc>
        <w:tc>
          <w:tcPr>
            <w:tcW w:w="1294" w:type="dxa"/>
            <w:tcBorders>
              <w:top w:val="single" w:color="000000" w:sz="6" w:space="0"/>
              <w:left w:val="single" w:color="000000" w:sz="6" w:space="0"/>
              <w:bottom w:val="single" w:color="000000" w:sz="6" w:space="0"/>
              <w:right w:val="single" w:color="000000" w:sz="6" w:space="0"/>
            </w:tcBorders>
          </w:tcPr>
          <w:p w14:paraId="11936071">
            <w:pPr>
              <w:spacing w:line="360" w:lineRule="auto"/>
              <w:rPr>
                <w:rFonts w:ascii="Times New Roman" w:hAnsi="Times New Roman" w:eastAsia="Times New Roman"/>
                <w:color w:val="auto"/>
                <w:highlight w:val="none"/>
              </w:rPr>
            </w:pPr>
          </w:p>
        </w:tc>
        <w:tc>
          <w:tcPr>
            <w:tcW w:w="1295" w:type="dxa"/>
            <w:tcBorders>
              <w:top w:val="single" w:color="000000" w:sz="6" w:space="0"/>
              <w:left w:val="single" w:color="000000" w:sz="6" w:space="0"/>
              <w:bottom w:val="single" w:color="000000" w:sz="6" w:space="0"/>
              <w:right w:val="single" w:color="000000" w:sz="6" w:space="0"/>
            </w:tcBorders>
          </w:tcPr>
          <w:p w14:paraId="5DE79C86">
            <w:pPr>
              <w:spacing w:line="360" w:lineRule="auto"/>
              <w:rPr>
                <w:rFonts w:ascii="Times New Roman" w:hAnsi="Times New Roman" w:eastAsia="Times New Roman"/>
                <w:color w:val="auto"/>
                <w:highlight w:val="none"/>
              </w:rPr>
            </w:pPr>
          </w:p>
        </w:tc>
        <w:tc>
          <w:tcPr>
            <w:tcW w:w="1176" w:type="dxa"/>
            <w:tcBorders>
              <w:top w:val="single" w:color="000000" w:sz="6" w:space="0"/>
              <w:left w:val="single" w:color="000000" w:sz="6" w:space="0"/>
              <w:bottom w:val="single" w:color="000000" w:sz="6" w:space="0"/>
              <w:right w:val="single" w:color="000000" w:sz="6" w:space="0"/>
            </w:tcBorders>
          </w:tcPr>
          <w:p w14:paraId="196CB9D7">
            <w:pPr>
              <w:spacing w:line="360" w:lineRule="auto"/>
              <w:rPr>
                <w:rFonts w:ascii="Times New Roman" w:hAnsi="Times New Roman" w:eastAsia="Times New Roman"/>
                <w:color w:val="auto"/>
                <w:highlight w:val="none"/>
              </w:rPr>
            </w:pPr>
          </w:p>
        </w:tc>
      </w:tr>
      <w:tr w14:paraId="767716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single" w:color="000000" w:sz="6" w:space="0"/>
              <w:right w:val="nil"/>
            </w:tcBorders>
            <w:vAlign w:val="center"/>
          </w:tcPr>
          <w:p w14:paraId="6B61F698">
            <w:pPr>
              <w:spacing w:line="360" w:lineRule="auto"/>
              <w:jc w:val="center"/>
              <w:rPr>
                <w:rFonts w:ascii="Times New Roman" w:hAnsi="Times New Roman" w:eastAsia="Times New Roman"/>
                <w:color w:val="auto"/>
                <w:highlight w:val="none"/>
              </w:rPr>
            </w:pPr>
          </w:p>
        </w:tc>
        <w:tc>
          <w:tcPr>
            <w:tcW w:w="1320" w:type="dxa"/>
            <w:vMerge w:val="continue"/>
            <w:tcBorders>
              <w:top w:val="single" w:color="000000" w:sz="6" w:space="0"/>
              <w:left w:val="single" w:color="auto" w:sz="6" w:space="0"/>
              <w:bottom w:val="single" w:color="000000" w:sz="6" w:space="0"/>
              <w:right w:val="nil"/>
            </w:tcBorders>
          </w:tcPr>
          <w:p w14:paraId="283E1D08">
            <w:pPr>
              <w:spacing w:line="360" w:lineRule="auto"/>
              <w:rPr>
                <w:rFonts w:ascii="Times New Roman" w:hAnsi="Times New Roman" w:eastAsia="Times New Roman"/>
                <w:color w:val="auto"/>
                <w:highlight w:val="none"/>
              </w:rPr>
            </w:pPr>
          </w:p>
        </w:tc>
        <w:tc>
          <w:tcPr>
            <w:tcW w:w="1216" w:type="dxa"/>
            <w:tcBorders>
              <w:top w:val="nil"/>
              <w:left w:val="single" w:color="auto" w:sz="6" w:space="0"/>
              <w:bottom w:val="nil"/>
              <w:right w:val="nil"/>
            </w:tcBorders>
          </w:tcPr>
          <w:p w14:paraId="71EC8077">
            <w:pPr>
              <w:spacing w:line="360" w:lineRule="auto"/>
              <w:rPr>
                <w:rFonts w:ascii="Times New Roman" w:hAnsi="Times New Roman" w:eastAsia="Times New Roman"/>
                <w:color w:val="auto"/>
                <w:highlight w:val="none"/>
              </w:rPr>
            </w:pPr>
          </w:p>
        </w:tc>
        <w:tc>
          <w:tcPr>
            <w:tcW w:w="709" w:type="dxa"/>
            <w:tcBorders>
              <w:top w:val="nil"/>
              <w:left w:val="single" w:color="auto" w:sz="6" w:space="0"/>
              <w:bottom w:val="nil"/>
              <w:right w:val="single" w:color="auto" w:sz="6" w:space="0"/>
            </w:tcBorders>
          </w:tcPr>
          <w:p w14:paraId="190936CA">
            <w:pPr>
              <w:spacing w:line="360" w:lineRule="auto"/>
              <w:rPr>
                <w:rFonts w:ascii="Times New Roman" w:hAnsi="Times New Roman" w:eastAsia="Times New Roman"/>
                <w:color w:val="auto"/>
                <w:highlight w:val="none"/>
              </w:rPr>
            </w:pPr>
          </w:p>
        </w:tc>
        <w:tc>
          <w:tcPr>
            <w:tcW w:w="709" w:type="dxa"/>
            <w:tcBorders>
              <w:top w:val="nil"/>
              <w:left w:val="nil"/>
              <w:bottom w:val="nil"/>
              <w:right w:val="single" w:color="auto" w:sz="6" w:space="0"/>
            </w:tcBorders>
          </w:tcPr>
          <w:p w14:paraId="1187AA0B">
            <w:pPr>
              <w:spacing w:line="360" w:lineRule="auto"/>
              <w:rPr>
                <w:rFonts w:ascii="Times New Roman" w:hAnsi="Times New Roman" w:eastAsia="Times New Roman"/>
                <w:color w:val="auto"/>
                <w:highlight w:val="none"/>
              </w:rPr>
            </w:pPr>
          </w:p>
        </w:tc>
        <w:tc>
          <w:tcPr>
            <w:tcW w:w="710" w:type="dxa"/>
            <w:tcBorders>
              <w:top w:val="single" w:color="000000" w:sz="6" w:space="0"/>
              <w:left w:val="nil"/>
              <w:bottom w:val="single" w:color="000000" w:sz="6" w:space="0"/>
              <w:right w:val="single" w:color="000000" w:sz="6" w:space="0"/>
            </w:tcBorders>
          </w:tcPr>
          <w:p w14:paraId="1C93267D">
            <w:pPr>
              <w:spacing w:line="360" w:lineRule="auto"/>
              <w:rPr>
                <w:rFonts w:ascii="Times New Roman" w:hAnsi="Times New Roman" w:eastAsia="Times New Roman"/>
                <w:color w:val="auto"/>
                <w:highlight w:val="none"/>
              </w:rPr>
            </w:pPr>
          </w:p>
        </w:tc>
        <w:tc>
          <w:tcPr>
            <w:tcW w:w="1294" w:type="dxa"/>
            <w:tcBorders>
              <w:top w:val="single" w:color="000000" w:sz="6" w:space="0"/>
              <w:left w:val="single" w:color="000000" w:sz="6" w:space="0"/>
              <w:bottom w:val="single" w:color="000000" w:sz="6" w:space="0"/>
              <w:right w:val="single" w:color="000000" w:sz="6" w:space="0"/>
            </w:tcBorders>
          </w:tcPr>
          <w:p w14:paraId="54384F9E">
            <w:pPr>
              <w:spacing w:line="360" w:lineRule="auto"/>
              <w:rPr>
                <w:rFonts w:ascii="Times New Roman" w:hAnsi="Times New Roman" w:eastAsia="Times New Roman"/>
                <w:color w:val="auto"/>
                <w:highlight w:val="none"/>
              </w:rPr>
            </w:pPr>
          </w:p>
        </w:tc>
        <w:tc>
          <w:tcPr>
            <w:tcW w:w="1295" w:type="dxa"/>
            <w:tcBorders>
              <w:top w:val="single" w:color="000000" w:sz="6" w:space="0"/>
              <w:left w:val="single" w:color="000000" w:sz="6" w:space="0"/>
              <w:bottom w:val="single" w:color="000000" w:sz="6" w:space="0"/>
              <w:right w:val="single" w:color="000000" w:sz="6" w:space="0"/>
            </w:tcBorders>
          </w:tcPr>
          <w:p w14:paraId="0F5341CF">
            <w:pPr>
              <w:spacing w:line="360" w:lineRule="auto"/>
              <w:rPr>
                <w:rFonts w:ascii="Times New Roman" w:hAnsi="Times New Roman" w:eastAsia="Times New Roman"/>
                <w:color w:val="auto"/>
                <w:highlight w:val="none"/>
              </w:rPr>
            </w:pPr>
          </w:p>
        </w:tc>
        <w:tc>
          <w:tcPr>
            <w:tcW w:w="1176" w:type="dxa"/>
            <w:tcBorders>
              <w:top w:val="single" w:color="000000" w:sz="6" w:space="0"/>
              <w:left w:val="single" w:color="000000" w:sz="6" w:space="0"/>
              <w:bottom w:val="single" w:color="000000" w:sz="6" w:space="0"/>
              <w:right w:val="single" w:color="000000" w:sz="6" w:space="0"/>
            </w:tcBorders>
          </w:tcPr>
          <w:p w14:paraId="08105AC6">
            <w:pPr>
              <w:spacing w:line="360" w:lineRule="auto"/>
              <w:rPr>
                <w:rFonts w:ascii="Times New Roman" w:hAnsi="Times New Roman" w:eastAsia="Times New Roman"/>
                <w:color w:val="auto"/>
                <w:highlight w:val="none"/>
              </w:rPr>
            </w:pPr>
          </w:p>
        </w:tc>
      </w:tr>
      <w:tr w14:paraId="1E59BB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single" w:color="000000" w:sz="6" w:space="0"/>
              <w:right w:val="nil"/>
            </w:tcBorders>
            <w:vAlign w:val="center"/>
          </w:tcPr>
          <w:p w14:paraId="51AFAB45">
            <w:pPr>
              <w:spacing w:line="360" w:lineRule="auto"/>
              <w:jc w:val="center"/>
              <w:rPr>
                <w:rFonts w:ascii="Times New Roman" w:hAnsi="Times New Roman" w:eastAsia="Times New Roman"/>
                <w:color w:val="auto"/>
                <w:highlight w:val="none"/>
              </w:rPr>
            </w:pPr>
          </w:p>
        </w:tc>
        <w:tc>
          <w:tcPr>
            <w:tcW w:w="1320" w:type="dxa"/>
            <w:vMerge w:val="continue"/>
            <w:tcBorders>
              <w:top w:val="single" w:color="000000" w:sz="6" w:space="0"/>
              <w:left w:val="single" w:color="auto" w:sz="6" w:space="0"/>
              <w:bottom w:val="single" w:color="000000" w:sz="6" w:space="0"/>
              <w:right w:val="nil"/>
            </w:tcBorders>
          </w:tcPr>
          <w:p w14:paraId="5B4A5DD7">
            <w:pPr>
              <w:spacing w:line="360" w:lineRule="auto"/>
              <w:rPr>
                <w:rFonts w:ascii="Times New Roman" w:hAnsi="Times New Roman" w:eastAsia="Times New Roman"/>
                <w:color w:val="auto"/>
                <w:highlight w:val="none"/>
              </w:rPr>
            </w:pPr>
          </w:p>
        </w:tc>
        <w:tc>
          <w:tcPr>
            <w:tcW w:w="1216" w:type="dxa"/>
            <w:tcBorders>
              <w:top w:val="nil"/>
              <w:left w:val="single" w:color="auto" w:sz="6" w:space="0"/>
              <w:bottom w:val="single" w:color="000000" w:sz="6" w:space="0"/>
              <w:right w:val="nil"/>
            </w:tcBorders>
          </w:tcPr>
          <w:p w14:paraId="4EFEF0E6">
            <w:pPr>
              <w:spacing w:line="360" w:lineRule="auto"/>
              <w:rPr>
                <w:rFonts w:ascii="Times New Roman" w:hAnsi="Times New Roman" w:eastAsia="Times New Roman"/>
                <w:color w:val="auto"/>
                <w:highlight w:val="none"/>
              </w:rPr>
            </w:pPr>
          </w:p>
        </w:tc>
        <w:tc>
          <w:tcPr>
            <w:tcW w:w="709" w:type="dxa"/>
            <w:tcBorders>
              <w:top w:val="nil"/>
              <w:left w:val="single" w:color="auto" w:sz="6" w:space="0"/>
              <w:bottom w:val="single" w:color="000000" w:sz="6" w:space="0"/>
              <w:right w:val="single" w:color="auto" w:sz="6" w:space="0"/>
            </w:tcBorders>
          </w:tcPr>
          <w:p w14:paraId="256C81B2">
            <w:pPr>
              <w:spacing w:line="360" w:lineRule="auto"/>
              <w:rPr>
                <w:rFonts w:ascii="Times New Roman" w:hAnsi="Times New Roman" w:eastAsia="Times New Roman"/>
                <w:color w:val="auto"/>
                <w:highlight w:val="none"/>
              </w:rPr>
            </w:pPr>
          </w:p>
        </w:tc>
        <w:tc>
          <w:tcPr>
            <w:tcW w:w="709" w:type="dxa"/>
            <w:tcBorders>
              <w:top w:val="nil"/>
              <w:left w:val="nil"/>
              <w:bottom w:val="single" w:color="000000" w:sz="6" w:space="0"/>
              <w:right w:val="single" w:color="auto" w:sz="6" w:space="0"/>
            </w:tcBorders>
          </w:tcPr>
          <w:p w14:paraId="4EB850D8">
            <w:pPr>
              <w:spacing w:line="360" w:lineRule="auto"/>
              <w:rPr>
                <w:rFonts w:ascii="Times New Roman" w:hAnsi="Times New Roman" w:eastAsia="Times New Roman"/>
                <w:color w:val="auto"/>
                <w:highlight w:val="none"/>
              </w:rPr>
            </w:pPr>
          </w:p>
        </w:tc>
        <w:tc>
          <w:tcPr>
            <w:tcW w:w="710" w:type="dxa"/>
            <w:tcBorders>
              <w:top w:val="single" w:color="000000" w:sz="6" w:space="0"/>
              <w:left w:val="nil"/>
              <w:bottom w:val="single" w:color="000000" w:sz="6" w:space="0"/>
              <w:right w:val="single" w:color="000000" w:sz="6" w:space="0"/>
            </w:tcBorders>
          </w:tcPr>
          <w:p w14:paraId="10025DBE">
            <w:pPr>
              <w:spacing w:line="360" w:lineRule="auto"/>
              <w:rPr>
                <w:rFonts w:ascii="Times New Roman" w:hAnsi="Times New Roman" w:eastAsia="Times New Roman"/>
                <w:color w:val="auto"/>
                <w:highlight w:val="none"/>
              </w:rPr>
            </w:pPr>
          </w:p>
        </w:tc>
        <w:tc>
          <w:tcPr>
            <w:tcW w:w="1294" w:type="dxa"/>
            <w:tcBorders>
              <w:top w:val="single" w:color="000000" w:sz="6" w:space="0"/>
              <w:left w:val="single" w:color="000000" w:sz="6" w:space="0"/>
              <w:bottom w:val="single" w:color="000000" w:sz="6" w:space="0"/>
              <w:right w:val="single" w:color="000000" w:sz="6" w:space="0"/>
            </w:tcBorders>
          </w:tcPr>
          <w:p w14:paraId="45D2EB62">
            <w:pPr>
              <w:spacing w:line="360" w:lineRule="auto"/>
              <w:rPr>
                <w:rFonts w:ascii="Times New Roman" w:hAnsi="Times New Roman" w:eastAsia="Times New Roman"/>
                <w:color w:val="auto"/>
                <w:highlight w:val="none"/>
              </w:rPr>
            </w:pPr>
          </w:p>
        </w:tc>
        <w:tc>
          <w:tcPr>
            <w:tcW w:w="1295" w:type="dxa"/>
            <w:tcBorders>
              <w:top w:val="single" w:color="000000" w:sz="6" w:space="0"/>
              <w:left w:val="single" w:color="000000" w:sz="6" w:space="0"/>
              <w:bottom w:val="single" w:color="000000" w:sz="6" w:space="0"/>
              <w:right w:val="single" w:color="000000" w:sz="6" w:space="0"/>
            </w:tcBorders>
          </w:tcPr>
          <w:p w14:paraId="479CF2A1">
            <w:pPr>
              <w:spacing w:line="360" w:lineRule="auto"/>
              <w:rPr>
                <w:rFonts w:ascii="Times New Roman" w:hAnsi="Times New Roman" w:eastAsia="Times New Roman"/>
                <w:color w:val="auto"/>
                <w:highlight w:val="none"/>
              </w:rPr>
            </w:pPr>
          </w:p>
        </w:tc>
        <w:tc>
          <w:tcPr>
            <w:tcW w:w="1176" w:type="dxa"/>
            <w:tcBorders>
              <w:top w:val="single" w:color="000000" w:sz="6" w:space="0"/>
              <w:left w:val="single" w:color="000000" w:sz="6" w:space="0"/>
              <w:bottom w:val="single" w:color="000000" w:sz="6" w:space="0"/>
              <w:right w:val="single" w:color="000000" w:sz="6" w:space="0"/>
            </w:tcBorders>
          </w:tcPr>
          <w:p w14:paraId="6B14F722">
            <w:pPr>
              <w:spacing w:line="360" w:lineRule="auto"/>
              <w:rPr>
                <w:rFonts w:ascii="Times New Roman" w:hAnsi="Times New Roman" w:eastAsia="Times New Roman"/>
                <w:color w:val="auto"/>
                <w:highlight w:val="none"/>
              </w:rPr>
            </w:pPr>
          </w:p>
        </w:tc>
      </w:tr>
    </w:tbl>
    <w:p w14:paraId="7383A975">
      <w:pPr>
        <w:tabs>
          <w:tab w:val="left" w:pos="630"/>
        </w:tabs>
        <w:snapToGrid w:val="0"/>
        <w:spacing w:line="360" w:lineRule="auto"/>
        <w:rPr>
          <w:rFonts w:eastAsia="Times New Roman"/>
          <w:color w:val="auto"/>
          <w:highlight w:val="none"/>
        </w:rPr>
      </w:pPr>
      <w:r>
        <w:rPr>
          <w:rFonts w:hint="eastAsia" w:hAnsi="宋体"/>
          <w:color w:val="auto"/>
          <w:highlight w:val="none"/>
        </w:rPr>
        <w:t>注：上表中的序号和内容应与附件</w:t>
      </w:r>
      <w:r>
        <w:rPr>
          <w:color w:val="auto"/>
          <w:highlight w:val="none"/>
        </w:rPr>
        <w:t>2</w:t>
      </w:r>
      <w:r>
        <w:rPr>
          <w:rFonts w:hint="eastAsia" w:hAnsi="宋体"/>
          <w:color w:val="auto"/>
          <w:highlight w:val="none"/>
        </w:rPr>
        <w:t>的一致</w:t>
      </w:r>
    </w:p>
    <w:p w14:paraId="1D08D402">
      <w:pPr>
        <w:widowControl/>
        <w:jc w:val="left"/>
        <w:rPr>
          <w:rFonts w:ascii="Times New Roman" w:hAnsi="Times New Roman"/>
          <w:b/>
          <w:color w:val="auto"/>
          <w:kern w:val="44"/>
          <w:sz w:val="30"/>
          <w:highlight w:val="none"/>
          <w:lang w:val="zh-CN"/>
        </w:rPr>
      </w:pPr>
      <w:bookmarkStart w:id="131" w:name="_Toc399192911"/>
      <w:bookmarkStart w:id="132" w:name="_Toc1850"/>
      <w:bookmarkStart w:id="133" w:name="_Toc16068"/>
      <w:bookmarkStart w:id="134" w:name="_Toc4378"/>
      <w:bookmarkStart w:id="135" w:name="_Toc494186281"/>
      <w:bookmarkStart w:id="136" w:name="_Toc287959008"/>
      <w:bookmarkStart w:id="137" w:name="_Toc25789"/>
      <w:bookmarkStart w:id="138" w:name="_Toc28426"/>
      <w:r>
        <w:rPr>
          <w:rFonts w:ascii="Times New Roman" w:hAnsi="Times New Roman"/>
          <w:b/>
          <w:color w:val="auto"/>
          <w:kern w:val="44"/>
          <w:sz w:val="30"/>
          <w:highlight w:val="none"/>
          <w:lang w:val="zh-CN"/>
        </w:rPr>
        <w:br w:type="page"/>
      </w:r>
    </w:p>
    <w:p w14:paraId="76BA16C8">
      <w:pPr>
        <w:keepNext/>
        <w:keepLines/>
        <w:autoSpaceDE w:val="0"/>
        <w:autoSpaceDN w:val="0"/>
        <w:adjustRightInd w:val="0"/>
        <w:spacing w:before="340" w:after="330" w:line="576" w:lineRule="auto"/>
        <w:jc w:val="left"/>
        <w:textAlignment w:val="baseline"/>
        <w:outlineLvl w:val="0"/>
        <w:rPr>
          <w:rFonts w:ascii="Times New Roman" w:hAnsi="Times New Roman"/>
          <w:b/>
          <w:color w:val="auto"/>
          <w:kern w:val="44"/>
          <w:sz w:val="30"/>
          <w:highlight w:val="none"/>
          <w:lang w:val="zh-CN"/>
        </w:rPr>
      </w:pPr>
      <w:r>
        <w:rPr>
          <w:rFonts w:ascii="Times New Roman" w:hAnsi="Times New Roman"/>
          <w:b/>
          <w:color w:val="auto"/>
          <w:kern w:val="44"/>
          <w:sz w:val="30"/>
          <w:highlight w:val="none"/>
          <w:lang w:val="zh-CN"/>
        </w:rPr>
        <w:t>附件8  运行维护手册</w:t>
      </w:r>
      <w:bookmarkEnd w:id="131"/>
      <w:bookmarkEnd w:id="132"/>
      <w:bookmarkEnd w:id="133"/>
      <w:bookmarkEnd w:id="134"/>
      <w:bookmarkEnd w:id="135"/>
      <w:bookmarkEnd w:id="136"/>
      <w:bookmarkEnd w:id="137"/>
      <w:bookmarkEnd w:id="138"/>
    </w:p>
    <w:p w14:paraId="5C08F07D">
      <w:pPr>
        <w:pStyle w:val="392"/>
        <w:rPr>
          <w:rFonts w:ascii="Times New Roman" w:hAnsi="Times New Roman"/>
          <w:color w:val="auto"/>
          <w:highlight w:val="none"/>
          <w:lang w:eastAsia="zh-CN"/>
        </w:rPr>
      </w:pPr>
      <w:r>
        <w:rPr>
          <w:rFonts w:ascii="Times New Roman" w:hAnsi="Times New Roman"/>
          <w:color w:val="auto"/>
          <w:highlight w:val="none"/>
          <w:lang w:eastAsia="zh-CN"/>
        </w:rPr>
        <w:t>运行维护手册格式要求如下：</w:t>
      </w:r>
    </w:p>
    <w:p w14:paraId="5DFED2BC">
      <w:pPr>
        <w:pStyle w:val="392"/>
        <w:rPr>
          <w:rFonts w:ascii="Times New Roman" w:hAnsi="Times New Roman"/>
          <w:color w:val="auto"/>
          <w:sz w:val="28"/>
          <w:highlight w:val="none"/>
          <w:lang w:eastAsia="zh-CN"/>
        </w:rPr>
      </w:pPr>
    </w:p>
    <w:p w14:paraId="13E762A5">
      <w:pPr>
        <w:pStyle w:val="392"/>
        <w:rPr>
          <w:rFonts w:ascii="Times New Roman" w:hAnsi="Times New Roman"/>
          <w:color w:val="auto"/>
          <w:sz w:val="28"/>
          <w:highlight w:val="none"/>
          <w:lang w:eastAsia="zh-CN"/>
        </w:rPr>
      </w:pPr>
    </w:p>
    <w:p w14:paraId="2EC02072">
      <w:pPr>
        <w:spacing w:line="360" w:lineRule="auto"/>
        <w:jc w:val="center"/>
        <w:rPr>
          <w:rFonts w:ascii="Times New Roman" w:hAnsi="Times New Roman"/>
          <w:b/>
          <w:color w:val="auto"/>
          <w:sz w:val="44"/>
          <w:highlight w:val="none"/>
        </w:rPr>
      </w:pPr>
      <w:r>
        <w:rPr>
          <w:rFonts w:ascii="Times New Roman" w:hAnsi="Times New Roman"/>
          <w:b/>
          <w:color w:val="auto"/>
          <w:sz w:val="44"/>
          <w:highlight w:val="none"/>
        </w:rPr>
        <w:t>浙能武威2×1000MW调峰火电机组工程</w:t>
      </w:r>
    </w:p>
    <w:p w14:paraId="1BA97A5A">
      <w:pPr>
        <w:adjustRightInd w:val="0"/>
        <w:spacing w:line="360" w:lineRule="auto"/>
        <w:jc w:val="left"/>
        <w:textAlignment w:val="baseline"/>
        <w:rPr>
          <w:rFonts w:ascii="Times New Roman" w:hAnsi="Times New Roman"/>
          <w:color w:val="auto"/>
          <w:sz w:val="32"/>
          <w:highlight w:val="none"/>
        </w:rPr>
      </w:pPr>
    </w:p>
    <w:p w14:paraId="4FC7865E">
      <w:pPr>
        <w:spacing w:line="360" w:lineRule="auto"/>
        <w:jc w:val="center"/>
        <w:rPr>
          <w:rFonts w:ascii="Times New Roman" w:hAnsi="Times New Roman"/>
          <w:b/>
          <w:color w:val="auto"/>
          <w:sz w:val="36"/>
          <w:highlight w:val="none"/>
        </w:rPr>
      </w:pPr>
      <w:r>
        <w:rPr>
          <w:rFonts w:hint="eastAsia" w:ascii="Times New Roman" w:hAnsi="Times New Roman"/>
          <w:b/>
          <w:color w:val="auto"/>
          <w:sz w:val="36"/>
          <w:highlight w:val="none"/>
        </w:rPr>
        <w:t>辅助制冷设备</w:t>
      </w:r>
    </w:p>
    <w:p w14:paraId="347A9C6A">
      <w:pPr>
        <w:spacing w:line="360" w:lineRule="auto"/>
        <w:jc w:val="center"/>
        <w:rPr>
          <w:rFonts w:ascii="Times New Roman" w:hAnsi="Times New Roman"/>
          <w:b/>
          <w:color w:val="auto"/>
          <w:sz w:val="32"/>
          <w:highlight w:val="none"/>
        </w:rPr>
      </w:pPr>
    </w:p>
    <w:p w14:paraId="5ECF674C">
      <w:pPr>
        <w:spacing w:line="360" w:lineRule="auto"/>
        <w:jc w:val="center"/>
        <w:rPr>
          <w:rFonts w:ascii="Times New Roman" w:hAnsi="Times New Roman"/>
          <w:b/>
          <w:color w:val="auto"/>
          <w:sz w:val="32"/>
          <w:highlight w:val="none"/>
        </w:rPr>
      </w:pPr>
    </w:p>
    <w:p w14:paraId="55BAB1D0">
      <w:pPr>
        <w:spacing w:line="360" w:lineRule="auto"/>
        <w:jc w:val="center"/>
        <w:rPr>
          <w:rFonts w:ascii="Times New Roman" w:hAnsi="Times New Roman"/>
          <w:b/>
          <w:color w:val="auto"/>
          <w:sz w:val="32"/>
          <w:highlight w:val="none"/>
        </w:rPr>
      </w:pPr>
      <w:r>
        <w:rPr>
          <w:rFonts w:ascii="Times New Roman" w:hAnsi="Times New Roman"/>
          <w:b/>
          <w:color w:val="auto"/>
          <w:sz w:val="32"/>
          <w:highlight w:val="none"/>
        </w:rPr>
        <w:t>运  行  维  护</w:t>
      </w:r>
    </w:p>
    <w:p w14:paraId="76446548">
      <w:pPr>
        <w:spacing w:line="360" w:lineRule="auto"/>
        <w:jc w:val="center"/>
        <w:rPr>
          <w:rFonts w:ascii="Times New Roman" w:hAnsi="Times New Roman"/>
          <w:b/>
          <w:color w:val="auto"/>
          <w:sz w:val="32"/>
          <w:highlight w:val="none"/>
        </w:rPr>
      </w:pPr>
    </w:p>
    <w:p w14:paraId="38EE6A80">
      <w:pPr>
        <w:spacing w:line="360" w:lineRule="auto"/>
        <w:jc w:val="center"/>
        <w:rPr>
          <w:rFonts w:ascii="Times New Roman" w:hAnsi="Times New Roman"/>
          <w:b/>
          <w:color w:val="auto"/>
          <w:sz w:val="32"/>
          <w:highlight w:val="none"/>
        </w:rPr>
      </w:pPr>
      <w:r>
        <w:rPr>
          <w:rFonts w:ascii="Times New Roman" w:hAnsi="Times New Roman"/>
          <w:b/>
          <w:color w:val="auto"/>
          <w:sz w:val="32"/>
          <w:highlight w:val="none"/>
        </w:rPr>
        <w:t>手</w:t>
      </w:r>
    </w:p>
    <w:p w14:paraId="2D788758">
      <w:pPr>
        <w:spacing w:line="360" w:lineRule="auto"/>
        <w:jc w:val="center"/>
        <w:rPr>
          <w:rFonts w:ascii="Times New Roman" w:hAnsi="Times New Roman"/>
          <w:b/>
          <w:color w:val="auto"/>
          <w:sz w:val="32"/>
          <w:highlight w:val="none"/>
        </w:rPr>
      </w:pPr>
    </w:p>
    <w:p w14:paraId="03ED0274">
      <w:pPr>
        <w:spacing w:line="360" w:lineRule="auto"/>
        <w:jc w:val="center"/>
        <w:rPr>
          <w:rFonts w:ascii="Times New Roman" w:hAnsi="Times New Roman"/>
          <w:b/>
          <w:color w:val="auto"/>
          <w:sz w:val="32"/>
          <w:highlight w:val="none"/>
        </w:rPr>
      </w:pPr>
      <w:r>
        <w:rPr>
          <w:rFonts w:ascii="Times New Roman" w:hAnsi="Times New Roman"/>
          <w:b/>
          <w:color w:val="auto"/>
          <w:sz w:val="32"/>
          <w:highlight w:val="none"/>
        </w:rPr>
        <w:t>册</w:t>
      </w:r>
    </w:p>
    <w:p w14:paraId="3683DA8F">
      <w:pPr>
        <w:spacing w:line="360" w:lineRule="auto"/>
        <w:jc w:val="center"/>
        <w:rPr>
          <w:rFonts w:ascii="Times New Roman" w:hAnsi="Times New Roman"/>
          <w:b/>
          <w:color w:val="auto"/>
          <w:highlight w:val="none"/>
        </w:rPr>
      </w:pPr>
    </w:p>
    <w:p w14:paraId="7B645F2F">
      <w:pPr>
        <w:spacing w:line="360" w:lineRule="auto"/>
        <w:rPr>
          <w:rFonts w:ascii="Times New Roman" w:hAnsi="Times New Roman"/>
          <w:color w:val="auto"/>
          <w:highlight w:val="none"/>
        </w:rPr>
      </w:pPr>
      <w:r>
        <w:rPr>
          <w:rFonts w:ascii="Times New Roman" w:hAnsi="Times New Roman"/>
          <w:color w:val="auto"/>
          <w:highlight w:val="none"/>
        </w:rPr>
        <w:t>要求：一式10套</w:t>
      </w:r>
    </w:p>
    <w:p w14:paraId="54A499F7">
      <w:pPr>
        <w:spacing w:line="360" w:lineRule="auto"/>
        <w:rPr>
          <w:rFonts w:ascii="Times New Roman" w:hAnsi="Times New Roman"/>
          <w:color w:val="auto"/>
          <w:highlight w:val="none"/>
        </w:rPr>
      </w:pPr>
      <w:r>
        <w:rPr>
          <w:rFonts w:ascii="Times New Roman" w:hAnsi="Times New Roman"/>
          <w:color w:val="auto"/>
          <w:highlight w:val="none"/>
        </w:rPr>
        <w:t>纸张：A4</w:t>
      </w:r>
    </w:p>
    <w:p w14:paraId="49B3775D">
      <w:pPr>
        <w:spacing w:line="360" w:lineRule="auto"/>
        <w:rPr>
          <w:rFonts w:ascii="Times New Roman" w:hAnsi="Times New Roman"/>
          <w:color w:val="auto"/>
          <w:highlight w:val="none"/>
        </w:rPr>
      </w:pPr>
      <w:r>
        <w:rPr>
          <w:rFonts w:ascii="Times New Roman" w:hAnsi="Times New Roman"/>
          <w:color w:val="auto"/>
          <w:highlight w:val="none"/>
        </w:rPr>
        <w:t>字体：宋体，小四号</w:t>
      </w:r>
    </w:p>
    <w:p w14:paraId="04F71470">
      <w:pPr>
        <w:spacing w:line="360" w:lineRule="auto"/>
        <w:rPr>
          <w:rFonts w:ascii="Times New Roman" w:hAnsi="Times New Roman"/>
          <w:color w:val="auto"/>
          <w:highlight w:val="none"/>
        </w:rPr>
      </w:pPr>
      <w:r>
        <w:rPr>
          <w:rFonts w:ascii="Times New Roman" w:hAnsi="Times New Roman"/>
          <w:color w:val="auto"/>
          <w:highlight w:val="none"/>
        </w:rPr>
        <w:t>行间距：1.5倍</w:t>
      </w:r>
    </w:p>
    <w:p w14:paraId="15D7C483">
      <w:pPr>
        <w:spacing w:line="360" w:lineRule="auto"/>
        <w:rPr>
          <w:rFonts w:ascii="Times New Roman" w:hAnsi="Times New Roman"/>
          <w:color w:val="auto"/>
          <w:highlight w:val="none"/>
        </w:rPr>
      </w:pPr>
      <w:r>
        <w:rPr>
          <w:rFonts w:ascii="Times New Roman" w:hAnsi="Times New Roman"/>
          <w:color w:val="auto"/>
          <w:highlight w:val="none"/>
        </w:rPr>
        <w:t>页边距（mm）：左-30  右-25  上-30  下-40</w:t>
      </w:r>
    </w:p>
    <w:p w14:paraId="119A956F">
      <w:pPr>
        <w:spacing w:line="360" w:lineRule="auto"/>
        <w:rPr>
          <w:rFonts w:ascii="Times New Roman" w:hAnsi="Times New Roman"/>
          <w:color w:val="auto"/>
          <w:highlight w:val="none"/>
        </w:rPr>
      </w:pPr>
      <w:r>
        <w:rPr>
          <w:rFonts w:ascii="Times New Roman" w:hAnsi="Times New Roman"/>
          <w:color w:val="auto"/>
          <w:highlight w:val="none"/>
        </w:rPr>
        <w:t>页眉：XX设备运行维护手册</w:t>
      </w:r>
    </w:p>
    <w:p w14:paraId="72636D82">
      <w:pPr>
        <w:spacing w:line="360" w:lineRule="auto"/>
        <w:rPr>
          <w:rFonts w:ascii="Times New Roman" w:hAnsi="Times New Roman"/>
          <w:color w:val="auto"/>
          <w:highlight w:val="none"/>
        </w:rPr>
      </w:pPr>
      <w:r>
        <w:rPr>
          <w:rFonts w:ascii="Times New Roman" w:hAnsi="Times New Roman"/>
          <w:color w:val="auto"/>
          <w:highlight w:val="none"/>
        </w:rPr>
        <w:t>注：在正式提交前，先由招标人审定。</w:t>
      </w:r>
    </w:p>
    <w:p w14:paraId="6B6CF82E">
      <w:pPr>
        <w:spacing w:line="360" w:lineRule="auto"/>
        <w:rPr>
          <w:rFonts w:ascii="Times New Roman" w:hAnsi="Times New Roman"/>
          <w:color w:val="auto"/>
          <w:highlight w:val="none"/>
        </w:rPr>
      </w:pPr>
    </w:p>
    <w:p w14:paraId="4E79E28A">
      <w:pPr>
        <w:spacing w:line="360" w:lineRule="auto"/>
        <w:rPr>
          <w:rFonts w:ascii="Times New Roman" w:hAnsi="Times New Roman"/>
          <w:color w:val="auto"/>
          <w:highlight w:val="none"/>
        </w:rPr>
      </w:pPr>
    </w:p>
    <w:p w14:paraId="34F49C47">
      <w:pPr>
        <w:spacing w:line="360" w:lineRule="auto"/>
        <w:ind w:firstLine="570"/>
        <w:rPr>
          <w:rFonts w:ascii="Times New Roman" w:hAnsi="Times New Roman"/>
          <w:color w:val="auto"/>
          <w:highlight w:val="none"/>
        </w:rPr>
      </w:pPr>
    </w:p>
    <w:p w14:paraId="271C28F6">
      <w:pPr>
        <w:spacing w:line="360" w:lineRule="auto"/>
        <w:ind w:firstLine="570"/>
        <w:rPr>
          <w:rFonts w:ascii="Times New Roman" w:hAnsi="Times New Roman"/>
          <w:color w:val="auto"/>
          <w:highlight w:val="none"/>
        </w:rPr>
      </w:pPr>
      <w:r>
        <w:rPr>
          <w:rFonts w:ascii="Times New Roman" w:hAnsi="Times New Roman"/>
          <w:color w:val="auto"/>
          <w:highlight w:val="none"/>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7E5C1EAF">
      <w:pPr>
        <w:spacing w:line="360" w:lineRule="auto"/>
        <w:ind w:firstLine="570"/>
        <w:rPr>
          <w:rFonts w:ascii="Times New Roman" w:hAnsi="Times New Roman"/>
          <w:color w:val="auto"/>
          <w:highlight w:val="none"/>
        </w:rPr>
      </w:pPr>
      <w:r>
        <w:rPr>
          <w:rFonts w:ascii="Times New Roman" w:hAnsi="Times New Roman"/>
          <w:color w:val="auto"/>
          <w:highlight w:val="none"/>
        </w:rPr>
        <w:t>该手册应详细地叙述和说明设备构造，使新来的操作和维护人员能够研究和理解设备的功能的控制方法。</w:t>
      </w:r>
    </w:p>
    <w:p w14:paraId="2F121E0E">
      <w:pPr>
        <w:spacing w:line="360" w:lineRule="auto"/>
        <w:ind w:firstLine="570"/>
        <w:rPr>
          <w:rFonts w:ascii="Times New Roman" w:hAnsi="Times New Roman"/>
          <w:color w:val="auto"/>
          <w:highlight w:val="none"/>
        </w:rPr>
      </w:pPr>
      <w:r>
        <w:rPr>
          <w:rFonts w:ascii="Times New Roman" w:hAnsi="Times New Roman"/>
          <w:color w:val="auto"/>
          <w:highlight w:val="none"/>
        </w:rPr>
        <w:t>手册中应能够快速查阅运行参数、设备说明书、操作、维护和安全程度。</w:t>
      </w:r>
    </w:p>
    <w:p w14:paraId="6517C9F0">
      <w:pPr>
        <w:spacing w:line="360" w:lineRule="auto"/>
        <w:ind w:firstLine="570"/>
        <w:rPr>
          <w:rFonts w:ascii="Times New Roman" w:hAnsi="Times New Roman"/>
          <w:color w:val="auto"/>
          <w:highlight w:val="none"/>
        </w:rPr>
      </w:pPr>
      <w:r>
        <w:rPr>
          <w:rFonts w:ascii="Times New Roman" w:hAnsi="Times New Roman"/>
          <w:color w:val="auto"/>
          <w:highlight w:val="none"/>
        </w:rPr>
        <w:t>运行和维护手册应包括，但不限于下述内容：</w:t>
      </w:r>
    </w:p>
    <w:p w14:paraId="5CAAE7A2">
      <w:pPr>
        <w:tabs>
          <w:tab w:val="left" w:pos="360"/>
        </w:tabs>
        <w:spacing w:line="360" w:lineRule="auto"/>
        <w:rPr>
          <w:rFonts w:ascii="Times New Roman" w:hAnsi="Times New Roman"/>
          <w:color w:val="auto"/>
          <w:highlight w:val="none"/>
        </w:rPr>
      </w:pPr>
      <w:r>
        <w:rPr>
          <w:rFonts w:ascii="Times New Roman" w:hAnsi="Times New Roman"/>
          <w:color w:val="auto"/>
          <w:highlight w:val="none"/>
        </w:rPr>
        <w:t>设备概述，包括设备、系统说明、设备结构、功能说明、技术规范等。</w:t>
      </w:r>
    </w:p>
    <w:p w14:paraId="23851DD3">
      <w:pPr>
        <w:tabs>
          <w:tab w:val="left" w:pos="360"/>
        </w:tabs>
        <w:spacing w:line="360" w:lineRule="auto"/>
        <w:rPr>
          <w:rFonts w:ascii="Times New Roman" w:hAnsi="Times New Roman"/>
          <w:color w:val="auto"/>
          <w:highlight w:val="none"/>
        </w:rPr>
      </w:pPr>
      <w:r>
        <w:rPr>
          <w:rFonts w:ascii="Times New Roman" w:hAnsi="Times New Roman"/>
          <w:color w:val="auto"/>
          <w:highlight w:val="none"/>
        </w:rPr>
        <w:t>设备启动、运行和停运的操作程序及注意事项。</w:t>
      </w:r>
    </w:p>
    <w:p w14:paraId="44D5F7AD">
      <w:pPr>
        <w:tabs>
          <w:tab w:val="left" w:pos="360"/>
        </w:tabs>
        <w:spacing w:line="360" w:lineRule="auto"/>
        <w:rPr>
          <w:rFonts w:ascii="Times New Roman" w:hAnsi="Times New Roman"/>
          <w:color w:val="auto"/>
          <w:highlight w:val="none"/>
        </w:rPr>
      </w:pPr>
      <w:r>
        <w:rPr>
          <w:rFonts w:ascii="Times New Roman" w:hAnsi="Times New Roman"/>
          <w:color w:val="auto"/>
          <w:highlight w:val="none"/>
        </w:rPr>
        <w:t>设备联锁和保护功能说明。</w:t>
      </w:r>
    </w:p>
    <w:p w14:paraId="5F8B8163">
      <w:pPr>
        <w:tabs>
          <w:tab w:val="left" w:pos="360"/>
        </w:tabs>
        <w:spacing w:line="360" w:lineRule="auto"/>
        <w:rPr>
          <w:rFonts w:ascii="Times New Roman" w:hAnsi="Times New Roman"/>
          <w:color w:val="auto"/>
          <w:highlight w:val="none"/>
        </w:rPr>
      </w:pPr>
      <w:r>
        <w:rPr>
          <w:rFonts w:ascii="Times New Roman" w:hAnsi="Times New Roman"/>
          <w:color w:val="auto"/>
          <w:highlight w:val="none"/>
        </w:rPr>
        <w:t>设备安装、拆卸、维护的程序及注意事项。</w:t>
      </w:r>
    </w:p>
    <w:p w14:paraId="05EF8F21">
      <w:pPr>
        <w:tabs>
          <w:tab w:val="left" w:pos="360"/>
        </w:tabs>
        <w:spacing w:line="360" w:lineRule="auto"/>
        <w:rPr>
          <w:rFonts w:ascii="Times New Roman" w:hAnsi="Times New Roman"/>
          <w:color w:val="auto"/>
          <w:highlight w:val="none"/>
        </w:rPr>
      </w:pPr>
      <w:r>
        <w:rPr>
          <w:rFonts w:ascii="Times New Roman" w:hAnsi="Times New Roman"/>
          <w:color w:val="auto"/>
          <w:highlight w:val="none"/>
        </w:rPr>
        <w:t>设备零、部件清单，包括名称、图号、规格、材质、制造厂家全称等。</w:t>
      </w:r>
    </w:p>
    <w:p w14:paraId="5252A87F">
      <w:pPr>
        <w:tabs>
          <w:tab w:val="left" w:pos="360"/>
        </w:tabs>
        <w:spacing w:line="360" w:lineRule="auto"/>
        <w:rPr>
          <w:rFonts w:ascii="Times New Roman" w:hAnsi="Times New Roman"/>
          <w:color w:val="auto"/>
          <w:highlight w:val="none"/>
        </w:rPr>
      </w:pPr>
      <w:r>
        <w:rPr>
          <w:rFonts w:ascii="Times New Roman" w:hAnsi="Times New Roman"/>
          <w:color w:val="auto"/>
          <w:highlight w:val="none"/>
        </w:rPr>
        <w:t>设备易损件、消耗性材料清单，包括名称、规格、制造厂家全称等。</w:t>
      </w:r>
    </w:p>
    <w:p w14:paraId="4817033A">
      <w:pPr>
        <w:spacing w:line="360" w:lineRule="auto"/>
        <w:rPr>
          <w:rFonts w:ascii="Times New Roman" w:hAnsi="Times New Roman"/>
          <w:color w:val="auto"/>
          <w:highlight w:val="none"/>
        </w:rPr>
      </w:pPr>
      <w:r>
        <w:rPr>
          <w:rFonts w:ascii="Times New Roman" w:hAnsi="Times New Roman"/>
          <w:color w:val="auto"/>
          <w:highlight w:val="none"/>
        </w:rPr>
        <w:t>为便于使用和查阅，手册应分成卷，每一卷包括封面的最大厚度为50mm。</w:t>
      </w:r>
    </w:p>
    <w:p w14:paraId="35E3A1E9">
      <w:pPr>
        <w:spacing w:line="360" w:lineRule="auto"/>
        <w:rPr>
          <w:rFonts w:ascii="Times New Roman" w:hAnsi="Times New Roman"/>
          <w:color w:val="auto"/>
          <w:highlight w:val="none"/>
        </w:rPr>
      </w:pPr>
      <w:r>
        <w:rPr>
          <w:rFonts w:ascii="Times New Roman" w:hAnsi="Times New Roman"/>
          <w:color w:val="auto"/>
          <w:highlight w:val="none"/>
        </w:rPr>
        <w:t>每一卷的版式应尽可能地一致，每一部分的系统、设备等描述顺序也应一致。</w:t>
      </w:r>
    </w:p>
    <w:p w14:paraId="78C73950">
      <w:pPr>
        <w:snapToGrid w:val="0"/>
        <w:spacing w:line="360" w:lineRule="auto"/>
        <w:rPr>
          <w:rFonts w:ascii="Times New Roman" w:hAnsi="Times New Roman"/>
          <w:b/>
          <w:color w:val="auto"/>
          <w:highlight w:val="none"/>
        </w:rPr>
        <w:sectPr>
          <w:endnotePr>
            <w:numFmt w:val="decimal"/>
          </w:endnotePr>
          <w:pgSz w:w="11907" w:h="16840"/>
          <w:pgMar w:top="1440" w:right="1757" w:bottom="1440" w:left="1757" w:header="851" w:footer="992" w:gutter="0"/>
          <w:cols w:space="720" w:num="1"/>
          <w:docGrid w:linePitch="285" w:charSpace="0"/>
        </w:sectPr>
      </w:pPr>
    </w:p>
    <w:p w14:paraId="0DEEB1D2">
      <w:pPr>
        <w:pStyle w:val="5"/>
        <w:adjustRightInd/>
        <w:spacing w:before="240" w:beforeLines="100" w:after="240" w:afterLines="100" w:line="400" w:lineRule="atLeast"/>
        <w:jc w:val="both"/>
        <w:textAlignment w:val="auto"/>
        <w:rPr>
          <w:rFonts w:ascii="Times New Roman"/>
          <w:color w:val="auto"/>
          <w:sz w:val="30"/>
          <w:highlight w:val="none"/>
        </w:rPr>
      </w:pPr>
      <w:bookmarkStart w:id="139" w:name="_Toc21711"/>
      <w:bookmarkStart w:id="140" w:name="_Toc26898"/>
      <w:bookmarkStart w:id="141" w:name="_Toc20517"/>
      <w:bookmarkStart w:id="142" w:name="_Toc274171959"/>
      <w:bookmarkStart w:id="143" w:name="_Toc4595"/>
      <w:bookmarkStart w:id="144" w:name="_Toc28528"/>
      <w:bookmarkStart w:id="145" w:name="_Toc494186282"/>
      <w:bookmarkStart w:id="146" w:name="_Toc435"/>
      <w:bookmarkStart w:id="147" w:name="_Toc22266"/>
      <w:bookmarkStart w:id="148" w:name="_Toc264645815"/>
      <w:bookmarkStart w:id="149" w:name="_Toc12431"/>
      <w:bookmarkStart w:id="150" w:name="_Toc17359"/>
      <w:bookmarkStart w:id="151" w:name="_Toc271380541"/>
      <w:bookmarkStart w:id="152" w:name="_Toc292985570"/>
      <w:r>
        <w:rPr>
          <w:rFonts w:ascii="Times New Roman"/>
          <w:color w:val="auto"/>
          <w:sz w:val="30"/>
          <w:highlight w:val="none"/>
        </w:rPr>
        <w:t>附件9 大（部）件情况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9286D3B">
      <w:pPr>
        <w:spacing w:line="360" w:lineRule="auto"/>
        <w:ind w:firstLine="566"/>
        <w:rPr>
          <w:rFonts w:ascii="Times New Roman" w:hAnsi="Times New Roman"/>
          <w:color w:val="auto"/>
          <w:highlight w:val="none"/>
        </w:rPr>
      </w:pPr>
      <w:r>
        <w:rPr>
          <w:rFonts w:ascii="Times New Roman" w:hAnsi="Times New Roman"/>
          <w:color w:val="auto"/>
          <w:highlight w:val="none"/>
        </w:rPr>
        <w:t>投标人应把超重超限的情况详细予以说明。</w:t>
      </w:r>
    </w:p>
    <w:tbl>
      <w:tblPr>
        <w:tblStyle w:val="54"/>
        <w:tblW w:w="810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849"/>
        <w:gridCol w:w="1134"/>
        <w:gridCol w:w="708"/>
        <w:gridCol w:w="709"/>
      </w:tblGrid>
      <w:tr w14:paraId="5E27C3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14:paraId="3EF31CCB">
            <w:pPr>
              <w:spacing w:line="360" w:lineRule="auto"/>
              <w:jc w:val="center"/>
              <w:rPr>
                <w:rFonts w:ascii="Times New Roman" w:hAnsi="Times New Roman"/>
                <w:color w:val="auto"/>
                <w:highlight w:val="none"/>
              </w:rPr>
            </w:pPr>
            <w:r>
              <w:rPr>
                <w:rFonts w:ascii="Times New Roman" w:hAnsi="Times New Roman"/>
                <w:color w:val="auto"/>
                <w:highlight w:val="none"/>
              </w:rPr>
              <w:t>序</w:t>
            </w:r>
          </w:p>
          <w:p w14:paraId="0FA45F9B">
            <w:pPr>
              <w:spacing w:line="360" w:lineRule="auto"/>
              <w:jc w:val="center"/>
              <w:rPr>
                <w:rFonts w:ascii="Times New Roman" w:hAnsi="Times New Roman"/>
                <w:color w:val="auto"/>
                <w:highlight w:val="none"/>
              </w:rPr>
            </w:pPr>
            <w:r>
              <w:rPr>
                <w:rFonts w:ascii="Times New Roman" w:hAnsi="Times New Roman"/>
                <w:color w:val="auto"/>
                <w:highlight w:val="none"/>
              </w:rPr>
              <w:t>号</w:t>
            </w:r>
          </w:p>
        </w:tc>
        <w:tc>
          <w:tcPr>
            <w:tcW w:w="710" w:type="dxa"/>
            <w:vMerge w:val="restart"/>
            <w:tcBorders>
              <w:top w:val="single" w:color="auto" w:sz="6" w:space="0"/>
              <w:left w:val="nil"/>
              <w:right w:val="single" w:color="auto" w:sz="6" w:space="0"/>
            </w:tcBorders>
            <w:vAlign w:val="center"/>
          </w:tcPr>
          <w:p w14:paraId="2FF47834">
            <w:pPr>
              <w:spacing w:line="360" w:lineRule="auto"/>
              <w:jc w:val="center"/>
              <w:rPr>
                <w:rFonts w:ascii="Times New Roman" w:hAnsi="Times New Roman"/>
                <w:color w:val="auto"/>
                <w:highlight w:val="none"/>
              </w:rPr>
            </w:pPr>
            <w:r>
              <w:rPr>
                <w:rFonts w:ascii="Times New Roman" w:hAnsi="Times New Roman"/>
                <w:color w:val="auto"/>
                <w:highlight w:val="none"/>
              </w:rPr>
              <w:t>部件名称</w:t>
            </w:r>
          </w:p>
        </w:tc>
        <w:tc>
          <w:tcPr>
            <w:tcW w:w="475" w:type="dxa"/>
            <w:vMerge w:val="restart"/>
            <w:tcBorders>
              <w:top w:val="single" w:color="auto" w:sz="6" w:space="0"/>
              <w:left w:val="nil"/>
              <w:right w:val="single" w:color="auto" w:sz="6" w:space="0"/>
            </w:tcBorders>
            <w:vAlign w:val="center"/>
          </w:tcPr>
          <w:p w14:paraId="50B433E3">
            <w:pPr>
              <w:spacing w:line="360" w:lineRule="auto"/>
              <w:jc w:val="center"/>
              <w:rPr>
                <w:rFonts w:ascii="Times New Roman" w:hAnsi="Times New Roman"/>
                <w:color w:val="auto"/>
                <w:highlight w:val="none"/>
              </w:rPr>
            </w:pPr>
            <w:r>
              <w:rPr>
                <w:rFonts w:ascii="Times New Roman" w:hAnsi="Times New Roman"/>
                <w:color w:val="auto"/>
                <w:highlight w:val="none"/>
              </w:rPr>
              <w:t>数量</w:t>
            </w:r>
          </w:p>
        </w:tc>
        <w:tc>
          <w:tcPr>
            <w:tcW w:w="1580" w:type="dxa"/>
            <w:gridSpan w:val="2"/>
            <w:tcBorders>
              <w:top w:val="single" w:color="auto" w:sz="6" w:space="0"/>
              <w:left w:val="nil"/>
              <w:bottom w:val="single" w:color="auto" w:sz="6" w:space="0"/>
              <w:right w:val="nil"/>
            </w:tcBorders>
            <w:vAlign w:val="center"/>
          </w:tcPr>
          <w:p w14:paraId="2C3772DE">
            <w:pPr>
              <w:spacing w:line="360" w:lineRule="auto"/>
              <w:jc w:val="center"/>
              <w:rPr>
                <w:rFonts w:ascii="Times New Roman" w:hAnsi="Times New Roman"/>
                <w:color w:val="auto"/>
                <w:highlight w:val="none"/>
              </w:rPr>
            </w:pPr>
            <w:r>
              <w:rPr>
                <w:rFonts w:ascii="Times New Roman" w:hAnsi="Times New Roman"/>
                <w:color w:val="auto"/>
                <w:highlight w:val="none"/>
              </w:rPr>
              <w:t>长×宽×高</w:t>
            </w:r>
          </w:p>
        </w:tc>
        <w:tc>
          <w:tcPr>
            <w:tcW w:w="1560" w:type="dxa"/>
            <w:gridSpan w:val="2"/>
            <w:tcBorders>
              <w:top w:val="single" w:color="auto" w:sz="6" w:space="0"/>
              <w:left w:val="single" w:color="auto" w:sz="6" w:space="0"/>
              <w:bottom w:val="single" w:color="auto" w:sz="6" w:space="0"/>
              <w:right w:val="nil"/>
            </w:tcBorders>
            <w:vAlign w:val="center"/>
          </w:tcPr>
          <w:p w14:paraId="663E7B99">
            <w:pPr>
              <w:spacing w:line="360" w:lineRule="auto"/>
              <w:jc w:val="center"/>
              <w:rPr>
                <w:rFonts w:ascii="Times New Roman" w:hAnsi="Times New Roman"/>
                <w:color w:val="auto"/>
                <w:highlight w:val="none"/>
              </w:rPr>
            </w:pPr>
            <w:r>
              <w:rPr>
                <w:rFonts w:ascii="Times New Roman" w:hAnsi="Times New Roman"/>
                <w:color w:val="auto"/>
                <w:highlight w:val="none"/>
              </w:rPr>
              <w:t>重量</w:t>
            </w:r>
          </w:p>
        </w:tc>
        <w:tc>
          <w:tcPr>
            <w:tcW w:w="849" w:type="dxa"/>
            <w:vMerge w:val="restart"/>
            <w:tcBorders>
              <w:top w:val="single" w:color="auto" w:sz="6" w:space="0"/>
              <w:left w:val="single" w:color="auto" w:sz="6" w:space="0"/>
              <w:right w:val="nil"/>
            </w:tcBorders>
            <w:vAlign w:val="center"/>
          </w:tcPr>
          <w:p w14:paraId="06188B54">
            <w:pPr>
              <w:spacing w:line="360" w:lineRule="auto"/>
              <w:jc w:val="center"/>
              <w:rPr>
                <w:rFonts w:ascii="Times New Roman" w:hAnsi="Times New Roman"/>
                <w:color w:val="auto"/>
                <w:highlight w:val="none"/>
              </w:rPr>
            </w:pPr>
            <w:r>
              <w:rPr>
                <w:rFonts w:ascii="Times New Roman" w:hAnsi="Times New Roman"/>
                <w:color w:val="auto"/>
                <w:highlight w:val="none"/>
              </w:rPr>
              <w:t>厂家</w:t>
            </w:r>
          </w:p>
          <w:p w14:paraId="76A5DAD2">
            <w:pPr>
              <w:spacing w:line="360" w:lineRule="auto"/>
              <w:jc w:val="center"/>
              <w:rPr>
                <w:rFonts w:ascii="Times New Roman" w:hAnsi="Times New Roman"/>
                <w:color w:val="auto"/>
                <w:highlight w:val="none"/>
              </w:rPr>
            </w:pPr>
            <w:r>
              <w:rPr>
                <w:rFonts w:ascii="Times New Roman" w:hAnsi="Times New Roman"/>
                <w:color w:val="auto"/>
                <w:highlight w:val="none"/>
              </w:rPr>
              <w:t>名称</w:t>
            </w:r>
          </w:p>
        </w:tc>
        <w:tc>
          <w:tcPr>
            <w:tcW w:w="1134" w:type="dxa"/>
            <w:vMerge w:val="restart"/>
            <w:tcBorders>
              <w:top w:val="single" w:color="auto" w:sz="6" w:space="0"/>
              <w:left w:val="single" w:color="auto" w:sz="6" w:space="0"/>
              <w:right w:val="nil"/>
            </w:tcBorders>
            <w:vAlign w:val="center"/>
          </w:tcPr>
          <w:p w14:paraId="53C8AB2A">
            <w:pPr>
              <w:spacing w:line="360" w:lineRule="auto"/>
              <w:jc w:val="center"/>
              <w:rPr>
                <w:rFonts w:ascii="Times New Roman" w:hAnsi="Times New Roman"/>
                <w:color w:val="auto"/>
                <w:highlight w:val="none"/>
              </w:rPr>
            </w:pPr>
            <w:r>
              <w:rPr>
                <w:rFonts w:ascii="Times New Roman" w:hAnsi="Times New Roman"/>
                <w:color w:val="auto"/>
                <w:highlight w:val="none"/>
              </w:rPr>
              <w:t>货物发运</w:t>
            </w:r>
          </w:p>
          <w:p w14:paraId="545B5448">
            <w:pPr>
              <w:spacing w:line="360" w:lineRule="auto"/>
              <w:jc w:val="center"/>
              <w:rPr>
                <w:rFonts w:ascii="Times New Roman" w:hAnsi="Times New Roman"/>
                <w:color w:val="auto"/>
                <w:highlight w:val="none"/>
              </w:rPr>
            </w:pPr>
            <w:r>
              <w:rPr>
                <w:rFonts w:ascii="Times New Roman" w:hAnsi="Times New Roman"/>
                <w:color w:val="auto"/>
                <w:highlight w:val="none"/>
              </w:rPr>
              <w:t>地点</w:t>
            </w:r>
          </w:p>
        </w:tc>
        <w:tc>
          <w:tcPr>
            <w:tcW w:w="708" w:type="dxa"/>
            <w:vMerge w:val="restart"/>
            <w:tcBorders>
              <w:top w:val="single" w:color="auto" w:sz="6" w:space="0"/>
              <w:left w:val="single" w:color="auto" w:sz="6" w:space="0"/>
              <w:right w:val="nil"/>
            </w:tcBorders>
            <w:vAlign w:val="center"/>
          </w:tcPr>
          <w:p w14:paraId="4EBD28D2">
            <w:pPr>
              <w:spacing w:line="360" w:lineRule="auto"/>
              <w:jc w:val="center"/>
              <w:rPr>
                <w:rFonts w:ascii="Times New Roman" w:hAnsi="Times New Roman"/>
                <w:color w:val="auto"/>
                <w:highlight w:val="none"/>
              </w:rPr>
            </w:pPr>
            <w:r>
              <w:rPr>
                <w:rFonts w:ascii="Times New Roman" w:hAnsi="Times New Roman"/>
                <w:color w:val="auto"/>
                <w:highlight w:val="none"/>
              </w:rPr>
              <w:t>运输方式</w:t>
            </w:r>
          </w:p>
        </w:tc>
        <w:tc>
          <w:tcPr>
            <w:tcW w:w="709" w:type="dxa"/>
            <w:vMerge w:val="restart"/>
            <w:tcBorders>
              <w:top w:val="single" w:color="auto" w:sz="6" w:space="0"/>
              <w:left w:val="single" w:color="auto" w:sz="6" w:space="0"/>
              <w:right w:val="single" w:color="auto" w:sz="6" w:space="0"/>
            </w:tcBorders>
            <w:vAlign w:val="center"/>
          </w:tcPr>
          <w:p w14:paraId="49D3D1E3">
            <w:pPr>
              <w:spacing w:line="360" w:lineRule="auto"/>
              <w:jc w:val="center"/>
              <w:rPr>
                <w:rFonts w:ascii="Times New Roman" w:hAnsi="Times New Roman"/>
                <w:color w:val="auto"/>
                <w:highlight w:val="none"/>
              </w:rPr>
            </w:pPr>
            <w:r>
              <w:rPr>
                <w:rFonts w:ascii="Times New Roman" w:hAnsi="Times New Roman"/>
                <w:color w:val="auto"/>
                <w:highlight w:val="none"/>
              </w:rPr>
              <w:t>备注</w:t>
            </w:r>
          </w:p>
        </w:tc>
      </w:tr>
      <w:tr w14:paraId="66C777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tcPr>
          <w:p w14:paraId="3692ADD0">
            <w:pPr>
              <w:spacing w:line="360" w:lineRule="auto"/>
              <w:jc w:val="center"/>
              <w:rPr>
                <w:rFonts w:ascii="Times New Roman" w:hAnsi="Times New Roman"/>
                <w:color w:val="auto"/>
                <w:highlight w:val="none"/>
              </w:rPr>
            </w:pPr>
          </w:p>
        </w:tc>
        <w:tc>
          <w:tcPr>
            <w:tcW w:w="710" w:type="dxa"/>
            <w:vMerge w:val="continue"/>
            <w:tcBorders>
              <w:left w:val="nil"/>
              <w:bottom w:val="single" w:color="auto" w:sz="6" w:space="0"/>
              <w:right w:val="single" w:color="auto" w:sz="6" w:space="0"/>
            </w:tcBorders>
          </w:tcPr>
          <w:p w14:paraId="3422CFF1">
            <w:pPr>
              <w:spacing w:line="360" w:lineRule="auto"/>
              <w:jc w:val="center"/>
              <w:rPr>
                <w:rFonts w:ascii="Times New Roman" w:hAnsi="Times New Roman"/>
                <w:color w:val="auto"/>
                <w:highlight w:val="none"/>
              </w:rPr>
            </w:pPr>
          </w:p>
        </w:tc>
        <w:tc>
          <w:tcPr>
            <w:tcW w:w="475" w:type="dxa"/>
            <w:vMerge w:val="continue"/>
            <w:tcBorders>
              <w:left w:val="nil"/>
              <w:bottom w:val="single" w:color="auto" w:sz="6" w:space="0"/>
              <w:right w:val="single" w:color="auto" w:sz="6" w:space="0"/>
            </w:tcBorders>
          </w:tcPr>
          <w:p w14:paraId="3690200D">
            <w:pPr>
              <w:spacing w:line="360" w:lineRule="auto"/>
              <w:jc w:val="center"/>
              <w:rPr>
                <w:rFonts w:ascii="Times New Roman" w:hAnsi="Times New Roman"/>
                <w:color w:val="auto"/>
                <w:highlight w:val="none"/>
              </w:rPr>
            </w:pPr>
          </w:p>
        </w:tc>
        <w:tc>
          <w:tcPr>
            <w:tcW w:w="620" w:type="dxa"/>
            <w:tcBorders>
              <w:top w:val="nil"/>
              <w:left w:val="nil"/>
            </w:tcBorders>
          </w:tcPr>
          <w:p w14:paraId="522A61D9">
            <w:pPr>
              <w:spacing w:line="360" w:lineRule="auto"/>
              <w:jc w:val="center"/>
              <w:rPr>
                <w:rFonts w:ascii="Times New Roman" w:hAnsi="Times New Roman"/>
                <w:color w:val="auto"/>
                <w:highlight w:val="none"/>
              </w:rPr>
            </w:pPr>
            <w:r>
              <w:rPr>
                <w:rFonts w:ascii="Times New Roman" w:hAnsi="Times New Roman"/>
                <w:color w:val="auto"/>
                <w:highlight w:val="none"/>
              </w:rPr>
              <w:t>包装</w:t>
            </w:r>
          </w:p>
        </w:tc>
        <w:tc>
          <w:tcPr>
            <w:tcW w:w="960" w:type="dxa"/>
            <w:tcBorders>
              <w:top w:val="nil"/>
            </w:tcBorders>
          </w:tcPr>
          <w:p w14:paraId="3EF8947A">
            <w:pPr>
              <w:spacing w:line="360" w:lineRule="auto"/>
              <w:jc w:val="center"/>
              <w:rPr>
                <w:rFonts w:ascii="Times New Roman" w:hAnsi="Times New Roman"/>
                <w:color w:val="auto"/>
                <w:highlight w:val="none"/>
              </w:rPr>
            </w:pPr>
            <w:r>
              <w:rPr>
                <w:rFonts w:ascii="Times New Roman" w:hAnsi="Times New Roman"/>
                <w:color w:val="auto"/>
                <w:highlight w:val="none"/>
              </w:rPr>
              <w:t>未包装</w:t>
            </w:r>
          </w:p>
        </w:tc>
        <w:tc>
          <w:tcPr>
            <w:tcW w:w="600" w:type="dxa"/>
            <w:tcBorders>
              <w:top w:val="nil"/>
            </w:tcBorders>
          </w:tcPr>
          <w:p w14:paraId="6164F392">
            <w:pPr>
              <w:spacing w:line="360" w:lineRule="auto"/>
              <w:jc w:val="center"/>
              <w:rPr>
                <w:rFonts w:ascii="Times New Roman" w:hAnsi="Times New Roman"/>
                <w:color w:val="auto"/>
                <w:highlight w:val="none"/>
              </w:rPr>
            </w:pPr>
            <w:r>
              <w:rPr>
                <w:rFonts w:ascii="Times New Roman" w:hAnsi="Times New Roman"/>
                <w:color w:val="auto"/>
                <w:highlight w:val="none"/>
              </w:rPr>
              <w:t>包装</w:t>
            </w:r>
          </w:p>
        </w:tc>
        <w:tc>
          <w:tcPr>
            <w:tcW w:w="960" w:type="dxa"/>
            <w:tcBorders>
              <w:top w:val="nil"/>
              <w:right w:val="nil"/>
            </w:tcBorders>
          </w:tcPr>
          <w:p w14:paraId="78E10D6A">
            <w:pPr>
              <w:spacing w:line="360" w:lineRule="auto"/>
              <w:jc w:val="center"/>
              <w:rPr>
                <w:rFonts w:ascii="Times New Roman" w:hAnsi="Times New Roman"/>
                <w:color w:val="auto"/>
                <w:highlight w:val="none"/>
              </w:rPr>
            </w:pPr>
            <w:r>
              <w:rPr>
                <w:rFonts w:ascii="Times New Roman" w:hAnsi="Times New Roman"/>
                <w:color w:val="auto"/>
                <w:highlight w:val="none"/>
              </w:rPr>
              <w:t>未包装</w:t>
            </w:r>
          </w:p>
        </w:tc>
        <w:tc>
          <w:tcPr>
            <w:tcW w:w="849" w:type="dxa"/>
            <w:vMerge w:val="continue"/>
            <w:tcBorders>
              <w:left w:val="single" w:color="auto" w:sz="6" w:space="0"/>
              <w:bottom w:val="single" w:color="auto" w:sz="6" w:space="0"/>
              <w:right w:val="nil"/>
            </w:tcBorders>
          </w:tcPr>
          <w:p w14:paraId="6CCC927E">
            <w:pPr>
              <w:spacing w:line="360" w:lineRule="auto"/>
              <w:jc w:val="center"/>
              <w:rPr>
                <w:rFonts w:ascii="Times New Roman" w:hAnsi="Times New Roman"/>
                <w:color w:val="auto"/>
                <w:highlight w:val="none"/>
              </w:rPr>
            </w:pPr>
          </w:p>
        </w:tc>
        <w:tc>
          <w:tcPr>
            <w:tcW w:w="1134" w:type="dxa"/>
            <w:vMerge w:val="continue"/>
            <w:tcBorders>
              <w:left w:val="single" w:color="auto" w:sz="6" w:space="0"/>
              <w:bottom w:val="single" w:color="auto" w:sz="6" w:space="0"/>
              <w:right w:val="nil"/>
            </w:tcBorders>
          </w:tcPr>
          <w:p w14:paraId="7F1CD6B1">
            <w:pPr>
              <w:spacing w:line="360" w:lineRule="auto"/>
              <w:jc w:val="center"/>
              <w:rPr>
                <w:rFonts w:ascii="Times New Roman" w:hAnsi="Times New Roman"/>
                <w:color w:val="auto"/>
                <w:highlight w:val="none"/>
              </w:rPr>
            </w:pPr>
          </w:p>
        </w:tc>
        <w:tc>
          <w:tcPr>
            <w:tcW w:w="708" w:type="dxa"/>
            <w:vMerge w:val="continue"/>
            <w:tcBorders>
              <w:left w:val="single" w:color="auto" w:sz="6" w:space="0"/>
              <w:bottom w:val="single" w:color="auto" w:sz="6" w:space="0"/>
              <w:right w:val="nil"/>
            </w:tcBorders>
          </w:tcPr>
          <w:p w14:paraId="10654C4D">
            <w:pPr>
              <w:spacing w:line="360" w:lineRule="auto"/>
              <w:jc w:val="center"/>
              <w:rPr>
                <w:rFonts w:ascii="Times New Roman" w:hAnsi="Times New Roman"/>
                <w:color w:val="auto"/>
                <w:highlight w:val="none"/>
              </w:rPr>
            </w:pPr>
          </w:p>
        </w:tc>
        <w:tc>
          <w:tcPr>
            <w:tcW w:w="709" w:type="dxa"/>
            <w:vMerge w:val="continue"/>
            <w:tcBorders>
              <w:left w:val="single" w:color="auto" w:sz="6" w:space="0"/>
              <w:bottom w:val="single" w:color="auto" w:sz="6" w:space="0"/>
              <w:right w:val="single" w:color="auto" w:sz="6" w:space="0"/>
            </w:tcBorders>
          </w:tcPr>
          <w:p w14:paraId="192CCD2A">
            <w:pPr>
              <w:spacing w:line="360" w:lineRule="auto"/>
              <w:jc w:val="center"/>
              <w:rPr>
                <w:rFonts w:ascii="Times New Roman" w:hAnsi="Times New Roman"/>
                <w:color w:val="auto"/>
                <w:highlight w:val="none"/>
              </w:rPr>
            </w:pPr>
          </w:p>
        </w:tc>
      </w:tr>
      <w:tr w14:paraId="58C3ED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tcPr>
          <w:p w14:paraId="0D46591A">
            <w:pPr>
              <w:spacing w:line="360" w:lineRule="auto"/>
              <w:rPr>
                <w:rFonts w:ascii="Times New Roman" w:hAnsi="Times New Roman"/>
                <w:color w:val="auto"/>
                <w:highlight w:val="none"/>
              </w:rPr>
            </w:pPr>
          </w:p>
        </w:tc>
        <w:tc>
          <w:tcPr>
            <w:tcW w:w="710" w:type="dxa"/>
            <w:tcBorders>
              <w:top w:val="nil"/>
            </w:tcBorders>
          </w:tcPr>
          <w:p w14:paraId="5ED4F197">
            <w:pPr>
              <w:spacing w:line="360" w:lineRule="auto"/>
              <w:rPr>
                <w:rFonts w:ascii="Times New Roman" w:hAnsi="Times New Roman"/>
                <w:color w:val="auto"/>
                <w:highlight w:val="none"/>
              </w:rPr>
            </w:pPr>
          </w:p>
        </w:tc>
        <w:tc>
          <w:tcPr>
            <w:tcW w:w="475" w:type="dxa"/>
            <w:tcBorders>
              <w:top w:val="nil"/>
            </w:tcBorders>
          </w:tcPr>
          <w:p w14:paraId="2A452212">
            <w:pPr>
              <w:spacing w:line="360" w:lineRule="auto"/>
              <w:rPr>
                <w:rFonts w:ascii="Times New Roman" w:hAnsi="Times New Roman"/>
                <w:color w:val="auto"/>
                <w:highlight w:val="none"/>
              </w:rPr>
            </w:pPr>
          </w:p>
        </w:tc>
        <w:tc>
          <w:tcPr>
            <w:tcW w:w="620" w:type="dxa"/>
          </w:tcPr>
          <w:p w14:paraId="3938DBD0">
            <w:pPr>
              <w:spacing w:line="360" w:lineRule="auto"/>
              <w:rPr>
                <w:rFonts w:ascii="Times New Roman" w:hAnsi="Times New Roman"/>
                <w:color w:val="auto"/>
                <w:highlight w:val="none"/>
              </w:rPr>
            </w:pPr>
          </w:p>
        </w:tc>
        <w:tc>
          <w:tcPr>
            <w:tcW w:w="960" w:type="dxa"/>
          </w:tcPr>
          <w:p w14:paraId="55559B25">
            <w:pPr>
              <w:spacing w:line="360" w:lineRule="auto"/>
              <w:rPr>
                <w:rFonts w:ascii="Times New Roman" w:hAnsi="Times New Roman"/>
                <w:color w:val="auto"/>
                <w:highlight w:val="none"/>
              </w:rPr>
            </w:pPr>
          </w:p>
        </w:tc>
        <w:tc>
          <w:tcPr>
            <w:tcW w:w="600" w:type="dxa"/>
          </w:tcPr>
          <w:p w14:paraId="502DB973">
            <w:pPr>
              <w:spacing w:line="360" w:lineRule="auto"/>
              <w:rPr>
                <w:rFonts w:ascii="Times New Roman" w:hAnsi="Times New Roman"/>
                <w:color w:val="auto"/>
                <w:highlight w:val="none"/>
              </w:rPr>
            </w:pPr>
          </w:p>
        </w:tc>
        <w:tc>
          <w:tcPr>
            <w:tcW w:w="960" w:type="dxa"/>
          </w:tcPr>
          <w:p w14:paraId="053056E9">
            <w:pPr>
              <w:spacing w:line="360" w:lineRule="auto"/>
              <w:rPr>
                <w:rFonts w:ascii="Times New Roman" w:hAnsi="Times New Roman"/>
                <w:color w:val="auto"/>
                <w:highlight w:val="none"/>
              </w:rPr>
            </w:pPr>
          </w:p>
        </w:tc>
        <w:tc>
          <w:tcPr>
            <w:tcW w:w="849" w:type="dxa"/>
            <w:tcBorders>
              <w:top w:val="nil"/>
            </w:tcBorders>
          </w:tcPr>
          <w:p w14:paraId="2A82CBDD">
            <w:pPr>
              <w:spacing w:line="360" w:lineRule="auto"/>
              <w:rPr>
                <w:rFonts w:ascii="Times New Roman" w:hAnsi="Times New Roman"/>
                <w:color w:val="auto"/>
                <w:highlight w:val="none"/>
              </w:rPr>
            </w:pPr>
          </w:p>
        </w:tc>
        <w:tc>
          <w:tcPr>
            <w:tcW w:w="1134" w:type="dxa"/>
            <w:tcBorders>
              <w:top w:val="nil"/>
            </w:tcBorders>
          </w:tcPr>
          <w:p w14:paraId="76D39EFF">
            <w:pPr>
              <w:spacing w:line="360" w:lineRule="auto"/>
              <w:rPr>
                <w:rFonts w:ascii="Times New Roman" w:hAnsi="Times New Roman"/>
                <w:color w:val="auto"/>
                <w:highlight w:val="none"/>
              </w:rPr>
            </w:pPr>
          </w:p>
        </w:tc>
        <w:tc>
          <w:tcPr>
            <w:tcW w:w="708" w:type="dxa"/>
            <w:tcBorders>
              <w:top w:val="nil"/>
            </w:tcBorders>
          </w:tcPr>
          <w:p w14:paraId="2F8781F1">
            <w:pPr>
              <w:spacing w:line="360" w:lineRule="auto"/>
              <w:rPr>
                <w:rFonts w:ascii="Times New Roman" w:hAnsi="Times New Roman"/>
                <w:color w:val="auto"/>
                <w:highlight w:val="none"/>
              </w:rPr>
            </w:pPr>
          </w:p>
        </w:tc>
        <w:tc>
          <w:tcPr>
            <w:tcW w:w="709" w:type="dxa"/>
            <w:tcBorders>
              <w:top w:val="nil"/>
            </w:tcBorders>
          </w:tcPr>
          <w:p w14:paraId="7C90C434">
            <w:pPr>
              <w:spacing w:line="360" w:lineRule="auto"/>
              <w:rPr>
                <w:rFonts w:ascii="Times New Roman" w:hAnsi="Times New Roman"/>
                <w:color w:val="auto"/>
                <w:highlight w:val="none"/>
              </w:rPr>
            </w:pPr>
          </w:p>
        </w:tc>
      </w:tr>
    </w:tbl>
    <w:p w14:paraId="6F8BCB27">
      <w:pPr>
        <w:spacing w:line="360" w:lineRule="auto"/>
        <w:ind w:firstLine="570"/>
        <w:rPr>
          <w:rFonts w:ascii="Times New Roman" w:hAnsi="Times New Roman"/>
          <w:color w:val="auto"/>
          <w:highlight w:val="none"/>
        </w:rPr>
      </w:pPr>
    </w:p>
    <w:p w14:paraId="60FD957F">
      <w:pPr>
        <w:spacing w:line="360" w:lineRule="auto"/>
        <w:ind w:firstLine="570"/>
        <w:rPr>
          <w:rFonts w:ascii="Times New Roman" w:hAnsi="Times New Roman"/>
          <w:color w:val="auto"/>
          <w:highlight w:val="none"/>
        </w:rPr>
      </w:pPr>
      <w:r>
        <w:rPr>
          <w:rFonts w:ascii="Times New Roman" w:hAnsi="Times New Roman"/>
          <w:color w:val="auto"/>
          <w:highlight w:val="none"/>
        </w:rPr>
        <w:t>投标人须对所有设备（包括大件设备）运输方案（运输车辆型号及数量、运输路线&lt;包括始发站、经过车站或路局、到达车站等&gt;）、运输距离做出详细说明。</w:t>
      </w:r>
    </w:p>
    <w:p w14:paraId="7B5D0C90">
      <w:pPr>
        <w:spacing w:line="360" w:lineRule="auto"/>
        <w:rPr>
          <w:rFonts w:ascii="Times New Roman" w:hAnsi="Times New Roman"/>
          <w:color w:val="auto"/>
          <w:highlight w:val="none"/>
        </w:rPr>
      </w:pPr>
      <w:r>
        <w:rPr>
          <w:rFonts w:ascii="Times New Roman" w:hAnsi="Times New Roman"/>
          <w:color w:val="auto"/>
          <w:highlight w:val="none"/>
        </w:rPr>
        <w:t>说明：</w:t>
      </w:r>
    </w:p>
    <w:p w14:paraId="3BB7F1F0">
      <w:pPr>
        <w:spacing w:line="360" w:lineRule="auto"/>
        <w:ind w:firstLine="570"/>
        <w:rPr>
          <w:rFonts w:ascii="Times New Roman" w:hAnsi="Times New Roman"/>
          <w:color w:val="auto"/>
          <w:highlight w:val="none"/>
        </w:rPr>
      </w:pPr>
      <w:r>
        <w:rPr>
          <w:rFonts w:ascii="Times New Roman" w:hAnsi="Times New Roman"/>
          <w:color w:val="auto"/>
          <w:highlight w:val="none"/>
        </w:rPr>
        <w:t>1. 投标人应提供设备各大件的运输尺寸（长×宽×高）、重量，并附运输外形尺寸图及其重心位置。</w:t>
      </w:r>
    </w:p>
    <w:p w14:paraId="1AC96752">
      <w:pPr>
        <w:spacing w:line="360" w:lineRule="auto"/>
        <w:ind w:firstLine="570"/>
        <w:rPr>
          <w:rFonts w:ascii="Times New Roman" w:hAnsi="Times New Roman"/>
          <w:color w:val="auto"/>
          <w:highlight w:val="none"/>
        </w:rPr>
      </w:pPr>
      <w:r>
        <w:rPr>
          <w:rFonts w:ascii="Times New Roman" w:hAnsi="Times New Roman"/>
          <w:color w:val="auto"/>
          <w:highlight w:val="none"/>
        </w:rPr>
        <w:t>2. 设备运输尺寸，指设备包装后的各部分尺寸。</w:t>
      </w:r>
    </w:p>
    <w:p w14:paraId="3B8D742E">
      <w:pPr>
        <w:spacing w:line="360" w:lineRule="auto"/>
        <w:ind w:firstLine="570"/>
        <w:rPr>
          <w:rFonts w:ascii="Times New Roman" w:hAnsi="Times New Roman"/>
          <w:color w:val="auto"/>
          <w:highlight w:val="none"/>
        </w:rPr>
      </w:pPr>
      <w:r>
        <w:rPr>
          <w:rFonts w:ascii="Times New Roman" w:hAnsi="Times New Roman"/>
          <w:color w:val="auto"/>
          <w:highlight w:val="none"/>
        </w:rPr>
        <w:t>3. 当采用铁路运输时，设备的运输外形尺寸，应考虑该设备拟采用的运输车辆装载面至轨面的高度要求。</w:t>
      </w:r>
    </w:p>
    <w:p w14:paraId="3CAED5D0">
      <w:pPr>
        <w:spacing w:line="360" w:lineRule="auto"/>
        <w:ind w:firstLine="570"/>
        <w:rPr>
          <w:rFonts w:ascii="Times New Roman" w:hAnsi="Times New Roman"/>
          <w:color w:val="auto"/>
          <w:highlight w:val="none"/>
        </w:rPr>
      </w:pPr>
      <w:r>
        <w:rPr>
          <w:rFonts w:ascii="Times New Roman" w:hAnsi="Times New Roman"/>
          <w:color w:val="auto"/>
          <w:highlight w:val="none"/>
        </w:rPr>
        <w:t>4. 投标人应根据大件运输的线路及运输方式，对沿途中所经过的涵洞、桥梁等构、建筑物进行充分的调查和论证，提出大件运输的方案，确保设备大件安全运至现场。</w:t>
      </w:r>
    </w:p>
    <w:p w14:paraId="1A4D62E2">
      <w:pPr>
        <w:spacing w:line="360" w:lineRule="auto"/>
        <w:ind w:firstLine="570"/>
        <w:rPr>
          <w:rFonts w:ascii="Times New Roman" w:hAnsi="Times New Roman"/>
          <w:color w:val="auto"/>
          <w:highlight w:val="none"/>
        </w:rPr>
      </w:pPr>
      <w:r>
        <w:rPr>
          <w:rFonts w:ascii="Times New Roman" w:hAnsi="Times New Roman"/>
          <w:color w:val="auto"/>
          <w:highlight w:val="none"/>
        </w:rPr>
        <w:t>5. 投标人还应说明所有其它设备的运输方案，包括车辆型号、数量、运输路线等。</w:t>
      </w:r>
    </w:p>
    <w:p w14:paraId="25D7352C">
      <w:pPr>
        <w:spacing w:line="360" w:lineRule="auto"/>
        <w:ind w:firstLine="570"/>
        <w:rPr>
          <w:rFonts w:ascii="Times New Roman" w:hAnsi="Times New Roman"/>
          <w:color w:val="auto"/>
          <w:highlight w:val="none"/>
        </w:rPr>
      </w:pPr>
      <w:r>
        <w:rPr>
          <w:rFonts w:ascii="Times New Roman" w:hAnsi="Times New Roman"/>
          <w:color w:val="auto"/>
          <w:highlight w:val="none"/>
        </w:rPr>
        <w:t>6. 当投标人设备的运输尺寸超出上述给定的铁路运输界限规定的界限要求时，投标人应承担由于采取必要措施进行运输而发生的费用。</w:t>
      </w:r>
    </w:p>
    <w:p w14:paraId="4C1F8DE2">
      <w:pPr>
        <w:spacing w:line="360" w:lineRule="auto"/>
        <w:ind w:firstLine="570"/>
        <w:rPr>
          <w:rFonts w:ascii="Times New Roman" w:hAnsi="Times New Roman"/>
          <w:color w:val="auto"/>
          <w:highlight w:val="none"/>
        </w:rPr>
        <w:sectPr>
          <w:headerReference r:id="rId15" w:type="default"/>
          <w:pgSz w:w="11907" w:h="16840"/>
          <w:pgMar w:top="1474" w:right="1701" w:bottom="1474" w:left="1814" w:header="851" w:footer="851" w:gutter="0"/>
          <w:cols w:space="720" w:num="1"/>
          <w:docGrid w:linePitch="326" w:charSpace="0"/>
        </w:sectPr>
      </w:pPr>
    </w:p>
    <w:p w14:paraId="7192FA14">
      <w:pPr>
        <w:pStyle w:val="5"/>
        <w:rPr>
          <w:rFonts w:ascii="Times New Roman"/>
          <w:color w:val="auto"/>
          <w:sz w:val="30"/>
          <w:highlight w:val="none"/>
        </w:rPr>
      </w:pPr>
      <w:bookmarkStart w:id="153" w:name="_Toc4639"/>
      <w:bookmarkStart w:id="154" w:name="_Toc399192913"/>
      <w:bookmarkStart w:id="155" w:name="_Toc494186283"/>
      <w:bookmarkStart w:id="156" w:name="_Toc12649"/>
      <w:bookmarkStart w:id="157" w:name="_Toc15048"/>
      <w:bookmarkStart w:id="158" w:name="_Toc15405"/>
      <w:bookmarkStart w:id="159" w:name="_Toc20902"/>
      <w:r>
        <w:rPr>
          <w:rFonts w:ascii="Times New Roman"/>
          <w:color w:val="auto"/>
          <w:sz w:val="30"/>
          <w:highlight w:val="none"/>
        </w:rPr>
        <w:t>附件10  技术差异表</w:t>
      </w:r>
      <w:bookmarkEnd w:id="153"/>
      <w:bookmarkEnd w:id="154"/>
      <w:bookmarkEnd w:id="155"/>
      <w:bookmarkEnd w:id="156"/>
      <w:bookmarkEnd w:id="157"/>
      <w:bookmarkEnd w:id="158"/>
      <w:bookmarkEnd w:id="159"/>
    </w:p>
    <w:p w14:paraId="2E90CF72">
      <w:pPr>
        <w:widowControl/>
        <w:spacing w:line="480" w:lineRule="exact"/>
        <w:ind w:firstLine="480" w:firstLineChars="200"/>
        <w:textAlignment w:val="bottom"/>
        <w:rPr>
          <w:rFonts w:ascii="Times New Roman" w:hAnsi="Times New Roman"/>
          <w:color w:val="auto"/>
          <w:highlight w:val="none"/>
        </w:rPr>
      </w:pPr>
      <w:r>
        <w:rPr>
          <w:rFonts w:ascii="Times New Roman" w:hAnsi="Times New Roman"/>
          <w:color w:val="auto"/>
          <w:highlight w:val="none"/>
        </w:rPr>
        <w:t>投标人要将投标文件和招标文件的差异之处汇集成表。技术部分和商务部分要单独列表。</w:t>
      </w:r>
    </w:p>
    <w:p w14:paraId="04731DC3">
      <w:pPr>
        <w:rPr>
          <w:rFonts w:ascii="Times New Roman" w:hAnsi="Times New Roman"/>
          <w:color w:val="auto"/>
          <w:highlight w:val="none"/>
        </w:rPr>
      </w:pPr>
    </w:p>
    <w:p w14:paraId="4F49710B">
      <w:pPr>
        <w:spacing w:line="360" w:lineRule="auto"/>
        <w:jc w:val="center"/>
        <w:rPr>
          <w:rFonts w:ascii="Times New Roman" w:hAnsi="Times New Roman"/>
          <w:color w:val="auto"/>
          <w:highlight w:val="none"/>
        </w:rPr>
      </w:pPr>
      <w:r>
        <w:rPr>
          <w:rFonts w:ascii="Times New Roman" w:hAnsi="Times New Roman"/>
          <w:color w:val="auto"/>
          <w:highlight w:val="none"/>
        </w:rPr>
        <w:t>差  异  表</w:t>
      </w:r>
    </w:p>
    <w:tbl>
      <w:tblPr>
        <w:tblStyle w:val="54"/>
        <w:tblW w:w="0" w:type="auto"/>
        <w:tblInd w:w="148" w:type="dxa"/>
        <w:tblLayout w:type="fixed"/>
        <w:tblCellMar>
          <w:top w:w="0" w:type="dxa"/>
          <w:left w:w="28" w:type="dxa"/>
          <w:bottom w:w="0" w:type="dxa"/>
          <w:right w:w="28" w:type="dxa"/>
        </w:tblCellMar>
      </w:tblPr>
      <w:tblGrid>
        <w:gridCol w:w="840"/>
        <w:gridCol w:w="965"/>
        <w:gridCol w:w="2995"/>
        <w:gridCol w:w="960"/>
        <w:gridCol w:w="2880"/>
      </w:tblGrid>
      <w:tr w14:paraId="30C7845A">
        <w:tblPrEx>
          <w:tblCellMar>
            <w:top w:w="0" w:type="dxa"/>
            <w:left w:w="28" w:type="dxa"/>
            <w:bottom w:w="0" w:type="dxa"/>
            <w:right w:w="28" w:type="dxa"/>
          </w:tblCellMar>
        </w:tblPrEx>
        <w:tc>
          <w:tcPr>
            <w:tcW w:w="840" w:type="dxa"/>
            <w:tcBorders>
              <w:top w:val="single" w:color="auto" w:sz="6" w:space="0"/>
              <w:left w:val="single" w:color="auto" w:sz="6" w:space="0"/>
              <w:right w:val="single" w:color="auto" w:sz="6" w:space="0"/>
            </w:tcBorders>
          </w:tcPr>
          <w:p w14:paraId="4F829D78">
            <w:pPr>
              <w:spacing w:line="360" w:lineRule="auto"/>
              <w:rPr>
                <w:rFonts w:ascii="Times New Roman" w:hAnsi="Times New Roman"/>
                <w:color w:val="auto"/>
                <w:highlight w:val="none"/>
              </w:rPr>
            </w:pPr>
          </w:p>
        </w:tc>
        <w:tc>
          <w:tcPr>
            <w:tcW w:w="965" w:type="dxa"/>
            <w:tcBorders>
              <w:top w:val="single" w:color="auto" w:sz="6" w:space="0"/>
              <w:left w:val="nil"/>
            </w:tcBorders>
          </w:tcPr>
          <w:p w14:paraId="60DFE2B4">
            <w:pPr>
              <w:spacing w:line="360" w:lineRule="auto"/>
              <w:rPr>
                <w:rFonts w:ascii="Times New Roman" w:hAnsi="Times New Roman"/>
                <w:color w:val="auto"/>
                <w:highlight w:val="none"/>
              </w:rPr>
            </w:pPr>
          </w:p>
        </w:tc>
        <w:tc>
          <w:tcPr>
            <w:tcW w:w="2995" w:type="dxa"/>
            <w:tcBorders>
              <w:top w:val="single" w:color="auto" w:sz="6" w:space="0"/>
              <w:right w:val="single" w:color="auto" w:sz="6" w:space="0"/>
            </w:tcBorders>
          </w:tcPr>
          <w:p w14:paraId="0808F2A1">
            <w:pPr>
              <w:spacing w:line="360" w:lineRule="auto"/>
              <w:rPr>
                <w:rFonts w:ascii="Times New Roman" w:hAnsi="Times New Roman"/>
                <w:color w:val="auto"/>
                <w:highlight w:val="none"/>
              </w:rPr>
            </w:pPr>
            <w:r>
              <w:rPr>
                <w:rFonts w:ascii="Times New Roman" w:hAnsi="Times New Roman"/>
                <w:color w:val="auto"/>
                <w:highlight w:val="none"/>
              </w:rPr>
              <w:t xml:space="preserve">   招标文件</w:t>
            </w:r>
          </w:p>
        </w:tc>
        <w:tc>
          <w:tcPr>
            <w:tcW w:w="960" w:type="dxa"/>
            <w:tcBorders>
              <w:top w:val="single" w:color="auto" w:sz="6" w:space="0"/>
              <w:left w:val="nil"/>
            </w:tcBorders>
          </w:tcPr>
          <w:p w14:paraId="5A50B8CB">
            <w:pPr>
              <w:spacing w:line="360" w:lineRule="auto"/>
              <w:rPr>
                <w:rFonts w:ascii="Times New Roman" w:hAnsi="Times New Roman"/>
                <w:color w:val="auto"/>
                <w:highlight w:val="none"/>
              </w:rPr>
            </w:pPr>
          </w:p>
        </w:tc>
        <w:tc>
          <w:tcPr>
            <w:tcW w:w="2880" w:type="dxa"/>
            <w:tcBorders>
              <w:top w:val="single" w:color="auto" w:sz="6" w:space="0"/>
              <w:right w:val="single" w:color="auto" w:sz="6" w:space="0"/>
            </w:tcBorders>
          </w:tcPr>
          <w:p w14:paraId="65CE2753">
            <w:pPr>
              <w:spacing w:line="360" w:lineRule="auto"/>
              <w:rPr>
                <w:rFonts w:ascii="Times New Roman" w:hAnsi="Times New Roman"/>
                <w:color w:val="auto"/>
                <w:highlight w:val="none"/>
              </w:rPr>
            </w:pPr>
            <w:r>
              <w:rPr>
                <w:rFonts w:ascii="Times New Roman" w:hAnsi="Times New Roman"/>
                <w:color w:val="auto"/>
                <w:highlight w:val="none"/>
              </w:rPr>
              <w:t xml:space="preserve">   投标文件</w:t>
            </w:r>
          </w:p>
        </w:tc>
      </w:tr>
      <w:tr w14:paraId="32CEBF29">
        <w:tblPrEx>
          <w:tblCellMar>
            <w:top w:w="0" w:type="dxa"/>
            <w:left w:w="28" w:type="dxa"/>
            <w:bottom w:w="0" w:type="dxa"/>
            <w:right w:w="28" w:type="dxa"/>
          </w:tblCellMar>
        </w:tblPrEx>
        <w:tc>
          <w:tcPr>
            <w:tcW w:w="840" w:type="dxa"/>
            <w:tcBorders>
              <w:left w:val="single" w:color="auto" w:sz="6" w:space="0"/>
              <w:right w:val="single" w:color="auto" w:sz="6" w:space="0"/>
            </w:tcBorders>
          </w:tcPr>
          <w:p w14:paraId="712D4B6E">
            <w:pPr>
              <w:spacing w:line="360" w:lineRule="auto"/>
              <w:rPr>
                <w:rFonts w:ascii="Times New Roman" w:hAnsi="Times New Roman"/>
                <w:color w:val="auto"/>
                <w:highlight w:val="none"/>
              </w:rPr>
            </w:pPr>
            <w:r>
              <w:rPr>
                <w:rFonts w:ascii="Times New Roman" w:hAnsi="Times New Roman"/>
                <w:color w:val="auto"/>
                <w:highlight w:val="none"/>
              </w:rPr>
              <w:t xml:space="preserve"> 序号</w:t>
            </w:r>
          </w:p>
        </w:tc>
        <w:tc>
          <w:tcPr>
            <w:tcW w:w="965" w:type="dxa"/>
            <w:tcBorders>
              <w:top w:val="single" w:color="auto" w:sz="6" w:space="0"/>
              <w:left w:val="nil"/>
              <w:right w:val="single" w:color="auto" w:sz="6" w:space="0"/>
            </w:tcBorders>
          </w:tcPr>
          <w:p w14:paraId="71B3B9E3">
            <w:pPr>
              <w:spacing w:line="360" w:lineRule="auto"/>
              <w:rPr>
                <w:rFonts w:ascii="Times New Roman" w:hAnsi="Times New Roman"/>
                <w:color w:val="auto"/>
                <w:highlight w:val="none"/>
              </w:rPr>
            </w:pPr>
            <w:r>
              <w:rPr>
                <w:rFonts w:ascii="Times New Roman" w:hAnsi="Times New Roman"/>
                <w:color w:val="auto"/>
                <w:highlight w:val="none"/>
              </w:rPr>
              <w:t xml:space="preserve">  条目</w:t>
            </w:r>
          </w:p>
        </w:tc>
        <w:tc>
          <w:tcPr>
            <w:tcW w:w="2995" w:type="dxa"/>
            <w:tcBorders>
              <w:top w:val="single" w:color="auto" w:sz="6" w:space="0"/>
              <w:left w:val="nil"/>
              <w:right w:val="single" w:color="auto" w:sz="6" w:space="0"/>
            </w:tcBorders>
          </w:tcPr>
          <w:p w14:paraId="16EF2E48">
            <w:pPr>
              <w:spacing w:line="360" w:lineRule="auto"/>
              <w:rPr>
                <w:rFonts w:ascii="Times New Roman" w:hAnsi="Times New Roman"/>
                <w:color w:val="auto"/>
                <w:highlight w:val="none"/>
              </w:rPr>
            </w:pPr>
            <w:r>
              <w:rPr>
                <w:rFonts w:ascii="Times New Roman" w:hAnsi="Times New Roman"/>
                <w:color w:val="auto"/>
                <w:highlight w:val="none"/>
              </w:rPr>
              <w:t xml:space="preserve">        简要内容</w:t>
            </w:r>
          </w:p>
        </w:tc>
        <w:tc>
          <w:tcPr>
            <w:tcW w:w="960" w:type="dxa"/>
            <w:tcBorders>
              <w:top w:val="single" w:color="auto" w:sz="6" w:space="0"/>
              <w:left w:val="nil"/>
              <w:right w:val="single" w:color="auto" w:sz="6" w:space="0"/>
            </w:tcBorders>
          </w:tcPr>
          <w:p w14:paraId="70CF3A86">
            <w:pPr>
              <w:spacing w:line="360" w:lineRule="auto"/>
              <w:rPr>
                <w:rFonts w:ascii="Times New Roman" w:hAnsi="Times New Roman"/>
                <w:color w:val="auto"/>
                <w:highlight w:val="none"/>
              </w:rPr>
            </w:pPr>
            <w:r>
              <w:rPr>
                <w:rFonts w:ascii="Times New Roman" w:hAnsi="Times New Roman"/>
                <w:color w:val="auto"/>
                <w:highlight w:val="none"/>
              </w:rPr>
              <w:t xml:space="preserve">  条目</w:t>
            </w:r>
          </w:p>
        </w:tc>
        <w:tc>
          <w:tcPr>
            <w:tcW w:w="2880" w:type="dxa"/>
            <w:tcBorders>
              <w:top w:val="single" w:color="auto" w:sz="6" w:space="0"/>
              <w:left w:val="nil"/>
              <w:right w:val="single" w:color="auto" w:sz="6" w:space="0"/>
            </w:tcBorders>
          </w:tcPr>
          <w:p w14:paraId="590513A0">
            <w:pPr>
              <w:spacing w:line="360" w:lineRule="auto"/>
              <w:rPr>
                <w:rFonts w:ascii="Times New Roman" w:hAnsi="Times New Roman"/>
                <w:color w:val="auto"/>
                <w:highlight w:val="none"/>
              </w:rPr>
            </w:pPr>
            <w:r>
              <w:rPr>
                <w:rFonts w:ascii="Times New Roman" w:hAnsi="Times New Roman"/>
                <w:color w:val="auto"/>
                <w:highlight w:val="none"/>
              </w:rPr>
              <w:t xml:space="preserve">        简要内容</w:t>
            </w:r>
          </w:p>
        </w:tc>
      </w:tr>
      <w:tr w14:paraId="7CC90303">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0886029">
            <w:pPr>
              <w:spacing w:line="360" w:lineRule="auto"/>
              <w:rPr>
                <w:rFonts w:ascii="Times New Roman" w:hAnsi="Times New Roman"/>
                <w:color w:val="auto"/>
                <w:highlight w:val="none"/>
              </w:rPr>
            </w:pPr>
          </w:p>
        </w:tc>
        <w:tc>
          <w:tcPr>
            <w:tcW w:w="965" w:type="dxa"/>
            <w:tcBorders>
              <w:top w:val="single" w:color="auto" w:sz="6" w:space="0"/>
              <w:left w:val="single" w:color="auto" w:sz="6" w:space="0"/>
              <w:bottom w:val="single" w:color="auto" w:sz="6" w:space="0"/>
              <w:right w:val="single" w:color="auto" w:sz="6" w:space="0"/>
            </w:tcBorders>
          </w:tcPr>
          <w:p w14:paraId="4ADDDDAF">
            <w:pPr>
              <w:spacing w:line="360" w:lineRule="auto"/>
              <w:rPr>
                <w:rFonts w:ascii="Times New Roman" w:hAnsi="Times New Roman"/>
                <w:color w:val="auto"/>
                <w:highlight w:val="none"/>
              </w:rPr>
            </w:pPr>
          </w:p>
        </w:tc>
        <w:tc>
          <w:tcPr>
            <w:tcW w:w="2995" w:type="dxa"/>
            <w:tcBorders>
              <w:top w:val="single" w:color="auto" w:sz="6" w:space="0"/>
              <w:left w:val="nil"/>
              <w:bottom w:val="single" w:color="auto" w:sz="6" w:space="0"/>
            </w:tcBorders>
          </w:tcPr>
          <w:p w14:paraId="3C8E65C8">
            <w:pPr>
              <w:spacing w:line="360" w:lineRule="auto"/>
              <w:rPr>
                <w:rFonts w:ascii="Times New Roman" w:hAnsi="Times New Roman"/>
                <w:color w:val="auto"/>
                <w:highlight w:val="none"/>
              </w:rPr>
            </w:pPr>
          </w:p>
        </w:tc>
        <w:tc>
          <w:tcPr>
            <w:tcW w:w="960" w:type="dxa"/>
            <w:tcBorders>
              <w:top w:val="single" w:color="auto" w:sz="6" w:space="0"/>
              <w:left w:val="single" w:color="auto" w:sz="6" w:space="0"/>
              <w:bottom w:val="single" w:color="auto" w:sz="6" w:space="0"/>
              <w:right w:val="single" w:color="auto" w:sz="6" w:space="0"/>
            </w:tcBorders>
          </w:tcPr>
          <w:p w14:paraId="3DE37004">
            <w:pPr>
              <w:spacing w:line="360" w:lineRule="auto"/>
              <w:rPr>
                <w:rFonts w:ascii="Times New Roman" w:hAnsi="Times New Roman"/>
                <w:color w:val="auto"/>
                <w:highlight w:val="none"/>
              </w:rPr>
            </w:pPr>
          </w:p>
        </w:tc>
        <w:tc>
          <w:tcPr>
            <w:tcW w:w="2880" w:type="dxa"/>
            <w:tcBorders>
              <w:top w:val="single" w:color="auto" w:sz="6" w:space="0"/>
              <w:left w:val="nil"/>
              <w:bottom w:val="single" w:color="auto" w:sz="6" w:space="0"/>
              <w:right w:val="single" w:color="auto" w:sz="6" w:space="0"/>
            </w:tcBorders>
          </w:tcPr>
          <w:p w14:paraId="594D126F">
            <w:pPr>
              <w:spacing w:line="360" w:lineRule="auto"/>
              <w:rPr>
                <w:rFonts w:ascii="Times New Roman" w:hAnsi="Times New Roman"/>
                <w:color w:val="auto"/>
                <w:highlight w:val="none"/>
              </w:rPr>
            </w:pPr>
          </w:p>
        </w:tc>
      </w:tr>
      <w:tr w14:paraId="2AE13BDD">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685905C">
            <w:pPr>
              <w:spacing w:line="360" w:lineRule="auto"/>
              <w:rPr>
                <w:rFonts w:ascii="Times New Roman" w:hAnsi="Times New Roman"/>
                <w:color w:val="auto"/>
                <w:highlight w:val="none"/>
              </w:rPr>
            </w:pPr>
          </w:p>
        </w:tc>
        <w:tc>
          <w:tcPr>
            <w:tcW w:w="965" w:type="dxa"/>
            <w:tcBorders>
              <w:top w:val="single" w:color="auto" w:sz="6" w:space="0"/>
              <w:left w:val="single" w:color="auto" w:sz="6" w:space="0"/>
              <w:bottom w:val="single" w:color="auto" w:sz="6" w:space="0"/>
              <w:right w:val="single" w:color="auto" w:sz="6" w:space="0"/>
            </w:tcBorders>
          </w:tcPr>
          <w:p w14:paraId="0D000672">
            <w:pPr>
              <w:spacing w:line="360" w:lineRule="auto"/>
              <w:rPr>
                <w:rFonts w:ascii="Times New Roman" w:hAnsi="Times New Roman"/>
                <w:color w:val="auto"/>
                <w:highlight w:val="none"/>
              </w:rPr>
            </w:pPr>
          </w:p>
        </w:tc>
        <w:tc>
          <w:tcPr>
            <w:tcW w:w="2995" w:type="dxa"/>
            <w:tcBorders>
              <w:top w:val="single" w:color="auto" w:sz="6" w:space="0"/>
              <w:left w:val="nil"/>
              <w:bottom w:val="single" w:color="auto" w:sz="6" w:space="0"/>
            </w:tcBorders>
          </w:tcPr>
          <w:p w14:paraId="550401E7">
            <w:pPr>
              <w:spacing w:line="360" w:lineRule="auto"/>
              <w:rPr>
                <w:rFonts w:ascii="Times New Roman" w:hAnsi="Times New Roman"/>
                <w:color w:val="auto"/>
                <w:highlight w:val="none"/>
              </w:rPr>
            </w:pPr>
          </w:p>
        </w:tc>
        <w:tc>
          <w:tcPr>
            <w:tcW w:w="960" w:type="dxa"/>
            <w:tcBorders>
              <w:top w:val="single" w:color="auto" w:sz="6" w:space="0"/>
              <w:left w:val="single" w:color="auto" w:sz="6" w:space="0"/>
              <w:bottom w:val="single" w:color="auto" w:sz="6" w:space="0"/>
              <w:right w:val="single" w:color="auto" w:sz="6" w:space="0"/>
            </w:tcBorders>
          </w:tcPr>
          <w:p w14:paraId="15C9E77E">
            <w:pPr>
              <w:spacing w:line="360" w:lineRule="auto"/>
              <w:rPr>
                <w:rFonts w:ascii="Times New Roman" w:hAnsi="Times New Roman"/>
                <w:color w:val="auto"/>
                <w:highlight w:val="none"/>
              </w:rPr>
            </w:pPr>
          </w:p>
        </w:tc>
        <w:tc>
          <w:tcPr>
            <w:tcW w:w="2880" w:type="dxa"/>
            <w:tcBorders>
              <w:top w:val="single" w:color="auto" w:sz="6" w:space="0"/>
              <w:left w:val="nil"/>
              <w:bottom w:val="single" w:color="auto" w:sz="6" w:space="0"/>
              <w:right w:val="single" w:color="auto" w:sz="6" w:space="0"/>
            </w:tcBorders>
          </w:tcPr>
          <w:p w14:paraId="7DC287D0">
            <w:pPr>
              <w:spacing w:line="360" w:lineRule="auto"/>
              <w:rPr>
                <w:rFonts w:ascii="Times New Roman" w:hAnsi="Times New Roman"/>
                <w:color w:val="auto"/>
                <w:highlight w:val="none"/>
              </w:rPr>
            </w:pPr>
          </w:p>
        </w:tc>
      </w:tr>
      <w:tr w14:paraId="760DEEC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DC24628">
            <w:pPr>
              <w:spacing w:line="360" w:lineRule="auto"/>
              <w:rPr>
                <w:rFonts w:ascii="Times New Roman" w:hAnsi="Times New Roman"/>
                <w:color w:val="auto"/>
                <w:highlight w:val="none"/>
              </w:rPr>
            </w:pPr>
          </w:p>
        </w:tc>
        <w:tc>
          <w:tcPr>
            <w:tcW w:w="965" w:type="dxa"/>
            <w:tcBorders>
              <w:top w:val="single" w:color="auto" w:sz="6" w:space="0"/>
              <w:left w:val="single" w:color="auto" w:sz="6" w:space="0"/>
              <w:bottom w:val="single" w:color="auto" w:sz="6" w:space="0"/>
              <w:right w:val="single" w:color="auto" w:sz="6" w:space="0"/>
            </w:tcBorders>
          </w:tcPr>
          <w:p w14:paraId="410A4133">
            <w:pPr>
              <w:spacing w:line="360" w:lineRule="auto"/>
              <w:rPr>
                <w:rFonts w:ascii="Times New Roman" w:hAnsi="Times New Roman"/>
                <w:color w:val="auto"/>
                <w:highlight w:val="none"/>
              </w:rPr>
            </w:pPr>
          </w:p>
        </w:tc>
        <w:tc>
          <w:tcPr>
            <w:tcW w:w="2995" w:type="dxa"/>
            <w:tcBorders>
              <w:top w:val="single" w:color="auto" w:sz="6" w:space="0"/>
              <w:left w:val="nil"/>
              <w:bottom w:val="single" w:color="auto" w:sz="6" w:space="0"/>
            </w:tcBorders>
          </w:tcPr>
          <w:p w14:paraId="4174251B">
            <w:pPr>
              <w:spacing w:line="360" w:lineRule="auto"/>
              <w:rPr>
                <w:rFonts w:ascii="Times New Roman" w:hAnsi="Times New Roman"/>
                <w:color w:val="auto"/>
                <w:highlight w:val="none"/>
              </w:rPr>
            </w:pPr>
          </w:p>
        </w:tc>
        <w:tc>
          <w:tcPr>
            <w:tcW w:w="960" w:type="dxa"/>
            <w:tcBorders>
              <w:top w:val="single" w:color="auto" w:sz="6" w:space="0"/>
              <w:left w:val="single" w:color="auto" w:sz="6" w:space="0"/>
              <w:bottom w:val="single" w:color="auto" w:sz="6" w:space="0"/>
              <w:right w:val="single" w:color="auto" w:sz="6" w:space="0"/>
            </w:tcBorders>
          </w:tcPr>
          <w:p w14:paraId="1FC06603">
            <w:pPr>
              <w:spacing w:line="360" w:lineRule="auto"/>
              <w:rPr>
                <w:rFonts w:ascii="Times New Roman" w:hAnsi="Times New Roman"/>
                <w:color w:val="auto"/>
                <w:highlight w:val="none"/>
              </w:rPr>
            </w:pPr>
          </w:p>
        </w:tc>
        <w:tc>
          <w:tcPr>
            <w:tcW w:w="2880" w:type="dxa"/>
            <w:tcBorders>
              <w:top w:val="single" w:color="auto" w:sz="6" w:space="0"/>
              <w:left w:val="nil"/>
              <w:bottom w:val="single" w:color="auto" w:sz="6" w:space="0"/>
              <w:right w:val="single" w:color="auto" w:sz="6" w:space="0"/>
            </w:tcBorders>
          </w:tcPr>
          <w:p w14:paraId="33163577">
            <w:pPr>
              <w:spacing w:line="360" w:lineRule="auto"/>
              <w:rPr>
                <w:rFonts w:ascii="Times New Roman" w:hAnsi="Times New Roman"/>
                <w:color w:val="auto"/>
                <w:highlight w:val="none"/>
              </w:rPr>
            </w:pPr>
          </w:p>
        </w:tc>
      </w:tr>
      <w:tr w14:paraId="71D82EBE">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F8ED66A">
            <w:pPr>
              <w:spacing w:line="360" w:lineRule="auto"/>
              <w:rPr>
                <w:rFonts w:ascii="Times New Roman" w:hAnsi="Times New Roman"/>
                <w:color w:val="auto"/>
                <w:highlight w:val="none"/>
              </w:rPr>
            </w:pPr>
          </w:p>
        </w:tc>
        <w:tc>
          <w:tcPr>
            <w:tcW w:w="965" w:type="dxa"/>
            <w:tcBorders>
              <w:top w:val="single" w:color="auto" w:sz="6" w:space="0"/>
              <w:left w:val="single" w:color="auto" w:sz="6" w:space="0"/>
              <w:bottom w:val="single" w:color="auto" w:sz="6" w:space="0"/>
              <w:right w:val="single" w:color="auto" w:sz="6" w:space="0"/>
            </w:tcBorders>
          </w:tcPr>
          <w:p w14:paraId="75C44CF0">
            <w:pPr>
              <w:spacing w:line="360" w:lineRule="auto"/>
              <w:rPr>
                <w:rFonts w:ascii="Times New Roman" w:hAnsi="Times New Roman"/>
                <w:color w:val="auto"/>
                <w:highlight w:val="none"/>
              </w:rPr>
            </w:pPr>
          </w:p>
        </w:tc>
        <w:tc>
          <w:tcPr>
            <w:tcW w:w="2995" w:type="dxa"/>
            <w:tcBorders>
              <w:top w:val="single" w:color="auto" w:sz="6" w:space="0"/>
              <w:left w:val="nil"/>
              <w:bottom w:val="single" w:color="auto" w:sz="6" w:space="0"/>
            </w:tcBorders>
          </w:tcPr>
          <w:p w14:paraId="06C88861">
            <w:pPr>
              <w:spacing w:line="360" w:lineRule="auto"/>
              <w:rPr>
                <w:rFonts w:ascii="Times New Roman" w:hAnsi="Times New Roman"/>
                <w:color w:val="auto"/>
                <w:highlight w:val="none"/>
              </w:rPr>
            </w:pPr>
          </w:p>
        </w:tc>
        <w:tc>
          <w:tcPr>
            <w:tcW w:w="960" w:type="dxa"/>
            <w:tcBorders>
              <w:top w:val="single" w:color="auto" w:sz="6" w:space="0"/>
              <w:left w:val="single" w:color="auto" w:sz="6" w:space="0"/>
              <w:bottom w:val="single" w:color="auto" w:sz="6" w:space="0"/>
              <w:right w:val="single" w:color="auto" w:sz="6" w:space="0"/>
            </w:tcBorders>
          </w:tcPr>
          <w:p w14:paraId="5624A803">
            <w:pPr>
              <w:spacing w:line="360" w:lineRule="auto"/>
              <w:rPr>
                <w:rFonts w:ascii="Times New Roman" w:hAnsi="Times New Roman"/>
                <w:color w:val="auto"/>
                <w:highlight w:val="none"/>
              </w:rPr>
            </w:pPr>
          </w:p>
        </w:tc>
        <w:tc>
          <w:tcPr>
            <w:tcW w:w="2880" w:type="dxa"/>
            <w:tcBorders>
              <w:top w:val="single" w:color="auto" w:sz="6" w:space="0"/>
              <w:left w:val="nil"/>
              <w:bottom w:val="single" w:color="auto" w:sz="6" w:space="0"/>
              <w:right w:val="single" w:color="auto" w:sz="6" w:space="0"/>
            </w:tcBorders>
          </w:tcPr>
          <w:p w14:paraId="574E4C76">
            <w:pPr>
              <w:spacing w:line="360" w:lineRule="auto"/>
              <w:rPr>
                <w:rFonts w:ascii="Times New Roman" w:hAnsi="Times New Roman"/>
                <w:color w:val="auto"/>
                <w:highlight w:val="none"/>
              </w:rPr>
            </w:pPr>
          </w:p>
        </w:tc>
      </w:tr>
      <w:tr w14:paraId="7F341665">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D863419">
            <w:pPr>
              <w:spacing w:line="360" w:lineRule="auto"/>
              <w:rPr>
                <w:rFonts w:ascii="Times New Roman" w:hAnsi="Times New Roman"/>
                <w:color w:val="auto"/>
                <w:highlight w:val="none"/>
              </w:rPr>
            </w:pPr>
          </w:p>
        </w:tc>
        <w:tc>
          <w:tcPr>
            <w:tcW w:w="965" w:type="dxa"/>
            <w:tcBorders>
              <w:top w:val="single" w:color="auto" w:sz="6" w:space="0"/>
              <w:left w:val="single" w:color="auto" w:sz="6" w:space="0"/>
              <w:bottom w:val="single" w:color="auto" w:sz="6" w:space="0"/>
              <w:right w:val="single" w:color="auto" w:sz="6" w:space="0"/>
            </w:tcBorders>
          </w:tcPr>
          <w:p w14:paraId="70896D55">
            <w:pPr>
              <w:spacing w:line="360" w:lineRule="auto"/>
              <w:rPr>
                <w:rFonts w:ascii="Times New Roman" w:hAnsi="Times New Roman"/>
                <w:color w:val="auto"/>
                <w:highlight w:val="none"/>
              </w:rPr>
            </w:pPr>
          </w:p>
        </w:tc>
        <w:tc>
          <w:tcPr>
            <w:tcW w:w="2995" w:type="dxa"/>
            <w:tcBorders>
              <w:top w:val="single" w:color="auto" w:sz="6" w:space="0"/>
              <w:left w:val="nil"/>
              <w:bottom w:val="single" w:color="auto" w:sz="6" w:space="0"/>
            </w:tcBorders>
          </w:tcPr>
          <w:p w14:paraId="6334564E">
            <w:pPr>
              <w:spacing w:line="360" w:lineRule="auto"/>
              <w:rPr>
                <w:rFonts w:ascii="Times New Roman" w:hAnsi="Times New Roman"/>
                <w:color w:val="auto"/>
                <w:highlight w:val="none"/>
              </w:rPr>
            </w:pPr>
          </w:p>
        </w:tc>
        <w:tc>
          <w:tcPr>
            <w:tcW w:w="960" w:type="dxa"/>
            <w:tcBorders>
              <w:top w:val="single" w:color="auto" w:sz="6" w:space="0"/>
              <w:left w:val="single" w:color="auto" w:sz="6" w:space="0"/>
              <w:bottom w:val="single" w:color="auto" w:sz="6" w:space="0"/>
              <w:right w:val="single" w:color="auto" w:sz="6" w:space="0"/>
            </w:tcBorders>
          </w:tcPr>
          <w:p w14:paraId="69DFD50F">
            <w:pPr>
              <w:spacing w:line="360" w:lineRule="auto"/>
              <w:rPr>
                <w:rFonts w:ascii="Times New Roman" w:hAnsi="Times New Roman"/>
                <w:color w:val="auto"/>
                <w:highlight w:val="none"/>
              </w:rPr>
            </w:pPr>
          </w:p>
        </w:tc>
        <w:tc>
          <w:tcPr>
            <w:tcW w:w="2880" w:type="dxa"/>
            <w:tcBorders>
              <w:top w:val="single" w:color="auto" w:sz="6" w:space="0"/>
              <w:left w:val="nil"/>
              <w:bottom w:val="single" w:color="auto" w:sz="6" w:space="0"/>
              <w:right w:val="single" w:color="auto" w:sz="6" w:space="0"/>
            </w:tcBorders>
          </w:tcPr>
          <w:p w14:paraId="4AFDA1C6">
            <w:pPr>
              <w:spacing w:line="360" w:lineRule="auto"/>
              <w:rPr>
                <w:rFonts w:ascii="Times New Roman" w:hAnsi="Times New Roman"/>
                <w:color w:val="auto"/>
                <w:highlight w:val="none"/>
              </w:rPr>
            </w:pPr>
          </w:p>
        </w:tc>
      </w:tr>
      <w:tr w14:paraId="3DBD05F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C4C2F5C">
            <w:pPr>
              <w:spacing w:line="360" w:lineRule="auto"/>
              <w:rPr>
                <w:rFonts w:ascii="Times New Roman" w:hAnsi="Times New Roman"/>
                <w:color w:val="auto"/>
                <w:highlight w:val="none"/>
              </w:rPr>
            </w:pPr>
          </w:p>
        </w:tc>
        <w:tc>
          <w:tcPr>
            <w:tcW w:w="965" w:type="dxa"/>
            <w:tcBorders>
              <w:top w:val="single" w:color="auto" w:sz="6" w:space="0"/>
              <w:left w:val="single" w:color="auto" w:sz="6" w:space="0"/>
              <w:bottom w:val="single" w:color="auto" w:sz="6" w:space="0"/>
              <w:right w:val="single" w:color="auto" w:sz="6" w:space="0"/>
            </w:tcBorders>
          </w:tcPr>
          <w:p w14:paraId="61C189E7">
            <w:pPr>
              <w:spacing w:line="360" w:lineRule="auto"/>
              <w:rPr>
                <w:rFonts w:ascii="Times New Roman" w:hAnsi="Times New Roman"/>
                <w:color w:val="auto"/>
                <w:highlight w:val="none"/>
              </w:rPr>
            </w:pPr>
          </w:p>
        </w:tc>
        <w:tc>
          <w:tcPr>
            <w:tcW w:w="2995" w:type="dxa"/>
            <w:tcBorders>
              <w:top w:val="single" w:color="auto" w:sz="6" w:space="0"/>
              <w:left w:val="nil"/>
              <w:bottom w:val="single" w:color="auto" w:sz="6" w:space="0"/>
            </w:tcBorders>
          </w:tcPr>
          <w:p w14:paraId="58D44692">
            <w:pPr>
              <w:spacing w:line="360" w:lineRule="auto"/>
              <w:rPr>
                <w:rFonts w:ascii="Times New Roman" w:hAnsi="Times New Roman"/>
                <w:color w:val="auto"/>
                <w:highlight w:val="none"/>
              </w:rPr>
            </w:pPr>
          </w:p>
        </w:tc>
        <w:tc>
          <w:tcPr>
            <w:tcW w:w="960" w:type="dxa"/>
            <w:tcBorders>
              <w:top w:val="single" w:color="auto" w:sz="6" w:space="0"/>
              <w:left w:val="single" w:color="auto" w:sz="6" w:space="0"/>
              <w:bottom w:val="single" w:color="auto" w:sz="6" w:space="0"/>
              <w:right w:val="single" w:color="auto" w:sz="6" w:space="0"/>
            </w:tcBorders>
          </w:tcPr>
          <w:p w14:paraId="62A43F34">
            <w:pPr>
              <w:spacing w:line="360" w:lineRule="auto"/>
              <w:rPr>
                <w:rFonts w:ascii="Times New Roman" w:hAnsi="Times New Roman"/>
                <w:color w:val="auto"/>
                <w:highlight w:val="none"/>
              </w:rPr>
            </w:pPr>
          </w:p>
        </w:tc>
        <w:tc>
          <w:tcPr>
            <w:tcW w:w="2880" w:type="dxa"/>
            <w:tcBorders>
              <w:top w:val="single" w:color="auto" w:sz="6" w:space="0"/>
              <w:left w:val="nil"/>
              <w:bottom w:val="single" w:color="auto" w:sz="6" w:space="0"/>
              <w:right w:val="single" w:color="auto" w:sz="6" w:space="0"/>
            </w:tcBorders>
          </w:tcPr>
          <w:p w14:paraId="5219AADF">
            <w:pPr>
              <w:spacing w:line="360" w:lineRule="auto"/>
              <w:rPr>
                <w:rFonts w:ascii="Times New Roman" w:hAnsi="Times New Roman"/>
                <w:color w:val="auto"/>
                <w:highlight w:val="none"/>
              </w:rPr>
            </w:pPr>
          </w:p>
        </w:tc>
      </w:tr>
      <w:tr w14:paraId="4B25B1A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79A2C6C">
            <w:pPr>
              <w:spacing w:line="360" w:lineRule="auto"/>
              <w:rPr>
                <w:rFonts w:ascii="Times New Roman" w:hAnsi="Times New Roman"/>
                <w:color w:val="auto"/>
                <w:highlight w:val="none"/>
              </w:rPr>
            </w:pPr>
          </w:p>
        </w:tc>
        <w:tc>
          <w:tcPr>
            <w:tcW w:w="965" w:type="dxa"/>
            <w:tcBorders>
              <w:top w:val="single" w:color="auto" w:sz="6" w:space="0"/>
              <w:left w:val="single" w:color="auto" w:sz="6" w:space="0"/>
              <w:bottom w:val="single" w:color="auto" w:sz="6" w:space="0"/>
              <w:right w:val="single" w:color="auto" w:sz="6" w:space="0"/>
            </w:tcBorders>
          </w:tcPr>
          <w:p w14:paraId="10A6E95A">
            <w:pPr>
              <w:spacing w:line="360" w:lineRule="auto"/>
              <w:rPr>
                <w:rFonts w:ascii="Times New Roman" w:hAnsi="Times New Roman"/>
                <w:color w:val="auto"/>
                <w:highlight w:val="none"/>
              </w:rPr>
            </w:pPr>
          </w:p>
        </w:tc>
        <w:tc>
          <w:tcPr>
            <w:tcW w:w="2995" w:type="dxa"/>
            <w:tcBorders>
              <w:top w:val="single" w:color="auto" w:sz="6" w:space="0"/>
              <w:left w:val="nil"/>
              <w:bottom w:val="single" w:color="auto" w:sz="6" w:space="0"/>
            </w:tcBorders>
          </w:tcPr>
          <w:p w14:paraId="6E52EB6C">
            <w:pPr>
              <w:spacing w:line="360" w:lineRule="auto"/>
              <w:rPr>
                <w:rFonts w:ascii="Times New Roman" w:hAnsi="Times New Roman"/>
                <w:color w:val="auto"/>
                <w:highlight w:val="none"/>
              </w:rPr>
            </w:pPr>
          </w:p>
        </w:tc>
        <w:tc>
          <w:tcPr>
            <w:tcW w:w="960" w:type="dxa"/>
            <w:tcBorders>
              <w:top w:val="single" w:color="auto" w:sz="6" w:space="0"/>
              <w:left w:val="single" w:color="auto" w:sz="6" w:space="0"/>
              <w:bottom w:val="single" w:color="auto" w:sz="6" w:space="0"/>
              <w:right w:val="single" w:color="auto" w:sz="6" w:space="0"/>
            </w:tcBorders>
          </w:tcPr>
          <w:p w14:paraId="7E1E843E">
            <w:pPr>
              <w:spacing w:line="360" w:lineRule="auto"/>
              <w:rPr>
                <w:rFonts w:ascii="Times New Roman" w:hAnsi="Times New Roman"/>
                <w:color w:val="auto"/>
                <w:highlight w:val="none"/>
              </w:rPr>
            </w:pPr>
          </w:p>
        </w:tc>
        <w:tc>
          <w:tcPr>
            <w:tcW w:w="2880" w:type="dxa"/>
            <w:tcBorders>
              <w:top w:val="single" w:color="auto" w:sz="6" w:space="0"/>
              <w:left w:val="nil"/>
              <w:bottom w:val="single" w:color="auto" w:sz="6" w:space="0"/>
              <w:right w:val="single" w:color="auto" w:sz="6" w:space="0"/>
            </w:tcBorders>
          </w:tcPr>
          <w:p w14:paraId="73C44205">
            <w:pPr>
              <w:spacing w:line="360" w:lineRule="auto"/>
              <w:rPr>
                <w:rFonts w:ascii="Times New Roman" w:hAnsi="Times New Roman"/>
                <w:color w:val="auto"/>
                <w:highlight w:val="none"/>
              </w:rPr>
            </w:pPr>
          </w:p>
        </w:tc>
      </w:tr>
      <w:tr w14:paraId="6E60DF5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01C320D">
            <w:pPr>
              <w:spacing w:line="360" w:lineRule="auto"/>
              <w:rPr>
                <w:rFonts w:ascii="Times New Roman" w:hAnsi="Times New Roman"/>
                <w:color w:val="auto"/>
                <w:highlight w:val="none"/>
              </w:rPr>
            </w:pPr>
          </w:p>
        </w:tc>
        <w:tc>
          <w:tcPr>
            <w:tcW w:w="965" w:type="dxa"/>
            <w:tcBorders>
              <w:top w:val="single" w:color="auto" w:sz="6" w:space="0"/>
              <w:left w:val="single" w:color="auto" w:sz="6" w:space="0"/>
              <w:bottom w:val="single" w:color="auto" w:sz="6" w:space="0"/>
              <w:right w:val="single" w:color="auto" w:sz="6" w:space="0"/>
            </w:tcBorders>
          </w:tcPr>
          <w:p w14:paraId="54B8D7EA">
            <w:pPr>
              <w:spacing w:line="360" w:lineRule="auto"/>
              <w:rPr>
                <w:rFonts w:ascii="Times New Roman" w:hAnsi="Times New Roman"/>
                <w:color w:val="auto"/>
                <w:highlight w:val="none"/>
              </w:rPr>
            </w:pPr>
          </w:p>
        </w:tc>
        <w:tc>
          <w:tcPr>
            <w:tcW w:w="2995" w:type="dxa"/>
            <w:tcBorders>
              <w:top w:val="single" w:color="auto" w:sz="6" w:space="0"/>
              <w:left w:val="nil"/>
              <w:bottom w:val="single" w:color="auto" w:sz="6" w:space="0"/>
            </w:tcBorders>
          </w:tcPr>
          <w:p w14:paraId="524018E1">
            <w:pPr>
              <w:spacing w:line="360" w:lineRule="auto"/>
              <w:rPr>
                <w:rFonts w:ascii="Times New Roman" w:hAnsi="Times New Roman"/>
                <w:color w:val="auto"/>
                <w:highlight w:val="none"/>
              </w:rPr>
            </w:pPr>
          </w:p>
        </w:tc>
        <w:tc>
          <w:tcPr>
            <w:tcW w:w="960" w:type="dxa"/>
            <w:tcBorders>
              <w:top w:val="single" w:color="auto" w:sz="6" w:space="0"/>
              <w:left w:val="single" w:color="auto" w:sz="6" w:space="0"/>
              <w:bottom w:val="single" w:color="auto" w:sz="6" w:space="0"/>
              <w:right w:val="single" w:color="auto" w:sz="6" w:space="0"/>
            </w:tcBorders>
          </w:tcPr>
          <w:p w14:paraId="0007550C">
            <w:pPr>
              <w:spacing w:line="360" w:lineRule="auto"/>
              <w:rPr>
                <w:rFonts w:ascii="Times New Roman" w:hAnsi="Times New Roman"/>
                <w:color w:val="auto"/>
                <w:highlight w:val="none"/>
              </w:rPr>
            </w:pPr>
          </w:p>
        </w:tc>
        <w:tc>
          <w:tcPr>
            <w:tcW w:w="2880" w:type="dxa"/>
            <w:tcBorders>
              <w:top w:val="single" w:color="auto" w:sz="6" w:space="0"/>
              <w:left w:val="nil"/>
              <w:bottom w:val="single" w:color="auto" w:sz="6" w:space="0"/>
              <w:right w:val="single" w:color="auto" w:sz="6" w:space="0"/>
            </w:tcBorders>
          </w:tcPr>
          <w:p w14:paraId="345650A7">
            <w:pPr>
              <w:spacing w:line="360" w:lineRule="auto"/>
              <w:rPr>
                <w:rFonts w:ascii="Times New Roman" w:hAnsi="Times New Roman"/>
                <w:color w:val="auto"/>
                <w:highlight w:val="none"/>
              </w:rPr>
            </w:pPr>
          </w:p>
        </w:tc>
      </w:tr>
      <w:tr w14:paraId="280589C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5654827">
            <w:pPr>
              <w:spacing w:line="360" w:lineRule="auto"/>
              <w:rPr>
                <w:rFonts w:ascii="Times New Roman" w:hAnsi="Times New Roman"/>
                <w:color w:val="auto"/>
                <w:highlight w:val="none"/>
              </w:rPr>
            </w:pPr>
          </w:p>
        </w:tc>
        <w:tc>
          <w:tcPr>
            <w:tcW w:w="965" w:type="dxa"/>
            <w:tcBorders>
              <w:top w:val="single" w:color="auto" w:sz="6" w:space="0"/>
              <w:left w:val="single" w:color="auto" w:sz="6" w:space="0"/>
              <w:bottom w:val="single" w:color="auto" w:sz="6" w:space="0"/>
              <w:right w:val="single" w:color="auto" w:sz="6" w:space="0"/>
            </w:tcBorders>
          </w:tcPr>
          <w:p w14:paraId="698DCC85">
            <w:pPr>
              <w:spacing w:line="360" w:lineRule="auto"/>
              <w:rPr>
                <w:rFonts w:ascii="Times New Roman" w:hAnsi="Times New Roman"/>
                <w:color w:val="auto"/>
                <w:highlight w:val="none"/>
              </w:rPr>
            </w:pPr>
          </w:p>
        </w:tc>
        <w:tc>
          <w:tcPr>
            <w:tcW w:w="2995" w:type="dxa"/>
            <w:tcBorders>
              <w:top w:val="single" w:color="auto" w:sz="6" w:space="0"/>
              <w:left w:val="nil"/>
              <w:bottom w:val="single" w:color="auto" w:sz="6" w:space="0"/>
            </w:tcBorders>
          </w:tcPr>
          <w:p w14:paraId="7FEBE7AC">
            <w:pPr>
              <w:spacing w:line="360" w:lineRule="auto"/>
              <w:rPr>
                <w:rFonts w:ascii="Times New Roman" w:hAnsi="Times New Roman"/>
                <w:color w:val="auto"/>
                <w:highlight w:val="none"/>
              </w:rPr>
            </w:pPr>
          </w:p>
        </w:tc>
        <w:tc>
          <w:tcPr>
            <w:tcW w:w="960" w:type="dxa"/>
            <w:tcBorders>
              <w:top w:val="single" w:color="auto" w:sz="6" w:space="0"/>
              <w:left w:val="single" w:color="auto" w:sz="6" w:space="0"/>
              <w:bottom w:val="single" w:color="auto" w:sz="6" w:space="0"/>
              <w:right w:val="single" w:color="auto" w:sz="6" w:space="0"/>
            </w:tcBorders>
          </w:tcPr>
          <w:p w14:paraId="1823BE21">
            <w:pPr>
              <w:spacing w:line="360" w:lineRule="auto"/>
              <w:rPr>
                <w:rFonts w:ascii="Times New Roman" w:hAnsi="Times New Roman"/>
                <w:color w:val="auto"/>
                <w:highlight w:val="none"/>
              </w:rPr>
            </w:pPr>
          </w:p>
        </w:tc>
        <w:tc>
          <w:tcPr>
            <w:tcW w:w="2880" w:type="dxa"/>
            <w:tcBorders>
              <w:top w:val="single" w:color="auto" w:sz="6" w:space="0"/>
              <w:left w:val="nil"/>
              <w:bottom w:val="single" w:color="auto" w:sz="6" w:space="0"/>
              <w:right w:val="single" w:color="auto" w:sz="6" w:space="0"/>
            </w:tcBorders>
          </w:tcPr>
          <w:p w14:paraId="2E41A938">
            <w:pPr>
              <w:spacing w:line="360" w:lineRule="auto"/>
              <w:rPr>
                <w:rFonts w:ascii="Times New Roman" w:hAnsi="Times New Roman"/>
                <w:color w:val="auto"/>
                <w:highlight w:val="none"/>
              </w:rPr>
            </w:pPr>
          </w:p>
        </w:tc>
      </w:tr>
      <w:tr w14:paraId="6E7F53E1">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77839F96">
            <w:pPr>
              <w:spacing w:line="360" w:lineRule="auto"/>
              <w:rPr>
                <w:rFonts w:ascii="Times New Roman" w:hAnsi="Times New Roman"/>
                <w:color w:val="auto"/>
                <w:highlight w:val="none"/>
              </w:rPr>
            </w:pPr>
          </w:p>
        </w:tc>
        <w:tc>
          <w:tcPr>
            <w:tcW w:w="965" w:type="dxa"/>
            <w:tcBorders>
              <w:top w:val="single" w:color="auto" w:sz="6" w:space="0"/>
              <w:left w:val="single" w:color="auto" w:sz="6" w:space="0"/>
              <w:bottom w:val="single" w:color="auto" w:sz="6" w:space="0"/>
              <w:right w:val="single" w:color="auto" w:sz="6" w:space="0"/>
            </w:tcBorders>
          </w:tcPr>
          <w:p w14:paraId="0F8E26D8">
            <w:pPr>
              <w:spacing w:line="360" w:lineRule="auto"/>
              <w:rPr>
                <w:rFonts w:ascii="Times New Roman" w:hAnsi="Times New Roman"/>
                <w:color w:val="auto"/>
                <w:highlight w:val="none"/>
              </w:rPr>
            </w:pPr>
          </w:p>
        </w:tc>
        <w:tc>
          <w:tcPr>
            <w:tcW w:w="2995" w:type="dxa"/>
            <w:tcBorders>
              <w:top w:val="single" w:color="auto" w:sz="6" w:space="0"/>
              <w:left w:val="nil"/>
              <w:bottom w:val="single" w:color="auto" w:sz="6" w:space="0"/>
            </w:tcBorders>
          </w:tcPr>
          <w:p w14:paraId="5B74EEEE">
            <w:pPr>
              <w:spacing w:line="360" w:lineRule="auto"/>
              <w:rPr>
                <w:rFonts w:ascii="Times New Roman" w:hAnsi="Times New Roman"/>
                <w:color w:val="auto"/>
                <w:highlight w:val="none"/>
              </w:rPr>
            </w:pPr>
          </w:p>
        </w:tc>
        <w:tc>
          <w:tcPr>
            <w:tcW w:w="960" w:type="dxa"/>
            <w:tcBorders>
              <w:top w:val="single" w:color="auto" w:sz="6" w:space="0"/>
              <w:left w:val="single" w:color="auto" w:sz="6" w:space="0"/>
              <w:bottom w:val="single" w:color="auto" w:sz="6" w:space="0"/>
              <w:right w:val="single" w:color="auto" w:sz="6" w:space="0"/>
            </w:tcBorders>
          </w:tcPr>
          <w:p w14:paraId="2FFEFEB9">
            <w:pPr>
              <w:spacing w:line="360" w:lineRule="auto"/>
              <w:rPr>
                <w:rFonts w:ascii="Times New Roman" w:hAnsi="Times New Roman"/>
                <w:color w:val="auto"/>
                <w:highlight w:val="none"/>
              </w:rPr>
            </w:pPr>
          </w:p>
        </w:tc>
        <w:tc>
          <w:tcPr>
            <w:tcW w:w="2880" w:type="dxa"/>
            <w:tcBorders>
              <w:top w:val="single" w:color="auto" w:sz="6" w:space="0"/>
              <w:left w:val="nil"/>
              <w:bottom w:val="single" w:color="auto" w:sz="6" w:space="0"/>
              <w:right w:val="single" w:color="auto" w:sz="6" w:space="0"/>
            </w:tcBorders>
          </w:tcPr>
          <w:p w14:paraId="647EC603">
            <w:pPr>
              <w:spacing w:line="360" w:lineRule="auto"/>
              <w:rPr>
                <w:rFonts w:ascii="Times New Roman" w:hAnsi="Times New Roman"/>
                <w:color w:val="auto"/>
                <w:highlight w:val="none"/>
              </w:rPr>
            </w:pPr>
          </w:p>
        </w:tc>
      </w:tr>
      <w:tr w14:paraId="3C65F44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5C1C312">
            <w:pPr>
              <w:spacing w:line="360" w:lineRule="auto"/>
              <w:rPr>
                <w:rFonts w:ascii="Times New Roman" w:hAnsi="Times New Roman"/>
                <w:color w:val="auto"/>
                <w:highlight w:val="none"/>
              </w:rPr>
            </w:pPr>
          </w:p>
        </w:tc>
        <w:tc>
          <w:tcPr>
            <w:tcW w:w="965" w:type="dxa"/>
            <w:tcBorders>
              <w:top w:val="single" w:color="auto" w:sz="6" w:space="0"/>
              <w:left w:val="single" w:color="auto" w:sz="6" w:space="0"/>
              <w:bottom w:val="single" w:color="auto" w:sz="6" w:space="0"/>
              <w:right w:val="single" w:color="auto" w:sz="6" w:space="0"/>
            </w:tcBorders>
          </w:tcPr>
          <w:p w14:paraId="15654569">
            <w:pPr>
              <w:spacing w:line="360" w:lineRule="auto"/>
              <w:rPr>
                <w:rFonts w:ascii="Times New Roman" w:hAnsi="Times New Roman"/>
                <w:color w:val="auto"/>
                <w:highlight w:val="none"/>
              </w:rPr>
            </w:pPr>
          </w:p>
        </w:tc>
        <w:tc>
          <w:tcPr>
            <w:tcW w:w="2995" w:type="dxa"/>
            <w:tcBorders>
              <w:top w:val="single" w:color="auto" w:sz="6" w:space="0"/>
              <w:left w:val="nil"/>
              <w:bottom w:val="single" w:color="auto" w:sz="6" w:space="0"/>
            </w:tcBorders>
          </w:tcPr>
          <w:p w14:paraId="692485A3">
            <w:pPr>
              <w:spacing w:line="360" w:lineRule="auto"/>
              <w:rPr>
                <w:rFonts w:ascii="Times New Roman" w:hAnsi="Times New Roman"/>
                <w:color w:val="auto"/>
                <w:highlight w:val="none"/>
              </w:rPr>
            </w:pPr>
          </w:p>
        </w:tc>
        <w:tc>
          <w:tcPr>
            <w:tcW w:w="960" w:type="dxa"/>
            <w:tcBorders>
              <w:top w:val="single" w:color="auto" w:sz="6" w:space="0"/>
              <w:left w:val="single" w:color="auto" w:sz="6" w:space="0"/>
              <w:bottom w:val="single" w:color="auto" w:sz="6" w:space="0"/>
              <w:right w:val="single" w:color="auto" w:sz="6" w:space="0"/>
            </w:tcBorders>
          </w:tcPr>
          <w:p w14:paraId="3927BCC5">
            <w:pPr>
              <w:spacing w:line="360" w:lineRule="auto"/>
              <w:rPr>
                <w:rFonts w:ascii="Times New Roman" w:hAnsi="Times New Roman"/>
                <w:color w:val="auto"/>
                <w:highlight w:val="none"/>
              </w:rPr>
            </w:pPr>
          </w:p>
        </w:tc>
        <w:tc>
          <w:tcPr>
            <w:tcW w:w="2880" w:type="dxa"/>
            <w:tcBorders>
              <w:top w:val="single" w:color="auto" w:sz="6" w:space="0"/>
              <w:left w:val="nil"/>
              <w:bottom w:val="single" w:color="auto" w:sz="6" w:space="0"/>
              <w:right w:val="single" w:color="auto" w:sz="6" w:space="0"/>
            </w:tcBorders>
          </w:tcPr>
          <w:p w14:paraId="4481A363">
            <w:pPr>
              <w:spacing w:line="360" w:lineRule="auto"/>
              <w:rPr>
                <w:rFonts w:ascii="Times New Roman" w:hAnsi="Times New Roman"/>
                <w:color w:val="auto"/>
                <w:highlight w:val="none"/>
              </w:rPr>
            </w:pPr>
          </w:p>
        </w:tc>
      </w:tr>
      <w:tr w14:paraId="78EB0E2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E59A73B">
            <w:pPr>
              <w:spacing w:line="360" w:lineRule="auto"/>
              <w:rPr>
                <w:rFonts w:ascii="Times New Roman" w:hAnsi="Times New Roman"/>
                <w:color w:val="auto"/>
                <w:highlight w:val="none"/>
              </w:rPr>
            </w:pPr>
          </w:p>
        </w:tc>
        <w:tc>
          <w:tcPr>
            <w:tcW w:w="965" w:type="dxa"/>
            <w:tcBorders>
              <w:top w:val="single" w:color="auto" w:sz="6" w:space="0"/>
              <w:left w:val="single" w:color="auto" w:sz="6" w:space="0"/>
              <w:bottom w:val="single" w:color="auto" w:sz="6" w:space="0"/>
              <w:right w:val="single" w:color="auto" w:sz="6" w:space="0"/>
            </w:tcBorders>
          </w:tcPr>
          <w:p w14:paraId="40714EF0">
            <w:pPr>
              <w:spacing w:line="360" w:lineRule="auto"/>
              <w:rPr>
                <w:rFonts w:ascii="Times New Roman" w:hAnsi="Times New Roman"/>
                <w:color w:val="auto"/>
                <w:highlight w:val="none"/>
              </w:rPr>
            </w:pPr>
          </w:p>
        </w:tc>
        <w:tc>
          <w:tcPr>
            <w:tcW w:w="2995" w:type="dxa"/>
            <w:tcBorders>
              <w:top w:val="single" w:color="auto" w:sz="6" w:space="0"/>
              <w:left w:val="nil"/>
              <w:bottom w:val="single" w:color="auto" w:sz="6" w:space="0"/>
            </w:tcBorders>
          </w:tcPr>
          <w:p w14:paraId="55EE121F">
            <w:pPr>
              <w:spacing w:line="360" w:lineRule="auto"/>
              <w:rPr>
                <w:rFonts w:ascii="Times New Roman" w:hAnsi="Times New Roman"/>
                <w:color w:val="auto"/>
                <w:highlight w:val="none"/>
              </w:rPr>
            </w:pPr>
          </w:p>
        </w:tc>
        <w:tc>
          <w:tcPr>
            <w:tcW w:w="960" w:type="dxa"/>
            <w:tcBorders>
              <w:top w:val="single" w:color="auto" w:sz="6" w:space="0"/>
              <w:left w:val="single" w:color="auto" w:sz="6" w:space="0"/>
              <w:bottom w:val="single" w:color="auto" w:sz="6" w:space="0"/>
              <w:right w:val="single" w:color="auto" w:sz="6" w:space="0"/>
            </w:tcBorders>
          </w:tcPr>
          <w:p w14:paraId="293A0D4C">
            <w:pPr>
              <w:spacing w:line="360" w:lineRule="auto"/>
              <w:rPr>
                <w:rFonts w:ascii="Times New Roman" w:hAnsi="Times New Roman"/>
                <w:color w:val="auto"/>
                <w:highlight w:val="none"/>
              </w:rPr>
            </w:pPr>
          </w:p>
        </w:tc>
        <w:tc>
          <w:tcPr>
            <w:tcW w:w="2880" w:type="dxa"/>
            <w:tcBorders>
              <w:top w:val="single" w:color="auto" w:sz="6" w:space="0"/>
              <w:left w:val="nil"/>
              <w:bottom w:val="single" w:color="auto" w:sz="6" w:space="0"/>
              <w:right w:val="single" w:color="auto" w:sz="6" w:space="0"/>
            </w:tcBorders>
          </w:tcPr>
          <w:p w14:paraId="331CF4E0">
            <w:pPr>
              <w:spacing w:line="360" w:lineRule="auto"/>
              <w:rPr>
                <w:rFonts w:ascii="Times New Roman" w:hAnsi="Times New Roman"/>
                <w:color w:val="auto"/>
                <w:highlight w:val="none"/>
              </w:rPr>
            </w:pPr>
          </w:p>
        </w:tc>
      </w:tr>
      <w:tr w14:paraId="7AE102A7">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C8B4476">
            <w:pPr>
              <w:spacing w:line="360" w:lineRule="auto"/>
              <w:rPr>
                <w:rFonts w:ascii="Times New Roman" w:hAnsi="Times New Roman"/>
                <w:color w:val="auto"/>
                <w:highlight w:val="none"/>
              </w:rPr>
            </w:pPr>
          </w:p>
        </w:tc>
        <w:tc>
          <w:tcPr>
            <w:tcW w:w="965" w:type="dxa"/>
            <w:tcBorders>
              <w:top w:val="single" w:color="auto" w:sz="6" w:space="0"/>
              <w:left w:val="single" w:color="auto" w:sz="6" w:space="0"/>
              <w:bottom w:val="single" w:color="auto" w:sz="6" w:space="0"/>
              <w:right w:val="single" w:color="auto" w:sz="6" w:space="0"/>
            </w:tcBorders>
          </w:tcPr>
          <w:p w14:paraId="35CE4F97">
            <w:pPr>
              <w:spacing w:line="360" w:lineRule="auto"/>
              <w:rPr>
                <w:rFonts w:ascii="Times New Roman" w:hAnsi="Times New Roman"/>
                <w:color w:val="auto"/>
                <w:highlight w:val="none"/>
              </w:rPr>
            </w:pPr>
          </w:p>
        </w:tc>
        <w:tc>
          <w:tcPr>
            <w:tcW w:w="2995" w:type="dxa"/>
            <w:tcBorders>
              <w:top w:val="single" w:color="auto" w:sz="6" w:space="0"/>
              <w:left w:val="nil"/>
              <w:bottom w:val="single" w:color="auto" w:sz="6" w:space="0"/>
            </w:tcBorders>
          </w:tcPr>
          <w:p w14:paraId="46D01CE9">
            <w:pPr>
              <w:spacing w:line="360" w:lineRule="auto"/>
              <w:rPr>
                <w:rFonts w:ascii="Times New Roman" w:hAnsi="Times New Roman"/>
                <w:color w:val="auto"/>
                <w:highlight w:val="none"/>
              </w:rPr>
            </w:pPr>
          </w:p>
        </w:tc>
        <w:tc>
          <w:tcPr>
            <w:tcW w:w="960" w:type="dxa"/>
            <w:tcBorders>
              <w:top w:val="single" w:color="auto" w:sz="6" w:space="0"/>
              <w:left w:val="single" w:color="auto" w:sz="6" w:space="0"/>
              <w:bottom w:val="single" w:color="auto" w:sz="6" w:space="0"/>
              <w:right w:val="single" w:color="auto" w:sz="6" w:space="0"/>
            </w:tcBorders>
          </w:tcPr>
          <w:p w14:paraId="38F1F44E">
            <w:pPr>
              <w:spacing w:line="360" w:lineRule="auto"/>
              <w:rPr>
                <w:rFonts w:ascii="Times New Roman" w:hAnsi="Times New Roman"/>
                <w:color w:val="auto"/>
                <w:highlight w:val="none"/>
              </w:rPr>
            </w:pPr>
          </w:p>
        </w:tc>
        <w:tc>
          <w:tcPr>
            <w:tcW w:w="2880" w:type="dxa"/>
            <w:tcBorders>
              <w:top w:val="single" w:color="auto" w:sz="6" w:space="0"/>
              <w:left w:val="nil"/>
              <w:bottom w:val="single" w:color="auto" w:sz="6" w:space="0"/>
              <w:right w:val="single" w:color="auto" w:sz="6" w:space="0"/>
            </w:tcBorders>
          </w:tcPr>
          <w:p w14:paraId="35363020">
            <w:pPr>
              <w:spacing w:line="360" w:lineRule="auto"/>
              <w:rPr>
                <w:rFonts w:ascii="Times New Roman" w:hAnsi="Times New Roman"/>
                <w:color w:val="auto"/>
                <w:highlight w:val="none"/>
              </w:rPr>
            </w:pPr>
          </w:p>
        </w:tc>
      </w:tr>
    </w:tbl>
    <w:p w14:paraId="252FC85D">
      <w:pPr>
        <w:spacing w:line="360" w:lineRule="auto"/>
        <w:ind w:firstLine="420"/>
        <w:rPr>
          <w:rFonts w:ascii="Times New Roman" w:hAnsi="Times New Roman"/>
          <w:color w:val="auto"/>
          <w:highlight w:val="none"/>
        </w:rPr>
      </w:pPr>
    </w:p>
    <w:p w14:paraId="35266FD4">
      <w:pPr>
        <w:rPr>
          <w:rFonts w:ascii="Times New Roman" w:hAnsi="Times New Roman"/>
          <w:color w:val="auto"/>
          <w:highlight w:val="none"/>
        </w:rPr>
        <w:sectPr>
          <w:endnotePr>
            <w:numFmt w:val="decimal"/>
          </w:endnotePr>
          <w:pgSz w:w="11907" w:h="16840"/>
          <w:pgMar w:top="1707" w:right="1469" w:bottom="1418" w:left="1678" w:header="1140" w:footer="1060" w:gutter="0"/>
          <w:cols w:space="720" w:num="1"/>
          <w:docGrid w:linePitch="380" w:charSpace="0"/>
        </w:sectPr>
      </w:pPr>
    </w:p>
    <w:p w14:paraId="1E9CDBE7">
      <w:pPr>
        <w:pStyle w:val="5"/>
        <w:rPr>
          <w:rFonts w:ascii="Times New Roman"/>
          <w:color w:val="auto"/>
          <w:sz w:val="30"/>
          <w:highlight w:val="none"/>
        </w:rPr>
      </w:pPr>
      <w:bookmarkStart w:id="160" w:name="_Toc25195"/>
      <w:bookmarkStart w:id="161" w:name="_Toc5913"/>
      <w:bookmarkStart w:id="162" w:name="_Toc494186284"/>
      <w:bookmarkStart w:id="163" w:name="_Toc399192914"/>
      <w:bookmarkStart w:id="164" w:name="_Toc7854"/>
      <w:bookmarkStart w:id="165" w:name="_Toc31373"/>
      <w:bookmarkStart w:id="166" w:name="_Toc3435"/>
      <w:r>
        <w:rPr>
          <w:rFonts w:ascii="Times New Roman"/>
          <w:color w:val="auto"/>
          <w:sz w:val="30"/>
          <w:highlight w:val="none"/>
        </w:rPr>
        <w:t>附件11  附图</w:t>
      </w:r>
      <w:bookmarkEnd w:id="160"/>
      <w:bookmarkEnd w:id="161"/>
      <w:bookmarkEnd w:id="162"/>
      <w:bookmarkEnd w:id="163"/>
      <w:bookmarkEnd w:id="164"/>
      <w:bookmarkEnd w:id="165"/>
      <w:bookmarkEnd w:id="166"/>
    </w:p>
    <w:p w14:paraId="02ACF621">
      <w:pPr>
        <w:spacing w:line="460" w:lineRule="exact"/>
        <w:jc w:val="left"/>
        <w:rPr>
          <w:rFonts w:ascii="Times New Roman" w:hAnsi="Times New Roman" w:eastAsiaTheme="minorEastAsia"/>
          <w:color w:val="auto"/>
          <w:highlight w:val="none"/>
        </w:rPr>
      </w:pPr>
      <w:bookmarkStart w:id="167" w:name="_Toc32677"/>
      <w:r>
        <w:rPr>
          <w:rFonts w:ascii="Times New Roman" w:hAnsi="Times New Roman" w:eastAsiaTheme="minorEastAsia"/>
          <w:color w:val="auto"/>
          <w:highlight w:val="none"/>
        </w:rPr>
        <w:t>一、投标附图</w:t>
      </w:r>
    </w:p>
    <w:p w14:paraId="406AEEDC">
      <w:pPr>
        <w:widowControl/>
        <w:spacing w:line="480" w:lineRule="exact"/>
        <w:ind w:firstLine="480" w:firstLineChars="200"/>
        <w:textAlignment w:val="bottom"/>
        <w:rPr>
          <w:rFonts w:ascii="Times New Roman" w:hAnsi="Times New Roman"/>
          <w:color w:val="auto"/>
          <w:sz w:val="30"/>
          <w:highlight w:val="none"/>
        </w:rPr>
      </w:pPr>
      <w:r>
        <w:rPr>
          <w:rFonts w:ascii="Times New Roman" w:hAnsi="Times New Roman"/>
          <w:color w:val="auto"/>
          <w:highlight w:val="none"/>
        </w:rPr>
        <w:t>投标人提供详细的投标设备图纸，并另行装订成册，图纸清册、数量和格式见招标文件附件3要求。</w:t>
      </w:r>
      <w:r>
        <w:rPr>
          <w:rFonts w:ascii="Times New Roman" w:hAnsi="Times New Roman"/>
          <w:color w:val="auto"/>
          <w:sz w:val="30"/>
          <w:highlight w:val="none"/>
        </w:rPr>
        <w:br w:type="page"/>
      </w:r>
      <w:bookmarkStart w:id="168" w:name="_Toc494186285"/>
      <w:bookmarkStart w:id="169" w:name="_Toc399192915"/>
      <w:bookmarkStart w:id="170" w:name="_Toc10806"/>
      <w:bookmarkStart w:id="171" w:name="_Toc21866"/>
    </w:p>
    <w:p w14:paraId="615A4178">
      <w:pPr>
        <w:pStyle w:val="5"/>
        <w:autoSpaceDE/>
        <w:autoSpaceDN/>
        <w:spacing w:before="0" w:after="0" w:line="360" w:lineRule="auto"/>
        <w:rPr>
          <w:rFonts w:ascii="Times New Roman"/>
          <w:color w:val="auto"/>
          <w:sz w:val="30"/>
          <w:highlight w:val="none"/>
        </w:rPr>
      </w:pPr>
      <w:bookmarkStart w:id="172" w:name="_Toc1651"/>
      <w:bookmarkStart w:id="173" w:name="_Toc11396"/>
      <w:r>
        <w:rPr>
          <w:rFonts w:ascii="Times New Roman"/>
          <w:color w:val="auto"/>
          <w:sz w:val="30"/>
          <w:highlight w:val="none"/>
        </w:rPr>
        <w:t>附件12  性能考核条款</w:t>
      </w:r>
      <w:bookmarkEnd w:id="167"/>
      <w:bookmarkEnd w:id="168"/>
      <w:bookmarkEnd w:id="169"/>
      <w:bookmarkEnd w:id="170"/>
      <w:bookmarkEnd w:id="171"/>
      <w:bookmarkEnd w:id="172"/>
      <w:bookmarkEnd w:id="173"/>
    </w:p>
    <w:p w14:paraId="1A869577">
      <w:pPr>
        <w:tabs>
          <w:tab w:val="left" w:pos="630"/>
        </w:tabs>
        <w:spacing w:before="50" w:after="50" w:line="360" w:lineRule="auto"/>
        <w:rPr>
          <w:rFonts w:ascii="Times New Roman" w:hAnsi="Times New Roman"/>
          <w:color w:val="auto"/>
          <w:highlight w:val="none"/>
        </w:rPr>
      </w:pPr>
      <w:r>
        <w:rPr>
          <w:rFonts w:hint="eastAsia" w:ascii="Times New Roman" w:hAnsi="Times New Roman"/>
          <w:color w:val="auto"/>
          <w:highlight w:val="none"/>
        </w:rPr>
        <w:t>1. 本设备合同执行期间，如果投标人提供的设备有缺陷和技术资料有错误，或者由于投标人技术人员指导错误和疏忽，造成工程返工、报废，投标人应立即无偿更换和修理。如需更换，投标人应负担由此产生的到安装现场更换的一切费用，并在发现之日起</w:t>
      </w:r>
      <w:r>
        <w:rPr>
          <w:rFonts w:ascii="Times New Roman" w:hAnsi="Times New Roman"/>
          <w:color w:val="auto"/>
          <w:highlight w:val="none"/>
        </w:rPr>
        <w:t xml:space="preserve"> 7</w:t>
      </w:r>
      <w:r>
        <w:rPr>
          <w:rFonts w:hint="eastAsia" w:ascii="Times New Roman" w:hAnsi="Times New Roman"/>
          <w:color w:val="auto"/>
          <w:highlight w:val="none"/>
        </w:rPr>
        <w:t>日内更换或修理，否则投标人将向招标人支付合同设备总价的</w:t>
      </w:r>
      <w:r>
        <w:rPr>
          <w:rFonts w:ascii="Times New Roman" w:hAnsi="Times New Roman"/>
          <w:color w:val="auto"/>
          <w:highlight w:val="none"/>
        </w:rPr>
        <w:t>1%</w:t>
      </w:r>
      <w:r>
        <w:rPr>
          <w:rFonts w:hint="eastAsia" w:ascii="Times New Roman" w:hAnsi="Times New Roman"/>
          <w:color w:val="auto"/>
          <w:highlight w:val="none"/>
        </w:rPr>
        <w:t>违约赔偿金。</w:t>
      </w:r>
    </w:p>
    <w:p w14:paraId="3820A5D0">
      <w:pPr>
        <w:tabs>
          <w:tab w:val="left" w:pos="630"/>
        </w:tabs>
        <w:spacing w:before="50" w:after="50" w:line="360" w:lineRule="auto"/>
        <w:rPr>
          <w:rFonts w:ascii="Times New Roman" w:hAnsi="Times New Roman"/>
          <w:color w:val="auto"/>
          <w:highlight w:val="none"/>
        </w:rPr>
      </w:pPr>
      <w:r>
        <w:rPr>
          <w:rFonts w:hint="eastAsia" w:ascii="Times New Roman" w:hAnsi="Times New Roman"/>
          <w:color w:val="auto"/>
          <w:highlight w:val="none"/>
        </w:rPr>
        <w:t>2. 如果由于投标人技术服务的延误、疏忽和错误，在执行合同中造成延误，每延误工期一周投标人将向招标人支付合同设备总价的</w:t>
      </w:r>
      <w:r>
        <w:rPr>
          <w:rFonts w:ascii="Times New Roman" w:hAnsi="Times New Roman"/>
          <w:color w:val="auto"/>
          <w:highlight w:val="none"/>
        </w:rPr>
        <w:t>1%</w:t>
      </w:r>
      <w:r>
        <w:rPr>
          <w:rFonts w:hint="eastAsia" w:ascii="Times New Roman" w:hAnsi="Times New Roman"/>
          <w:color w:val="auto"/>
          <w:highlight w:val="none"/>
        </w:rPr>
        <w:t>违约赔偿金，且投标人需支付由于投标人技术服务错误或违约造成招标人的直接损失。</w:t>
      </w:r>
    </w:p>
    <w:p w14:paraId="5785DD26">
      <w:pPr>
        <w:tabs>
          <w:tab w:val="left" w:pos="630"/>
        </w:tabs>
        <w:spacing w:before="50" w:after="50" w:line="360" w:lineRule="auto"/>
        <w:rPr>
          <w:rFonts w:ascii="Times New Roman" w:hAnsi="Times New Roman"/>
          <w:color w:val="auto"/>
          <w:highlight w:val="none"/>
        </w:rPr>
      </w:pPr>
      <w:r>
        <w:rPr>
          <w:rFonts w:hint="eastAsia" w:ascii="Times New Roman" w:hAnsi="Times New Roman"/>
          <w:color w:val="auto"/>
          <w:highlight w:val="none"/>
        </w:rPr>
        <w:t>3. 如果投标人提供的空调的制冷量、制热量、材料达不到设计要求，投标人应立即无偿更换和修理。如需更换，投标人应负担由此产生的到安装现场更换的一切费用，并在发现之日起</w:t>
      </w:r>
      <w:r>
        <w:rPr>
          <w:rFonts w:ascii="Times New Roman" w:hAnsi="Times New Roman"/>
          <w:color w:val="auto"/>
          <w:highlight w:val="none"/>
        </w:rPr>
        <w:t xml:space="preserve"> 7</w:t>
      </w:r>
      <w:r>
        <w:rPr>
          <w:rFonts w:hint="eastAsia" w:ascii="Times New Roman" w:hAnsi="Times New Roman"/>
          <w:color w:val="auto"/>
          <w:highlight w:val="none"/>
        </w:rPr>
        <w:t>日内更换或修理，否则投标人将向招标人支付合同设备总价的</w:t>
      </w:r>
      <w:r>
        <w:rPr>
          <w:rFonts w:ascii="Times New Roman" w:hAnsi="Times New Roman"/>
          <w:color w:val="auto"/>
          <w:highlight w:val="none"/>
        </w:rPr>
        <w:t>1%</w:t>
      </w:r>
      <w:r>
        <w:rPr>
          <w:rFonts w:hint="eastAsia" w:ascii="Times New Roman" w:hAnsi="Times New Roman"/>
          <w:color w:val="auto"/>
          <w:highlight w:val="none"/>
        </w:rPr>
        <w:t>违约赔偿金。</w:t>
      </w:r>
    </w:p>
    <w:p w14:paraId="47BAEF48">
      <w:pPr>
        <w:tabs>
          <w:tab w:val="left" w:pos="630"/>
        </w:tabs>
        <w:spacing w:before="50" w:after="50" w:line="360" w:lineRule="auto"/>
        <w:rPr>
          <w:rFonts w:ascii="Times New Roman" w:hAnsi="Times New Roman"/>
          <w:color w:val="auto"/>
          <w:highlight w:val="none"/>
        </w:rPr>
      </w:pPr>
      <w:r>
        <w:rPr>
          <w:rFonts w:hint="eastAsia" w:ascii="Times New Roman" w:hAnsi="Times New Roman"/>
          <w:color w:val="auto"/>
          <w:highlight w:val="none"/>
        </w:rPr>
        <w:t>4. 投标人应保证空调满足协议要求的能效限定值及能效等级要求，若不满足，招标人有权要求更换设备以达到节能要求投标人应负担由此产生的到安装现场更换的一切费用，并在发现之日起</w:t>
      </w:r>
      <w:r>
        <w:rPr>
          <w:rFonts w:ascii="Times New Roman" w:hAnsi="Times New Roman"/>
          <w:color w:val="auto"/>
          <w:highlight w:val="none"/>
        </w:rPr>
        <w:t xml:space="preserve"> 7</w:t>
      </w:r>
      <w:r>
        <w:rPr>
          <w:rFonts w:hint="eastAsia" w:ascii="Times New Roman" w:hAnsi="Times New Roman"/>
          <w:color w:val="auto"/>
          <w:highlight w:val="none"/>
        </w:rPr>
        <w:t>日内更换或修理，否则投标人将向招标人支付合同设备总价的</w:t>
      </w:r>
      <w:r>
        <w:rPr>
          <w:rFonts w:ascii="Times New Roman" w:hAnsi="Times New Roman"/>
          <w:color w:val="auto"/>
          <w:highlight w:val="none"/>
        </w:rPr>
        <w:t>1%</w:t>
      </w:r>
      <w:r>
        <w:rPr>
          <w:rFonts w:hint="eastAsia" w:ascii="Times New Roman" w:hAnsi="Times New Roman"/>
          <w:color w:val="auto"/>
          <w:highlight w:val="none"/>
        </w:rPr>
        <w:t>违约赔偿金。</w:t>
      </w:r>
    </w:p>
    <w:p w14:paraId="697A666F">
      <w:pPr>
        <w:tabs>
          <w:tab w:val="left" w:pos="630"/>
        </w:tabs>
        <w:spacing w:before="50" w:after="50" w:line="360" w:lineRule="auto"/>
        <w:rPr>
          <w:rFonts w:ascii="Times New Roman" w:hAnsi="Times New Roman"/>
          <w:color w:val="auto"/>
          <w:highlight w:val="none"/>
        </w:rPr>
      </w:pPr>
      <w:r>
        <w:rPr>
          <w:rFonts w:hint="eastAsia" w:ascii="Times New Roman" w:hAnsi="Times New Roman"/>
          <w:color w:val="auto"/>
          <w:highlight w:val="none"/>
        </w:rPr>
        <w:t>5.投标人应保证电气元件及控制系统配置满足招标书要求。若达不到本合同技术范书规定的要求，则支付该套设备合同价</w:t>
      </w:r>
      <w:r>
        <w:rPr>
          <w:rFonts w:ascii="Times New Roman" w:hAnsi="Times New Roman"/>
          <w:color w:val="auto"/>
          <w:highlight w:val="none"/>
        </w:rPr>
        <w:t>1</w:t>
      </w:r>
      <w:r>
        <w:rPr>
          <w:rFonts w:hint="eastAsia" w:ascii="Times New Roman" w:hAnsi="Times New Roman"/>
          <w:color w:val="auto"/>
          <w:highlight w:val="none"/>
        </w:rPr>
        <w:t>％的违约金；</w:t>
      </w:r>
    </w:p>
    <w:p w14:paraId="17B8A2E4">
      <w:pPr>
        <w:tabs>
          <w:tab w:val="left" w:pos="630"/>
        </w:tabs>
        <w:spacing w:before="50" w:after="50" w:line="360" w:lineRule="auto"/>
        <w:rPr>
          <w:rFonts w:ascii="Times New Roman" w:hAnsi="Times New Roman"/>
          <w:color w:val="auto"/>
          <w:highlight w:val="none"/>
        </w:rPr>
      </w:pPr>
      <w:r>
        <w:rPr>
          <w:rFonts w:hint="eastAsia" w:ascii="Times New Roman" w:hAnsi="Times New Roman"/>
          <w:color w:val="auto"/>
          <w:highlight w:val="none"/>
        </w:rPr>
        <w:t>6.投标人应保证空调设备噪声达标。若达不到本合同技术规范书规定的要求，则支付该套设备合同价</w:t>
      </w:r>
      <w:r>
        <w:rPr>
          <w:rFonts w:ascii="Times New Roman" w:hAnsi="Times New Roman"/>
          <w:color w:val="auto"/>
          <w:highlight w:val="none"/>
        </w:rPr>
        <w:t>1</w:t>
      </w:r>
      <w:r>
        <w:rPr>
          <w:rFonts w:hint="eastAsia" w:ascii="Times New Roman" w:hAnsi="Times New Roman"/>
          <w:color w:val="auto"/>
          <w:highlight w:val="none"/>
        </w:rPr>
        <w:t>％的违约金；</w:t>
      </w:r>
    </w:p>
    <w:p w14:paraId="214DD441">
      <w:pPr>
        <w:tabs>
          <w:tab w:val="left" w:pos="630"/>
        </w:tabs>
        <w:spacing w:before="50" w:after="50" w:line="360" w:lineRule="auto"/>
        <w:rPr>
          <w:rFonts w:ascii="Times New Roman" w:hAnsi="Times New Roman"/>
          <w:color w:val="auto"/>
          <w:highlight w:val="none"/>
        </w:rPr>
      </w:pPr>
      <w:r>
        <w:rPr>
          <w:rFonts w:hint="eastAsia" w:ascii="Times New Roman" w:hAnsi="Times New Roman"/>
          <w:color w:val="auto"/>
          <w:highlight w:val="none"/>
        </w:rPr>
        <w:t>7.在质保期内发现设备不严格按照技术规范供货或出现冒牌、贴牌产品，除扣除全部质保金外，出现问题的部分还按合同价格</w:t>
      </w:r>
      <w:r>
        <w:rPr>
          <w:rFonts w:ascii="Times New Roman" w:hAnsi="Times New Roman"/>
          <w:color w:val="auto"/>
          <w:highlight w:val="none"/>
        </w:rPr>
        <w:t>2</w:t>
      </w:r>
      <w:r>
        <w:rPr>
          <w:rFonts w:hint="eastAsia" w:ascii="Times New Roman" w:hAnsi="Times New Roman"/>
          <w:color w:val="auto"/>
          <w:highlight w:val="none"/>
        </w:rPr>
        <w:t>倍支付违约金。若无该项报价，投标人须按买方确定的市场价格的</w:t>
      </w:r>
      <w:r>
        <w:rPr>
          <w:rFonts w:ascii="Times New Roman" w:hAnsi="Times New Roman"/>
          <w:color w:val="auto"/>
          <w:highlight w:val="none"/>
        </w:rPr>
        <w:t>2</w:t>
      </w:r>
      <w:r>
        <w:rPr>
          <w:rFonts w:hint="eastAsia" w:ascii="Times New Roman" w:hAnsi="Times New Roman"/>
          <w:color w:val="auto"/>
          <w:highlight w:val="none"/>
        </w:rPr>
        <w:t>倍支付违约金；</w:t>
      </w:r>
    </w:p>
    <w:p w14:paraId="41D489C5">
      <w:pPr>
        <w:tabs>
          <w:tab w:val="left" w:pos="630"/>
        </w:tabs>
        <w:spacing w:before="50" w:after="50" w:line="360" w:lineRule="auto"/>
        <w:rPr>
          <w:rFonts w:ascii="Times New Roman" w:hAnsi="Times New Roman"/>
          <w:color w:val="auto"/>
          <w:highlight w:val="none"/>
        </w:rPr>
      </w:pPr>
      <w:r>
        <w:rPr>
          <w:rFonts w:hint="eastAsia" w:ascii="Times New Roman" w:hAnsi="Times New Roman"/>
          <w:color w:val="auto"/>
          <w:highlight w:val="none"/>
        </w:rPr>
        <w:t>8.投标人提交违约金后，仍有义务采取各种措施以使设备达到各项经济技术指标。</w:t>
      </w:r>
    </w:p>
    <w:p w14:paraId="11B62156">
      <w:pPr>
        <w:widowControl/>
        <w:jc w:val="left"/>
        <w:rPr>
          <w:rFonts w:ascii="Times New Roman" w:hAnsi="Times New Roman"/>
          <w:b/>
          <w:bCs/>
          <w:color w:val="auto"/>
          <w:kern w:val="44"/>
          <w:sz w:val="30"/>
          <w:szCs w:val="30"/>
          <w:highlight w:val="none"/>
        </w:rPr>
      </w:pPr>
      <w:bookmarkStart w:id="174" w:name="_Toc25030"/>
      <w:bookmarkStart w:id="175" w:name="_Toc354429528"/>
      <w:bookmarkStart w:id="176" w:name="_Toc12288"/>
      <w:r>
        <w:rPr>
          <w:rFonts w:ascii="Times New Roman"/>
          <w:bCs/>
          <w:color w:val="auto"/>
          <w:sz w:val="30"/>
          <w:szCs w:val="30"/>
          <w:highlight w:val="none"/>
        </w:rPr>
        <w:br w:type="page"/>
      </w:r>
    </w:p>
    <w:p w14:paraId="1329A0C2">
      <w:pPr>
        <w:pStyle w:val="5"/>
        <w:autoSpaceDE/>
        <w:autoSpaceDN/>
        <w:spacing w:before="0" w:after="0" w:line="500" w:lineRule="exact"/>
        <w:jc w:val="both"/>
        <w:rPr>
          <w:rFonts w:ascii="Times New Roman"/>
          <w:bCs/>
          <w:color w:val="auto"/>
          <w:sz w:val="30"/>
          <w:szCs w:val="30"/>
          <w:highlight w:val="none"/>
        </w:rPr>
      </w:pPr>
      <w:r>
        <w:rPr>
          <w:rFonts w:ascii="Times New Roman"/>
          <w:bCs/>
          <w:color w:val="auto"/>
          <w:sz w:val="30"/>
          <w:szCs w:val="30"/>
          <w:highlight w:val="none"/>
        </w:rPr>
        <w:t>附件13  投标人需要说明的其他问题（</w:t>
      </w:r>
      <w:r>
        <w:rPr>
          <w:rFonts w:ascii="Times New Roman"/>
          <w:color w:val="auto"/>
          <w:sz w:val="32"/>
          <w:szCs w:val="32"/>
          <w:highlight w:val="none"/>
        </w:rPr>
        <w:t>质量及售后服务承诺等</w:t>
      </w:r>
      <w:r>
        <w:rPr>
          <w:rFonts w:ascii="Times New Roman"/>
          <w:bCs/>
          <w:color w:val="auto"/>
          <w:sz w:val="30"/>
          <w:szCs w:val="30"/>
          <w:highlight w:val="none"/>
        </w:rPr>
        <w:t>）</w:t>
      </w:r>
      <w:bookmarkEnd w:id="174"/>
      <w:bookmarkEnd w:id="175"/>
      <w:bookmarkEnd w:id="176"/>
    </w:p>
    <w:p w14:paraId="3F08F503">
      <w:pPr>
        <w:pStyle w:val="24"/>
        <w:spacing w:line="360" w:lineRule="auto"/>
        <w:ind w:firstLine="480" w:firstLineChars="200"/>
        <w:rPr>
          <w:rFonts w:ascii="Times New Roman"/>
          <w:color w:val="auto"/>
          <w:highlight w:val="none"/>
        </w:rPr>
      </w:pPr>
    </w:p>
    <w:p w14:paraId="55AC5951">
      <w:pPr>
        <w:pStyle w:val="24"/>
        <w:spacing w:line="360" w:lineRule="auto"/>
        <w:ind w:firstLine="480" w:firstLineChars="200"/>
        <w:rPr>
          <w:rFonts w:ascii="Times New Roman"/>
          <w:color w:val="auto"/>
          <w:highlight w:val="none"/>
        </w:rPr>
      </w:pPr>
      <w:r>
        <w:rPr>
          <w:rFonts w:ascii="Times New Roman"/>
          <w:color w:val="auto"/>
          <w:highlight w:val="none"/>
        </w:rPr>
        <w:t>投标人提供在专业技术、设备设施、人员组织、业绩经验等方面具有设计、制造、质量控制、经营管理的相应的资格和能力的资料。</w:t>
      </w:r>
    </w:p>
    <w:p w14:paraId="4FEB6179">
      <w:pPr>
        <w:rPr>
          <w:color w:val="auto"/>
          <w:highlight w:val="none"/>
        </w:rPr>
      </w:pPr>
    </w:p>
    <w:sectPr>
      <w:endnotePr>
        <w:numFmt w:val="decimal"/>
      </w:endnotePr>
      <w:pgSz w:w="11907" w:h="16840"/>
      <w:pgMar w:top="1440" w:right="1757" w:bottom="1440" w:left="1757" w:header="851" w:footer="102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w:altName w:val="Courier New"/>
    <w:panose1 w:val="02060409020205020404"/>
    <w:charset w:val="00"/>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Romantic">
    <w:altName w:val="Segoe Print"/>
    <w:panose1 w:val="00000000000000000000"/>
    <w:charset w:val="02"/>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E6AC2">
    <w:pPr>
      <w:pStyle w:val="35"/>
      <w:ind w:firstLine="90" w:firstLineChars="50"/>
    </w:pPr>
    <w:r>
      <mc:AlternateContent>
        <mc:Choice Requires="wps">
          <w:drawing>
            <wp:anchor distT="0" distB="0" distL="114300" distR="114300" simplePos="0" relativeHeight="251659264" behindDoc="0" locked="0" layoutInCell="1" allowOverlap="1">
              <wp:simplePos x="0" y="0"/>
              <wp:positionH relativeFrom="column">
                <wp:posOffset>39370</wp:posOffset>
              </wp:positionH>
              <wp:positionV relativeFrom="paragraph">
                <wp:posOffset>-194310</wp:posOffset>
              </wp:positionV>
              <wp:extent cx="5495925" cy="0"/>
              <wp:effectExtent l="0" t="0" r="9525" b="0"/>
              <wp:wrapNone/>
              <wp:docPr id="1" name="自选图形 2049"/>
              <wp:cNvGraphicFramePr/>
              <a:graphic xmlns:a="http://schemas.openxmlformats.org/drawingml/2006/main">
                <a:graphicData uri="http://schemas.microsoft.com/office/word/2010/wordprocessingShape">
                  <wps:wsp>
                    <wps:cNvCnPr/>
                    <wps:spPr>
                      <a:xfrm>
                        <a:off x="0" y="0"/>
                        <a:ext cx="54959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049" o:spid="_x0000_s1026" o:spt="32" type="#_x0000_t32" style="position:absolute;left:0pt;margin-left:3.1pt;margin-top:-15.3pt;height:0pt;width:432.75pt;z-index:251659264;mso-width-relative:page;mso-height-relative:page;" filled="f" stroked="t" coordsize="21600,21600" o:gfxdata="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SyPb9cAAAAJAQAADwAAAAAAAAABACAAAAAiAAAAZHJzL2Rvd25yZXYueG1sUEsB&#10;AhQAFAAAAAgAh07iQNjZqmf2AQAA5gMAAA4AAAAAAAAAAQAgAAAAJgEAAGRycy9lMm9Eb2MueG1s&#10;UEsFBgAAAAAGAAYAWQEAAI4FAAAAAA==&#10;">
              <v:fill on="f" focussize="0,0"/>
              <v:stroke color="#000000" joinstyle="round"/>
              <v:imagedata o:title=""/>
              <o:lock v:ext="edit" aspectratio="f"/>
            </v:shape>
          </w:pict>
        </mc:Fallback>
      </mc:AlternateContent>
    </w:r>
    <w:r>
      <w:rPr>
        <w:b/>
      </w:rPr>
      <w:tab/>
    </w:r>
    <w:r>
      <w:rPr>
        <w:rFonts w:hint="eastAsia"/>
        <w:b/>
      </w:rPr>
      <w:t xml:space="preserve">               </w:t>
    </w:r>
    <w:r>
      <w:rPr>
        <w:rFonts w:hint="eastAsia"/>
      </w:rPr>
      <w:t xml:space="preserve"> </w:t>
    </w:r>
    <w:r>
      <w:fldChar w:fldCharType="begin"/>
    </w:r>
    <w:r>
      <w:instrText xml:space="preserve"> PAGE   \* MERGEFORMAT </w:instrText>
    </w:r>
    <w:r>
      <w:fldChar w:fldCharType="separate"/>
    </w:r>
    <w:r>
      <w:rPr>
        <w:lang w:val="zh-CN"/>
      </w:rPr>
      <w:t>ii</w:t>
    </w:r>
    <w:r>
      <w:rPr>
        <w:lang w:val="zh-CN"/>
      </w:rPr>
      <w:fldChar w:fldCharType="end"/>
    </w:r>
    <w:r>
      <w:rPr>
        <w:rFonts w:hint="eastAsia"/>
      </w:rPr>
      <w:t xml:space="preserve">                 </w:t>
    </w:r>
    <w:r>
      <w:rPr>
        <w:rFonts w:hint="eastAsia"/>
        <w:b/>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E8A6B">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AB8EB">
    <w:pPr>
      <w:pStyle w:val="3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974AF">
    <w:pPr>
      <w:pStyle w:val="35"/>
      <w:jc w:val="center"/>
    </w:pPr>
  </w:p>
  <w:p w14:paraId="4C2E3132">
    <w:pPr>
      <w:pStyle w:val="3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E46AD">
    <w:pPr>
      <w:pStyle w:val="35"/>
      <w:framePr w:wrap="around" w:vAnchor="text" w:hAnchor="margin" w:xAlign="center" w:y="1"/>
      <w:rPr>
        <w:rStyle w:val="156"/>
      </w:rPr>
    </w:pPr>
    <w:r>
      <w:fldChar w:fldCharType="begin"/>
    </w:r>
    <w:r>
      <w:rPr>
        <w:rStyle w:val="156"/>
      </w:rPr>
      <w:instrText xml:space="preserve">PAGE  </w:instrText>
    </w:r>
    <w:r>
      <w:fldChar w:fldCharType="end"/>
    </w:r>
  </w:p>
  <w:p w14:paraId="639A2E17">
    <w:pPr>
      <w:pStyle w:val="3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ABA21">
    <w:pPr>
      <w:pStyle w:val="35"/>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6C6FC">
                          <w:pPr>
                            <w:pStyle w:val="35"/>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6A6C6FC">
                    <w:pPr>
                      <w:pStyle w:val="35"/>
                    </w:pPr>
                    <w:r>
                      <w:fldChar w:fldCharType="begin"/>
                    </w:r>
                    <w:r>
                      <w:instrText xml:space="preserve"> PAGE  \* MERGEFORMAT </w:instrText>
                    </w:r>
                    <w:r>
                      <w:fldChar w:fldCharType="separate"/>
                    </w:r>
                    <w:r>
                      <w:t>10</w:t>
                    </w:r>
                    <w:r>
                      <w:fldChar w:fldCharType="end"/>
                    </w:r>
                  </w:p>
                </w:txbxContent>
              </v:textbox>
            </v:shape>
          </w:pict>
        </mc:Fallback>
      </mc:AlternateContent>
    </w:r>
  </w:p>
  <w:p w14:paraId="3AC37AE6">
    <w:pPr>
      <w:pStyle w:val="3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619C6">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71786">
    <w:pPr>
      <w:pStyle w:val="37"/>
      <w:jc w:val="left"/>
      <w:rPr>
        <w:szCs w:val="21"/>
        <w:lang w:eastAsia="zh-CN"/>
      </w:rPr>
    </w:pPr>
    <w:r>
      <w:rPr>
        <w:rFonts w:hint="eastAsia"/>
        <w:lang w:eastAsia="zh-CN"/>
      </w:rPr>
      <w:t>浙能武威2×1000MW调峰火电机组</w:t>
    </w:r>
    <w:r>
      <w:rPr>
        <w:lang w:eastAsia="zh-CN"/>
      </w:rPr>
      <w:t>工程</w:t>
    </w:r>
    <w:r>
      <w:rPr>
        <w:rFonts w:hint="eastAsia"/>
        <w:szCs w:val="21"/>
        <w:lang w:eastAsia="zh-CN"/>
      </w:rPr>
      <w:t xml:space="preserve"> </w:t>
    </w:r>
    <w:r>
      <w:rPr>
        <w:rFonts w:hint="eastAsia"/>
        <w:sz w:val="15"/>
        <w:lang w:eastAsia="zh-CN"/>
      </w:rPr>
      <w:t xml:space="preserve">                          </w:t>
    </w:r>
    <w:r>
      <w:rPr>
        <w:sz w:val="15"/>
        <w:lang w:eastAsia="zh-CN"/>
      </w:rPr>
      <w:t xml:space="preserve">          </w:t>
    </w:r>
    <w:r>
      <w:rPr>
        <w:rFonts w:hint="eastAsia"/>
        <w:sz w:val="15"/>
        <w:lang w:eastAsia="zh-CN"/>
      </w:rPr>
      <w:t xml:space="preserve">     </w:t>
    </w:r>
    <w:r>
      <w:rPr>
        <w:rFonts w:hint="eastAsia"/>
        <w:szCs w:val="21"/>
        <w:lang w:eastAsia="zh-CN"/>
      </w:rPr>
      <w:t>全厂辅助制冷设备技术规范书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201A6">
    <w:pPr>
      <w:pStyle w:val="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920F4">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8FC2C">
    <w:pPr>
      <w:pStyle w:val="37"/>
      <w:jc w:val="left"/>
      <w:rPr>
        <w:lang w:eastAsia="zh-CN"/>
      </w:rPr>
    </w:pPr>
    <w:r>
      <w:rPr>
        <w:rFonts w:hint="eastAsia"/>
        <w:sz w:val="21"/>
        <w:szCs w:val="21"/>
        <w:lang w:eastAsia="zh-CN"/>
      </w:rPr>
      <w:t>浙能嘉兴电厂四期扩建项目9号机组</w:t>
    </w:r>
    <w:r>
      <w:rPr>
        <w:rFonts w:hint="eastAsia"/>
        <w:lang w:eastAsia="zh-CN"/>
      </w:rPr>
      <w:t xml:space="preserve">                        </w:t>
    </w:r>
    <w:r>
      <w:rPr>
        <w:lang w:eastAsia="zh-CN"/>
      </w:rPr>
      <w:t xml:space="preserve">          </w:t>
    </w:r>
    <w:r>
      <w:rPr>
        <w:rFonts w:hint="eastAsia"/>
        <w:sz w:val="21"/>
        <w:szCs w:val="21"/>
        <w:lang w:eastAsia="zh-CN"/>
      </w:rPr>
      <w:t>塑烧板除尘器技术规范书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55EAF">
    <w:pPr>
      <w:pStyle w:val="37"/>
      <w:jc w:val="left"/>
      <w:rPr>
        <w:sz w:val="21"/>
        <w:szCs w:val="21"/>
        <w:lang w:eastAsia="zh-CN"/>
      </w:rPr>
    </w:pPr>
    <w:r>
      <w:rPr>
        <w:rFonts w:hint="eastAsia"/>
        <w:lang w:eastAsia="zh-CN"/>
      </w:rPr>
      <w:t>浙能武威2×1000MW调峰火电机组</w:t>
    </w:r>
    <w:r>
      <w:rPr>
        <w:lang w:eastAsia="zh-CN"/>
      </w:rPr>
      <w:t>工程</w:t>
    </w:r>
    <w:r>
      <w:rPr>
        <w:rFonts w:hint="eastAsia"/>
        <w:szCs w:val="21"/>
        <w:lang w:eastAsia="zh-CN"/>
      </w:rPr>
      <w:t xml:space="preserve"> </w:t>
    </w:r>
    <w:r>
      <w:rPr>
        <w:rFonts w:hint="eastAsia"/>
        <w:sz w:val="15"/>
        <w:lang w:eastAsia="zh-CN"/>
      </w:rPr>
      <w:t xml:space="preserve">                          </w:t>
    </w:r>
    <w:r>
      <w:rPr>
        <w:sz w:val="15"/>
        <w:lang w:eastAsia="zh-CN"/>
      </w:rPr>
      <w:t xml:space="preserve">         </w:t>
    </w:r>
    <w:r>
      <w:rPr>
        <w:rFonts w:hint="eastAsia"/>
        <w:sz w:val="15"/>
        <w:lang w:eastAsia="zh-CN"/>
      </w:rPr>
      <w:t xml:space="preserve">      </w:t>
    </w:r>
    <w:r>
      <w:rPr>
        <w:rFonts w:hint="eastAsia"/>
        <w:szCs w:val="21"/>
        <w:lang w:eastAsia="zh-CN"/>
      </w:rPr>
      <w:t>全厂辅助制冷设备技术规范书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CAFF7">
    <w:pPr>
      <w:spacing w:before="117" w:line="185" w:lineRule="auto"/>
      <w:rPr>
        <w:rFonts w:hint="eastAsia" w:ascii="宋体" w:hAnsi="宋体"/>
        <w:bCs/>
        <w:sz w:val="18"/>
        <w:szCs w:val="18"/>
        <w:u w:val="single"/>
      </w:rPr>
    </w:pPr>
    <w:r>
      <w:rPr>
        <w:rFonts w:hint="eastAsia" w:ascii="宋体" w:hAnsi="宋体" w:cs="宋体"/>
        <w:spacing w:val="-2"/>
        <w:sz w:val="18"/>
        <w:szCs w:val="18"/>
        <w:u w:val="single"/>
      </w:rPr>
      <w:t>浙能武威2×1000MW调峰火电机组</w:t>
    </w:r>
    <w:r>
      <w:rPr>
        <w:rFonts w:ascii="宋体" w:hAnsi="宋体" w:cs="宋体"/>
        <w:spacing w:val="-2"/>
        <w:sz w:val="18"/>
        <w:szCs w:val="18"/>
        <w:u w:val="single"/>
      </w:rPr>
      <w:t>工程</w:t>
    </w:r>
    <w:r>
      <w:rPr>
        <w:rFonts w:hint="eastAsia" w:ascii="宋体" w:hAnsi="宋体" w:cs="宋体"/>
        <w:spacing w:val="-2"/>
        <w:sz w:val="18"/>
        <w:szCs w:val="18"/>
        <w:u w:val="single"/>
      </w:rPr>
      <w:t xml:space="preserve">                    </w:t>
    </w:r>
    <w:r>
      <w:rPr>
        <w:rFonts w:ascii="宋体" w:hAnsi="宋体" w:cs="宋体"/>
        <w:spacing w:val="-2"/>
        <w:sz w:val="18"/>
        <w:szCs w:val="18"/>
        <w:u w:val="single"/>
      </w:rPr>
      <w:t xml:space="preserve">              </w:t>
    </w:r>
    <w:r>
      <w:rPr>
        <w:rFonts w:hint="eastAsia" w:ascii="宋体" w:hAnsi="宋体" w:cs="宋体"/>
        <w:spacing w:val="-2"/>
        <w:sz w:val="18"/>
        <w:szCs w:val="18"/>
        <w:u w:val="single"/>
      </w:rPr>
      <w:t xml:space="preserve">    辅助制冷设备技术规范书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11928A"/>
    <w:multiLevelType w:val="singleLevel"/>
    <w:tmpl w:val="A611928A"/>
    <w:lvl w:ilvl="0" w:tentative="0">
      <w:start w:val="1"/>
      <w:numFmt w:val="decimal"/>
      <w:suff w:val="nothing"/>
      <w:lvlText w:val="%1、"/>
      <w:lvlJc w:val="left"/>
    </w:lvl>
  </w:abstractNum>
  <w:abstractNum w:abstractNumId="1">
    <w:nsid w:val="B0A998C5"/>
    <w:multiLevelType w:val="singleLevel"/>
    <w:tmpl w:val="B0A998C5"/>
    <w:lvl w:ilvl="0" w:tentative="0">
      <w:start w:val="1"/>
      <w:numFmt w:val="decimal"/>
      <w:suff w:val="nothing"/>
      <w:lvlText w:val="%1、"/>
      <w:lvlJc w:val="left"/>
    </w:lvl>
  </w:abstractNum>
  <w:abstractNum w:abstractNumId="2">
    <w:nsid w:val="C9FBAA2F"/>
    <w:multiLevelType w:val="singleLevel"/>
    <w:tmpl w:val="C9FBAA2F"/>
    <w:lvl w:ilvl="0" w:tentative="0">
      <w:start w:val="1"/>
      <w:numFmt w:val="decimal"/>
      <w:suff w:val="nothing"/>
      <w:lvlText w:val="%1、"/>
      <w:lvlJc w:val="left"/>
    </w:lvl>
  </w:abstractNum>
  <w:abstractNum w:abstractNumId="3">
    <w:nsid w:val="F7D9283F"/>
    <w:multiLevelType w:val="singleLevel"/>
    <w:tmpl w:val="F7D9283F"/>
    <w:lvl w:ilvl="0" w:tentative="0">
      <w:start w:val="1"/>
      <w:numFmt w:val="decimal"/>
      <w:suff w:val="nothing"/>
      <w:lvlText w:val="%1、"/>
      <w:lvlJc w:val="left"/>
    </w:lvl>
  </w:abstractNum>
  <w:abstractNum w:abstractNumId="4">
    <w:nsid w:val="FFFFFF7E"/>
    <w:multiLevelType w:val="singleLevel"/>
    <w:tmpl w:val="FFFFFF7E"/>
    <w:lvl w:ilvl="0" w:tentative="0">
      <w:start w:val="1"/>
      <w:numFmt w:val="decimal"/>
      <w:pStyle w:val="25"/>
      <w:lvlText w:val="%1."/>
      <w:lvlJc w:val="left"/>
      <w:pPr>
        <w:tabs>
          <w:tab w:val="left" w:pos="1080"/>
        </w:tabs>
        <w:ind w:left="1080" w:hanging="360"/>
      </w:pPr>
    </w:lvl>
  </w:abstractNum>
  <w:abstractNum w:abstractNumId="5">
    <w:nsid w:val="FFFFFF7F"/>
    <w:multiLevelType w:val="singleLevel"/>
    <w:tmpl w:val="FFFFFF7F"/>
    <w:lvl w:ilvl="0" w:tentative="0">
      <w:start w:val="1"/>
      <w:numFmt w:val="decimal"/>
      <w:pStyle w:val="16"/>
      <w:lvlText w:val="%1."/>
      <w:lvlJc w:val="left"/>
      <w:pPr>
        <w:tabs>
          <w:tab w:val="left" w:pos="720"/>
        </w:tabs>
        <w:ind w:left="720" w:hanging="360"/>
      </w:pPr>
    </w:lvl>
  </w:abstractNum>
  <w:abstractNum w:abstractNumId="6">
    <w:nsid w:val="FFFFFF82"/>
    <w:multiLevelType w:val="singleLevel"/>
    <w:tmpl w:val="FFFFFF82"/>
    <w:lvl w:ilvl="0" w:tentative="0">
      <w:start w:val="1"/>
      <w:numFmt w:val="bullet"/>
      <w:pStyle w:val="23"/>
      <w:lvlText w:val=""/>
      <w:lvlJc w:val="left"/>
      <w:pPr>
        <w:tabs>
          <w:tab w:val="left" w:pos="1080"/>
        </w:tabs>
        <w:ind w:left="1080" w:hanging="360"/>
      </w:pPr>
      <w:rPr>
        <w:rFonts w:hint="default" w:ascii="Symbol" w:hAnsi="Symbol"/>
      </w:rPr>
    </w:lvl>
  </w:abstractNum>
  <w:abstractNum w:abstractNumId="7">
    <w:nsid w:val="FFFFFF83"/>
    <w:multiLevelType w:val="singleLevel"/>
    <w:tmpl w:val="FFFFFF83"/>
    <w:lvl w:ilvl="0" w:tentative="0">
      <w:start w:val="1"/>
      <w:numFmt w:val="bullet"/>
      <w:pStyle w:val="29"/>
      <w:lvlText w:val=""/>
      <w:lvlJc w:val="left"/>
      <w:pPr>
        <w:tabs>
          <w:tab w:val="left" w:pos="720"/>
        </w:tabs>
        <w:ind w:left="720" w:hanging="360"/>
      </w:pPr>
      <w:rPr>
        <w:rFonts w:hint="default" w:ascii="Symbol" w:hAnsi="Symbol"/>
      </w:rPr>
    </w:lvl>
  </w:abstractNum>
  <w:abstractNum w:abstractNumId="8">
    <w:nsid w:val="FFFFFF88"/>
    <w:multiLevelType w:val="singleLevel"/>
    <w:tmpl w:val="FFFFFF88"/>
    <w:lvl w:ilvl="0" w:tentative="0">
      <w:start w:val="1"/>
      <w:numFmt w:val="decimal"/>
      <w:pStyle w:val="1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10">
    <w:nsid w:val="00000001"/>
    <w:multiLevelType w:val="multilevel"/>
    <w:tmpl w:val="00000001"/>
    <w:lvl w:ilvl="0" w:tentative="0">
      <w:start w:val="1"/>
      <w:numFmt w:val="bullet"/>
      <w:lvlText w:val=""/>
      <w:lvlJc w:val="left"/>
      <w:pPr>
        <w:ind w:left="930" w:hanging="420"/>
      </w:pPr>
      <w:rPr>
        <w:rFonts w:hint="default" w:ascii="Wingdings" w:hAnsi="Wingdings"/>
      </w:rPr>
    </w:lvl>
    <w:lvl w:ilvl="1" w:tentative="0">
      <w:start w:val="1"/>
      <w:numFmt w:val="bullet"/>
      <w:lvlText w:val=""/>
      <w:lvlJc w:val="left"/>
      <w:pPr>
        <w:ind w:left="1350" w:hanging="420"/>
      </w:pPr>
      <w:rPr>
        <w:rFonts w:hint="default" w:ascii="Wingdings" w:hAnsi="Wingdings"/>
      </w:rPr>
    </w:lvl>
    <w:lvl w:ilvl="2" w:tentative="0">
      <w:start w:val="1"/>
      <w:numFmt w:val="bullet"/>
      <w:lvlText w:val=""/>
      <w:lvlJc w:val="left"/>
      <w:pPr>
        <w:ind w:left="1770" w:hanging="420"/>
      </w:pPr>
      <w:rPr>
        <w:rFonts w:hint="default" w:ascii="Wingdings" w:hAnsi="Wingdings"/>
      </w:rPr>
    </w:lvl>
    <w:lvl w:ilvl="3" w:tentative="0">
      <w:start w:val="1"/>
      <w:numFmt w:val="bullet"/>
      <w:lvlText w:val=""/>
      <w:lvlJc w:val="left"/>
      <w:pPr>
        <w:ind w:left="2190" w:hanging="420"/>
      </w:pPr>
      <w:rPr>
        <w:rFonts w:hint="default" w:ascii="Wingdings" w:hAnsi="Wingdings"/>
      </w:rPr>
    </w:lvl>
    <w:lvl w:ilvl="4" w:tentative="0">
      <w:start w:val="1"/>
      <w:numFmt w:val="bullet"/>
      <w:lvlText w:val=""/>
      <w:lvlJc w:val="left"/>
      <w:pPr>
        <w:ind w:left="2610" w:hanging="420"/>
      </w:pPr>
      <w:rPr>
        <w:rFonts w:hint="default" w:ascii="Wingdings" w:hAnsi="Wingdings"/>
      </w:rPr>
    </w:lvl>
    <w:lvl w:ilvl="5" w:tentative="0">
      <w:start w:val="1"/>
      <w:numFmt w:val="bullet"/>
      <w:lvlText w:val=""/>
      <w:lvlJc w:val="left"/>
      <w:pPr>
        <w:ind w:left="3030" w:hanging="420"/>
      </w:pPr>
      <w:rPr>
        <w:rFonts w:hint="default" w:ascii="Wingdings" w:hAnsi="Wingdings"/>
      </w:rPr>
    </w:lvl>
    <w:lvl w:ilvl="6" w:tentative="0">
      <w:start w:val="1"/>
      <w:numFmt w:val="bullet"/>
      <w:lvlText w:val=""/>
      <w:lvlJc w:val="left"/>
      <w:pPr>
        <w:ind w:left="3450" w:hanging="420"/>
      </w:pPr>
      <w:rPr>
        <w:rFonts w:hint="default" w:ascii="Wingdings" w:hAnsi="Wingdings"/>
      </w:rPr>
    </w:lvl>
    <w:lvl w:ilvl="7" w:tentative="0">
      <w:start w:val="1"/>
      <w:numFmt w:val="bullet"/>
      <w:lvlText w:val=""/>
      <w:lvlJc w:val="left"/>
      <w:pPr>
        <w:ind w:left="3870" w:hanging="420"/>
      </w:pPr>
      <w:rPr>
        <w:rFonts w:hint="default" w:ascii="Wingdings" w:hAnsi="Wingdings"/>
      </w:rPr>
    </w:lvl>
    <w:lvl w:ilvl="8" w:tentative="0">
      <w:start w:val="1"/>
      <w:numFmt w:val="bullet"/>
      <w:lvlText w:val=""/>
      <w:lvlJc w:val="left"/>
      <w:pPr>
        <w:ind w:left="4290" w:hanging="420"/>
      </w:pPr>
      <w:rPr>
        <w:rFonts w:hint="default" w:ascii="Wingdings" w:hAnsi="Wingdings"/>
      </w:rPr>
    </w:lvl>
  </w:abstractNum>
  <w:abstractNum w:abstractNumId="11">
    <w:nsid w:val="0000000A"/>
    <w:multiLevelType w:val="multilevel"/>
    <w:tmpl w:val="0000000A"/>
    <w:lvl w:ilvl="0" w:tentative="0">
      <w:start w:val="0"/>
      <w:numFmt w:val="decimal"/>
      <w:pStyle w:val="8"/>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08B66C94"/>
    <w:multiLevelType w:val="singleLevel"/>
    <w:tmpl w:val="08B66C94"/>
    <w:lvl w:ilvl="0" w:tentative="0">
      <w:start w:val="1"/>
      <w:numFmt w:val="decimal"/>
      <w:suff w:val="nothing"/>
      <w:lvlText w:val="%1、"/>
      <w:lvlJc w:val="left"/>
    </w:lvl>
  </w:abstractNum>
  <w:abstractNum w:abstractNumId="13">
    <w:nsid w:val="0E6F63A5"/>
    <w:multiLevelType w:val="multilevel"/>
    <w:tmpl w:val="0E6F63A5"/>
    <w:lvl w:ilvl="0" w:tentative="0">
      <w:start w:val="2"/>
      <w:numFmt w:val="bullet"/>
      <w:lvlText w:val="-"/>
      <w:lvlJc w:val="left"/>
      <w:pPr>
        <w:ind w:left="900" w:hanging="420"/>
      </w:pPr>
      <w:rPr>
        <w:rFonts w:hint="eastAsia" w:ascii="宋体" w:hAnsi="宋体" w:eastAsia="宋体" w:cs="Times New Roman"/>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4">
    <w:nsid w:val="105D1BD6"/>
    <w:multiLevelType w:val="singleLevel"/>
    <w:tmpl w:val="105D1BD6"/>
    <w:lvl w:ilvl="0" w:tentative="0">
      <w:start w:val="1"/>
      <w:numFmt w:val="decimal"/>
      <w:suff w:val="nothing"/>
      <w:lvlText w:val="%1、"/>
      <w:lvlJc w:val="left"/>
    </w:lvl>
  </w:abstractNum>
  <w:abstractNum w:abstractNumId="15">
    <w:nsid w:val="1DA1556E"/>
    <w:multiLevelType w:val="multilevel"/>
    <w:tmpl w:val="1DA1556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2218442A"/>
    <w:multiLevelType w:val="singleLevel"/>
    <w:tmpl w:val="2218442A"/>
    <w:lvl w:ilvl="0" w:tentative="0">
      <w:start w:val="1"/>
      <w:numFmt w:val="decimal"/>
      <w:suff w:val="nothing"/>
      <w:lvlText w:val="%1、"/>
      <w:lvlJc w:val="left"/>
    </w:lvl>
  </w:abstractNum>
  <w:abstractNum w:abstractNumId="17">
    <w:nsid w:val="221E0F44"/>
    <w:multiLevelType w:val="multilevel"/>
    <w:tmpl w:val="221E0F4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647E7019"/>
    <w:multiLevelType w:val="multilevel"/>
    <w:tmpl w:val="647E701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5"/>
  </w:num>
  <w:num w:numId="3">
    <w:abstractNumId w:val="8"/>
  </w:num>
  <w:num w:numId="4">
    <w:abstractNumId w:val="9"/>
  </w:num>
  <w:num w:numId="5">
    <w:abstractNumId w:val="6"/>
  </w:num>
  <w:num w:numId="6">
    <w:abstractNumId w:val="4"/>
  </w:num>
  <w:num w:numId="7">
    <w:abstractNumId w:val="7"/>
  </w:num>
  <w:num w:numId="8">
    <w:abstractNumId w:val="3"/>
  </w:num>
  <w:num w:numId="9">
    <w:abstractNumId w:val="16"/>
  </w:num>
  <w:num w:numId="10">
    <w:abstractNumId w:val="0"/>
  </w:num>
  <w:num w:numId="11">
    <w:abstractNumId w:val="1"/>
  </w:num>
  <w:num w:numId="12">
    <w:abstractNumId w:val="12"/>
  </w:num>
  <w:num w:numId="13">
    <w:abstractNumId w:val="2"/>
  </w:num>
  <w:num w:numId="14">
    <w:abstractNumId w:val="14"/>
  </w:num>
  <w:num w:numId="15">
    <w:abstractNumId w:val="10"/>
  </w:num>
  <w:num w:numId="16">
    <w:abstractNumId w:val="17"/>
  </w:num>
  <w:num w:numId="17">
    <w:abstractNumId w:val="15"/>
  </w:num>
  <w:num w:numId="18">
    <w:abstractNumId w:val="18"/>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xZDc3Y2ExYWQyOTUwOGZhYzM4MTU1Nzk0YWZkMDAifQ=="/>
    <w:docVar w:name="KSO_WPS_MARK_KEY" w:val="7bb095bf-6c76-44b8-8bda-84959fb90793"/>
  </w:docVars>
  <w:rsids>
    <w:rsidRoot w:val="00172A27"/>
    <w:rsid w:val="000120DE"/>
    <w:rsid w:val="00012B4C"/>
    <w:rsid w:val="0001322B"/>
    <w:rsid w:val="00013582"/>
    <w:rsid w:val="00016C1B"/>
    <w:rsid w:val="00026D43"/>
    <w:rsid w:val="000307B8"/>
    <w:rsid w:val="0003188A"/>
    <w:rsid w:val="00036716"/>
    <w:rsid w:val="00043C21"/>
    <w:rsid w:val="0004591C"/>
    <w:rsid w:val="00047A07"/>
    <w:rsid w:val="00060611"/>
    <w:rsid w:val="00062CFE"/>
    <w:rsid w:val="00066F0F"/>
    <w:rsid w:val="00070FBF"/>
    <w:rsid w:val="00072774"/>
    <w:rsid w:val="00072DA3"/>
    <w:rsid w:val="00074FE9"/>
    <w:rsid w:val="00075735"/>
    <w:rsid w:val="0008015E"/>
    <w:rsid w:val="000831C2"/>
    <w:rsid w:val="00086706"/>
    <w:rsid w:val="00087E97"/>
    <w:rsid w:val="00091D9A"/>
    <w:rsid w:val="00095E03"/>
    <w:rsid w:val="00096C95"/>
    <w:rsid w:val="000A50BA"/>
    <w:rsid w:val="000A5724"/>
    <w:rsid w:val="000A6609"/>
    <w:rsid w:val="000B12F3"/>
    <w:rsid w:val="000B24CD"/>
    <w:rsid w:val="000B63B8"/>
    <w:rsid w:val="000B7167"/>
    <w:rsid w:val="000C0EC3"/>
    <w:rsid w:val="000C310C"/>
    <w:rsid w:val="000C3198"/>
    <w:rsid w:val="000C5E94"/>
    <w:rsid w:val="000D0CDC"/>
    <w:rsid w:val="000D6731"/>
    <w:rsid w:val="000E4611"/>
    <w:rsid w:val="000E66A4"/>
    <w:rsid w:val="000E7597"/>
    <w:rsid w:val="000F21F8"/>
    <w:rsid w:val="001065C3"/>
    <w:rsid w:val="0011000A"/>
    <w:rsid w:val="001101B3"/>
    <w:rsid w:val="00114729"/>
    <w:rsid w:val="00126CC7"/>
    <w:rsid w:val="001275E6"/>
    <w:rsid w:val="00132914"/>
    <w:rsid w:val="00133971"/>
    <w:rsid w:val="0013452D"/>
    <w:rsid w:val="00137200"/>
    <w:rsid w:val="00142423"/>
    <w:rsid w:val="00151817"/>
    <w:rsid w:val="00154228"/>
    <w:rsid w:val="00154CE0"/>
    <w:rsid w:val="0015651F"/>
    <w:rsid w:val="00161DD8"/>
    <w:rsid w:val="00164657"/>
    <w:rsid w:val="001668E7"/>
    <w:rsid w:val="00172265"/>
    <w:rsid w:val="00172A27"/>
    <w:rsid w:val="00173B26"/>
    <w:rsid w:val="0017726B"/>
    <w:rsid w:val="00180C9E"/>
    <w:rsid w:val="00185B93"/>
    <w:rsid w:val="00195C4F"/>
    <w:rsid w:val="001A1369"/>
    <w:rsid w:val="001A2627"/>
    <w:rsid w:val="001B3503"/>
    <w:rsid w:val="001B5251"/>
    <w:rsid w:val="001B6634"/>
    <w:rsid w:val="001B7938"/>
    <w:rsid w:val="001B7E9C"/>
    <w:rsid w:val="001C0660"/>
    <w:rsid w:val="001C20EB"/>
    <w:rsid w:val="001C2A50"/>
    <w:rsid w:val="001C43C1"/>
    <w:rsid w:val="001D40E6"/>
    <w:rsid w:val="001E55DF"/>
    <w:rsid w:val="001E7E10"/>
    <w:rsid w:val="001F121B"/>
    <w:rsid w:val="001F2CBD"/>
    <w:rsid w:val="001F616B"/>
    <w:rsid w:val="002003FB"/>
    <w:rsid w:val="00205FD2"/>
    <w:rsid w:val="00211AC0"/>
    <w:rsid w:val="00212C69"/>
    <w:rsid w:val="00215890"/>
    <w:rsid w:val="00217DE3"/>
    <w:rsid w:val="00225E81"/>
    <w:rsid w:val="0022667A"/>
    <w:rsid w:val="00226DCC"/>
    <w:rsid w:val="00227D05"/>
    <w:rsid w:val="0023088D"/>
    <w:rsid w:val="00230F12"/>
    <w:rsid w:val="00233A14"/>
    <w:rsid w:val="00235A6C"/>
    <w:rsid w:val="00241F6D"/>
    <w:rsid w:val="00242F07"/>
    <w:rsid w:val="00243284"/>
    <w:rsid w:val="002537DA"/>
    <w:rsid w:val="00253918"/>
    <w:rsid w:val="0026538F"/>
    <w:rsid w:val="0026774A"/>
    <w:rsid w:val="00267BB6"/>
    <w:rsid w:val="002713BA"/>
    <w:rsid w:val="00271BA9"/>
    <w:rsid w:val="002754D1"/>
    <w:rsid w:val="00276127"/>
    <w:rsid w:val="00280799"/>
    <w:rsid w:val="0028301E"/>
    <w:rsid w:val="002849F3"/>
    <w:rsid w:val="00284DDB"/>
    <w:rsid w:val="00287CBA"/>
    <w:rsid w:val="002A0911"/>
    <w:rsid w:val="002A3D45"/>
    <w:rsid w:val="002A5E85"/>
    <w:rsid w:val="002A723F"/>
    <w:rsid w:val="002A7EE0"/>
    <w:rsid w:val="002B1FE3"/>
    <w:rsid w:val="002B6AB5"/>
    <w:rsid w:val="002C2B6B"/>
    <w:rsid w:val="002C5ED2"/>
    <w:rsid w:val="002D1BAD"/>
    <w:rsid w:val="002E5D0B"/>
    <w:rsid w:val="00302119"/>
    <w:rsid w:val="00311331"/>
    <w:rsid w:val="00313D7E"/>
    <w:rsid w:val="003155DD"/>
    <w:rsid w:val="003163DD"/>
    <w:rsid w:val="003266BA"/>
    <w:rsid w:val="00327F50"/>
    <w:rsid w:val="00345FFD"/>
    <w:rsid w:val="00351972"/>
    <w:rsid w:val="00355DF4"/>
    <w:rsid w:val="0035662F"/>
    <w:rsid w:val="00361D4A"/>
    <w:rsid w:val="00362FA9"/>
    <w:rsid w:val="00366924"/>
    <w:rsid w:val="00371AD2"/>
    <w:rsid w:val="00372705"/>
    <w:rsid w:val="0037773B"/>
    <w:rsid w:val="003829A2"/>
    <w:rsid w:val="00383FC9"/>
    <w:rsid w:val="00395645"/>
    <w:rsid w:val="00397D2B"/>
    <w:rsid w:val="003A0002"/>
    <w:rsid w:val="003A0D73"/>
    <w:rsid w:val="003A1944"/>
    <w:rsid w:val="003A7812"/>
    <w:rsid w:val="003B0827"/>
    <w:rsid w:val="003B0B80"/>
    <w:rsid w:val="003B33E9"/>
    <w:rsid w:val="003B3625"/>
    <w:rsid w:val="003B38E8"/>
    <w:rsid w:val="003C46AE"/>
    <w:rsid w:val="003C7183"/>
    <w:rsid w:val="003D0C80"/>
    <w:rsid w:val="003D124C"/>
    <w:rsid w:val="003D3FBE"/>
    <w:rsid w:val="003D662C"/>
    <w:rsid w:val="003E2F52"/>
    <w:rsid w:val="003E3095"/>
    <w:rsid w:val="003E309F"/>
    <w:rsid w:val="003E7328"/>
    <w:rsid w:val="00402AD0"/>
    <w:rsid w:val="0040369B"/>
    <w:rsid w:val="00410FFA"/>
    <w:rsid w:val="00417157"/>
    <w:rsid w:val="0042200F"/>
    <w:rsid w:val="00422E1C"/>
    <w:rsid w:val="00432356"/>
    <w:rsid w:val="00433A7B"/>
    <w:rsid w:val="0044221E"/>
    <w:rsid w:val="0044294A"/>
    <w:rsid w:val="00442CA9"/>
    <w:rsid w:val="00444276"/>
    <w:rsid w:val="00445B27"/>
    <w:rsid w:val="00451CB7"/>
    <w:rsid w:val="004528A6"/>
    <w:rsid w:val="0046007E"/>
    <w:rsid w:val="00464422"/>
    <w:rsid w:val="00472466"/>
    <w:rsid w:val="00473252"/>
    <w:rsid w:val="004760D6"/>
    <w:rsid w:val="00476C75"/>
    <w:rsid w:val="00483422"/>
    <w:rsid w:val="00485CE4"/>
    <w:rsid w:val="004861BB"/>
    <w:rsid w:val="00490BA9"/>
    <w:rsid w:val="004A0FCB"/>
    <w:rsid w:val="004A23F8"/>
    <w:rsid w:val="004B2926"/>
    <w:rsid w:val="004C33B3"/>
    <w:rsid w:val="004C460B"/>
    <w:rsid w:val="004C59AD"/>
    <w:rsid w:val="004C77F0"/>
    <w:rsid w:val="004D29C1"/>
    <w:rsid w:val="004D33EE"/>
    <w:rsid w:val="004D348A"/>
    <w:rsid w:val="004D4CFB"/>
    <w:rsid w:val="004E485D"/>
    <w:rsid w:val="004E4E60"/>
    <w:rsid w:val="004E58A6"/>
    <w:rsid w:val="004E6B47"/>
    <w:rsid w:val="004F0F60"/>
    <w:rsid w:val="004F12F0"/>
    <w:rsid w:val="00506C10"/>
    <w:rsid w:val="005070CE"/>
    <w:rsid w:val="0051235D"/>
    <w:rsid w:val="005255C8"/>
    <w:rsid w:val="00525E7A"/>
    <w:rsid w:val="0053036C"/>
    <w:rsid w:val="00531DCC"/>
    <w:rsid w:val="0053687F"/>
    <w:rsid w:val="00540EC7"/>
    <w:rsid w:val="005412E0"/>
    <w:rsid w:val="0054442F"/>
    <w:rsid w:val="00544973"/>
    <w:rsid w:val="00544F82"/>
    <w:rsid w:val="00554B93"/>
    <w:rsid w:val="00560CE6"/>
    <w:rsid w:val="00563253"/>
    <w:rsid w:val="00572356"/>
    <w:rsid w:val="00572DD5"/>
    <w:rsid w:val="00576A76"/>
    <w:rsid w:val="005773FC"/>
    <w:rsid w:val="00577CB5"/>
    <w:rsid w:val="005901BD"/>
    <w:rsid w:val="00594F22"/>
    <w:rsid w:val="00597501"/>
    <w:rsid w:val="005A7F42"/>
    <w:rsid w:val="005B02FD"/>
    <w:rsid w:val="005B150D"/>
    <w:rsid w:val="005B6311"/>
    <w:rsid w:val="005D072E"/>
    <w:rsid w:val="005D5B36"/>
    <w:rsid w:val="005E0450"/>
    <w:rsid w:val="005E2012"/>
    <w:rsid w:val="005E21A9"/>
    <w:rsid w:val="005E2CA7"/>
    <w:rsid w:val="005E40C9"/>
    <w:rsid w:val="005E7B3D"/>
    <w:rsid w:val="005F03E0"/>
    <w:rsid w:val="005F5D34"/>
    <w:rsid w:val="005F7289"/>
    <w:rsid w:val="00601D2F"/>
    <w:rsid w:val="0060248F"/>
    <w:rsid w:val="006144D3"/>
    <w:rsid w:val="006173D3"/>
    <w:rsid w:val="00620937"/>
    <w:rsid w:val="00623584"/>
    <w:rsid w:val="00624471"/>
    <w:rsid w:val="00625521"/>
    <w:rsid w:val="00626502"/>
    <w:rsid w:val="00630920"/>
    <w:rsid w:val="00633061"/>
    <w:rsid w:val="00634B86"/>
    <w:rsid w:val="00636008"/>
    <w:rsid w:val="006373D7"/>
    <w:rsid w:val="00645E19"/>
    <w:rsid w:val="00646D55"/>
    <w:rsid w:val="00650401"/>
    <w:rsid w:val="00653978"/>
    <w:rsid w:val="00657992"/>
    <w:rsid w:val="0066081D"/>
    <w:rsid w:val="00665379"/>
    <w:rsid w:val="006670CA"/>
    <w:rsid w:val="006835F4"/>
    <w:rsid w:val="0068482D"/>
    <w:rsid w:val="00686309"/>
    <w:rsid w:val="00686BFC"/>
    <w:rsid w:val="006941E0"/>
    <w:rsid w:val="00696AE7"/>
    <w:rsid w:val="006A2AD6"/>
    <w:rsid w:val="006A7966"/>
    <w:rsid w:val="006B1057"/>
    <w:rsid w:val="006B16A6"/>
    <w:rsid w:val="006B33FC"/>
    <w:rsid w:val="006B7D6F"/>
    <w:rsid w:val="006C24A1"/>
    <w:rsid w:val="006D4BE2"/>
    <w:rsid w:val="006D4C43"/>
    <w:rsid w:val="006D6C5F"/>
    <w:rsid w:val="006E058E"/>
    <w:rsid w:val="006E0F8F"/>
    <w:rsid w:val="006E2C03"/>
    <w:rsid w:val="006E2E3D"/>
    <w:rsid w:val="006E2E42"/>
    <w:rsid w:val="006E32E3"/>
    <w:rsid w:val="006E3BDD"/>
    <w:rsid w:val="006E4CC3"/>
    <w:rsid w:val="006E5ADA"/>
    <w:rsid w:val="006E5E9D"/>
    <w:rsid w:val="006E67EF"/>
    <w:rsid w:val="0070292B"/>
    <w:rsid w:val="00706D7B"/>
    <w:rsid w:val="0071264F"/>
    <w:rsid w:val="0071454D"/>
    <w:rsid w:val="007250FC"/>
    <w:rsid w:val="007311EF"/>
    <w:rsid w:val="007336A3"/>
    <w:rsid w:val="007419E9"/>
    <w:rsid w:val="00742962"/>
    <w:rsid w:val="00743074"/>
    <w:rsid w:val="00743778"/>
    <w:rsid w:val="00744D6E"/>
    <w:rsid w:val="00745FE9"/>
    <w:rsid w:val="00746DFC"/>
    <w:rsid w:val="00751B36"/>
    <w:rsid w:val="00755B64"/>
    <w:rsid w:val="00756035"/>
    <w:rsid w:val="00756108"/>
    <w:rsid w:val="00756B23"/>
    <w:rsid w:val="00756DEE"/>
    <w:rsid w:val="00760F28"/>
    <w:rsid w:val="0076239C"/>
    <w:rsid w:val="0076330A"/>
    <w:rsid w:val="00765334"/>
    <w:rsid w:val="00766405"/>
    <w:rsid w:val="00787A94"/>
    <w:rsid w:val="007901EA"/>
    <w:rsid w:val="00795636"/>
    <w:rsid w:val="007A4498"/>
    <w:rsid w:val="007A47CC"/>
    <w:rsid w:val="007A64DF"/>
    <w:rsid w:val="007B0D85"/>
    <w:rsid w:val="007B12CC"/>
    <w:rsid w:val="007B1F3A"/>
    <w:rsid w:val="007B56E3"/>
    <w:rsid w:val="007B7FA0"/>
    <w:rsid w:val="007C2AC5"/>
    <w:rsid w:val="007C376D"/>
    <w:rsid w:val="007C4B8A"/>
    <w:rsid w:val="007D0C4D"/>
    <w:rsid w:val="007D2614"/>
    <w:rsid w:val="007D4B3A"/>
    <w:rsid w:val="007D4DC2"/>
    <w:rsid w:val="007D61D4"/>
    <w:rsid w:val="007E1BE5"/>
    <w:rsid w:val="007E2D79"/>
    <w:rsid w:val="007F4FDB"/>
    <w:rsid w:val="008007B1"/>
    <w:rsid w:val="00802E85"/>
    <w:rsid w:val="008030B1"/>
    <w:rsid w:val="0081107D"/>
    <w:rsid w:val="00814F74"/>
    <w:rsid w:val="00820509"/>
    <w:rsid w:val="008216B4"/>
    <w:rsid w:val="008244A4"/>
    <w:rsid w:val="00835D76"/>
    <w:rsid w:val="008368FB"/>
    <w:rsid w:val="00837040"/>
    <w:rsid w:val="0084267A"/>
    <w:rsid w:val="008456D6"/>
    <w:rsid w:val="008526DA"/>
    <w:rsid w:val="008568E5"/>
    <w:rsid w:val="00860F5A"/>
    <w:rsid w:val="00862459"/>
    <w:rsid w:val="00863901"/>
    <w:rsid w:val="008730C4"/>
    <w:rsid w:val="00885E94"/>
    <w:rsid w:val="00887E04"/>
    <w:rsid w:val="0089301A"/>
    <w:rsid w:val="00893649"/>
    <w:rsid w:val="0089688D"/>
    <w:rsid w:val="008969DA"/>
    <w:rsid w:val="008C1809"/>
    <w:rsid w:val="008C2410"/>
    <w:rsid w:val="008E1374"/>
    <w:rsid w:val="008E23EE"/>
    <w:rsid w:val="008E3EF4"/>
    <w:rsid w:val="008E4599"/>
    <w:rsid w:val="008F2959"/>
    <w:rsid w:val="008F2D27"/>
    <w:rsid w:val="008F4DB6"/>
    <w:rsid w:val="00900891"/>
    <w:rsid w:val="009012BD"/>
    <w:rsid w:val="00911580"/>
    <w:rsid w:val="00911D52"/>
    <w:rsid w:val="00912E72"/>
    <w:rsid w:val="00913C87"/>
    <w:rsid w:val="00914C61"/>
    <w:rsid w:val="0092122D"/>
    <w:rsid w:val="009214B7"/>
    <w:rsid w:val="00921710"/>
    <w:rsid w:val="0092487D"/>
    <w:rsid w:val="00927162"/>
    <w:rsid w:val="00932B15"/>
    <w:rsid w:val="009353A8"/>
    <w:rsid w:val="009372AD"/>
    <w:rsid w:val="00941039"/>
    <w:rsid w:val="00942D81"/>
    <w:rsid w:val="009464E0"/>
    <w:rsid w:val="00947AB6"/>
    <w:rsid w:val="00952829"/>
    <w:rsid w:val="0095488C"/>
    <w:rsid w:val="009603C6"/>
    <w:rsid w:val="00961E2A"/>
    <w:rsid w:val="00971830"/>
    <w:rsid w:val="009728A2"/>
    <w:rsid w:val="00974F8F"/>
    <w:rsid w:val="0097663A"/>
    <w:rsid w:val="00976E15"/>
    <w:rsid w:val="009809E2"/>
    <w:rsid w:val="00984942"/>
    <w:rsid w:val="00984ECC"/>
    <w:rsid w:val="00986FCB"/>
    <w:rsid w:val="00991AC6"/>
    <w:rsid w:val="00991F42"/>
    <w:rsid w:val="009931F4"/>
    <w:rsid w:val="009A120C"/>
    <w:rsid w:val="009B2C5C"/>
    <w:rsid w:val="009B2EEA"/>
    <w:rsid w:val="009B691C"/>
    <w:rsid w:val="009C7A1F"/>
    <w:rsid w:val="009E0494"/>
    <w:rsid w:val="009E2067"/>
    <w:rsid w:val="009E4726"/>
    <w:rsid w:val="009F070C"/>
    <w:rsid w:val="00A00735"/>
    <w:rsid w:val="00A17C22"/>
    <w:rsid w:val="00A24951"/>
    <w:rsid w:val="00A24D9C"/>
    <w:rsid w:val="00A25079"/>
    <w:rsid w:val="00A26B1D"/>
    <w:rsid w:val="00A32E0A"/>
    <w:rsid w:val="00A32E87"/>
    <w:rsid w:val="00A374B6"/>
    <w:rsid w:val="00A4074B"/>
    <w:rsid w:val="00A44A2E"/>
    <w:rsid w:val="00A471BF"/>
    <w:rsid w:val="00A52C2F"/>
    <w:rsid w:val="00A61D2F"/>
    <w:rsid w:val="00A622D8"/>
    <w:rsid w:val="00A631C2"/>
    <w:rsid w:val="00A73200"/>
    <w:rsid w:val="00A73343"/>
    <w:rsid w:val="00A73F7F"/>
    <w:rsid w:val="00A76245"/>
    <w:rsid w:val="00A866FD"/>
    <w:rsid w:val="00A86A60"/>
    <w:rsid w:val="00A96697"/>
    <w:rsid w:val="00A9721D"/>
    <w:rsid w:val="00AA37C0"/>
    <w:rsid w:val="00AA42AB"/>
    <w:rsid w:val="00AB09F6"/>
    <w:rsid w:val="00AB40E2"/>
    <w:rsid w:val="00AC1061"/>
    <w:rsid w:val="00AC1335"/>
    <w:rsid w:val="00AC1EB8"/>
    <w:rsid w:val="00AC56B0"/>
    <w:rsid w:val="00AD43DE"/>
    <w:rsid w:val="00AD70E5"/>
    <w:rsid w:val="00AE6782"/>
    <w:rsid w:val="00AE7F82"/>
    <w:rsid w:val="00AF2288"/>
    <w:rsid w:val="00AF50B0"/>
    <w:rsid w:val="00B0084C"/>
    <w:rsid w:val="00B025E1"/>
    <w:rsid w:val="00B02AC2"/>
    <w:rsid w:val="00B02F75"/>
    <w:rsid w:val="00B0413A"/>
    <w:rsid w:val="00B125B1"/>
    <w:rsid w:val="00B1507C"/>
    <w:rsid w:val="00B1719D"/>
    <w:rsid w:val="00B17C1D"/>
    <w:rsid w:val="00B205D9"/>
    <w:rsid w:val="00B20889"/>
    <w:rsid w:val="00B23FDF"/>
    <w:rsid w:val="00B265CB"/>
    <w:rsid w:val="00B27C5D"/>
    <w:rsid w:val="00B33A51"/>
    <w:rsid w:val="00B3415D"/>
    <w:rsid w:val="00B37BE7"/>
    <w:rsid w:val="00B42220"/>
    <w:rsid w:val="00B44DD2"/>
    <w:rsid w:val="00B46052"/>
    <w:rsid w:val="00B509DD"/>
    <w:rsid w:val="00B631AF"/>
    <w:rsid w:val="00B63F0B"/>
    <w:rsid w:val="00B659C1"/>
    <w:rsid w:val="00B72D29"/>
    <w:rsid w:val="00B74453"/>
    <w:rsid w:val="00B827B2"/>
    <w:rsid w:val="00B868D8"/>
    <w:rsid w:val="00B96FFB"/>
    <w:rsid w:val="00BC1B41"/>
    <w:rsid w:val="00BC1E35"/>
    <w:rsid w:val="00BC21E2"/>
    <w:rsid w:val="00BC402A"/>
    <w:rsid w:val="00BC5959"/>
    <w:rsid w:val="00BC639B"/>
    <w:rsid w:val="00BD3E07"/>
    <w:rsid w:val="00BD7E78"/>
    <w:rsid w:val="00BE1A0D"/>
    <w:rsid w:val="00BE5A5F"/>
    <w:rsid w:val="00BF0678"/>
    <w:rsid w:val="00BF5978"/>
    <w:rsid w:val="00BF624F"/>
    <w:rsid w:val="00C02AA2"/>
    <w:rsid w:val="00C052D6"/>
    <w:rsid w:val="00C22990"/>
    <w:rsid w:val="00C35CC4"/>
    <w:rsid w:val="00C36EF5"/>
    <w:rsid w:val="00C42A25"/>
    <w:rsid w:val="00C44EE2"/>
    <w:rsid w:val="00C45F47"/>
    <w:rsid w:val="00C515D6"/>
    <w:rsid w:val="00C520F4"/>
    <w:rsid w:val="00C5265C"/>
    <w:rsid w:val="00C53643"/>
    <w:rsid w:val="00C55E06"/>
    <w:rsid w:val="00C57B85"/>
    <w:rsid w:val="00C60994"/>
    <w:rsid w:val="00C62398"/>
    <w:rsid w:val="00C632A9"/>
    <w:rsid w:val="00C65920"/>
    <w:rsid w:val="00C718E9"/>
    <w:rsid w:val="00C77E7E"/>
    <w:rsid w:val="00C80280"/>
    <w:rsid w:val="00C818CB"/>
    <w:rsid w:val="00C903F6"/>
    <w:rsid w:val="00C93D7E"/>
    <w:rsid w:val="00C94448"/>
    <w:rsid w:val="00C973BA"/>
    <w:rsid w:val="00CA02B6"/>
    <w:rsid w:val="00CA32AE"/>
    <w:rsid w:val="00CB05D8"/>
    <w:rsid w:val="00CB2D30"/>
    <w:rsid w:val="00CB3075"/>
    <w:rsid w:val="00CB428A"/>
    <w:rsid w:val="00CB542D"/>
    <w:rsid w:val="00CB6697"/>
    <w:rsid w:val="00CC07E5"/>
    <w:rsid w:val="00CC2EFB"/>
    <w:rsid w:val="00CD0583"/>
    <w:rsid w:val="00CD7529"/>
    <w:rsid w:val="00CD78C9"/>
    <w:rsid w:val="00CE0718"/>
    <w:rsid w:val="00CF3BA9"/>
    <w:rsid w:val="00CF4F8E"/>
    <w:rsid w:val="00D069A3"/>
    <w:rsid w:val="00D06C36"/>
    <w:rsid w:val="00D10E1D"/>
    <w:rsid w:val="00D12A43"/>
    <w:rsid w:val="00D178A9"/>
    <w:rsid w:val="00D218F5"/>
    <w:rsid w:val="00D239A0"/>
    <w:rsid w:val="00D2405C"/>
    <w:rsid w:val="00D25C5B"/>
    <w:rsid w:val="00D262DB"/>
    <w:rsid w:val="00D3424E"/>
    <w:rsid w:val="00D36039"/>
    <w:rsid w:val="00D37C5C"/>
    <w:rsid w:val="00D43919"/>
    <w:rsid w:val="00D54AC4"/>
    <w:rsid w:val="00D57DD6"/>
    <w:rsid w:val="00D65CE2"/>
    <w:rsid w:val="00D746BD"/>
    <w:rsid w:val="00D81EC8"/>
    <w:rsid w:val="00D85D84"/>
    <w:rsid w:val="00D878A0"/>
    <w:rsid w:val="00D90820"/>
    <w:rsid w:val="00D96B3E"/>
    <w:rsid w:val="00D97C29"/>
    <w:rsid w:val="00DA5152"/>
    <w:rsid w:val="00DA707A"/>
    <w:rsid w:val="00DB4DBD"/>
    <w:rsid w:val="00DB55FD"/>
    <w:rsid w:val="00DB6FB1"/>
    <w:rsid w:val="00DC3130"/>
    <w:rsid w:val="00DD098F"/>
    <w:rsid w:val="00DD0D56"/>
    <w:rsid w:val="00DD3B63"/>
    <w:rsid w:val="00DD65C6"/>
    <w:rsid w:val="00DD7701"/>
    <w:rsid w:val="00DE741B"/>
    <w:rsid w:val="00DF0122"/>
    <w:rsid w:val="00DF6823"/>
    <w:rsid w:val="00E06AB5"/>
    <w:rsid w:val="00E11FC9"/>
    <w:rsid w:val="00E21C33"/>
    <w:rsid w:val="00E40825"/>
    <w:rsid w:val="00E4379E"/>
    <w:rsid w:val="00E4408E"/>
    <w:rsid w:val="00E44D37"/>
    <w:rsid w:val="00E51A6C"/>
    <w:rsid w:val="00E5409A"/>
    <w:rsid w:val="00E55F7D"/>
    <w:rsid w:val="00E67D00"/>
    <w:rsid w:val="00E70328"/>
    <w:rsid w:val="00E704F5"/>
    <w:rsid w:val="00E72B37"/>
    <w:rsid w:val="00E77319"/>
    <w:rsid w:val="00E80337"/>
    <w:rsid w:val="00E806FC"/>
    <w:rsid w:val="00E862B5"/>
    <w:rsid w:val="00E8713C"/>
    <w:rsid w:val="00E96EE0"/>
    <w:rsid w:val="00EA6C4A"/>
    <w:rsid w:val="00EB2A07"/>
    <w:rsid w:val="00EB3630"/>
    <w:rsid w:val="00EB4DD0"/>
    <w:rsid w:val="00EC57E8"/>
    <w:rsid w:val="00EC7D35"/>
    <w:rsid w:val="00ED29C8"/>
    <w:rsid w:val="00ED2A24"/>
    <w:rsid w:val="00EE3552"/>
    <w:rsid w:val="00EE4AAC"/>
    <w:rsid w:val="00EE7228"/>
    <w:rsid w:val="00EE731A"/>
    <w:rsid w:val="00EF24B0"/>
    <w:rsid w:val="00F00A53"/>
    <w:rsid w:val="00F01CC6"/>
    <w:rsid w:val="00F11421"/>
    <w:rsid w:val="00F14010"/>
    <w:rsid w:val="00F14818"/>
    <w:rsid w:val="00F20CB4"/>
    <w:rsid w:val="00F22B6C"/>
    <w:rsid w:val="00F34B5D"/>
    <w:rsid w:val="00F352A4"/>
    <w:rsid w:val="00F35F3E"/>
    <w:rsid w:val="00F46D95"/>
    <w:rsid w:val="00F501A1"/>
    <w:rsid w:val="00F52269"/>
    <w:rsid w:val="00F55A41"/>
    <w:rsid w:val="00F66C76"/>
    <w:rsid w:val="00F7406D"/>
    <w:rsid w:val="00F811EA"/>
    <w:rsid w:val="00F82C01"/>
    <w:rsid w:val="00F85111"/>
    <w:rsid w:val="00F85BDA"/>
    <w:rsid w:val="00F93B76"/>
    <w:rsid w:val="00F942A9"/>
    <w:rsid w:val="00F97375"/>
    <w:rsid w:val="00FA4578"/>
    <w:rsid w:val="00FA4AB9"/>
    <w:rsid w:val="00FA6035"/>
    <w:rsid w:val="00FB0433"/>
    <w:rsid w:val="00FB2D3A"/>
    <w:rsid w:val="00FB59F3"/>
    <w:rsid w:val="00FC093E"/>
    <w:rsid w:val="00FC132C"/>
    <w:rsid w:val="00FC4366"/>
    <w:rsid w:val="00FC4E3A"/>
    <w:rsid w:val="00FC6998"/>
    <w:rsid w:val="00FD38B0"/>
    <w:rsid w:val="00FD6169"/>
    <w:rsid w:val="00FE3140"/>
    <w:rsid w:val="00FE4AD1"/>
    <w:rsid w:val="00FE6E3C"/>
    <w:rsid w:val="00FE78E8"/>
    <w:rsid w:val="00FE7DD0"/>
    <w:rsid w:val="00FF63FF"/>
    <w:rsid w:val="030470B3"/>
    <w:rsid w:val="052430C7"/>
    <w:rsid w:val="05EC37DD"/>
    <w:rsid w:val="06382B70"/>
    <w:rsid w:val="0788011E"/>
    <w:rsid w:val="084F3416"/>
    <w:rsid w:val="08573E69"/>
    <w:rsid w:val="089C18E8"/>
    <w:rsid w:val="08BE2695"/>
    <w:rsid w:val="08BF6A64"/>
    <w:rsid w:val="09F10CF8"/>
    <w:rsid w:val="09F8659C"/>
    <w:rsid w:val="0A536D05"/>
    <w:rsid w:val="0AA837FF"/>
    <w:rsid w:val="0AD12628"/>
    <w:rsid w:val="0AF12355"/>
    <w:rsid w:val="0B063FCC"/>
    <w:rsid w:val="0BC60CBE"/>
    <w:rsid w:val="0C0077B8"/>
    <w:rsid w:val="0C8279BA"/>
    <w:rsid w:val="0E47142E"/>
    <w:rsid w:val="100642C9"/>
    <w:rsid w:val="100D7DF3"/>
    <w:rsid w:val="11541390"/>
    <w:rsid w:val="11E06E41"/>
    <w:rsid w:val="12BC1787"/>
    <w:rsid w:val="13472396"/>
    <w:rsid w:val="13897EF7"/>
    <w:rsid w:val="13DF728A"/>
    <w:rsid w:val="14310D4F"/>
    <w:rsid w:val="149A27CD"/>
    <w:rsid w:val="150A524C"/>
    <w:rsid w:val="15F24F4E"/>
    <w:rsid w:val="16301FF7"/>
    <w:rsid w:val="16BC6578"/>
    <w:rsid w:val="16E4751C"/>
    <w:rsid w:val="187D77B4"/>
    <w:rsid w:val="18A8331D"/>
    <w:rsid w:val="19E76305"/>
    <w:rsid w:val="19F26CFB"/>
    <w:rsid w:val="19FB49B6"/>
    <w:rsid w:val="1A492001"/>
    <w:rsid w:val="1AF61CDC"/>
    <w:rsid w:val="1B877235"/>
    <w:rsid w:val="1B8C7068"/>
    <w:rsid w:val="1BBE6445"/>
    <w:rsid w:val="1C715690"/>
    <w:rsid w:val="1D811013"/>
    <w:rsid w:val="1DDE7085"/>
    <w:rsid w:val="1E19756E"/>
    <w:rsid w:val="1E360515"/>
    <w:rsid w:val="1E364E1C"/>
    <w:rsid w:val="1E3F5EAC"/>
    <w:rsid w:val="1E6931D8"/>
    <w:rsid w:val="20063A12"/>
    <w:rsid w:val="20CF270E"/>
    <w:rsid w:val="214624AC"/>
    <w:rsid w:val="223D0D47"/>
    <w:rsid w:val="22C14DAA"/>
    <w:rsid w:val="23192EA4"/>
    <w:rsid w:val="23254BC6"/>
    <w:rsid w:val="244C6984"/>
    <w:rsid w:val="248C0FF5"/>
    <w:rsid w:val="251879BC"/>
    <w:rsid w:val="26031625"/>
    <w:rsid w:val="26431D0D"/>
    <w:rsid w:val="2675108F"/>
    <w:rsid w:val="26A812AB"/>
    <w:rsid w:val="26D66FF0"/>
    <w:rsid w:val="27A60A1A"/>
    <w:rsid w:val="27CD10F7"/>
    <w:rsid w:val="29C14665"/>
    <w:rsid w:val="2A97233B"/>
    <w:rsid w:val="2AF91248"/>
    <w:rsid w:val="2B420145"/>
    <w:rsid w:val="2C4E2ECE"/>
    <w:rsid w:val="2CDF17F2"/>
    <w:rsid w:val="2D1B7F40"/>
    <w:rsid w:val="2DD173BF"/>
    <w:rsid w:val="2E020D89"/>
    <w:rsid w:val="2E2C7D3F"/>
    <w:rsid w:val="2EBE4460"/>
    <w:rsid w:val="2F107C41"/>
    <w:rsid w:val="30396F46"/>
    <w:rsid w:val="30A05FC8"/>
    <w:rsid w:val="313356BB"/>
    <w:rsid w:val="31647841"/>
    <w:rsid w:val="318679DA"/>
    <w:rsid w:val="321569BD"/>
    <w:rsid w:val="32B52C78"/>
    <w:rsid w:val="32CF03EA"/>
    <w:rsid w:val="33131710"/>
    <w:rsid w:val="333551E3"/>
    <w:rsid w:val="336B51FF"/>
    <w:rsid w:val="33794456"/>
    <w:rsid w:val="33C63C91"/>
    <w:rsid w:val="34012F1B"/>
    <w:rsid w:val="34143966"/>
    <w:rsid w:val="342F2525"/>
    <w:rsid w:val="350B4A94"/>
    <w:rsid w:val="359E7A60"/>
    <w:rsid w:val="36150598"/>
    <w:rsid w:val="369B03C2"/>
    <w:rsid w:val="378E7E0B"/>
    <w:rsid w:val="37DC3A83"/>
    <w:rsid w:val="38075DC3"/>
    <w:rsid w:val="397A3CD3"/>
    <w:rsid w:val="3AEE0E93"/>
    <w:rsid w:val="3B391155"/>
    <w:rsid w:val="3B3D55E4"/>
    <w:rsid w:val="3D9A41C5"/>
    <w:rsid w:val="3E2B72D1"/>
    <w:rsid w:val="3EBA3B34"/>
    <w:rsid w:val="3EDF73E2"/>
    <w:rsid w:val="3F055D33"/>
    <w:rsid w:val="4013200C"/>
    <w:rsid w:val="404A1581"/>
    <w:rsid w:val="40CF1A7A"/>
    <w:rsid w:val="427776FE"/>
    <w:rsid w:val="43711F28"/>
    <w:rsid w:val="43862855"/>
    <w:rsid w:val="44456502"/>
    <w:rsid w:val="448E2330"/>
    <w:rsid w:val="45FA67BE"/>
    <w:rsid w:val="460527FB"/>
    <w:rsid w:val="46166969"/>
    <w:rsid w:val="46470D65"/>
    <w:rsid w:val="47FA3778"/>
    <w:rsid w:val="4843043A"/>
    <w:rsid w:val="49BC0383"/>
    <w:rsid w:val="4DA376CD"/>
    <w:rsid w:val="4DD87EF5"/>
    <w:rsid w:val="4F3D5126"/>
    <w:rsid w:val="4F8F2EB1"/>
    <w:rsid w:val="4FEA795C"/>
    <w:rsid w:val="50911CF1"/>
    <w:rsid w:val="50AE7625"/>
    <w:rsid w:val="51595F77"/>
    <w:rsid w:val="51D12859"/>
    <w:rsid w:val="52FB52AE"/>
    <w:rsid w:val="54440BD0"/>
    <w:rsid w:val="5590774E"/>
    <w:rsid w:val="56443BAA"/>
    <w:rsid w:val="56A139D3"/>
    <w:rsid w:val="56EF622F"/>
    <w:rsid w:val="57F966E2"/>
    <w:rsid w:val="581D1822"/>
    <w:rsid w:val="58D6288E"/>
    <w:rsid w:val="591370C8"/>
    <w:rsid w:val="5C193B48"/>
    <w:rsid w:val="5C5B6CF4"/>
    <w:rsid w:val="5C606182"/>
    <w:rsid w:val="5D746986"/>
    <w:rsid w:val="5E231B5D"/>
    <w:rsid w:val="5E7128C8"/>
    <w:rsid w:val="5F6B5651"/>
    <w:rsid w:val="5FBC2A85"/>
    <w:rsid w:val="603340C9"/>
    <w:rsid w:val="610968EA"/>
    <w:rsid w:val="615C15A3"/>
    <w:rsid w:val="61D61932"/>
    <w:rsid w:val="6361115D"/>
    <w:rsid w:val="64D50279"/>
    <w:rsid w:val="660E0D0E"/>
    <w:rsid w:val="662C1564"/>
    <w:rsid w:val="66A4017A"/>
    <w:rsid w:val="66F1137A"/>
    <w:rsid w:val="686F13BE"/>
    <w:rsid w:val="68C77490"/>
    <w:rsid w:val="690D2B3C"/>
    <w:rsid w:val="69AD2578"/>
    <w:rsid w:val="69C53AC8"/>
    <w:rsid w:val="6A691F56"/>
    <w:rsid w:val="6AC02C0D"/>
    <w:rsid w:val="6B7D2315"/>
    <w:rsid w:val="6BCE4706"/>
    <w:rsid w:val="6C5C6966"/>
    <w:rsid w:val="6C995709"/>
    <w:rsid w:val="6DD10452"/>
    <w:rsid w:val="6DD4542F"/>
    <w:rsid w:val="6E245261"/>
    <w:rsid w:val="6E6523AE"/>
    <w:rsid w:val="6E6E648D"/>
    <w:rsid w:val="6EF32ED8"/>
    <w:rsid w:val="6F1E6154"/>
    <w:rsid w:val="70497B8E"/>
    <w:rsid w:val="708A2A47"/>
    <w:rsid w:val="7224601B"/>
    <w:rsid w:val="72C214EC"/>
    <w:rsid w:val="72FB0ADD"/>
    <w:rsid w:val="73A4073A"/>
    <w:rsid w:val="75A82C1C"/>
    <w:rsid w:val="768F7791"/>
    <w:rsid w:val="76CF611D"/>
    <w:rsid w:val="78301D74"/>
    <w:rsid w:val="7C307C63"/>
    <w:rsid w:val="7C574A54"/>
    <w:rsid w:val="7D942B87"/>
    <w:rsid w:val="7DAF6B7E"/>
    <w:rsid w:val="7EF24468"/>
    <w:rsid w:val="7FC45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qFormat="1" w:uiPriority="99" w:semiHidden="0" w:name="macro"/>
    <w:lsdException w:qFormat="1" w:unhideWhenUsed="0" w:uiPriority="0" w:semiHidden="0"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name="Body Text First Indent"/>
    <w:lsdException w:qFormat="1" w:unhideWhenUsed="0" w:uiPriority="0" w:semiHidden="0" w:name="Body Text First Indent 2"/>
    <w:lsdException w:uiPriority="99" w:name="Note Heading"/>
    <w:lsdException w:qFormat="1"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next w:val="2"/>
    <w:qFormat/>
    <w:uiPriority w:val="0"/>
    <w:pPr>
      <w:widowControl w:val="0"/>
      <w:jc w:val="both"/>
    </w:pPr>
    <w:rPr>
      <w:rFonts w:ascii="Arial" w:hAnsi="Arial" w:eastAsia="宋体" w:cs="Times New Roman"/>
      <w:kern w:val="2"/>
      <w:sz w:val="24"/>
      <w:lang w:val="en-US" w:eastAsia="zh-CN" w:bidi="ar-SA"/>
    </w:rPr>
  </w:style>
  <w:style w:type="paragraph" w:styleId="5">
    <w:name w:val="heading 1"/>
    <w:basedOn w:val="1"/>
    <w:next w:val="1"/>
    <w:link w:val="164"/>
    <w:qFormat/>
    <w:uiPriority w:val="0"/>
    <w:pPr>
      <w:keepNext/>
      <w:keepLines/>
      <w:autoSpaceDE w:val="0"/>
      <w:autoSpaceDN w:val="0"/>
      <w:adjustRightInd w:val="0"/>
      <w:spacing w:before="340" w:after="330" w:line="576" w:lineRule="auto"/>
      <w:jc w:val="left"/>
      <w:textAlignment w:val="baseline"/>
      <w:outlineLvl w:val="0"/>
    </w:pPr>
    <w:rPr>
      <w:rFonts w:ascii="宋体" w:hAnsi="Times New Roman"/>
      <w:b/>
      <w:kern w:val="44"/>
      <w:sz w:val="44"/>
    </w:rPr>
  </w:style>
  <w:style w:type="paragraph" w:styleId="6">
    <w:name w:val="heading 2"/>
    <w:basedOn w:val="1"/>
    <w:next w:val="1"/>
    <w:link w:val="166"/>
    <w:qFormat/>
    <w:uiPriority w:val="0"/>
    <w:pPr>
      <w:keepNext/>
      <w:keepLines/>
      <w:autoSpaceDE w:val="0"/>
      <w:autoSpaceDN w:val="0"/>
      <w:adjustRightInd w:val="0"/>
      <w:spacing w:before="260" w:after="260" w:line="413" w:lineRule="auto"/>
      <w:jc w:val="left"/>
      <w:textAlignment w:val="baseline"/>
      <w:outlineLvl w:val="1"/>
    </w:pPr>
    <w:rPr>
      <w:rFonts w:eastAsia="黑体"/>
      <w:b/>
      <w:kern w:val="0"/>
      <w:sz w:val="32"/>
    </w:rPr>
  </w:style>
  <w:style w:type="paragraph" w:styleId="7">
    <w:name w:val="heading 3"/>
    <w:basedOn w:val="1"/>
    <w:next w:val="1"/>
    <w:link w:val="163"/>
    <w:qFormat/>
    <w:uiPriority w:val="9"/>
    <w:pPr>
      <w:keepNext/>
      <w:keepLines/>
      <w:adjustRightInd w:val="0"/>
      <w:spacing w:before="120" w:after="120" w:line="360" w:lineRule="auto"/>
      <w:textAlignment w:val="baseline"/>
      <w:outlineLvl w:val="2"/>
    </w:pPr>
    <w:rPr>
      <w:rFonts w:ascii="宋体" w:hAnsi="Times New Roman"/>
      <w:b/>
      <w:kern w:val="0"/>
      <w:sz w:val="28"/>
    </w:rPr>
  </w:style>
  <w:style w:type="paragraph" w:styleId="8">
    <w:name w:val="heading 4"/>
    <w:basedOn w:val="1"/>
    <w:next w:val="9"/>
    <w:link w:val="174"/>
    <w:qFormat/>
    <w:uiPriority w:val="9"/>
    <w:pPr>
      <w:keepNext/>
      <w:numPr>
        <w:ilvl w:val="0"/>
        <w:numId w:val="1"/>
      </w:numPr>
      <w:adjustRightInd w:val="0"/>
      <w:spacing w:line="360" w:lineRule="auto"/>
      <w:ind w:left="454"/>
      <w:jc w:val="left"/>
      <w:textAlignment w:val="baseline"/>
      <w:outlineLvl w:val="3"/>
    </w:pPr>
    <w:rPr>
      <w:rFonts w:ascii="宋体" w:hAnsi="Times New Roman"/>
      <w:i/>
      <w:kern w:val="0"/>
    </w:rPr>
  </w:style>
  <w:style w:type="paragraph" w:styleId="10">
    <w:name w:val="heading 5"/>
    <w:basedOn w:val="1"/>
    <w:next w:val="1"/>
    <w:link w:val="165"/>
    <w:qFormat/>
    <w:uiPriority w:val="0"/>
    <w:pPr>
      <w:keepNext/>
      <w:keepLines/>
      <w:spacing w:before="280" w:after="290" w:line="372" w:lineRule="auto"/>
      <w:outlineLvl w:val="4"/>
    </w:pPr>
    <w:rPr>
      <w:rFonts w:ascii="宋体" w:hAnsi="Times New Roman"/>
      <w:b/>
      <w:sz w:val="28"/>
    </w:rPr>
  </w:style>
  <w:style w:type="paragraph" w:styleId="11">
    <w:name w:val="heading 6"/>
    <w:basedOn w:val="1"/>
    <w:next w:val="1"/>
    <w:link w:val="171"/>
    <w:qFormat/>
    <w:uiPriority w:val="9"/>
    <w:pPr>
      <w:adjustRightInd w:val="0"/>
      <w:spacing w:line="460" w:lineRule="exact"/>
      <w:ind w:firstLine="510"/>
      <w:jc w:val="left"/>
      <w:textAlignment w:val="baseline"/>
      <w:outlineLvl w:val="5"/>
    </w:pPr>
    <w:rPr>
      <w:rFonts w:ascii="Times New Roman" w:hAnsi="Times New Roman"/>
      <w:kern w:val="0"/>
    </w:rPr>
  </w:style>
  <w:style w:type="paragraph" w:styleId="12">
    <w:name w:val="heading 7"/>
    <w:basedOn w:val="1"/>
    <w:next w:val="1"/>
    <w:link w:val="161"/>
    <w:qFormat/>
    <w:uiPriority w:val="9"/>
    <w:pPr>
      <w:adjustRightInd w:val="0"/>
      <w:spacing w:line="460" w:lineRule="exact"/>
      <w:ind w:left="964" w:hanging="340"/>
      <w:jc w:val="left"/>
      <w:textAlignment w:val="baseline"/>
      <w:outlineLvl w:val="6"/>
    </w:pPr>
    <w:rPr>
      <w:rFonts w:ascii="Times New Roman" w:hAnsi="Times New Roman"/>
      <w:kern w:val="0"/>
    </w:rPr>
  </w:style>
  <w:style w:type="paragraph" w:styleId="13">
    <w:name w:val="heading 8"/>
    <w:basedOn w:val="1"/>
    <w:next w:val="1"/>
    <w:link w:val="175"/>
    <w:qFormat/>
    <w:uiPriority w:val="9"/>
    <w:pPr>
      <w:keepNext/>
      <w:keepLines/>
      <w:spacing w:before="240" w:after="64" w:line="317" w:lineRule="auto"/>
      <w:outlineLvl w:val="7"/>
    </w:pPr>
    <w:rPr>
      <w:rFonts w:eastAsia="黑体"/>
    </w:rPr>
  </w:style>
  <w:style w:type="paragraph" w:styleId="14">
    <w:name w:val="heading 9"/>
    <w:basedOn w:val="1"/>
    <w:next w:val="1"/>
    <w:link w:val="168"/>
    <w:qFormat/>
    <w:uiPriority w:val="9"/>
    <w:pPr>
      <w:keepNext/>
      <w:keepLines/>
      <w:adjustRightInd w:val="0"/>
      <w:spacing w:before="240" w:after="64" w:line="320" w:lineRule="atLeast"/>
      <w:jc w:val="left"/>
      <w:textAlignment w:val="baseline"/>
      <w:outlineLvl w:val="8"/>
    </w:pPr>
    <w:rPr>
      <w:rFonts w:eastAsia="黑体"/>
      <w:kern w:val="0"/>
    </w:rPr>
  </w:style>
  <w:style w:type="character" w:default="1" w:styleId="154">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tabs>
        <w:tab w:val="left" w:pos="624"/>
        <w:tab w:val="left" w:pos="1680"/>
      </w:tabs>
      <w:ind w:firstLine="0"/>
    </w:pPr>
    <w:rPr>
      <w:rFonts w:ascii="Times New Roman"/>
    </w:rPr>
  </w:style>
  <w:style w:type="paragraph" w:styleId="3">
    <w:name w:val="Body Text Indent"/>
    <w:basedOn w:val="1"/>
    <w:next w:val="1"/>
    <w:link w:val="178"/>
    <w:qFormat/>
    <w:uiPriority w:val="0"/>
    <w:pPr>
      <w:tabs>
        <w:tab w:val="left" w:pos="624"/>
      </w:tabs>
      <w:adjustRightInd w:val="0"/>
      <w:snapToGrid w:val="0"/>
      <w:spacing w:line="360" w:lineRule="auto"/>
      <w:ind w:left="-2" w:leftChars="-1" w:firstLine="2"/>
    </w:pPr>
    <w:rPr>
      <w:rFonts w:ascii="宋体" w:hAnsi="Times New Roman"/>
      <w:spacing w:val="-4"/>
    </w:rPr>
  </w:style>
  <w:style w:type="paragraph" w:styleId="4">
    <w:name w:val="macro"/>
    <w:link w:val="216"/>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等线" w:cs="Times New Roman"/>
      <w:lang w:val="en-US" w:eastAsia="en-US" w:bidi="ar-SA"/>
    </w:rPr>
  </w:style>
  <w:style w:type="paragraph" w:styleId="9">
    <w:name w:val="Normal Indent"/>
    <w:basedOn w:val="1"/>
    <w:qFormat/>
    <w:uiPriority w:val="0"/>
    <w:pPr>
      <w:adjustRightInd w:val="0"/>
      <w:spacing w:line="360" w:lineRule="atLeast"/>
      <w:ind w:firstLine="420"/>
      <w:jc w:val="left"/>
      <w:textAlignment w:val="baseline"/>
    </w:pPr>
    <w:rPr>
      <w:rFonts w:ascii="Times New Roman" w:hAnsi="Times New Roman"/>
      <w:kern w:val="0"/>
    </w:rPr>
  </w:style>
  <w:style w:type="paragraph" w:styleId="15">
    <w:name w:val="List 3"/>
    <w:basedOn w:val="1"/>
    <w:unhideWhenUsed/>
    <w:qFormat/>
    <w:uiPriority w:val="99"/>
    <w:pPr>
      <w:widowControl/>
      <w:spacing w:line="315" w:lineRule="exact"/>
      <w:ind w:left="1080" w:hanging="360"/>
      <w:contextualSpacing/>
      <w:jc w:val="left"/>
    </w:pPr>
    <w:rPr>
      <w:rFonts w:ascii="宋体" w:hAnsi="宋体" w:cs="宋体"/>
      <w:kern w:val="0"/>
      <w:sz w:val="21"/>
      <w:szCs w:val="21"/>
      <w:lang w:eastAsia="en-US"/>
    </w:rPr>
  </w:style>
  <w:style w:type="paragraph" w:styleId="16">
    <w:name w:val="List Number 2"/>
    <w:basedOn w:val="1"/>
    <w:unhideWhenUsed/>
    <w:qFormat/>
    <w:uiPriority w:val="99"/>
    <w:pPr>
      <w:widowControl/>
      <w:numPr>
        <w:ilvl w:val="0"/>
        <w:numId w:val="2"/>
      </w:numPr>
      <w:spacing w:line="315" w:lineRule="exact"/>
      <w:contextualSpacing/>
      <w:jc w:val="left"/>
    </w:pPr>
    <w:rPr>
      <w:rFonts w:ascii="宋体" w:hAnsi="宋体" w:cs="宋体"/>
      <w:kern w:val="0"/>
      <w:sz w:val="21"/>
      <w:szCs w:val="21"/>
      <w:lang w:eastAsia="en-US"/>
    </w:rPr>
  </w:style>
  <w:style w:type="paragraph" w:styleId="17">
    <w:name w:val="List Number"/>
    <w:basedOn w:val="1"/>
    <w:unhideWhenUsed/>
    <w:qFormat/>
    <w:uiPriority w:val="99"/>
    <w:pPr>
      <w:widowControl/>
      <w:numPr>
        <w:ilvl w:val="0"/>
        <w:numId w:val="3"/>
      </w:numPr>
      <w:spacing w:line="315" w:lineRule="exact"/>
      <w:contextualSpacing/>
      <w:jc w:val="left"/>
    </w:pPr>
    <w:rPr>
      <w:rFonts w:ascii="宋体" w:hAnsi="宋体" w:cs="宋体"/>
      <w:kern w:val="0"/>
      <w:sz w:val="21"/>
      <w:szCs w:val="21"/>
      <w:lang w:eastAsia="en-US"/>
    </w:rPr>
  </w:style>
  <w:style w:type="paragraph" w:styleId="18">
    <w:name w:val="List Bullet"/>
    <w:basedOn w:val="1"/>
    <w:unhideWhenUsed/>
    <w:qFormat/>
    <w:uiPriority w:val="99"/>
    <w:pPr>
      <w:widowControl/>
      <w:numPr>
        <w:ilvl w:val="0"/>
        <w:numId w:val="4"/>
      </w:numPr>
      <w:spacing w:line="315" w:lineRule="exact"/>
      <w:contextualSpacing/>
      <w:jc w:val="left"/>
    </w:pPr>
    <w:rPr>
      <w:rFonts w:ascii="宋体" w:hAnsi="宋体" w:cs="宋体"/>
      <w:kern w:val="0"/>
      <w:sz w:val="21"/>
      <w:szCs w:val="21"/>
      <w:lang w:eastAsia="en-US"/>
    </w:rPr>
  </w:style>
  <w:style w:type="paragraph" w:styleId="19">
    <w:name w:val="Document Map"/>
    <w:basedOn w:val="1"/>
    <w:link w:val="176"/>
    <w:unhideWhenUsed/>
    <w:qFormat/>
    <w:uiPriority w:val="99"/>
    <w:rPr>
      <w:rFonts w:ascii="宋体"/>
      <w:sz w:val="18"/>
      <w:szCs w:val="18"/>
    </w:rPr>
  </w:style>
  <w:style w:type="paragraph" w:styleId="20">
    <w:name w:val="toa heading"/>
    <w:basedOn w:val="1"/>
    <w:next w:val="1"/>
    <w:qFormat/>
    <w:uiPriority w:val="0"/>
    <w:pPr>
      <w:widowControl/>
      <w:tabs>
        <w:tab w:val="left" w:pos="9000"/>
        <w:tab w:val="right" w:pos="9360"/>
      </w:tabs>
      <w:suppressAutoHyphens/>
    </w:pPr>
    <w:rPr>
      <w:rFonts w:ascii="Times New Roman" w:hAnsi="Times New Roman" w:eastAsia="Times New Roman"/>
      <w:sz w:val="21"/>
      <w:lang w:eastAsia="en-US"/>
    </w:rPr>
  </w:style>
  <w:style w:type="paragraph" w:styleId="21">
    <w:name w:val="annotation text"/>
    <w:basedOn w:val="1"/>
    <w:link w:val="177"/>
    <w:qFormat/>
    <w:uiPriority w:val="0"/>
    <w:pPr>
      <w:jc w:val="left"/>
    </w:pPr>
    <w:rPr>
      <w:rFonts w:ascii="Times New Roman" w:hAnsi="Times New Roman"/>
      <w:sz w:val="28"/>
    </w:rPr>
  </w:style>
  <w:style w:type="paragraph" w:styleId="22">
    <w:name w:val="Body Text 3"/>
    <w:basedOn w:val="1"/>
    <w:link w:val="162"/>
    <w:qFormat/>
    <w:uiPriority w:val="99"/>
    <w:pPr>
      <w:spacing w:after="120"/>
    </w:pPr>
    <w:rPr>
      <w:rFonts w:ascii="Times New Roman" w:hAnsi="Times New Roman"/>
      <w:sz w:val="16"/>
    </w:rPr>
  </w:style>
  <w:style w:type="paragraph" w:styleId="23">
    <w:name w:val="List Bullet 3"/>
    <w:basedOn w:val="1"/>
    <w:unhideWhenUsed/>
    <w:qFormat/>
    <w:uiPriority w:val="99"/>
    <w:pPr>
      <w:widowControl/>
      <w:numPr>
        <w:ilvl w:val="0"/>
        <w:numId w:val="5"/>
      </w:numPr>
      <w:spacing w:line="315" w:lineRule="exact"/>
      <w:contextualSpacing/>
      <w:jc w:val="left"/>
    </w:pPr>
    <w:rPr>
      <w:rFonts w:ascii="宋体" w:hAnsi="宋体" w:cs="宋体"/>
      <w:kern w:val="0"/>
      <w:sz w:val="21"/>
      <w:szCs w:val="21"/>
      <w:lang w:eastAsia="en-US"/>
    </w:rPr>
  </w:style>
  <w:style w:type="paragraph" w:styleId="24">
    <w:name w:val="Body Text"/>
    <w:basedOn w:val="1"/>
    <w:link w:val="167"/>
    <w:qFormat/>
    <w:uiPriority w:val="0"/>
    <w:pPr>
      <w:autoSpaceDE w:val="0"/>
      <w:autoSpaceDN w:val="0"/>
      <w:adjustRightInd w:val="0"/>
      <w:spacing w:line="360" w:lineRule="atLeast"/>
      <w:jc w:val="left"/>
      <w:textAlignment w:val="baseline"/>
    </w:pPr>
    <w:rPr>
      <w:rFonts w:ascii="宋体" w:hAnsi="Times New Roman"/>
      <w:color w:val="000000"/>
      <w:kern w:val="0"/>
    </w:rPr>
  </w:style>
  <w:style w:type="paragraph" w:styleId="25">
    <w:name w:val="List Number 3"/>
    <w:basedOn w:val="1"/>
    <w:unhideWhenUsed/>
    <w:qFormat/>
    <w:uiPriority w:val="99"/>
    <w:pPr>
      <w:widowControl/>
      <w:numPr>
        <w:ilvl w:val="0"/>
        <w:numId w:val="6"/>
      </w:numPr>
      <w:spacing w:line="315" w:lineRule="exact"/>
      <w:contextualSpacing/>
      <w:jc w:val="left"/>
    </w:pPr>
    <w:rPr>
      <w:rFonts w:ascii="宋体" w:hAnsi="宋体" w:cs="宋体"/>
      <w:kern w:val="0"/>
      <w:sz w:val="21"/>
      <w:szCs w:val="21"/>
      <w:lang w:eastAsia="en-US"/>
    </w:rPr>
  </w:style>
  <w:style w:type="paragraph" w:styleId="26">
    <w:name w:val="List 2"/>
    <w:basedOn w:val="1"/>
    <w:unhideWhenUsed/>
    <w:qFormat/>
    <w:uiPriority w:val="99"/>
    <w:pPr>
      <w:widowControl/>
      <w:spacing w:line="315" w:lineRule="exact"/>
      <w:ind w:left="720" w:hanging="360"/>
      <w:contextualSpacing/>
      <w:jc w:val="left"/>
    </w:pPr>
    <w:rPr>
      <w:rFonts w:ascii="宋体" w:hAnsi="宋体" w:cs="宋体"/>
      <w:kern w:val="0"/>
      <w:sz w:val="21"/>
      <w:szCs w:val="21"/>
      <w:lang w:eastAsia="en-US"/>
    </w:rPr>
  </w:style>
  <w:style w:type="paragraph" w:styleId="27">
    <w:name w:val="List Continue"/>
    <w:basedOn w:val="1"/>
    <w:unhideWhenUsed/>
    <w:qFormat/>
    <w:uiPriority w:val="99"/>
    <w:pPr>
      <w:widowControl/>
      <w:spacing w:after="120" w:line="315" w:lineRule="exact"/>
      <w:ind w:left="360"/>
      <w:contextualSpacing/>
      <w:jc w:val="left"/>
    </w:pPr>
    <w:rPr>
      <w:rFonts w:ascii="宋体" w:hAnsi="宋体" w:cs="宋体"/>
      <w:kern w:val="0"/>
      <w:sz w:val="21"/>
      <w:szCs w:val="21"/>
      <w:lang w:eastAsia="en-US"/>
    </w:rPr>
  </w:style>
  <w:style w:type="paragraph" w:styleId="28">
    <w:name w:val="Block Text"/>
    <w:basedOn w:val="1"/>
    <w:qFormat/>
    <w:uiPriority w:val="0"/>
    <w:pPr>
      <w:spacing w:before="120" w:after="120" w:line="360" w:lineRule="auto"/>
      <w:ind w:left="630" w:right="202"/>
    </w:pPr>
    <w:rPr>
      <w:rFonts w:ascii="宋体" w:hAnsi="Times New Roman"/>
    </w:rPr>
  </w:style>
  <w:style w:type="paragraph" w:styleId="29">
    <w:name w:val="List Bullet 2"/>
    <w:basedOn w:val="1"/>
    <w:unhideWhenUsed/>
    <w:qFormat/>
    <w:uiPriority w:val="99"/>
    <w:pPr>
      <w:widowControl/>
      <w:numPr>
        <w:ilvl w:val="0"/>
        <w:numId w:val="7"/>
      </w:numPr>
      <w:spacing w:line="315" w:lineRule="exact"/>
      <w:contextualSpacing/>
      <w:jc w:val="left"/>
    </w:pPr>
    <w:rPr>
      <w:rFonts w:ascii="宋体" w:hAnsi="宋体" w:cs="宋体"/>
      <w:kern w:val="0"/>
      <w:sz w:val="21"/>
      <w:szCs w:val="21"/>
      <w:lang w:eastAsia="en-US"/>
    </w:rPr>
  </w:style>
  <w:style w:type="paragraph" w:styleId="30">
    <w:name w:val="toc 3"/>
    <w:basedOn w:val="1"/>
    <w:next w:val="1"/>
    <w:unhideWhenUsed/>
    <w:qFormat/>
    <w:uiPriority w:val="39"/>
    <w:pPr>
      <w:widowControl/>
      <w:spacing w:line="315" w:lineRule="exact"/>
      <w:ind w:left="840" w:leftChars="400"/>
      <w:jc w:val="left"/>
    </w:pPr>
    <w:rPr>
      <w:rFonts w:ascii="宋体" w:hAnsi="宋体" w:cs="宋体"/>
      <w:kern w:val="0"/>
      <w:sz w:val="21"/>
      <w:szCs w:val="21"/>
      <w:lang w:eastAsia="en-US"/>
    </w:rPr>
  </w:style>
  <w:style w:type="paragraph" w:styleId="31">
    <w:name w:val="Plain Text"/>
    <w:basedOn w:val="1"/>
    <w:link w:val="179"/>
    <w:qFormat/>
    <w:uiPriority w:val="0"/>
    <w:rPr>
      <w:rFonts w:ascii="宋体" w:hAnsi="Courier New"/>
      <w:sz w:val="21"/>
    </w:rPr>
  </w:style>
  <w:style w:type="paragraph" w:styleId="32">
    <w:name w:val="Date"/>
    <w:basedOn w:val="1"/>
    <w:next w:val="1"/>
    <w:link w:val="180"/>
    <w:qFormat/>
    <w:uiPriority w:val="0"/>
    <w:pPr>
      <w:adjustRightInd w:val="0"/>
      <w:spacing w:line="360" w:lineRule="atLeast"/>
      <w:textAlignment w:val="baseline"/>
    </w:pPr>
    <w:rPr>
      <w:rFonts w:ascii="宋体" w:hAnsi="Times New Roman"/>
      <w:kern w:val="0"/>
    </w:rPr>
  </w:style>
  <w:style w:type="paragraph" w:styleId="33">
    <w:name w:val="Body Text Indent 2"/>
    <w:basedOn w:val="1"/>
    <w:link w:val="181"/>
    <w:qFormat/>
    <w:uiPriority w:val="0"/>
    <w:pPr>
      <w:tabs>
        <w:tab w:val="left" w:pos="765"/>
      </w:tabs>
      <w:adjustRightInd w:val="0"/>
      <w:snapToGrid w:val="0"/>
      <w:spacing w:line="360" w:lineRule="auto"/>
      <w:ind w:left="-2" w:leftChars="-1"/>
    </w:pPr>
    <w:rPr>
      <w:rFonts w:ascii="宋体" w:hAnsi="Times New Roman"/>
      <w:spacing w:val="-4"/>
    </w:rPr>
  </w:style>
  <w:style w:type="paragraph" w:styleId="34">
    <w:name w:val="Balloon Text"/>
    <w:basedOn w:val="1"/>
    <w:link w:val="182"/>
    <w:qFormat/>
    <w:uiPriority w:val="0"/>
    <w:rPr>
      <w:rFonts w:ascii="宋体" w:hAnsi="Times New Roman"/>
      <w:sz w:val="18"/>
    </w:rPr>
  </w:style>
  <w:style w:type="paragraph" w:styleId="35">
    <w:name w:val="footer"/>
    <w:basedOn w:val="36"/>
    <w:link w:val="170"/>
    <w:qFormat/>
    <w:uiPriority w:val="0"/>
    <w:pPr>
      <w:tabs>
        <w:tab w:val="center" w:pos="4153"/>
        <w:tab w:val="right" w:pos="8306"/>
      </w:tabs>
      <w:snapToGrid w:val="0"/>
      <w:jc w:val="left"/>
    </w:pPr>
    <w:rPr>
      <w:rFonts w:ascii="Arial" w:hAnsi="Arial"/>
      <w:sz w:val="18"/>
      <w:szCs w:val="20"/>
    </w:rPr>
  </w:style>
  <w:style w:type="paragraph" w:customStyle="1" w:styleId="36">
    <w:name w:val="正文_2"/>
    <w:qFormat/>
    <w:uiPriority w:val="0"/>
    <w:pPr>
      <w:widowControl w:val="0"/>
      <w:jc w:val="both"/>
    </w:pPr>
    <w:rPr>
      <w:rFonts w:ascii="Calibri" w:hAnsi="Calibri" w:eastAsia="宋体" w:cs="Times New Roman"/>
      <w:kern w:val="2"/>
      <w:sz w:val="21"/>
      <w:szCs w:val="22"/>
      <w:lang w:val="en-US" w:eastAsia="zh-CN" w:bidi="ar-SA"/>
    </w:rPr>
  </w:style>
  <w:style w:type="paragraph" w:styleId="37">
    <w:name w:val="header"/>
    <w:basedOn w:val="38"/>
    <w:link w:val="169"/>
    <w:qFormat/>
    <w:uiPriority w:val="99"/>
    <w:pPr>
      <w:pBdr>
        <w:bottom w:val="single" w:color="auto" w:sz="6" w:space="1"/>
      </w:pBdr>
      <w:tabs>
        <w:tab w:val="center" w:pos="4153"/>
        <w:tab w:val="right" w:pos="8306"/>
      </w:tabs>
      <w:snapToGrid w:val="0"/>
      <w:jc w:val="center"/>
    </w:pPr>
    <w:rPr>
      <w:rFonts w:ascii="Arial" w:hAnsi="Arial" w:cs="Times New Roman"/>
      <w:kern w:val="2"/>
      <w:sz w:val="18"/>
      <w:szCs w:val="20"/>
    </w:rPr>
  </w:style>
  <w:style w:type="paragraph" w:customStyle="1" w:styleId="38">
    <w:name w:val="Normal_0"/>
    <w:next w:val="39"/>
    <w:qFormat/>
    <w:uiPriority w:val="0"/>
    <w:pPr>
      <w:widowControl w:val="0"/>
    </w:pPr>
    <w:rPr>
      <w:rFonts w:ascii="宋体" w:hAnsi="宋体" w:eastAsia="宋体" w:cs="宋体"/>
      <w:sz w:val="22"/>
      <w:szCs w:val="22"/>
      <w:lang w:val="en-US" w:eastAsia="en-US" w:bidi="ar-SA"/>
    </w:rPr>
  </w:style>
  <w:style w:type="paragraph" w:customStyle="1" w:styleId="39">
    <w:name w:val="标题 21"/>
    <w:basedOn w:val="38"/>
    <w:next w:val="38"/>
    <w:unhideWhenUsed/>
    <w:qFormat/>
    <w:uiPriority w:val="0"/>
    <w:pPr>
      <w:ind w:left="100" w:right="102"/>
      <w:outlineLvl w:val="1"/>
    </w:pPr>
    <w:rPr>
      <w:rFonts w:ascii="Microsoft JhengHei" w:hAnsi="Microsoft JhengHei" w:eastAsia="Microsoft JhengHei" w:cs="Times New Roman"/>
      <w:b/>
      <w:bCs/>
      <w:sz w:val="32"/>
      <w:szCs w:val="32"/>
    </w:rPr>
  </w:style>
  <w:style w:type="paragraph" w:styleId="40">
    <w:name w:val="toc 1"/>
    <w:basedOn w:val="1"/>
    <w:next w:val="1"/>
    <w:qFormat/>
    <w:uiPriority w:val="39"/>
    <w:pPr>
      <w:adjustRightInd w:val="0"/>
      <w:spacing w:before="120" w:after="120" w:line="360" w:lineRule="atLeast"/>
      <w:jc w:val="left"/>
      <w:textAlignment w:val="baseline"/>
    </w:pPr>
    <w:rPr>
      <w:rFonts w:ascii="宋体" w:hAnsi="Times New Roman"/>
      <w:caps/>
      <w:kern w:val="0"/>
    </w:rPr>
  </w:style>
  <w:style w:type="paragraph" w:styleId="41">
    <w:name w:val="Subtitle"/>
    <w:basedOn w:val="1"/>
    <w:next w:val="1"/>
    <w:link w:val="219"/>
    <w:qFormat/>
    <w:uiPriority w:val="11"/>
    <w:pPr>
      <w:spacing w:before="240" w:after="60" w:line="312" w:lineRule="auto"/>
      <w:jc w:val="center"/>
      <w:outlineLvl w:val="1"/>
    </w:pPr>
    <w:rPr>
      <w:rFonts w:ascii="等线 Light" w:hAnsi="等线 Light" w:eastAsia="等线 Light"/>
      <w:i/>
      <w:iCs/>
      <w:color w:val="4472C4"/>
      <w:spacing w:val="15"/>
      <w:kern w:val="0"/>
      <w:szCs w:val="24"/>
      <w:lang w:eastAsia="en-US"/>
    </w:rPr>
  </w:style>
  <w:style w:type="paragraph" w:styleId="42">
    <w:name w:val="List"/>
    <w:basedOn w:val="1"/>
    <w:unhideWhenUsed/>
    <w:qFormat/>
    <w:uiPriority w:val="99"/>
    <w:pPr>
      <w:widowControl/>
      <w:spacing w:line="315" w:lineRule="exact"/>
      <w:ind w:left="360" w:hanging="360"/>
      <w:contextualSpacing/>
      <w:jc w:val="left"/>
    </w:pPr>
    <w:rPr>
      <w:rFonts w:ascii="宋体" w:hAnsi="宋体" w:cs="宋体"/>
      <w:kern w:val="0"/>
      <w:sz w:val="21"/>
      <w:szCs w:val="21"/>
      <w:lang w:eastAsia="en-US"/>
    </w:rPr>
  </w:style>
  <w:style w:type="paragraph" w:styleId="43">
    <w:name w:val="Body Text Indent 3"/>
    <w:basedOn w:val="1"/>
    <w:link w:val="183"/>
    <w:qFormat/>
    <w:uiPriority w:val="0"/>
    <w:pPr>
      <w:spacing w:after="120"/>
      <w:ind w:left="420" w:leftChars="200"/>
    </w:pPr>
    <w:rPr>
      <w:rFonts w:ascii="Times New Roman" w:hAnsi="Times New Roman"/>
      <w:sz w:val="16"/>
    </w:rPr>
  </w:style>
  <w:style w:type="paragraph" w:styleId="44">
    <w:name w:val="table of figures"/>
    <w:basedOn w:val="1"/>
    <w:next w:val="1"/>
    <w:qFormat/>
    <w:uiPriority w:val="0"/>
    <w:pPr>
      <w:adjustRightInd w:val="0"/>
      <w:spacing w:line="360" w:lineRule="atLeast"/>
      <w:ind w:left="840" w:hanging="420"/>
      <w:jc w:val="left"/>
      <w:textAlignment w:val="baseline"/>
    </w:pPr>
    <w:rPr>
      <w:rFonts w:ascii="Times New Roman" w:hAnsi="Times New Roman"/>
      <w:kern w:val="0"/>
    </w:rPr>
  </w:style>
  <w:style w:type="paragraph" w:styleId="45">
    <w:name w:val="toc 2"/>
    <w:basedOn w:val="1"/>
    <w:next w:val="1"/>
    <w:unhideWhenUsed/>
    <w:qFormat/>
    <w:uiPriority w:val="39"/>
    <w:pPr>
      <w:widowControl/>
      <w:spacing w:line="315" w:lineRule="exact"/>
      <w:ind w:left="420" w:leftChars="200"/>
      <w:jc w:val="left"/>
    </w:pPr>
    <w:rPr>
      <w:rFonts w:ascii="宋体" w:hAnsi="宋体" w:cs="宋体"/>
      <w:kern w:val="0"/>
      <w:sz w:val="21"/>
      <w:szCs w:val="21"/>
      <w:lang w:eastAsia="en-US"/>
    </w:rPr>
  </w:style>
  <w:style w:type="paragraph" w:styleId="46">
    <w:name w:val="toc 9"/>
    <w:basedOn w:val="1"/>
    <w:next w:val="1"/>
    <w:unhideWhenUsed/>
    <w:qFormat/>
    <w:uiPriority w:val="39"/>
    <w:pPr>
      <w:ind w:left="3360" w:leftChars="1600"/>
    </w:pPr>
    <w:rPr>
      <w:rFonts w:ascii="Calibri" w:hAnsi="Calibri"/>
      <w:sz w:val="21"/>
      <w:szCs w:val="22"/>
    </w:rPr>
  </w:style>
  <w:style w:type="paragraph" w:styleId="47">
    <w:name w:val="Body Text 2"/>
    <w:basedOn w:val="1"/>
    <w:link w:val="220"/>
    <w:unhideWhenUsed/>
    <w:qFormat/>
    <w:uiPriority w:val="99"/>
    <w:pPr>
      <w:widowControl/>
      <w:spacing w:after="120" w:line="480" w:lineRule="auto"/>
      <w:jc w:val="left"/>
    </w:pPr>
    <w:rPr>
      <w:rFonts w:ascii="宋体" w:hAnsi="宋体" w:cs="宋体"/>
      <w:kern w:val="0"/>
      <w:sz w:val="21"/>
      <w:szCs w:val="21"/>
      <w:lang w:eastAsia="en-US"/>
    </w:rPr>
  </w:style>
  <w:style w:type="paragraph" w:styleId="48">
    <w:name w:val="List Continue 2"/>
    <w:basedOn w:val="1"/>
    <w:unhideWhenUsed/>
    <w:qFormat/>
    <w:uiPriority w:val="99"/>
    <w:pPr>
      <w:widowControl/>
      <w:spacing w:after="120" w:line="315" w:lineRule="exact"/>
      <w:ind w:left="720"/>
      <w:contextualSpacing/>
      <w:jc w:val="left"/>
    </w:pPr>
    <w:rPr>
      <w:rFonts w:ascii="宋体" w:hAnsi="宋体" w:cs="宋体"/>
      <w:kern w:val="0"/>
      <w:sz w:val="21"/>
      <w:szCs w:val="21"/>
      <w:lang w:eastAsia="en-US"/>
    </w:rPr>
  </w:style>
  <w:style w:type="paragraph" w:styleId="49">
    <w:name w:val="Normal (Web)"/>
    <w:basedOn w:val="38"/>
    <w:qFormat/>
    <w:uiPriority w:val="0"/>
    <w:pPr>
      <w:widowControl/>
    </w:pPr>
    <w:rPr>
      <w:rFonts w:ascii="Times New Roman" w:hAnsi="Times New Roman" w:eastAsia="Times New Roman" w:cs="Times New Roman"/>
      <w:sz w:val="24"/>
      <w:szCs w:val="24"/>
      <w:lang w:eastAsia="uk-UA"/>
    </w:rPr>
  </w:style>
  <w:style w:type="paragraph" w:styleId="50">
    <w:name w:val="List Continue 3"/>
    <w:basedOn w:val="1"/>
    <w:unhideWhenUsed/>
    <w:qFormat/>
    <w:uiPriority w:val="99"/>
    <w:pPr>
      <w:widowControl/>
      <w:spacing w:after="120" w:line="315" w:lineRule="exact"/>
      <w:ind w:left="1080"/>
      <w:contextualSpacing/>
      <w:jc w:val="left"/>
    </w:pPr>
    <w:rPr>
      <w:rFonts w:ascii="宋体" w:hAnsi="宋体" w:cs="宋体"/>
      <w:kern w:val="0"/>
      <w:sz w:val="21"/>
      <w:szCs w:val="21"/>
      <w:lang w:eastAsia="en-US"/>
    </w:rPr>
  </w:style>
  <w:style w:type="paragraph" w:styleId="51">
    <w:name w:val="Title"/>
    <w:basedOn w:val="1"/>
    <w:next w:val="1"/>
    <w:link w:val="222"/>
    <w:qFormat/>
    <w:uiPriority w:val="10"/>
    <w:pPr>
      <w:spacing w:before="240" w:after="60"/>
      <w:jc w:val="center"/>
      <w:outlineLvl w:val="0"/>
    </w:pPr>
    <w:rPr>
      <w:rFonts w:ascii="等线 Light" w:hAnsi="等线 Light" w:eastAsia="等线 Light"/>
      <w:color w:val="323E4F"/>
      <w:spacing w:val="5"/>
      <w:kern w:val="28"/>
      <w:sz w:val="52"/>
      <w:szCs w:val="52"/>
      <w:lang w:eastAsia="en-US"/>
    </w:rPr>
  </w:style>
  <w:style w:type="paragraph" w:styleId="52">
    <w:name w:val="annotation subject"/>
    <w:basedOn w:val="21"/>
    <w:next w:val="21"/>
    <w:link w:val="184"/>
    <w:qFormat/>
    <w:uiPriority w:val="0"/>
    <w:pPr>
      <w:jc w:val="both"/>
    </w:pPr>
    <w:rPr>
      <w:b/>
    </w:rPr>
  </w:style>
  <w:style w:type="paragraph" w:styleId="53">
    <w:name w:val="Body Text First Indent"/>
    <w:basedOn w:val="24"/>
    <w:link w:val="403"/>
    <w:semiHidden/>
    <w:unhideWhenUsed/>
    <w:qFormat/>
    <w:uiPriority w:val="99"/>
    <w:pPr>
      <w:autoSpaceDE/>
      <w:autoSpaceDN/>
      <w:adjustRightInd/>
      <w:spacing w:after="120" w:line="240" w:lineRule="auto"/>
      <w:ind w:firstLine="420" w:firstLineChars="100"/>
      <w:jc w:val="both"/>
      <w:textAlignment w:val="auto"/>
    </w:pPr>
    <w:rPr>
      <w:rFonts w:ascii="Arial" w:hAnsi="Arial"/>
      <w:color w:val="auto"/>
      <w:kern w:val="2"/>
    </w:rPr>
  </w:style>
  <w:style w:type="table" w:styleId="55">
    <w:name w:val="Table Grid"/>
    <w:basedOn w:val="54"/>
    <w:qFormat/>
    <w:uiPriority w:val="5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6">
    <w:name w:val="Light Shading"/>
    <w:basedOn w:val="54"/>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57">
    <w:name w:val="Light Shading Accent 1"/>
    <w:basedOn w:val="54"/>
    <w:semiHidden/>
    <w:unhideWhenUsed/>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8">
    <w:name w:val="Light Shading Accent 2"/>
    <w:basedOn w:val="54"/>
    <w:semiHidden/>
    <w:unhideWhenUsed/>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59">
    <w:name w:val="Light Shading Accent 3"/>
    <w:basedOn w:val="54"/>
    <w:semiHidden/>
    <w:unhideWhenUsed/>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60">
    <w:name w:val="Light Shading Accent 4"/>
    <w:basedOn w:val="54"/>
    <w:semiHidden/>
    <w:unhideWhenUsed/>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61">
    <w:name w:val="Light Shading Accent 5"/>
    <w:basedOn w:val="54"/>
    <w:semiHidden/>
    <w:unhideWhenUsed/>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62">
    <w:name w:val="Light Shading Accent 6"/>
    <w:basedOn w:val="54"/>
    <w:semiHidden/>
    <w:unhideWhenUsed/>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63">
    <w:name w:val="Light List"/>
    <w:basedOn w:val="54"/>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64">
    <w:name w:val="Light List Accent 1"/>
    <w:basedOn w:val="54"/>
    <w:semiHidden/>
    <w:unhideWhenUsed/>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65">
    <w:name w:val="Light List Accent 2"/>
    <w:basedOn w:val="54"/>
    <w:semiHidden/>
    <w:unhideWhenUsed/>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66">
    <w:name w:val="Light List Accent 3"/>
    <w:basedOn w:val="54"/>
    <w:semiHidden/>
    <w:unhideWhenUsed/>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67">
    <w:name w:val="Light List Accent 4"/>
    <w:basedOn w:val="54"/>
    <w:semiHidden/>
    <w:unhideWhenUsed/>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68">
    <w:name w:val="Light List Accent 5"/>
    <w:basedOn w:val="54"/>
    <w:semiHidden/>
    <w:unhideWhenUsed/>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69">
    <w:name w:val="Light List Accent 6"/>
    <w:basedOn w:val="54"/>
    <w:semiHidden/>
    <w:unhideWhenUsed/>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70">
    <w:name w:val="Light Grid"/>
    <w:basedOn w:val="54"/>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71">
    <w:name w:val="Light Grid Accent 1"/>
    <w:basedOn w:val="54"/>
    <w:semiHidden/>
    <w:unhideWhenUsed/>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72">
    <w:name w:val="Light Grid Accent 2"/>
    <w:basedOn w:val="54"/>
    <w:semiHidden/>
    <w:unhideWhenUsed/>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73">
    <w:name w:val="Light Grid Accent 3"/>
    <w:basedOn w:val="54"/>
    <w:semiHidden/>
    <w:unhideWhenUsed/>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74">
    <w:name w:val="Light Grid Accent 4"/>
    <w:basedOn w:val="54"/>
    <w:semiHidden/>
    <w:unhideWhenUsed/>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75">
    <w:name w:val="Light Grid Accent 5"/>
    <w:basedOn w:val="54"/>
    <w:semiHidden/>
    <w:unhideWhenUsed/>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76">
    <w:name w:val="Light Grid Accent 6"/>
    <w:basedOn w:val="54"/>
    <w:semiHidden/>
    <w:unhideWhenUsed/>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77">
    <w:name w:val="Medium Shading 1"/>
    <w:basedOn w:val="54"/>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78">
    <w:name w:val="Medium Shading 1 Accent 1"/>
    <w:basedOn w:val="54"/>
    <w:semiHidden/>
    <w:unhideWhenUsed/>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79">
    <w:name w:val="Medium Shading 1 Accent 2"/>
    <w:basedOn w:val="54"/>
    <w:semiHidden/>
    <w:unhideWhenUsed/>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80">
    <w:name w:val="Medium Shading 1 Accent 3"/>
    <w:basedOn w:val="54"/>
    <w:semiHidden/>
    <w:unhideWhenUsed/>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81">
    <w:name w:val="Medium Shading 1 Accent 4"/>
    <w:basedOn w:val="54"/>
    <w:semiHidden/>
    <w:unhideWhenUsed/>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82">
    <w:name w:val="Medium Shading 1 Accent 5"/>
    <w:basedOn w:val="54"/>
    <w:semiHidden/>
    <w:unhideWhenUsed/>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83">
    <w:name w:val="Medium Shading 1 Accent 6"/>
    <w:basedOn w:val="54"/>
    <w:semiHidden/>
    <w:unhideWhenUsed/>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84">
    <w:name w:val="Medium Shading 2"/>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5">
    <w:name w:val="Medium Shading 2 Accent 1"/>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6">
    <w:name w:val="Medium Shading 2 Accent 2"/>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7">
    <w:name w:val="Medium Shading 2 Accent 3"/>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8">
    <w:name w:val="Medium Shading 2 Accent 4"/>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9">
    <w:name w:val="Medium Shading 2 Accent 5"/>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90">
    <w:name w:val="Medium Shading 2 Accent 6"/>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91">
    <w:name w:val="Medium List 1"/>
    <w:basedOn w:val="54"/>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92">
    <w:name w:val="Medium List 1 Accent 1"/>
    <w:basedOn w:val="54"/>
    <w:semiHidden/>
    <w:unhideWhenUsed/>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93">
    <w:name w:val="Medium List 1 Accent 2"/>
    <w:basedOn w:val="54"/>
    <w:semiHidden/>
    <w:unhideWhenUsed/>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94">
    <w:name w:val="Medium List 1 Accent 3"/>
    <w:basedOn w:val="54"/>
    <w:semiHidden/>
    <w:unhideWhenUsed/>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95">
    <w:name w:val="Medium List 1 Accent 4"/>
    <w:basedOn w:val="54"/>
    <w:semiHidden/>
    <w:unhideWhenUsed/>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96">
    <w:name w:val="Medium List 1 Accent 5"/>
    <w:basedOn w:val="54"/>
    <w:semiHidden/>
    <w:unhideWhenUsed/>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97">
    <w:name w:val="Medium List 1 Accent 6"/>
    <w:basedOn w:val="54"/>
    <w:semiHidden/>
    <w:unhideWhenUsed/>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98">
    <w:name w:val="Medium List 2"/>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99">
    <w:name w:val="Medium List 2 Accent 1"/>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00">
    <w:name w:val="Medium List 2 Accent 2"/>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01">
    <w:name w:val="Medium List 2 Accent 3"/>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02">
    <w:name w:val="Medium List 2 Accent 4"/>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03">
    <w:name w:val="Medium List 2 Accent 5"/>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04">
    <w:name w:val="Medium List 2 Accent 6"/>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05">
    <w:name w:val="Medium Grid 1"/>
    <w:basedOn w:val="54"/>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06">
    <w:name w:val="Medium Grid 1 Accent 1"/>
    <w:basedOn w:val="54"/>
    <w:semiHidden/>
    <w:unhideWhenUsed/>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07">
    <w:name w:val="Medium Grid 1 Accent 2"/>
    <w:basedOn w:val="54"/>
    <w:semiHidden/>
    <w:unhideWhenUsed/>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08">
    <w:name w:val="Medium Grid 1 Accent 3"/>
    <w:basedOn w:val="54"/>
    <w:semiHidden/>
    <w:unhideWhenUsed/>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09">
    <w:name w:val="Medium Grid 1 Accent 4"/>
    <w:basedOn w:val="54"/>
    <w:semiHidden/>
    <w:unhideWhenUsed/>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10">
    <w:name w:val="Medium Grid 1 Accent 5"/>
    <w:basedOn w:val="54"/>
    <w:semiHidden/>
    <w:unhideWhenUsed/>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1">
    <w:name w:val="Medium Grid 1 Accent 6"/>
    <w:basedOn w:val="54"/>
    <w:semiHidden/>
    <w:unhideWhenUsed/>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12">
    <w:name w:val="Medium Grid 2"/>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13">
    <w:name w:val="Medium Grid 2 Accent 1"/>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14">
    <w:name w:val="Medium Grid 2 Accent 2"/>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15">
    <w:name w:val="Medium Grid 2 Accent 3"/>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16">
    <w:name w:val="Medium Grid 2 Accent 4"/>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17">
    <w:name w:val="Medium Grid 2 Accent 5"/>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18">
    <w:name w:val="Medium Grid 2 Accent 6"/>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19">
    <w:name w:val="Medium Grid 3"/>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20">
    <w:name w:val="Medium Grid 3 Accent 1"/>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21">
    <w:name w:val="Medium Grid 3 Accent 2"/>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22">
    <w:name w:val="Medium Grid 3 Accent 3"/>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23">
    <w:name w:val="Medium Grid 3 Accent 4"/>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24">
    <w:name w:val="Medium Grid 3 Accent 5"/>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25">
    <w:name w:val="Medium Grid 3 Accent 6"/>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26">
    <w:name w:val="Dark List"/>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7">
    <w:name w:val="Dark List Accent 1"/>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28">
    <w:name w:val="Dark List Accent 2"/>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29">
    <w:name w:val="Dark List Accent 3"/>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30">
    <w:name w:val="Dark List Accent 4"/>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31">
    <w:name w:val="Dark List Accent 5"/>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32">
    <w:name w:val="Dark List Accent 6"/>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33">
    <w:name w:val="Colorful Shading"/>
    <w:basedOn w:val="54"/>
    <w:semiHidden/>
    <w:unhideWhenUsed/>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4">
    <w:name w:val="Colorful Shading Accent 1"/>
    <w:basedOn w:val="54"/>
    <w:semiHidden/>
    <w:unhideWhenUsed/>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5">
    <w:name w:val="Colorful Shading Accent 2"/>
    <w:basedOn w:val="54"/>
    <w:semiHidden/>
    <w:unhideWhenUsed/>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6">
    <w:name w:val="Colorful Shading Accent 3"/>
    <w:basedOn w:val="54"/>
    <w:semiHidden/>
    <w:unhideWhenUsed/>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37">
    <w:name w:val="Colorful Shading Accent 4"/>
    <w:basedOn w:val="54"/>
    <w:semiHidden/>
    <w:unhideWhenUsed/>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8">
    <w:name w:val="Colorful Shading Accent 5"/>
    <w:basedOn w:val="54"/>
    <w:semiHidden/>
    <w:unhideWhenUsed/>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9">
    <w:name w:val="Colorful Shading Accent 6"/>
    <w:basedOn w:val="54"/>
    <w:semiHidden/>
    <w:unhideWhenUsed/>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40">
    <w:name w:val="Colorful List"/>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41">
    <w:name w:val="Colorful List Accent 1"/>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42">
    <w:name w:val="Colorful List Accent 2"/>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43">
    <w:name w:val="Colorful List Accent 3"/>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44">
    <w:name w:val="Colorful List Accent 4"/>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45">
    <w:name w:val="Colorful List Accent 5"/>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46">
    <w:name w:val="Colorful List Accent 6"/>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47">
    <w:name w:val="Colorful Grid"/>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8">
    <w:name w:val="Colorful Grid Accent 1"/>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9">
    <w:name w:val="Colorful Grid Accent 2"/>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50">
    <w:name w:val="Colorful Grid Accent 3"/>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51">
    <w:name w:val="Colorful Grid Accent 4"/>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Colorful Grid Accent 5"/>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53">
    <w:name w:val="Colorful Grid Accent 6"/>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55">
    <w:name w:val="Strong"/>
    <w:basedOn w:val="154"/>
    <w:qFormat/>
    <w:uiPriority w:val="22"/>
    <w:rPr>
      <w:b/>
      <w:bCs/>
    </w:rPr>
  </w:style>
  <w:style w:type="character" w:styleId="156">
    <w:name w:val="page number"/>
    <w:basedOn w:val="154"/>
    <w:qFormat/>
    <w:uiPriority w:val="0"/>
  </w:style>
  <w:style w:type="character" w:styleId="157">
    <w:name w:val="Emphasis"/>
    <w:basedOn w:val="154"/>
    <w:qFormat/>
    <w:uiPriority w:val="20"/>
    <w:rPr>
      <w:i/>
      <w:iCs/>
    </w:rPr>
  </w:style>
  <w:style w:type="character" w:styleId="158">
    <w:name w:val="Hyperlink"/>
    <w:qFormat/>
    <w:uiPriority w:val="0"/>
    <w:rPr>
      <w:color w:val="0000FF"/>
      <w:u w:val="single"/>
    </w:rPr>
  </w:style>
  <w:style w:type="character" w:styleId="159">
    <w:name w:val="annotation reference"/>
    <w:qFormat/>
    <w:uiPriority w:val="0"/>
    <w:rPr>
      <w:sz w:val="21"/>
    </w:rPr>
  </w:style>
  <w:style w:type="character" w:customStyle="1" w:styleId="160">
    <w:name w:val="Char Char1"/>
    <w:qFormat/>
    <w:uiPriority w:val="0"/>
    <w:rPr>
      <w:sz w:val="24"/>
    </w:rPr>
  </w:style>
  <w:style w:type="character" w:customStyle="1" w:styleId="161">
    <w:name w:val="标题 7 字符"/>
    <w:link w:val="12"/>
    <w:qFormat/>
    <w:uiPriority w:val="9"/>
    <w:rPr>
      <w:sz w:val="24"/>
    </w:rPr>
  </w:style>
  <w:style w:type="character" w:customStyle="1" w:styleId="162">
    <w:name w:val="正文文本 3 字符"/>
    <w:link w:val="22"/>
    <w:qFormat/>
    <w:uiPriority w:val="99"/>
    <w:rPr>
      <w:kern w:val="2"/>
      <w:sz w:val="16"/>
    </w:rPr>
  </w:style>
  <w:style w:type="character" w:customStyle="1" w:styleId="163">
    <w:name w:val="标题 3 字符"/>
    <w:link w:val="7"/>
    <w:qFormat/>
    <w:uiPriority w:val="9"/>
    <w:rPr>
      <w:rFonts w:ascii="宋体"/>
      <w:b/>
      <w:sz w:val="28"/>
    </w:rPr>
  </w:style>
  <w:style w:type="character" w:customStyle="1" w:styleId="164">
    <w:name w:val="标题 1 字符"/>
    <w:link w:val="5"/>
    <w:qFormat/>
    <w:uiPriority w:val="9"/>
    <w:rPr>
      <w:rFonts w:ascii="宋体"/>
      <w:b/>
      <w:kern w:val="44"/>
      <w:sz w:val="44"/>
    </w:rPr>
  </w:style>
  <w:style w:type="character" w:customStyle="1" w:styleId="165">
    <w:name w:val="标题 5 字符"/>
    <w:link w:val="10"/>
    <w:qFormat/>
    <w:uiPriority w:val="9"/>
    <w:rPr>
      <w:rFonts w:ascii="宋体"/>
      <w:b/>
      <w:kern w:val="2"/>
      <w:sz w:val="28"/>
    </w:rPr>
  </w:style>
  <w:style w:type="character" w:customStyle="1" w:styleId="166">
    <w:name w:val="标题 2 字符"/>
    <w:link w:val="6"/>
    <w:qFormat/>
    <w:uiPriority w:val="0"/>
    <w:rPr>
      <w:rFonts w:ascii="Arial" w:hAnsi="Arial" w:eastAsia="黑体"/>
      <w:b/>
      <w:sz w:val="32"/>
    </w:rPr>
  </w:style>
  <w:style w:type="character" w:customStyle="1" w:styleId="167">
    <w:name w:val="正文文本 字符"/>
    <w:link w:val="24"/>
    <w:qFormat/>
    <w:uiPriority w:val="0"/>
    <w:rPr>
      <w:rFonts w:ascii="宋体"/>
      <w:color w:val="000000"/>
      <w:sz w:val="24"/>
    </w:rPr>
  </w:style>
  <w:style w:type="character" w:customStyle="1" w:styleId="168">
    <w:name w:val="标题 9 字符"/>
    <w:link w:val="14"/>
    <w:qFormat/>
    <w:uiPriority w:val="9"/>
    <w:rPr>
      <w:rFonts w:ascii="Arial" w:hAnsi="Arial" w:eastAsia="黑体"/>
      <w:sz w:val="24"/>
    </w:rPr>
  </w:style>
  <w:style w:type="character" w:customStyle="1" w:styleId="169">
    <w:name w:val="页眉 字符"/>
    <w:link w:val="37"/>
    <w:qFormat/>
    <w:uiPriority w:val="99"/>
    <w:rPr>
      <w:rFonts w:ascii="Arial" w:hAnsi="Arial"/>
      <w:kern w:val="2"/>
      <w:sz w:val="18"/>
    </w:rPr>
  </w:style>
  <w:style w:type="character" w:customStyle="1" w:styleId="170">
    <w:name w:val="页脚 字符"/>
    <w:link w:val="35"/>
    <w:qFormat/>
    <w:uiPriority w:val="99"/>
    <w:rPr>
      <w:rFonts w:ascii="Arial" w:hAnsi="Arial"/>
      <w:kern w:val="2"/>
      <w:sz w:val="18"/>
    </w:rPr>
  </w:style>
  <w:style w:type="character" w:customStyle="1" w:styleId="171">
    <w:name w:val="标题 6 字符"/>
    <w:link w:val="11"/>
    <w:qFormat/>
    <w:uiPriority w:val="9"/>
    <w:rPr>
      <w:sz w:val="24"/>
    </w:rPr>
  </w:style>
  <w:style w:type="character" w:customStyle="1" w:styleId="172">
    <w:name w:val="样式1 Char"/>
    <w:link w:val="173"/>
    <w:qFormat/>
    <w:uiPriority w:val="0"/>
    <w:rPr>
      <w:rFonts w:ascii="宋体"/>
      <w:sz w:val="24"/>
    </w:rPr>
  </w:style>
  <w:style w:type="paragraph" w:customStyle="1" w:styleId="173">
    <w:name w:val="样式1"/>
    <w:basedOn w:val="1"/>
    <w:link w:val="172"/>
    <w:qFormat/>
    <w:uiPriority w:val="0"/>
    <w:pPr>
      <w:adjustRightInd w:val="0"/>
      <w:spacing w:line="420" w:lineRule="auto"/>
      <w:jc w:val="center"/>
      <w:textAlignment w:val="baseline"/>
    </w:pPr>
    <w:rPr>
      <w:rFonts w:ascii="宋体" w:hAnsi="Times New Roman"/>
      <w:kern w:val="0"/>
    </w:rPr>
  </w:style>
  <w:style w:type="character" w:customStyle="1" w:styleId="174">
    <w:name w:val="标题 4 字符"/>
    <w:link w:val="8"/>
    <w:qFormat/>
    <w:uiPriority w:val="9"/>
    <w:rPr>
      <w:rFonts w:ascii="宋体"/>
      <w:i/>
      <w:sz w:val="24"/>
    </w:rPr>
  </w:style>
  <w:style w:type="character" w:customStyle="1" w:styleId="175">
    <w:name w:val="标题 8 字符"/>
    <w:link w:val="13"/>
    <w:qFormat/>
    <w:uiPriority w:val="9"/>
    <w:rPr>
      <w:rFonts w:ascii="Arial" w:hAnsi="Arial" w:eastAsia="黑体"/>
      <w:kern w:val="2"/>
      <w:sz w:val="24"/>
    </w:rPr>
  </w:style>
  <w:style w:type="character" w:customStyle="1" w:styleId="176">
    <w:name w:val="文档结构图 字符"/>
    <w:link w:val="19"/>
    <w:semiHidden/>
    <w:qFormat/>
    <w:uiPriority w:val="99"/>
    <w:rPr>
      <w:rFonts w:ascii="宋体" w:hAnsi="Arial"/>
      <w:kern w:val="2"/>
      <w:sz w:val="18"/>
      <w:szCs w:val="18"/>
    </w:rPr>
  </w:style>
  <w:style w:type="character" w:customStyle="1" w:styleId="177">
    <w:name w:val="批注文字 字符"/>
    <w:link w:val="21"/>
    <w:qFormat/>
    <w:uiPriority w:val="0"/>
    <w:rPr>
      <w:kern w:val="2"/>
      <w:sz w:val="28"/>
    </w:rPr>
  </w:style>
  <w:style w:type="character" w:customStyle="1" w:styleId="178">
    <w:name w:val="正文文本缩进 字符"/>
    <w:link w:val="3"/>
    <w:qFormat/>
    <w:uiPriority w:val="0"/>
    <w:rPr>
      <w:rFonts w:ascii="宋体"/>
      <w:spacing w:val="-4"/>
      <w:kern w:val="2"/>
      <w:sz w:val="24"/>
    </w:rPr>
  </w:style>
  <w:style w:type="character" w:customStyle="1" w:styleId="179">
    <w:name w:val="纯文本 字符"/>
    <w:link w:val="31"/>
    <w:qFormat/>
    <w:uiPriority w:val="0"/>
    <w:rPr>
      <w:rFonts w:ascii="宋体" w:hAnsi="Courier New"/>
      <w:kern w:val="2"/>
      <w:sz w:val="21"/>
    </w:rPr>
  </w:style>
  <w:style w:type="character" w:customStyle="1" w:styleId="180">
    <w:name w:val="日期 字符"/>
    <w:link w:val="32"/>
    <w:qFormat/>
    <w:uiPriority w:val="0"/>
    <w:rPr>
      <w:rFonts w:ascii="宋体"/>
      <w:sz w:val="24"/>
    </w:rPr>
  </w:style>
  <w:style w:type="character" w:customStyle="1" w:styleId="181">
    <w:name w:val="正文文本缩进 2 字符"/>
    <w:link w:val="33"/>
    <w:qFormat/>
    <w:uiPriority w:val="0"/>
    <w:rPr>
      <w:rFonts w:ascii="宋体"/>
      <w:spacing w:val="-4"/>
      <w:kern w:val="2"/>
      <w:sz w:val="24"/>
    </w:rPr>
  </w:style>
  <w:style w:type="character" w:customStyle="1" w:styleId="182">
    <w:name w:val="批注框文本 字符"/>
    <w:link w:val="34"/>
    <w:qFormat/>
    <w:uiPriority w:val="0"/>
    <w:rPr>
      <w:rFonts w:ascii="宋体"/>
      <w:kern w:val="2"/>
      <w:sz w:val="18"/>
    </w:rPr>
  </w:style>
  <w:style w:type="character" w:customStyle="1" w:styleId="183">
    <w:name w:val="正文文本缩进 3 字符"/>
    <w:link w:val="43"/>
    <w:qFormat/>
    <w:uiPriority w:val="0"/>
    <w:rPr>
      <w:kern w:val="2"/>
      <w:sz w:val="16"/>
    </w:rPr>
  </w:style>
  <w:style w:type="character" w:customStyle="1" w:styleId="184">
    <w:name w:val="批注主题 字符"/>
    <w:link w:val="52"/>
    <w:qFormat/>
    <w:uiPriority w:val="0"/>
    <w:rPr>
      <w:b/>
      <w:kern w:val="2"/>
      <w:sz w:val="28"/>
    </w:rPr>
  </w:style>
  <w:style w:type="character" w:customStyle="1" w:styleId="185">
    <w:name w:val="apple-converted-space"/>
    <w:basedOn w:val="154"/>
    <w:qFormat/>
    <w:uiPriority w:val="0"/>
  </w:style>
  <w:style w:type="character" w:customStyle="1" w:styleId="186">
    <w:name w:val="Char Char Char Char Char"/>
    <w:link w:val="187"/>
    <w:qFormat/>
    <w:uiPriority w:val="0"/>
    <w:rPr>
      <w:rFonts w:ascii="宋体"/>
      <w:kern w:val="2"/>
      <w:sz w:val="18"/>
    </w:rPr>
  </w:style>
  <w:style w:type="paragraph" w:customStyle="1" w:styleId="187">
    <w:name w:val="Char"/>
    <w:basedOn w:val="1"/>
    <w:link w:val="186"/>
    <w:qFormat/>
    <w:uiPriority w:val="0"/>
    <w:rPr>
      <w:rFonts w:ascii="宋体" w:hAnsi="Times New Roman"/>
      <w:sz w:val="18"/>
    </w:rPr>
  </w:style>
  <w:style w:type="character" w:customStyle="1" w:styleId="188">
    <w:name w:val="首行缩进 Char Char"/>
    <w:link w:val="189"/>
    <w:qFormat/>
    <w:uiPriority w:val="0"/>
    <w:rPr>
      <w:rFonts w:ascii="Romantic" w:hAnsi="Romantic"/>
      <w:kern w:val="28"/>
      <w:sz w:val="24"/>
    </w:rPr>
  </w:style>
  <w:style w:type="paragraph" w:customStyle="1" w:styleId="189">
    <w:name w:val="首行缩进"/>
    <w:basedOn w:val="1"/>
    <w:link w:val="188"/>
    <w:qFormat/>
    <w:uiPriority w:val="0"/>
    <w:pPr>
      <w:keepNext/>
      <w:adjustRightInd w:val="0"/>
      <w:spacing w:line="400" w:lineRule="exact"/>
      <w:ind w:firstLine="480" w:firstLineChars="200"/>
      <w:jc w:val="left"/>
      <w:textAlignment w:val="center"/>
    </w:pPr>
    <w:rPr>
      <w:rFonts w:ascii="Romantic" w:hAnsi="Romantic"/>
      <w:kern w:val="28"/>
    </w:rPr>
  </w:style>
  <w:style w:type="character" w:customStyle="1" w:styleId="190">
    <w:name w:val="Char Char7"/>
    <w:qFormat/>
    <w:uiPriority w:val="0"/>
    <w:rPr>
      <w:rFonts w:ascii="宋体"/>
      <w:i/>
      <w:sz w:val="24"/>
    </w:rPr>
  </w:style>
  <w:style w:type="character" w:customStyle="1" w:styleId="191">
    <w:name w:val="批注主题 Char Char"/>
    <w:qFormat/>
    <w:uiPriority w:val="0"/>
    <w:rPr>
      <w:rFonts w:eastAsia="宋体"/>
      <w:b/>
      <w:kern w:val="2"/>
      <w:sz w:val="28"/>
      <w:lang w:val="en-US" w:eastAsia="zh-CN"/>
    </w:rPr>
  </w:style>
  <w:style w:type="character" w:customStyle="1" w:styleId="192">
    <w:name w:val="样式2 Char1"/>
    <w:link w:val="193"/>
    <w:qFormat/>
    <w:uiPriority w:val="0"/>
    <w:rPr>
      <w:rFonts w:ascii="黑体" w:hAnsi="宋体" w:eastAsia="黑体"/>
      <w:b/>
      <w:kern w:val="2"/>
      <w:sz w:val="44"/>
      <w:lang w:val="zh-CN"/>
    </w:rPr>
  </w:style>
  <w:style w:type="paragraph" w:customStyle="1" w:styleId="193">
    <w:name w:val="样式2"/>
    <w:basedOn w:val="1"/>
    <w:link w:val="192"/>
    <w:qFormat/>
    <w:uiPriority w:val="0"/>
    <w:pPr>
      <w:snapToGrid w:val="0"/>
      <w:spacing w:before="120" w:after="120" w:line="360" w:lineRule="auto"/>
      <w:ind w:right="100" w:rightChars="100"/>
      <w:jc w:val="center"/>
      <w:outlineLvl w:val="0"/>
    </w:pPr>
    <w:rPr>
      <w:rFonts w:ascii="黑体" w:hAnsi="宋体" w:eastAsia="黑体"/>
      <w:b/>
      <w:sz w:val="44"/>
      <w:lang w:val="zh-CN"/>
    </w:rPr>
  </w:style>
  <w:style w:type="paragraph" w:customStyle="1" w:styleId="194">
    <w:name w:val="标题 1_4"/>
    <w:basedOn w:val="195"/>
    <w:next w:val="195"/>
    <w:qFormat/>
    <w:uiPriority w:val="9"/>
    <w:pPr>
      <w:keepNext/>
      <w:keepLines/>
      <w:autoSpaceDE w:val="0"/>
      <w:autoSpaceDN w:val="0"/>
      <w:spacing w:before="340" w:after="330" w:line="578" w:lineRule="auto"/>
      <w:outlineLvl w:val="0"/>
    </w:pPr>
    <w:rPr>
      <w:rFonts w:ascii="宋体"/>
      <w:b/>
      <w:kern w:val="44"/>
      <w:sz w:val="44"/>
    </w:rPr>
  </w:style>
  <w:style w:type="paragraph" w:customStyle="1" w:styleId="195">
    <w:name w:val="正文_6"/>
    <w:next w:val="196"/>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196">
    <w:name w:val="标题 2_1"/>
    <w:basedOn w:val="195"/>
    <w:next w:val="195"/>
    <w:qFormat/>
    <w:uiPriority w:val="0"/>
    <w:pPr>
      <w:keepNext/>
      <w:keepLines/>
      <w:autoSpaceDE w:val="0"/>
      <w:autoSpaceDN w:val="0"/>
      <w:spacing w:before="260" w:after="260" w:line="413" w:lineRule="auto"/>
      <w:outlineLvl w:val="1"/>
    </w:pPr>
    <w:rPr>
      <w:rFonts w:ascii="Arial" w:hAnsi="Arial" w:eastAsia="黑体"/>
      <w:b/>
      <w:sz w:val="32"/>
    </w:rPr>
  </w:style>
  <w:style w:type="paragraph" w:customStyle="1" w:styleId="197">
    <w:name w:val="正文文本 32"/>
    <w:basedOn w:val="1"/>
    <w:qFormat/>
    <w:uiPriority w:val="0"/>
    <w:pPr>
      <w:adjustRightInd w:val="0"/>
      <w:spacing w:line="360" w:lineRule="auto"/>
      <w:jc w:val="center"/>
    </w:pPr>
    <w:rPr>
      <w:rFonts w:ascii="宋体" w:hAnsi="Times New Roman"/>
      <w:b/>
      <w:color w:val="FF0000"/>
      <w:kern w:val="0"/>
      <w:u w:val="single"/>
    </w:rPr>
  </w:style>
  <w:style w:type="paragraph" w:customStyle="1" w:styleId="198">
    <w:name w:val="reader-word-layer reader-word-s7-2"/>
    <w:basedOn w:val="1"/>
    <w:qFormat/>
    <w:uiPriority w:val="0"/>
    <w:pPr>
      <w:widowControl/>
      <w:spacing w:before="100" w:beforeAutospacing="1" w:after="100" w:afterAutospacing="1"/>
    </w:pPr>
    <w:rPr>
      <w:szCs w:val="24"/>
    </w:rPr>
  </w:style>
  <w:style w:type="paragraph" w:customStyle="1" w:styleId="199">
    <w:name w:val="_Style 74"/>
    <w:unhideWhenUsed/>
    <w:qFormat/>
    <w:uiPriority w:val="99"/>
    <w:rPr>
      <w:rFonts w:ascii="Arial" w:hAnsi="Arial" w:eastAsia="宋体" w:cs="Times New Roman"/>
      <w:kern w:val="2"/>
      <w:sz w:val="24"/>
      <w:lang w:val="en-US" w:eastAsia="zh-CN" w:bidi="ar-SA"/>
    </w:rPr>
  </w:style>
  <w:style w:type="paragraph" w:customStyle="1" w:styleId="200">
    <w:name w:val="item1.1"/>
    <w:basedOn w:val="1"/>
    <w:qFormat/>
    <w:uiPriority w:val="0"/>
    <w:pPr>
      <w:adjustRightInd w:val="0"/>
      <w:spacing w:line="360" w:lineRule="auto"/>
      <w:jc w:val="left"/>
      <w:textAlignment w:val="baseline"/>
    </w:pPr>
    <w:rPr>
      <w:rFonts w:ascii="宋体" w:hAnsi="Times New Roman"/>
      <w:kern w:val="0"/>
    </w:rPr>
  </w:style>
  <w:style w:type="paragraph" w:customStyle="1" w:styleId="201">
    <w:name w:val="Normal_16"/>
    <w:qFormat/>
    <w:uiPriority w:val="0"/>
    <w:rPr>
      <w:rFonts w:ascii="Times New Roman" w:hAnsi="Times New Roman" w:eastAsia="Times New Roman" w:cs="Times New Roman"/>
      <w:sz w:val="24"/>
      <w:szCs w:val="24"/>
      <w:lang w:val="en-US" w:eastAsia="zh-CN" w:bidi="ar-SA"/>
    </w:rPr>
  </w:style>
  <w:style w:type="paragraph" w:customStyle="1" w:styleId="202">
    <w:name w:val="Normal_7_8"/>
    <w:qFormat/>
    <w:uiPriority w:val="0"/>
    <w:rPr>
      <w:rFonts w:ascii="Times New Roman" w:hAnsi="Times New Roman" w:eastAsia="Times New Roman" w:cs="Times New Roman"/>
      <w:sz w:val="24"/>
      <w:szCs w:val="24"/>
      <w:lang w:val="en-US" w:eastAsia="zh-CN" w:bidi="ar-SA"/>
    </w:rPr>
  </w:style>
  <w:style w:type="paragraph" w:customStyle="1" w:styleId="203">
    <w:name w:val="Char Char Char"/>
    <w:basedOn w:val="1"/>
    <w:qFormat/>
    <w:uiPriority w:val="0"/>
    <w:rPr>
      <w:rFonts w:ascii="Times New Roman" w:hAnsi="Times New Roman"/>
      <w:sz w:val="21"/>
    </w:rPr>
  </w:style>
  <w:style w:type="paragraph" w:customStyle="1" w:styleId="204">
    <w:name w:val="正文文字缩进4"/>
    <w:basedOn w:val="1"/>
    <w:next w:val="24"/>
    <w:qFormat/>
    <w:uiPriority w:val="0"/>
    <w:rPr>
      <w:rFonts w:ascii="Times New Roman" w:hAnsi="Times New Roman"/>
      <w:color w:val="FF0000"/>
      <w:sz w:val="21"/>
    </w:rPr>
  </w:style>
  <w:style w:type="paragraph" w:customStyle="1" w:styleId="205">
    <w:name w:val="正文1"/>
    <w:basedOn w:val="1"/>
    <w:qFormat/>
    <w:uiPriority w:val="0"/>
    <w:pPr>
      <w:adjustRightInd w:val="0"/>
      <w:spacing w:line="360" w:lineRule="atLeast"/>
      <w:jc w:val="left"/>
      <w:textAlignment w:val="baseline"/>
    </w:pPr>
    <w:rPr>
      <w:rFonts w:ascii="宋体" w:hAnsi="Times New Roman"/>
      <w:kern w:val="0"/>
    </w:rPr>
  </w:style>
  <w:style w:type="paragraph" w:customStyle="1" w:styleId="206">
    <w:name w:val="正文报告"/>
    <w:basedOn w:val="1"/>
    <w:qFormat/>
    <w:uiPriority w:val="0"/>
    <w:pPr>
      <w:tabs>
        <w:tab w:val="left" w:pos="510"/>
      </w:tabs>
      <w:adjustRightInd w:val="0"/>
      <w:spacing w:line="460" w:lineRule="exact"/>
      <w:ind w:firstLine="482"/>
      <w:textAlignment w:val="baseline"/>
    </w:pPr>
    <w:rPr>
      <w:rFonts w:ascii="Times New Roman" w:hAnsi="Times New Roman"/>
      <w:kern w:val="0"/>
    </w:rPr>
  </w:style>
  <w:style w:type="paragraph" w:customStyle="1" w:styleId="207">
    <w:name w:val="正文文本 31"/>
    <w:basedOn w:val="1"/>
    <w:qFormat/>
    <w:uiPriority w:val="0"/>
    <w:pPr>
      <w:adjustRightInd w:val="0"/>
      <w:spacing w:line="360" w:lineRule="auto"/>
      <w:jc w:val="center"/>
      <w:textAlignment w:val="baseline"/>
    </w:pPr>
    <w:rPr>
      <w:rFonts w:ascii="宋体" w:hAnsi="Times New Roman"/>
      <w:b/>
      <w:color w:val="FF0000"/>
      <w:kern w:val="0"/>
      <w:u w:val="single"/>
    </w:rPr>
  </w:style>
  <w:style w:type="paragraph" w:customStyle="1" w:styleId="208">
    <w:name w:val="A"/>
    <w:basedOn w:val="1"/>
    <w:qFormat/>
    <w:uiPriority w:val="0"/>
    <w:pPr>
      <w:adjustRightInd w:val="0"/>
      <w:spacing w:line="480" w:lineRule="atLeast"/>
      <w:jc w:val="center"/>
      <w:textAlignment w:val="baseline"/>
    </w:pPr>
    <w:rPr>
      <w:rFonts w:ascii="宋体" w:hAnsi="Times New Roman"/>
      <w:kern w:val="0"/>
      <w:sz w:val="32"/>
    </w:rPr>
  </w:style>
  <w:style w:type="paragraph" w:customStyle="1" w:styleId="209">
    <w:name w:val="表格"/>
    <w:basedOn w:val="1"/>
    <w:qFormat/>
    <w:uiPriority w:val="0"/>
    <w:pPr>
      <w:adjustRightInd w:val="0"/>
      <w:spacing w:before="60" w:after="60"/>
      <w:jc w:val="center"/>
      <w:textAlignment w:val="baseline"/>
    </w:pPr>
    <w:rPr>
      <w:rFonts w:ascii="宋体" w:hAnsi="Times New Roman"/>
      <w:kern w:val="0"/>
    </w:rPr>
  </w:style>
  <w:style w:type="paragraph" w:customStyle="1" w:styleId="210">
    <w:name w:val="默认段落字体 Para Char Char Char Char"/>
    <w:basedOn w:val="1"/>
    <w:qFormat/>
    <w:uiPriority w:val="0"/>
    <w:rPr>
      <w:rFonts w:ascii="Times New Roman" w:hAnsi="Times New Roman"/>
      <w:sz w:val="21"/>
    </w:rPr>
  </w:style>
  <w:style w:type="paragraph" w:customStyle="1" w:styleId="211">
    <w:name w:val="reader-word-layer"/>
    <w:basedOn w:val="1"/>
    <w:qFormat/>
    <w:uiPriority w:val="0"/>
    <w:pPr>
      <w:widowControl/>
      <w:spacing w:before="100" w:beforeAutospacing="1" w:after="100" w:afterAutospacing="1"/>
      <w:jc w:val="left"/>
    </w:pPr>
    <w:rPr>
      <w:rFonts w:ascii="宋体" w:hAnsi="宋体"/>
      <w:kern w:val="0"/>
    </w:rPr>
  </w:style>
  <w:style w:type="paragraph" w:customStyle="1" w:styleId="212">
    <w:name w:val="不缩进"/>
    <w:basedOn w:val="1"/>
    <w:qFormat/>
    <w:uiPriority w:val="0"/>
    <w:pPr>
      <w:snapToGrid w:val="0"/>
      <w:spacing w:line="360" w:lineRule="auto"/>
      <w:jc w:val="center"/>
    </w:pPr>
    <w:rPr>
      <w:rFonts w:ascii="宋体" w:hAnsi="Times New Roman"/>
      <w:b/>
      <w:bCs/>
    </w:rPr>
  </w:style>
  <w:style w:type="paragraph" w:customStyle="1" w:styleId="213">
    <w:name w:val="标题4"/>
    <w:basedOn w:val="8"/>
    <w:qFormat/>
    <w:uiPriority w:val="0"/>
    <w:pPr>
      <w:numPr>
        <w:numId w:val="0"/>
      </w:numPr>
      <w:tabs>
        <w:tab w:val="left" w:pos="0"/>
      </w:tabs>
      <w:ind w:firstLine="527"/>
      <w:jc w:val="both"/>
    </w:pPr>
    <w:rPr>
      <w:rFonts w:ascii="Times New Roman"/>
      <w:i w:val="0"/>
      <w:kern w:val="2"/>
      <w:sz w:val="21"/>
    </w:rPr>
  </w:style>
  <w:style w:type="paragraph" w:customStyle="1" w:styleId="214">
    <w:name w:val="正文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215">
    <w:name w:val="reader-word-layer reader-word-s7-19"/>
    <w:basedOn w:val="1"/>
    <w:qFormat/>
    <w:uiPriority w:val="0"/>
    <w:pPr>
      <w:widowControl/>
      <w:spacing w:before="100" w:beforeAutospacing="1" w:after="100" w:afterAutospacing="1"/>
    </w:pPr>
    <w:rPr>
      <w:szCs w:val="24"/>
    </w:rPr>
  </w:style>
  <w:style w:type="character" w:customStyle="1" w:styleId="216">
    <w:name w:val="宏文本 字符"/>
    <w:basedOn w:val="154"/>
    <w:link w:val="4"/>
    <w:qFormat/>
    <w:uiPriority w:val="99"/>
    <w:rPr>
      <w:rFonts w:ascii="Courier" w:hAnsi="Courier" w:eastAsia="等线"/>
      <w:lang w:eastAsia="en-US"/>
    </w:rPr>
  </w:style>
  <w:style w:type="paragraph" w:customStyle="1" w:styleId="217">
    <w:name w:val="题注1"/>
    <w:basedOn w:val="1"/>
    <w:next w:val="1"/>
    <w:unhideWhenUsed/>
    <w:qFormat/>
    <w:uiPriority w:val="35"/>
    <w:pPr>
      <w:widowControl/>
      <w:jc w:val="left"/>
    </w:pPr>
    <w:rPr>
      <w:rFonts w:ascii="宋体" w:hAnsi="宋体" w:cs="宋体"/>
      <w:b/>
      <w:bCs/>
      <w:color w:val="4472C4"/>
      <w:kern w:val="0"/>
      <w:sz w:val="18"/>
      <w:szCs w:val="18"/>
      <w:lang w:eastAsia="en-US"/>
    </w:rPr>
  </w:style>
  <w:style w:type="paragraph" w:customStyle="1" w:styleId="218">
    <w:name w:val="副标题1"/>
    <w:basedOn w:val="1"/>
    <w:next w:val="1"/>
    <w:qFormat/>
    <w:uiPriority w:val="11"/>
    <w:pPr>
      <w:widowControl/>
      <w:spacing w:line="315" w:lineRule="exact"/>
      <w:jc w:val="left"/>
    </w:pPr>
    <w:rPr>
      <w:rFonts w:ascii="等线 Light" w:hAnsi="等线 Light" w:eastAsia="等线 Light"/>
      <w:i/>
      <w:iCs/>
      <w:color w:val="4472C4"/>
      <w:spacing w:val="15"/>
      <w:kern w:val="0"/>
      <w:szCs w:val="24"/>
      <w:lang w:eastAsia="en-US"/>
    </w:rPr>
  </w:style>
  <w:style w:type="character" w:customStyle="1" w:styleId="219">
    <w:name w:val="副标题 字符"/>
    <w:basedOn w:val="154"/>
    <w:link w:val="41"/>
    <w:qFormat/>
    <w:uiPriority w:val="11"/>
    <w:rPr>
      <w:rFonts w:ascii="等线 Light" w:hAnsi="等线 Light" w:eastAsia="等线 Light" w:cs="Times New Roman"/>
      <w:i/>
      <w:iCs/>
      <w:color w:val="4472C4"/>
      <w:spacing w:val="15"/>
      <w:kern w:val="0"/>
      <w:sz w:val="24"/>
      <w:szCs w:val="24"/>
      <w:lang w:eastAsia="en-US"/>
    </w:rPr>
  </w:style>
  <w:style w:type="character" w:customStyle="1" w:styleId="220">
    <w:name w:val="正文文本 2 字符"/>
    <w:basedOn w:val="154"/>
    <w:link w:val="47"/>
    <w:qFormat/>
    <w:uiPriority w:val="99"/>
    <w:rPr>
      <w:rFonts w:ascii="宋体" w:hAnsi="宋体" w:cs="宋体"/>
      <w:sz w:val="21"/>
      <w:szCs w:val="21"/>
      <w:lang w:eastAsia="en-US"/>
    </w:rPr>
  </w:style>
  <w:style w:type="paragraph" w:customStyle="1" w:styleId="221">
    <w:name w:val="标题1"/>
    <w:basedOn w:val="1"/>
    <w:next w:val="1"/>
    <w:qFormat/>
    <w:uiPriority w:val="10"/>
    <w:pPr>
      <w:widowControl/>
      <w:pBdr>
        <w:bottom w:val="single" w:color="4472C4" w:sz="8" w:space="4"/>
      </w:pBdr>
      <w:spacing w:after="300"/>
      <w:contextualSpacing/>
      <w:jc w:val="left"/>
    </w:pPr>
    <w:rPr>
      <w:rFonts w:ascii="等线 Light" w:hAnsi="等线 Light" w:eastAsia="等线 Light"/>
      <w:color w:val="323E4F"/>
      <w:spacing w:val="5"/>
      <w:kern w:val="28"/>
      <w:sz w:val="52"/>
      <w:szCs w:val="52"/>
      <w:lang w:eastAsia="en-US"/>
    </w:rPr>
  </w:style>
  <w:style w:type="character" w:customStyle="1" w:styleId="222">
    <w:name w:val="标题 字符"/>
    <w:basedOn w:val="154"/>
    <w:link w:val="51"/>
    <w:qFormat/>
    <w:uiPriority w:val="10"/>
    <w:rPr>
      <w:rFonts w:ascii="等线 Light" w:hAnsi="等线 Light" w:eastAsia="等线 Light" w:cs="Times New Roman"/>
      <w:color w:val="323E4F"/>
      <w:spacing w:val="5"/>
      <w:kern w:val="28"/>
      <w:sz w:val="52"/>
      <w:szCs w:val="52"/>
      <w:lang w:eastAsia="en-US"/>
    </w:rPr>
  </w:style>
  <w:style w:type="table" w:customStyle="1" w:styleId="223">
    <w:name w:val="浅色底纹1"/>
    <w:basedOn w:val="54"/>
    <w:qFormat/>
    <w:uiPriority w:val="60"/>
    <w:rPr>
      <w:color w:val="000000"/>
      <w:lang w:eastAsia="en-US"/>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24">
    <w:name w:val="浅色底纹 - 着色 11"/>
    <w:basedOn w:val="54"/>
    <w:qFormat/>
    <w:uiPriority w:val="60"/>
    <w:rPr>
      <w:color w:val="2F5496"/>
      <w:lang w:eastAsia="en-US"/>
    </w:rPr>
    <w:tblPr>
      <w:tblBorders>
        <w:top w:val="single" w:color="4472C4" w:sz="8" w:space="0"/>
        <w:bottom w:val="single" w:color="4472C4" w:sz="8" w:space="0"/>
      </w:tblBorders>
    </w:tblPr>
    <w:tblStylePr w:type="firstRow">
      <w:pPr>
        <w:spacing w:before="0" w:after="0" w:line="240" w:lineRule="auto"/>
      </w:pPr>
      <w:rPr>
        <w:b/>
        <w:bCs/>
      </w:r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0DBF0"/>
      </w:tcPr>
    </w:tblStylePr>
    <w:tblStylePr w:type="band1Horz">
      <w:tcPr>
        <w:tcBorders>
          <w:left w:val="nil"/>
          <w:right w:val="nil"/>
          <w:insideH w:val="nil"/>
          <w:insideV w:val="nil"/>
        </w:tcBorders>
        <w:shd w:val="clear" w:color="auto" w:fill="D0DBF0"/>
      </w:tcPr>
    </w:tblStylePr>
  </w:style>
  <w:style w:type="table" w:customStyle="1" w:styleId="225">
    <w:name w:val="浅色底纹 - 着色 21"/>
    <w:basedOn w:val="54"/>
    <w:qFormat/>
    <w:uiPriority w:val="60"/>
    <w:rPr>
      <w:color w:val="C45911"/>
      <w:lang w:eastAsia="en-US"/>
    </w:rPr>
    <w:tblPr>
      <w:tblBorders>
        <w:top w:val="single" w:color="ED7D31" w:sz="8" w:space="0"/>
        <w:bottom w:val="single" w:color="ED7D31" w:sz="8" w:space="0"/>
      </w:tblBorders>
    </w:tblPr>
    <w:tblStylePr w:type="firstRow">
      <w:pPr>
        <w:spacing w:before="0" w:after="0" w:line="240" w:lineRule="auto"/>
      </w:pPr>
      <w:rPr>
        <w:b/>
        <w:bCs/>
      </w:r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ADECB"/>
      </w:tcPr>
    </w:tblStylePr>
    <w:tblStylePr w:type="band1Horz">
      <w:tcPr>
        <w:tcBorders>
          <w:left w:val="nil"/>
          <w:right w:val="nil"/>
          <w:insideH w:val="nil"/>
          <w:insideV w:val="nil"/>
        </w:tcBorders>
        <w:shd w:val="clear" w:color="auto" w:fill="FADECB"/>
      </w:tcPr>
    </w:tblStylePr>
  </w:style>
  <w:style w:type="table" w:customStyle="1" w:styleId="226">
    <w:name w:val="浅色底纹 - 着色 31"/>
    <w:basedOn w:val="54"/>
    <w:qFormat/>
    <w:uiPriority w:val="60"/>
    <w:rPr>
      <w:color w:val="7B7B7B"/>
      <w:lang w:eastAsia="en-US"/>
    </w:rPr>
    <w:tblPr>
      <w:tblBorders>
        <w:top w:val="single" w:color="A5A5A5" w:sz="8" w:space="0"/>
        <w:bottom w:val="single" w:color="A5A5A5" w:sz="8" w:space="0"/>
      </w:tblBorders>
    </w:tblPr>
    <w:tblStylePr w:type="firstRow">
      <w:pPr>
        <w:spacing w:before="0" w:after="0" w:line="240" w:lineRule="auto"/>
      </w:pPr>
      <w:rPr>
        <w:b/>
        <w:bCs/>
      </w:r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E8E8E8"/>
      </w:tcPr>
    </w:tblStylePr>
    <w:tblStylePr w:type="band1Horz">
      <w:tcPr>
        <w:tcBorders>
          <w:left w:val="nil"/>
          <w:right w:val="nil"/>
          <w:insideH w:val="nil"/>
          <w:insideV w:val="nil"/>
        </w:tcBorders>
        <w:shd w:val="clear" w:color="auto" w:fill="E8E8E8"/>
      </w:tcPr>
    </w:tblStylePr>
  </w:style>
  <w:style w:type="table" w:customStyle="1" w:styleId="227">
    <w:name w:val="浅色底纹 - 着色 41"/>
    <w:basedOn w:val="54"/>
    <w:qFormat/>
    <w:uiPriority w:val="60"/>
    <w:rPr>
      <w:color w:val="BF8F00"/>
      <w:lang w:eastAsia="en-US"/>
    </w:rPr>
    <w:tblPr>
      <w:tblBorders>
        <w:top w:val="single" w:color="FFC000" w:sz="8" w:space="0"/>
        <w:bottom w:val="single" w:color="FFC000" w:sz="8" w:space="0"/>
      </w:tblBorders>
    </w:tblPr>
    <w:tblStylePr w:type="firstRow">
      <w:pPr>
        <w:spacing w:before="0" w:after="0" w:line="240" w:lineRule="auto"/>
      </w:pPr>
      <w:rPr>
        <w:b/>
        <w:bCs/>
      </w:r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FEFC0"/>
      </w:tcPr>
    </w:tblStylePr>
    <w:tblStylePr w:type="band1Horz">
      <w:tcPr>
        <w:tcBorders>
          <w:left w:val="nil"/>
          <w:right w:val="nil"/>
          <w:insideH w:val="nil"/>
          <w:insideV w:val="nil"/>
        </w:tcBorders>
        <w:shd w:val="clear" w:color="auto" w:fill="FFEFC0"/>
      </w:tcPr>
    </w:tblStylePr>
  </w:style>
  <w:style w:type="table" w:customStyle="1" w:styleId="228">
    <w:name w:val="浅色底纹 - 着色 51"/>
    <w:basedOn w:val="54"/>
    <w:qFormat/>
    <w:uiPriority w:val="60"/>
    <w:rPr>
      <w:color w:val="2E74B5"/>
      <w:lang w:eastAsia="en-US"/>
    </w:rPr>
    <w:tblPr>
      <w:tblBorders>
        <w:top w:val="single" w:color="5B9BD5" w:sz="8" w:space="0"/>
        <w:bottom w:val="single" w:color="5B9BD5" w:sz="8" w:space="0"/>
      </w:tblBorders>
    </w:tblPr>
    <w:tblStylePr w:type="fir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6E6F4"/>
      </w:tcPr>
    </w:tblStylePr>
    <w:tblStylePr w:type="band1Horz">
      <w:tcPr>
        <w:tcBorders>
          <w:left w:val="nil"/>
          <w:right w:val="nil"/>
          <w:insideH w:val="nil"/>
          <w:insideV w:val="nil"/>
        </w:tcBorders>
        <w:shd w:val="clear" w:color="auto" w:fill="D6E6F4"/>
      </w:tcPr>
    </w:tblStylePr>
  </w:style>
  <w:style w:type="table" w:customStyle="1" w:styleId="229">
    <w:name w:val="浅色底纹 - 着色 61"/>
    <w:basedOn w:val="54"/>
    <w:qFormat/>
    <w:uiPriority w:val="60"/>
    <w:rPr>
      <w:color w:val="538135"/>
      <w:lang w:eastAsia="en-US"/>
    </w:rPr>
    <w:tblPr>
      <w:tblBorders>
        <w:top w:val="single" w:color="70AD47" w:sz="8" w:space="0"/>
        <w:bottom w:val="single" w:color="70AD47" w:sz="8" w:space="0"/>
      </w:tblBorders>
    </w:tblPr>
    <w:tblStylePr w:type="firstRow">
      <w:pPr>
        <w:spacing w:before="0" w:after="0" w:line="240" w:lineRule="auto"/>
      </w:pPr>
      <w:rPr>
        <w:b/>
        <w:bCs/>
      </w:r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BEBD0"/>
      </w:tcPr>
    </w:tblStylePr>
    <w:tblStylePr w:type="band1Horz">
      <w:tcPr>
        <w:tcBorders>
          <w:left w:val="nil"/>
          <w:right w:val="nil"/>
          <w:insideH w:val="nil"/>
          <w:insideV w:val="nil"/>
        </w:tcBorders>
        <w:shd w:val="clear" w:color="auto" w:fill="DBEBD0"/>
      </w:tcPr>
    </w:tblStylePr>
  </w:style>
  <w:style w:type="table" w:customStyle="1" w:styleId="230">
    <w:name w:val="浅色列表1"/>
    <w:basedOn w:val="54"/>
    <w:qFormat/>
    <w:uiPriority w:val="61"/>
    <w:rPr>
      <w:lang w:eastAsia="en-US"/>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231">
    <w:name w:val="浅色列表 - 着色 11"/>
    <w:basedOn w:val="54"/>
    <w:qFormat/>
    <w:uiPriority w:val="61"/>
    <w:rPr>
      <w:lang w:eastAsia="en-US"/>
    </w:rPr>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cPr>
        <w:shd w:val="clear" w:color="auto" w:fill="4472C4"/>
      </w:tcPr>
    </w:tblStylePr>
    <w:tblStylePr w:type="lastRow">
      <w:pPr>
        <w:spacing w:before="0" w:after="0" w:line="240" w:lineRule="auto"/>
      </w:pPr>
      <w:rPr>
        <w:b/>
        <w:bCs/>
      </w:r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cPr>
        <w:tcBorders>
          <w:top w:val="single" w:color="4472C4" w:sz="8" w:space="0"/>
          <w:left w:val="single" w:color="4472C4" w:sz="8" w:space="0"/>
          <w:bottom w:val="single" w:color="4472C4" w:sz="8" w:space="0"/>
          <w:right w:val="single" w:color="4472C4" w:sz="8" w:space="0"/>
        </w:tcBorders>
      </w:tcPr>
    </w:tblStylePr>
    <w:tblStylePr w:type="band1Horz">
      <w:tcPr>
        <w:tcBorders>
          <w:top w:val="single" w:color="4472C4" w:sz="8" w:space="0"/>
          <w:left w:val="single" w:color="4472C4" w:sz="8" w:space="0"/>
          <w:bottom w:val="single" w:color="4472C4" w:sz="8" w:space="0"/>
          <w:right w:val="single" w:color="4472C4" w:sz="8" w:space="0"/>
        </w:tcBorders>
      </w:tcPr>
    </w:tblStylePr>
  </w:style>
  <w:style w:type="table" w:customStyle="1" w:styleId="232">
    <w:name w:val="浅色列表 - 着色 21"/>
    <w:basedOn w:val="54"/>
    <w:qFormat/>
    <w:uiPriority w:val="61"/>
    <w:rPr>
      <w:lang w:eastAsia="en-US"/>
    </w:rPr>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cPr>
        <w:shd w:val="clear" w:color="auto" w:fill="ED7D31"/>
      </w:tcPr>
    </w:tblStylePr>
    <w:tblStylePr w:type="lastRow">
      <w:pPr>
        <w:spacing w:before="0" w:after="0" w:line="240" w:lineRule="auto"/>
      </w:pPr>
      <w:rPr>
        <w:b/>
        <w:bCs/>
      </w:r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cPr>
        <w:tcBorders>
          <w:top w:val="single" w:color="ED7D31" w:sz="8" w:space="0"/>
          <w:left w:val="single" w:color="ED7D31" w:sz="8" w:space="0"/>
          <w:bottom w:val="single" w:color="ED7D31" w:sz="8" w:space="0"/>
          <w:right w:val="single" w:color="ED7D31" w:sz="8" w:space="0"/>
        </w:tcBorders>
      </w:tcPr>
    </w:tblStylePr>
    <w:tblStylePr w:type="band1Horz">
      <w:tcPr>
        <w:tcBorders>
          <w:top w:val="single" w:color="ED7D31" w:sz="8" w:space="0"/>
          <w:left w:val="single" w:color="ED7D31" w:sz="8" w:space="0"/>
          <w:bottom w:val="single" w:color="ED7D31" w:sz="8" w:space="0"/>
          <w:right w:val="single" w:color="ED7D31" w:sz="8" w:space="0"/>
        </w:tcBorders>
      </w:tcPr>
    </w:tblStylePr>
  </w:style>
  <w:style w:type="table" w:customStyle="1" w:styleId="233">
    <w:name w:val="浅色列表 - 着色 31"/>
    <w:basedOn w:val="54"/>
    <w:qFormat/>
    <w:uiPriority w:val="61"/>
    <w:rPr>
      <w:lang w:eastAsia="en-US"/>
    </w:rPr>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cPr>
        <w:shd w:val="clear" w:color="auto" w:fill="A5A5A5"/>
      </w:tcPr>
    </w:tblStylePr>
    <w:tblStylePr w:type="lastRow">
      <w:pPr>
        <w:spacing w:before="0" w:after="0" w:line="240" w:lineRule="auto"/>
      </w:pPr>
      <w:rPr>
        <w:b/>
        <w:bCs/>
      </w:r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cPr>
        <w:tcBorders>
          <w:top w:val="single" w:color="A5A5A5" w:sz="8" w:space="0"/>
          <w:left w:val="single" w:color="A5A5A5" w:sz="8" w:space="0"/>
          <w:bottom w:val="single" w:color="A5A5A5" w:sz="8" w:space="0"/>
          <w:right w:val="single" w:color="A5A5A5" w:sz="8" w:space="0"/>
        </w:tcBorders>
      </w:tcPr>
    </w:tblStylePr>
    <w:tblStylePr w:type="band1Horz">
      <w:tcPr>
        <w:tcBorders>
          <w:top w:val="single" w:color="A5A5A5" w:sz="8" w:space="0"/>
          <w:left w:val="single" w:color="A5A5A5" w:sz="8" w:space="0"/>
          <w:bottom w:val="single" w:color="A5A5A5" w:sz="8" w:space="0"/>
          <w:right w:val="single" w:color="A5A5A5" w:sz="8" w:space="0"/>
        </w:tcBorders>
      </w:tcPr>
    </w:tblStylePr>
  </w:style>
  <w:style w:type="table" w:customStyle="1" w:styleId="234">
    <w:name w:val="浅色列表 - 着色 41"/>
    <w:basedOn w:val="54"/>
    <w:qFormat/>
    <w:uiPriority w:val="61"/>
    <w:rPr>
      <w:lang w:eastAsia="en-US"/>
    </w:rPr>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cPr>
        <w:shd w:val="clear" w:color="auto" w:fill="FFC000"/>
      </w:tcPr>
    </w:tblStylePr>
    <w:tblStylePr w:type="lastRow">
      <w:pPr>
        <w:spacing w:before="0" w:after="0" w:line="240" w:lineRule="auto"/>
      </w:pPr>
      <w:rPr>
        <w:b/>
        <w:bCs/>
      </w:r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cPr>
        <w:tcBorders>
          <w:top w:val="single" w:color="FFC000" w:sz="8" w:space="0"/>
          <w:left w:val="single" w:color="FFC000" w:sz="8" w:space="0"/>
          <w:bottom w:val="single" w:color="FFC000" w:sz="8" w:space="0"/>
          <w:right w:val="single" w:color="FFC000" w:sz="8" w:space="0"/>
        </w:tcBorders>
      </w:tcPr>
    </w:tblStylePr>
    <w:tblStylePr w:type="band1Horz">
      <w:tcPr>
        <w:tcBorders>
          <w:top w:val="single" w:color="FFC000" w:sz="8" w:space="0"/>
          <w:left w:val="single" w:color="FFC000" w:sz="8" w:space="0"/>
          <w:bottom w:val="single" w:color="FFC000" w:sz="8" w:space="0"/>
          <w:right w:val="single" w:color="FFC000" w:sz="8" w:space="0"/>
        </w:tcBorders>
      </w:tcPr>
    </w:tblStylePr>
  </w:style>
  <w:style w:type="table" w:customStyle="1" w:styleId="235">
    <w:name w:val="浅色列表 - 着色 51"/>
    <w:basedOn w:val="54"/>
    <w:qFormat/>
    <w:uiPriority w:val="61"/>
    <w:rPr>
      <w:lang w:eastAsia="en-US"/>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cPr>
        <w:shd w:val="clear" w:color="auto" w:fill="5B9BD5"/>
      </w:tcPr>
    </w:tblStylePr>
    <w:tblStylePr w:type="lastRow">
      <w:pPr>
        <w:spacing w:before="0" w:after="0" w:line="240" w:lineRule="auto"/>
      </w:pPr>
      <w:rPr>
        <w:b/>
        <w:bCs/>
      </w:r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cPr>
        <w:tcBorders>
          <w:top w:val="single" w:color="5B9BD5" w:sz="8" w:space="0"/>
          <w:left w:val="single" w:color="5B9BD5" w:sz="8" w:space="0"/>
          <w:bottom w:val="single" w:color="5B9BD5" w:sz="8" w:space="0"/>
          <w:right w:val="single" w:color="5B9BD5" w:sz="8" w:space="0"/>
        </w:tcBorders>
      </w:tcPr>
    </w:tblStylePr>
    <w:tblStylePr w:type="band1Horz">
      <w:tcPr>
        <w:tcBorders>
          <w:top w:val="single" w:color="5B9BD5" w:sz="8" w:space="0"/>
          <w:left w:val="single" w:color="5B9BD5" w:sz="8" w:space="0"/>
          <w:bottom w:val="single" w:color="5B9BD5" w:sz="8" w:space="0"/>
          <w:right w:val="single" w:color="5B9BD5" w:sz="8" w:space="0"/>
        </w:tcBorders>
      </w:tcPr>
    </w:tblStylePr>
  </w:style>
  <w:style w:type="table" w:customStyle="1" w:styleId="236">
    <w:name w:val="浅色列表 - 着色 61"/>
    <w:basedOn w:val="54"/>
    <w:qFormat/>
    <w:uiPriority w:val="61"/>
    <w:rPr>
      <w:lang w:eastAsia="en-US"/>
    </w:rPr>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cPr>
        <w:shd w:val="clear" w:color="auto" w:fill="70AD47"/>
      </w:tcPr>
    </w:tblStylePr>
    <w:tblStylePr w:type="lastRow">
      <w:pPr>
        <w:spacing w:before="0" w:after="0" w:line="240" w:lineRule="auto"/>
      </w:pPr>
      <w:rPr>
        <w:b/>
        <w:bCs/>
      </w:r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cPr>
        <w:tcBorders>
          <w:top w:val="single" w:color="70AD47" w:sz="8" w:space="0"/>
          <w:left w:val="single" w:color="70AD47" w:sz="8" w:space="0"/>
          <w:bottom w:val="single" w:color="70AD47" w:sz="8" w:space="0"/>
          <w:right w:val="single" w:color="70AD47" w:sz="8" w:space="0"/>
        </w:tcBorders>
      </w:tcPr>
    </w:tblStylePr>
    <w:tblStylePr w:type="band1Horz">
      <w:tcPr>
        <w:tcBorders>
          <w:top w:val="single" w:color="70AD47" w:sz="8" w:space="0"/>
          <w:left w:val="single" w:color="70AD47" w:sz="8" w:space="0"/>
          <w:bottom w:val="single" w:color="70AD47" w:sz="8" w:space="0"/>
          <w:right w:val="single" w:color="70AD47" w:sz="8" w:space="0"/>
        </w:tcBorders>
      </w:tcPr>
    </w:tblStylePr>
  </w:style>
  <w:style w:type="table" w:customStyle="1" w:styleId="237">
    <w:name w:val="浅色网格1"/>
    <w:basedOn w:val="54"/>
    <w:qFormat/>
    <w:uiPriority w:val="62"/>
    <w:rPr>
      <w:lang w:eastAsia="en-US"/>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等线 Light" w:hAnsi="等线 Light" w:eastAsia="等线 Light" w:cs="Times New Roman"/>
        <w:b/>
        <w:bCs/>
      </w:r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000000" w:sz="8" w:space="0"/>
          <w:left w:val="single" w:color="000000" w:sz="8" w:space="0"/>
          <w:bottom w:val="single" w:color="000000" w:sz="8" w:space="0"/>
          <w:right w:val="single" w:color="000000" w:sz="8" w:space="0"/>
        </w:tcBorders>
      </w:tcPr>
    </w:tblStylePr>
    <w:tblStylePr w:type="band1Vert">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customStyle="1" w:styleId="238">
    <w:name w:val="浅色网格 - 着色 11"/>
    <w:basedOn w:val="54"/>
    <w:qFormat/>
    <w:uiPriority w:val="62"/>
    <w:rPr>
      <w:lang w:eastAsia="en-US"/>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等线 Light" w:hAnsi="等线 Light" w:eastAsia="等线 Light" w:cs="Times New Roman"/>
        <w:b/>
        <w:bCs/>
      </w:r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4472C4" w:sz="8" w:space="0"/>
          <w:left w:val="single" w:color="4472C4" w:sz="8" w:space="0"/>
          <w:bottom w:val="single" w:color="4472C4" w:sz="8" w:space="0"/>
          <w:right w:val="single" w:color="4472C4" w:sz="8" w:space="0"/>
        </w:tcBorders>
      </w:tcPr>
    </w:tblStylePr>
    <w:tblStylePr w:type="band1Vert">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customStyle="1" w:styleId="239">
    <w:name w:val="浅色网格 - 着色 21"/>
    <w:basedOn w:val="54"/>
    <w:qFormat/>
    <w:uiPriority w:val="62"/>
    <w:rPr>
      <w:lang w:eastAsia="en-US"/>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等线 Light" w:hAnsi="等线 Light" w:eastAsia="等线 Light" w:cs="Times New Roman"/>
        <w:b/>
        <w:bCs/>
      </w:r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ED7D31" w:sz="8" w:space="0"/>
          <w:left w:val="single" w:color="ED7D31" w:sz="8" w:space="0"/>
          <w:bottom w:val="single" w:color="ED7D31" w:sz="8" w:space="0"/>
          <w:right w:val="single" w:color="ED7D31" w:sz="8" w:space="0"/>
        </w:tcBorders>
      </w:tcPr>
    </w:tblStylePr>
    <w:tblStylePr w:type="band1Vert">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customStyle="1" w:styleId="240">
    <w:name w:val="浅色网格 - 着色 31"/>
    <w:basedOn w:val="54"/>
    <w:qFormat/>
    <w:uiPriority w:val="62"/>
    <w:rPr>
      <w:lang w:eastAsia="en-US"/>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等线 Light" w:hAnsi="等线 Light" w:eastAsia="等线 Light" w:cs="Times New Roman"/>
        <w:b/>
        <w:bCs/>
      </w:r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A5A5A5" w:sz="8" w:space="0"/>
          <w:left w:val="single" w:color="A5A5A5" w:sz="8" w:space="0"/>
          <w:bottom w:val="single" w:color="A5A5A5" w:sz="8" w:space="0"/>
          <w:right w:val="single" w:color="A5A5A5" w:sz="8" w:space="0"/>
        </w:tcBorders>
      </w:tcPr>
    </w:tblStylePr>
    <w:tblStylePr w:type="band1Vert">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customStyle="1" w:styleId="241">
    <w:name w:val="浅色网格 - 着色 41"/>
    <w:basedOn w:val="54"/>
    <w:qFormat/>
    <w:uiPriority w:val="62"/>
    <w:rPr>
      <w:lang w:eastAsia="en-US"/>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等线 Light" w:hAnsi="等线 Light" w:eastAsia="等线 Light" w:cs="Times New Roman"/>
        <w:b/>
        <w:bCs/>
      </w:r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FFC000" w:sz="8" w:space="0"/>
          <w:left w:val="single" w:color="FFC000" w:sz="8" w:space="0"/>
          <w:bottom w:val="single" w:color="FFC000" w:sz="8" w:space="0"/>
          <w:right w:val="single" w:color="FFC000" w:sz="8" w:space="0"/>
        </w:tcBorders>
      </w:tcPr>
    </w:tblStylePr>
    <w:tblStylePr w:type="band1Vert">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customStyle="1" w:styleId="242">
    <w:name w:val="浅色网格 - 着色 51"/>
    <w:basedOn w:val="54"/>
    <w:qFormat/>
    <w:uiPriority w:val="62"/>
    <w:rPr>
      <w:lang w:eastAsia="en-US"/>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等线 Light" w:hAnsi="等线 Light" w:eastAsia="等线 Light" w:cs="Times New Roman"/>
        <w:b/>
        <w:bCs/>
      </w:r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5B9BD5" w:sz="8" w:space="0"/>
          <w:left w:val="single" w:color="5B9BD5" w:sz="8" w:space="0"/>
          <w:bottom w:val="single" w:color="5B9BD5" w:sz="8" w:space="0"/>
          <w:right w:val="single" w:color="5B9BD5" w:sz="8" w:space="0"/>
        </w:tcBorders>
      </w:tcPr>
    </w:tblStylePr>
    <w:tblStylePr w:type="band1Vert">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customStyle="1" w:styleId="243">
    <w:name w:val="浅色网格 - 着色 61"/>
    <w:basedOn w:val="54"/>
    <w:qFormat/>
    <w:uiPriority w:val="62"/>
    <w:rPr>
      <w:lang w:eastAsia="en-US"/>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等线 Light" w:hAnsi="等线 Light" w:eastAsia="等线 Light" w:cs="Times New Roman"/>
        <w:b/>
        <w:bCs/>
      </w:r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70AD47" w:sz="8" w:space="0"/>
          <w:left w:val="single" w:color="70AD47" w:sz="8" w:space="0"/>
          <w:bottom w:val="single" w:color="70AD47" w:sz="8" w:space="0"/>
          <w:right w:val="single" w:color="70AD47" w:sz="8" w:space="0"/>
        </w:tcBorders>
      </w:tcPr>
    </w:tblStylePr>
    <w:tblStylePr w:type="band1Vert">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customStyle="1" w:styleId="244">
    <w:name w:val="中等深浅底纹 11"/>
    <w:basedOn w:val="54"/>
    <w:qFormat/>
    <w:uiPriority w:val="63"/>
    <w:rPr>
      <w:lang w:eastAsia="en-US"/>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cPr>
        <w:shd w:val="clear" w:color="auto" w:fill="C0C0C0"/>
      </w:tcPr>
    </w:tblStylePr>
    <w:tblStylePr w:type="band1Horz">
      <w:tcPr>
        <w:tcBorders>
          <w:insideH w:val="nil"/>
          <w:insideV w:val="nil"/>
        </w:tcBorders>
        <w:shd w:val="clear" w:color="auto" w:fill="C0C0C0"/>
      </w:tcPr>
    </w:tblStylePr>
    <w:tblStylePr w:type="band2Horz">
      <w:tcPr>
        <w:tcBorders>
          <w:insideH w:val="nil"/>
          <w:insideV w:val="nil"/>
        </w:tcBorders>
      </w:tcPr>
    </w:tblStylePr>
  </w:style>
  <w:style w:type="table" w:customStyle="1" w:styleId="245">
    <w:name w:val="中等深浅底纹 1 - 着色 11"/>
    <w:basedOn w:val="54"/>
    <w:qFormat/>
    <w:uiPriority w:val="63"/>
    <w:rPr>
      <w:lang w:eastAsia="en-US"/>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46">
    <w:name w:val="中等深浅底纹 1 - 着色 21"/>
    <w:basedOn w:val="54"/>
    <w:qFormat/>
    <w:uiPriority w:val="63"/>
    <w:rPr>
      <w:lang w:eastAsia="en-US"/>
    </w:rPr>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cPr>
        <w:shd w:val="clear" w:color="auto" w:fill="FADECB"/>
      </w:tcPr>
    </w:tblStylePr>
    <w:tblStylePr w:type="band1Horz">
      <w:tcPr>
        <w:tcBorders>
          <w:insideH w:val="nil"/>
          <w:insideV w:val="nil"/>
        </w:tcBorders>
        <w:shd w:val="clear" w:color="auto" w:fill="FADECB"/>
      </w:tcPr>
    </w:tblStylePr>
    <w:tblStylePr w:type="band2Horz">
      <w:tcPr>
        <w:tcBorders>
          <w:insideH w:val="nil"/>
          <w:insideV w:val="nil"/>
        </w:tcBorders>
      </w:tcPr>
    </w:tblStylePr>
  </w:style>
  <w:style w:type="table" w:customStyle="1" w:styleId="247">
    <w:name w:val="中等深浅底纹 1 - 着色 31"/>
    <w:basedOn w:val="54"/>
    <w:qFormat/>
    <w:uiPriority w:val="63"/>
    <w:rPr>
      <w:lang w:eastAsia="en-US"/>
    </w:rPr>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cPr>
        <w:shd w:val="clear" w:color="auto" w:fill="E8E8E8"/>
      </w:tcPr>
    </w:tblStylePr>
    <w:tblStylePr w:type="band1Horz">
      <w:tcPr>
        <w:tcBorders>
          <w:insideH w:val="nil"/>
          <w:insideV w:val="nil"/>
        </w:tcBorders>
        <w:shd w:val="clear" w:color="auto" w:fill="E8E8E8"/>
      </w:tcPr>
    </w:tblStylePr>
    <w:tblStylePr w:type="band2Horz">
      <w:tcPr>
        <w:tcBorders>
          <w:insideH w:val="nil"/>
          <w:insideV w:val="nil"/>
        </w:tcBorders>
      </w:tcPr>
    </w:tblStylePr>
  </w:style>
  <w:style w:type="table" w:customStyle="1" w:styleId="248">
    <w:name w:val="中等深浅底纹 1 - 着色 41"/>
    <w:basedOn w:val="54"/>
    <w:qFormat/>
    <w:uiPriority w:val="63"/>
    <w:rPr>
      <w:lang w:eastAsia="en-US"/>
    </w:rPr>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cPr>
        <w:shd w:val="clear" w:color="auto" w:fill="FFEFC0"/>
      </w:tcPr>
    </w:tblStylePr>
    <w:tblStylePr w:type="band1Horz">
      <w:tcPr>
        <w:tcBorders>
          <w:insideH w:val="nil"/>
          <w:insideV w:val="nil"/>
        </w:tcBorders>
        <w:shd w:val="clear" w:color="auto" w:fill="FFEFC0"/>
      </w:tcPr>
    </w:tblStylePr>
    <w:tblStylePr w:type="band2Horz">
      <w:tcPr>
        <w:tcBorders>
          <w:insideH w:val="nil"/>
          <w:insideV w:val="nil"/>
        </w:tcBorders>
      </w:tcPr>
    </w:tblStylePr>
  </w:style>
  <w:style w:type="table" w:customStyle="1" w:styleId="249">
    <w:name w:val="中等深浅底纹 1 - 着色 51"/>
    <w:basedOn w:val="54"/>
    <w:qFormat/>
    <w:uiPriority w:val="63"/>
    <w:rPr>
      <w:lang w:eastAsia="en-US"/>
    </w:rPr>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cPr>
        <w:shd w:val="clear" w:color="auto" w:fill="D6E6F4"/>
      </w:tcPr>
    </w:tblStylePr>
    <w:tblStylePr w:type="band1Horz">
      <w:tcPr>
        <w:tcBorders>
          <w:insideH w:val="nil"/>
          <w:insideV w:val="nil"/>
        </w:tcBorders>
        <w:shd w:val="clear" w:color="auto" w:fill="D6E6F4"/>
      </w:tcPr>
    </w:tblStylePr>
    <w:tblStylePr w:type="band2Horz">
      <w:tcPr>
        <w:tcBorders>
          <w:insideH w:val="nil"/>
          <w:insideV w:val="nil"/>
        </w:tcBorders>
      </w:tcPr>
    </w:tblStylePr>
  </w:style>
  <w:style w:type="table" w:customStyle="1" w:styleId="250">
    <w:name w:val="中等深浅底纹 1 - 着色 61"/>
    <w:basedOn w:val="54"/>
    <w:qFormat/>
    <w:uiPriority w:val="63"/>
    <w:rPr>
      <w:lang w:eastAsia="en-US"/>
    </w:rPr>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cPr>
        <w:shd w:val="clear" w:color="auto" w:fill="DBEBD0"/>
      </w:tcPr>
    </w:tblStylePr>
    <w:tblStylePr w:type="band1Horz">
      <w:tcPr>
        <w:tcBorders>
          <w:insideH w:val="nil"/>
          <w:insideV w:val="nil"/>
        </w:tcBorders>
        <w:shd w:val="clear" w:color="auto" w:fill="DBEBD0"/>
      </w:tcPr>
    </w:tblStylePr>
    <w:tblStylePr w:type="band2Horz">
      <w:tcPr>
        <w:tcBorders>
          <w:insideH w:val="nil"/>
          <w:insideV w:val="nil"/>
        </w:tcBorders>
      </w:tcPr>
    </w:tblStylePr>
  </w:style>
  <w:style w:type="table" w:customStyle="1" w:styleId="251">
    <w:name w:val="中等深浅底纹 2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000000"/>
      </w:tcPr>
    </w:tblStylePr>
    <w:tblStylePr w:type="lastCol">
      <w:rPr>
        <w:b/>
        <w:bCs/>
        <w:color w:val="FFFFFF"/>
      </w:rPr>
      <w:tcPr>
        <w:tcBorders>
          <w:left w:val="nil"/>
          <w:right w:val="nil"/>
          <w:insideH w:val="nil"/>
          <w:insideV w:val="nil"/>
        </w:tcBorders>
        <w:shd w:val="clear" w:color="auto" w:fill="000000"/>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2">
    <w:name w:val="中等深浅底纹 2 - 着色 1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472C4"/>
      </w:tcPr>
    </w:tblStylePr>
    <w:tblStylePr w:type="lastCol">
      <w:rPr>
        <w:b/>
        <w:bCs/>
        <w:color w:val="FFFFFF"/>
      </w:rPr>
      <w:tcPr>
        <w:tcBorders>
          <w:left w:val="nil"/>
          <w:right w:val="nil"/>
          <w:insideH w:val="nil"/>
          <w:insideV w:val="nil"/>
        </w:tcBorders>
        <w:shd w:val="clear" w:color="auto" w:fill="4472C4"/>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3">
    <w:name w:val="中等深浅底纹 2 - 着色 2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ED7D31"/>
      </w:tcPr>
    </w:tblStylePr>
    <w:tblStylePr w:type="lastCol">
      <w:rPr>
        <w:b/>
        <w:bCs/>
        <w:color w:val="FFFFFF"/>
      </w:rPr>
      <w:tcPr>
        <w:tcBorders>
          <w:left w:val="nil"/>
          <w:right w:val="nil"/>
          <w:insideH w:val="nil"/>
          <w:insideV w:val="nil"/>
        </w:tcBorders>
        <w:shd w:val="clear" w:color="auto" w:fill="ED7D31"/>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4">
    <w:name w:val="中等深浅底纹 2 - 着色 3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A5A5A5"/>
      </w:tcPr>
    </w:tblStylePr>
    <w:tblStylePr w:type="lastCol">
      <w:rPr>
        <w:b/>
        <w:bCs/>
        <w:color w:val="FFFFFF"/>
      </w:rPr>
      <w:tcPr>
        <w:tcBorders>
          <w:left w:val="nil"/>
          <w:right w:val="nil"/>
          <w:insideH w:val="nil"/>
          <w:insideV w:val="nil"/>
        </w:tcBorders>
        <w:shd w:val="clear" w:color="auto" w:fill="A5A5A5"/>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5">
    <w:name w:val="中等深浅底纹 2 - 着色 4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FFC000"/>
      </w:tcPr>
    </w:tblStylePr>
    <w:tblStylePr w:type="lastCol">
      <w:rPr>
        <w:b/>
        <w:bCs/>
        <w:color w:val="FFFFFF"/>
      </w:rPr>
      <w:tcPr>
        <w:tcBorders>
          <w:left w:val="nil"/>
          <w:right w:val="nil"/>
          <w:insideH w:val="nil"/>
          <w:insideV w:val="nil"/>
        </w:tcBorders>
        <w:shd w:val="clear" w:color="auto" w:fill="FFC000"/>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6">
    <w:name w:val="中等深浅底纹 2 - 着色 5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5B9BD5"/>
      </w:tcPr>
    </w:tblStylePr>
    <w:tblStylePr w:type="lastCol">
      <w:rPr>
        <w:b/>
        <w:bCs/>
        <w:color w:val="FFFFFF"/>
      </w:rPr>
      <w:tcPr>
        <w:tcBorders>
          <w:left w:val="nil"/>
          <w:right w:val="nil"/>
          <w:insideH w:val="nil"/>
          <w:insideV w:val="nil"/>
        </w:tcBorders>
        <w:shd w:val="clear" w:color="auto" w:fill="5B9BD5"/>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7">
    <w:name w:val="中等深浅底纹 2 - 着色 6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70AD47"/>
      </w:tcPr>
    </w:tblStylePr>
    <w:tblStylePr w:type="lastCol">
      <w:rPr>
        <w:b/>
        <w:bCs/>
        <w:color w:val="FFFFFF"/>
      </w:rPr>
      <w:tcPr>
        <w:tcBorders>
          <w:left w:val="nil"/>
          <w:right w:val="nil"/>
          <w:insideH w:val="nil"/>
          <w:insideV w:val="nil"/>
        </w:tcBorders>
        <w:shd w:val="clear" w:color="auto" w:fill="70AD47"/>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8">
    <w:name w:val="中等深浅列表 11"/>
    <w:basedOn w:val="54"/>
    <w:qFormat/>
    <w:uiPriority w:val="65"/>
    <w:rPr>
      <w:color w:val="000000"/>
      <w:lang w:eastAsia="en-US"/>
    </w:rPr>
    <w:tblPr>
      <w:tblBorders>
        <w:top w:val="single" w:color="000000" w:sz="8" w:space="0"/>
        <w:bottom w:val="single" w:color="000000" w:sz="8" w:space="0"/>
      </w:tblBorders>
    </w:tblPr>
    <w:tblStylePr w:type="firstRow">
      <w:rPr>
        <w:rFonts w:ascii="等线 Light" w:hAnsi="等线 Light" w:eastAsia="等线 Light" w:cs="Times New Roman"/>
      </w:rPr>
      <w:tcPr>
        <w:tcBorders>
          <w:top w:val="nil"/>
          <w:bottom w:val="single" w:color="000000" w:sz="8" w:space="0"/>
        </w:tcBorders>
      </w:tcPr>
    </w:tblStylePr>
    <w:tblStylePr w:type="lastRow">
      <w:rPr>
        <w:b/>
        <w:bCs/>
        <w:color w:val="44546A"/>
      </w:rPr>
      <w:tcPr>
        <w:tcBorders>
          <w:top w:val="single" w:color="000000" w:sz="8" w:space="0"/>
          <w:bottom w:val="single" w:color="000000" w:sz="8" w:space="0"/>
        </w:tcBorders>
      </w:tcPr>
    </w:tblStylePr>
    <w:tblStylePr w:type="firstCol">
      <w:rPr>
        <w:b/>
        <w:bCs/>
      </w:rPr>
    </w:tblStylePr>
    <w:tblStylePr w:type="lastCol">
      <w:rPr>
        <w:b/>
        <w:bCs/>
      </w:rPr>
      <w:tcPr>
        <w:tcBorders>
          <w:top w:val="single" w:color="000000" w:sz="8" w:space="0"/>
          <w:bottom w:val="single" w:color="000000" w:sz="8" w:space="0"/>
        </w:tcBorders>
      </w:tcPr>
    </w:tblStylePr>
    <w:tblStylePr w:type="band1Vert">
      <w:tcPr>
        <w:shd w:val="clear" w:color="auto" w:fill="C0C0C0"/>
      </w:tcPr>
    </w:tblStylePr>
    <w:tblStylePr w:type="band1Horz">
      <w:tcPr>
        <w:shd w:val="clear" w:color="auto" w:fill="C0C0C0"/>
      </w:tcPr>
    </w:tblStylePr>
  </w:style>
  <w:style w:type="table" w:customStyle="1" w:styleId="259">
    <w:name w:val="中等深浅列表 1 - 着色 11"/>
    <w:basedOn w:val="54"/>
    <w:qFormat/>
    <w:uiPriority w:val="65"/>
    <w:rPr>
      <w:color w:val="000000"/>
      <w:lang w:eastAsia="en-US"/>
    </w:rPr>
    <w:tblPr>
      <w:tblBorders>
        <w:top w:val="single" w:color="4472C4" w:sz="8" w:space="0"/>
        <w:bottom w:val="single" w:color="4472C4" w:sz="8" w:space="0"/>
      </w:tblBorders>
    </w:tblPr>
    <w:tblStylePr w:type="firstRow">
      <w:rPr>
        <w:rFonts w:ascii="等线 Light" w:hAnsi="等线 Light" w:eastAsia="等线 Light" w:cs="Times New Roman"/>
      </w:rPr>
      <w:tcPr>
        <w:tcBorders>
          <w:top w:val="nil"/>
          <w:bottom w:val="single" w:color="4472C4" w:sz="8" w:space="0"/>
        </w:tcBorders>
      </w:tcPr>
    </w:tblStylePr>
    <w:tblStylePr w:type="lastRow">
      <w:rPr>
        <w:b/>
        <w:bCs/>
        <w:color w:val="44546A"/>
      </w:rPr>
      <w:tcPr>
        <w:tcBorders>
          <w:top w:val="single" w:color="4472C4" w:sz="8" w:space="0"/>
          <w:bottom w:val="single" w:color="4472C4" w:sz="8" w:space="0"/>
        </w:tcBorders>
      </w:tcPr>
    </w:tblStylePr>
    <w:tblStylePr w:type="firstCol">
      <w:rPr>
        <w:b/>
        <w:bCs/>
      </w:rPr>
    </w:tblStylePr>
    <w:tblStylePr w:type="lastCol">
      <w:rPr>
        <w:b/>
        <w:bCs/>
      </w:rPr>
      <w:tcPr>
        <w:tcBorders>
          <w:top w:val="single" w:color="4472C4" w:sz="8" w:space="0"/>
          <w:bottom w:val="single" w:color="4472C4" w:sz="8" w:space="0"/>
        </w:tcBorders>
      </w:tcPr>
    </w:tblStylePr>
    <w:tblStylePr w:type="band1Vert">
      <w:tcPr>
        <w:shd w:val="clear" w:color="auto" w:fill="D0DBF0"/>
      </w:tcPr>
    </w:tblStylePr>
    <w:tblStylePr w:type="band1Horz">
      <w:tcPr>
        <w:shd w:val="clear" w:color="auto" w:fill="D0DBF0"/>
      </w:tcPr>
    </w:tblStylePr>
  </w:style>
  <w:style w:type="table" w:customStyle="1" w:styleId="260">
    <w:name w:val="中等深浅列表 1 - 着色 21"/>
    <w:basedOn w:val="54"/>
    <w:qFormat/>
    <w:uiPriority w:val="65"/>
    <w:rPr>
      <w:color w:val="000000"/>
      <w:lang w:eastAsia="en-US"/>
    </w:rPr>
    <w:tblPr>
      <w:tblBorders>
        <w:top w:val="single" w:color="ED7D31" w:sz="8" w:space="0"/>
        <w:bottom w:val="single" w:color="ED7D31" w:sz="8" w:space="0"/>
      </w:tblBorders>
    </w:tblPr>
    <w:tblStylePr w:type="firstRow">
      <w:rPr>
        <w:rFonts w:ascii="等线 Light" w:hAnsi="等线 Light" w:eastAsia="等线 Light" w:cs="Times New Roman"/>
      </w:rPr>
      <w:tcPr>
        <w:tcBorders>
          <w:top w:val="nil"/>
          <w:bottom w:val="single" w:color="ED7D31" w:sz="8" w:space="0"/>
        </w:tcBorders>
      </w:tcPr>
    </w:tblStylePr>
    <w:tblStylePr w:type="lastRow">
      <w:rPr>
        <w:b/>
        <w:bCs/>
        <w:color w:val="44546A"/>
      </w:rPr>
      <w:tcPr>
        <w:tcBorders>
          <w:top w:val="single" w:color="ED7D31" w:sz="8" w:space="0"/>
          <w:bottom w:val="single" w:color="ED7D31" w:sz="8" w:space="0"/>
        </w:tcBorders>
      </w:tcPr>
    </w:tblStylePr>
    <w:tblStylePr w:type="firstCol">
      <w:rPr>
        <w:b/>
        <w:bCs/>
      </w:rPr>
    </w:tblStylePr>
    <w:tblStylePr w:type="lastCol">
      <w:rPr>
        <w:b/>
        <w:bCs/>
      </w:rPr>
      <w:tcPr>
        <w:tcBorders>
          <w:top w:val="single" w:color="ED7D31" w:sz="8" w:space="0"/>
          <w:bottom w:val="single" w:color="ED7D31" w:sz="8" w:space="0"/>
        </w:tcBorders>
      </w:tcPr>
    </w:tblStylePr>
    <w:tblStylePr w:type="band1Vert">
      <w:tcPr>
        <w:shd w:val="clear" w:color="auto" w:fill="FADECB"/>
      </w:tcPr>
    </w:tblStylePr>
    <w:tblStylePr w:type="band1Horz">
      <w:tcPr>
        <w:shd w:val="clear" w:color="auto" w:fill="FADECB"/>
      </w:tcPr>
    </w:tblStylePr>
  </w:style>
  <w:style w:type="table" w:customStyle="1" w:styleId="261">
    <w:name w:val="中等深浅列表 1 - 着色 31"/>
    <w:basedOn w:val="54"/>
    <w:qFormat/>
    <w:uiPriority w:val="65"/>
    <w:rPr>
      <w:color w:val="000000"/>
      <w:lang w:eastAsia="en-US"/>
    </w:rPr>
    <w:tblPr>
      <w:tblBorders>
        <w:top w:val="single" w:color="A5A5A5" w:sz="8" w:space="0"/>
        <w:bottom w:val="single" w:color="A5A5A5" w:sz="8" w:space="0"/>
      </w:tblBorders>
    </w:tblPr>
    <w:tblStylePr w:type="firstRow">
      <w:rPr>
        <w:rFonts w:ascii="等线 Light" w:hAnsi="等线 Light" w:eastAsia="等线 Light" w:cs="Times New Roman"/>
      </w:rPr>
      <w:tcPr>
        <w:tcBorders>
          <w:top w:val="nil"/>
          <w:bottom w:val="single" w:color="A5A5A5" w:sz="8" w:space="0"/>
        </w:tcBorders>
      </w:tcPr>
    </w:tblStylePr>
    <w:tblStylePr w:type="lastRow">
      <w:rPr>
        <w:b/>
        <w:bCs/>
        <w:color w:val="44546A"/>
      </w:rPr>
      <w:tcPr>
        <w:tcBorders>
          <w:top w:val="single" w:color="A5A5A5" w:sz="8" w:space="0"/>
          <w:bottom w:val="single" w:color="A5A5A5" w:sz="8" w:space="0"/>
        </w:tcBorders>
      </w:tcPr>
    </w:tblStylePr>
    <w:tblStylePr w:type="firstCol">
      <w:rPr>
        <w:b/>
        <w:bCs/>
      </w:rPr>
    </w:tblStylePr>
    <w:tblStylePr w:type="lastCol">
      <w:rPr>
        <w:b/>
        <w:bCs/>
      </w:rPr>
      <w:tcPr>
        <w:tcBorders>
          <w:top w:val="single" w:color="A5A5A5" w:sz="8" w:space="0"/>
          <w:bottom w:val="single" w:color="A5A5A5" w:sz="8" w:space="0"/>
        </w:tcBorders>
      </w:tcPr>
    </w:tblStylePr>
    <w:tblStylePr w:type="band1Vert">
      <w:tcPr>
        <w:shd w:val="clear" w:color="auto" w:fill="E8E8E8"/>
      </w:tcPr>
    </w:tblStylePr>
    <w:tblStylePr w:type="band1Horz">
      <w:tcPr>
        <w:shd w:val="clear" w:color="auto" w:fill="E8E8E8"/>
      </w:tcPr>
    </w:tblStylePr>
  </w:style>
  <w:style w:type="table" w:customStyle="1" w:styleId="262">
    <w:name w:val="中等深浅列表 1 - 着色 41"/>
    <w:basedOn w:val="54"/>
    <w:qFormat/>
    <w:uiPriority w:val="65"/>
    <w:rPr>
      <w:color w:val="000000"/>
      <w:lang w:eastAsia="en-US"/>
    </w:rPr>
    <w:tblPr>
      <w:tblBorders>
        <w:top w:val="single" w:color="FFC000" w:sz="8" w:space="0"/>
        <w:bottom w:val="single" w:color="FFC000" w:sz="8" w:space="0"/>
      </w:tblBorders>
    </w:tblPr>
    <w:tblStylePr w:type="firstRow">
      <w:rPr>
        <w:rFonts w:ascii="等线 Light" w:hAnsi="等线 Light" w:eastAsia="等线 Light" w:cs="Times New Roman"/>
      </w:rPr>
      <w:tcPr>
        <w:tcBorders>
          <w:top w:val="nil"/>
          <w:bottom w:val="single" w:color="FFC000" w:sz="8" w:space="0"/>
        </w:tcBorders>
      </w:tcPr>
    </w:tblStylePr>
    <w:tblStylePr w:type="lastRow">
      <w:rPr>
        <w:b/>
        <w:bCs/>
        <w:color w:val="44546A"/>
      </w:rPr>
      <w:tcPr>
        <w:tcBorders>
          <w:top w:val="single" w:color="FFC000" w:sz="8" w:space="0"/>
          <w:bottom w:val="single" w:color="FFC000" w:sz="8" w:space="0"/>
        </w:tcBorders>
      </w:tcPr>
    </w:tblStylePr>
    <w:tblStylePr w:type="firstCol">
      <w:rPr>
        <w:b/>
        <w:bCs/>
      </w:rPr>
    </w:tblStylePr>
    <w:tblStylePr w:type="lastCol">
      <w:rPr>
        <w:b/>
        <w:bCs/>
      </w:rPr>
      <w:tcPr>
        <w:tcBorders>
          <w:top w:val="single" w:color="FFC000" w:sz="8" w:space="0"/>
          <w:bottom w:val="single" w:color="FFC000" w:sz="8" w:space="0"/>
        </w:tcBorders>
      </w:tcPr>
    </w:tblStylePr>
    <w:tblStylePr w:type="band1Vert">
      <w:tcPr>
        <w:shd w:val="clear" w:color="auto" w:fill="FFEFC0"/>
      </w:tcPr>
    </w:tblStylePr>
    <w:tblStylePr w:type="band1Horz">
      <w:tcPr>
        <w:shd w:val="clear" w:color="auto" w:fill="FFEFC0"/>
      </w:tcPr>
    </w:tblStylePr>
  </w:style>
  <w:style w:type="table" w:customStyle="1" w:styleId="263">
    <w:name w:val="中等深浅列表 1 - 着色 51"/>
    <w:basedOn w:val="54"/>
    <w:qFormat/>
    <w:uiPriority w:val="65"/>
    <w:rPr>
      <w:color w:val="000000"/>
      <w:lang w:eastAsia="en-US"/>
    </w:rPr>
    <w:tblPr>
      <w:tblBorders>
        <w:top w:val="single" w:color="5B9BD5" w:sz="8" w:space="0"/>
        <w:bottom w:val="single" w:color="5B9BD5" w:sz="8" w:space="0"/>
      </w:tblBorders>
    </w:tblPr>
    <w:tblStylePr w:type="firstRow">
      <w:rPr>
        <w:rFonts w:ascii="等线 Light" w:hAnsi="等线 Light" w:eastAsia="等线 Light" w:cs="Times New Roman"/>
      </w:rPr>
      <w:tcPr>
        <w:tcBorders>
          <w:top w:val="nil"/>
          <w:bottom w:val="single" w:color="5B9BD5" w:sz="8" w:space="0"/>
        </w:tcBorders>
      </w:tcPr>
    </w:tblStylePr>
    <w:tblStylePr w:type="lastRow">
      <w:rPr>
        <w:b/>
        <w:bCs/>
        <w:color w:val="44546A"/>
      </w:rPr>
      <w:tcPr>
        <w:tcBorders>
          <w:top w:val="single" w:color="5B9BD5" w:sz="8" w:space="0"/>
          <w:bottom w:val="single" w:color="5B9BD5" w:sz="8" w:space="0"/>
        </w:tcBorders>
      </w:tcPr>
    </w:tblStylePr>
    <w:tblStylePr w:type="firstCol">
      <w:rPr>
        <w:b/>
        <w:bCs/>
      </w:rPr>
    </w:tblStylePr>
    <w:tblStylePr w:type="lastCol">
      <w:rPr>
        <w:b/>
        <w:bCs/>
      </w:rPr>
      <w:tcPr>
        <w:tcBorders>
          <w:top w:val="single" w:color="5B9BD5" w:sz="8" w:space="0"/>
          <w:bottom w:val="single" w:color="5B9BD5" w:sz="8" w:space="0"/>
        </w:tcBorders>
      </w:tcPr>
    </w:tblStylePr>
    <w:tblStylePr w:type="band1Vert">
      <w:tcPr>
        <w:shd w:val="clear" w:color="auto" w:fill="D6E6F4"/>
      </w:tcPr>
    </w:tblStylePr>
    <w:tblStylePr w:type="band1Horz">
      <w:tcPr>
        <w:shd w:val="clear" w:color="auto" w:fill="D6E6F4"/>
      </w:tcPr>
    </w:tblStylePr>
  </w:style>
  <w:style w:type="table" w:customStyle="1" w:styleId="264">
    <w:name w:val="中等深浅列表 1 - 着色 61"/>
    <w:basedOn w:val="54"/>
    <w:qFormat/>
    <w:uiPriority w:val="65"/>
    <w:rPr>
      <w:color w:val="000000"/>
      <w:lang w:eastAsia="en-US"/>
    </w:rPr>
    <w:tblPr>
      <w:tblBorders>
        <w:top w:val="single" w:color="70AD47" w:sz="8" w:space="0"/>
        <w:bottom w:val="single" w:color="70AD47" w:sz="8" w:space="0"/>
      </w:tblBorders>
    </w:tblPr>
    <w:tblStylePr w:type="firstRow">
      <w:rPr>
        <w:rFonts w:ascii="等线 Light" w:hAnsi="等线 Light" w:eastAsia="等线 Light" w:cs="Times New Roman"/>
      </w:rPr>
      <w:tcPr>
        <w:tcBorders>
          <w:top w:val="nil"/>
          <w:bottom w:val="single" w:color="70AD47" w:sz="8" w:space="0"/>
        </w:tcBorders>
      </w:tcPr>
    </w:tblStylePr>
    <w:tblStylePr w:type="lastRow">
      <w:rPr>
        <w:b/>
        <w:bCs/>
        <w:color w:val="44546A"/>
      </w:rPr>
      <w:tcPr>
        <w:tcBorders>
          <w:top w:val="single" w:color="70AD47" w:sz="8" w:space="0"/>
          <w:bottom w:val="single" w:color="70AD47" w:sz="8" w:space="0"/>
        </w:tcBorders>
      </w:tcPr>
    </w:tblStylePr>
    <w:tblStylePr w:type="firstCol">
      <w:rPr>
        <w:b/>
        <w:bCs/>
      </w:rPr>
    </w:tblStylePr>
    <w:tblStylePr w:type="lastCol">
      <w:rPr>
        <w:b/>
        <w:bCs/>
      </w:rPr>
      <w:tcPr>
        <w:tcBorders>
          <w:top w:val="single" w:color="70AD47" w:sz="8" w:space="0"/>
          <w:bottom w:val="single" w:color="70AD47" w:sz="8" w:space="0"/>
        </w:tcBorders>
      </w:tcPr>
    </w:tblStylePr>
    <w:tblStylePr w:type="band1Vert">
      <w:tcPr>
        <w:shd w:val="clear" w:color="auto" w:fill="DBEBD0"/>
      </w:tcPr>
    </w:tblStylePr>
    <w:tblStylePr w:type="band1Horz">
      <w:tcPr>
        <w:shd w:val="clear" w:color="auto" w:fill="DBEBD0"/>
      </w:tcPr>
    </w:tblStylePr>
  </w:style>
  <w:style w:type="table" w:customStyle="1" w:styleId="265">
    <w:name w:val="中等深浅列表 21"/>
    <w:basedOn w:val="54"/>
    <w:qFormat/>
    <w:uiPriority w:val="66"/>
    <w:rPr>
      <w:rFonts w:ascii="等线 Light" w:hAnsi="等线 Light" w:eastAsia="等线 Light"/>
      <w:color w:val="000000"/>
      <w:lang w:eastAsia="en-US"/>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cPr>
        <w:tcBorders>
          <w:top w:val="nil"/>
          <w:left w:val="nil"/>
          <w:bottom w:val="single" w:color="000000" w:sz="24" w:space="0"/>
          <w:right w:val="nil"/>
          <w:insideH w:val="nil"/>
          <w:insideV w:val="nil"/>
        </w:tcBorders>
        <w:shd w:val="clear" w:color="auto" w:fill="FFFFFF"/>
      </w:tcPr>
    </w:tblStylePr>
    <w:tblStylePr w:type="lastRow">
      <w:tcPr>
        <w:tcBorders>
          <w:top w:val="single" w:color="000000" w:sz="8" w:space="0"/>
          <w:left w:val="nil"/>
          <w:bottom w:val="nil"/>
          <w:right w:val="nil"/>
          <w:insideH w:val="nil"/>
          <w:insideV w:val="nil"/>
        </w:tcBorders>
        <w:shd w:val="clear" w:color="auto" w:fill="FFFFFF"/>
      </w:tcPr>
    </w:tblStylePr>
    <w:tblStylePr w:type="firstCol">
      <w:tcPr>
        <w:tcBorders>
          <w:top w:val="nil"/>
          <w:left w:val="nil"/>
          <w:bottom w:val="nil"/>
          <w:right w:val="single" w:color="000000" w:sz="8" w:space="0"/>
          <w:insideH w:val="nil"/>
          <w:insideV w:val="nil"/>
        </w:tcBorders>
        <w:shd w:val="clear" w:color="auto" w:fill="FFFFFF"/>
      </w:tcPr>
    </w:tblStylePr>
    <w:tblStylePr w:type="lastCol">
      <w:tcPr>
        <w:tcBorders>
          <w:top w:val="nil"/>
          <w:left w:val="single" w:color="000000"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C0C0C0"/>
      </w:tcPr>
    </w:tblStylePr>
    <w:tblStylePr w:type="band1Horz">
      <w:tcPr>
        <w:tcBorders>
          <w:top w:val="nil"/>
          <w:bottom w:val="nil"/>
          <w:insideH w:val="nil"/>
          <w:insideV w:val="nil"/>
        </w:tcBorders>
        <w:shd w:val="clear" w:color="auto" w:fill="C0C0C0"/>
      </w:tcPr>
    </w:tblStylePr>
    <w:tblStylePr w:type="nwCell">
      <w:tcPr>
        <w:shd w:val="clear" w:color="auto" w:fill="FFFFFF"/>
      </w:tcPr>
    </w:tblStylePr>
    <w:tblStylePr w:type="swCell">
      <w:tcPr>
        <w:tcBorders>
          <w:top w:val="nil"/>
        </w:tcBorders>
      </w:tcPr>
    </w:tblStylePr>
  </w:style>
  <w:style w:type="table" w:customStyle="1" w:styleId="266">
    <w:name w:val="中等深浅列表 2 - 着色 11"/>
    <w:basedOn w:val="54"/>
    <w:qFormat/>
    <w:uiPriority w:val="66"/>
    <w:rPr>
      <w:rFonts w:ascii="等线 Light" w:hAnsi="等线 Light" w:eastAsia="等线 Light"/>
      <w:color w:val="000000"/>
      <w:lang w:eastAsia="en-US"/>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cPr>
        <w:tcBorders>
          <w:top w:val="nil"/>
          <w:left w:val="nil"/>
          <w:bottom w:val="single" w:color="4472C4" w:sz="24" w:space="0"/>
          <w:right w:val="nil"/>
          <w:insideH w:val="nil"/>
          <w:insideV w:val="nil"/>
        </w:tcBorders>
        <w:shd w:val="clear" w:color="auto" w:fill="FFFFFF"/>
      </w:tcPr>
    </w:tblStylePr>
    <w:tblStylePr w:type="lastRow">
      <w:tcPr>
        <w:tcBorders>
          <w:top w:val="single" w:color="4472C4" w:sz="8" w:space="0"/>
          <w:left w:val="nil"/>
          <w:bottom w:val="nil"/>
          <w:right w:val="nil"/>
          <w:insideH w:val="nil"/>
          <w:insideV w:val="nil"/>
        </w:tcBorders>
        <w:shd w:val="clear" w:color="auto" w:fill="FFFFFF"/>
      </w:tcPr>
    </w:tblStylePr>
    <w:tblStylePr w:type="firstCol">
      <w:tcPr>
        <w:tcBorders>
          <w:top w:val="nil"/>
          <w:left w:val="nil"/>
          <w:bottom w:val="nil"/>
          <w:right w:val="single" w:color="4472C4" w:sz="8" w:space="0"/>
          <w:insideH w:val="nil"/>
          <w:insideV w:val="nil"/>
        </w:tcBorders>
        <w:shd w:val="clear" w:color="auto" w:fill="FFFFFF"/>
      </w:tcPr>
    </w:tblStylePr>
    <w:tblStylePr w:type="lastCol">
      <w:tcPr>
        <w:tcBorders>
          <w:top w:val="nil"/>
          <w:left w:val="single" w:color="4472C4"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D0DBF0"/>
      </w:tcPr>
    </w:tblStylePr>
    <w:tblStylePr w:type="band1Horz">
      <w:tcPr>
        <w:tcBorders>
          <w:top w:val="nil"/>
          <w:bottom w:val="nil"/>
          <w:insideH w:val="nil"/>
          <w:insideV w:val="nil"/>
        </w:tcBorders>
        <w:shd w:val="clear" w:color="auto" w:fill="D0DBF0"/>
      </w:tcPr>
    </w:tblStylePr>
    <w:tblStylePr w:type="nwCell">
      <w:tcPr>
        <w:shd w:val="clear" w:color="auto" w:fill="FFFFFF"/>
      </w:tcPr>
    </w:tblStylePr>
    <w:tblStylePr w:type="swCell">
      <w:tcPr>
        <w:tcBorders>
          <w:top w:val="nil"/>
        </w:tcBorders>
      </w:tcPr>
    </w:tblStylePr>
  </w:style>
  <w:style w:type="table" w:customStyle="1" w:styleId="267">
    <w:name w:val="中等深浅列表 2 - 着色 21"/>
    <w:basedOn w:val="54"/>
    <w:qFormat/>
    <w:uiPriority w:val="66"/>
    <w:rPr>
      <w:rFonts w:ascii="等线 Light" w:hAnsi="等线 Light" w:eastAsia="等线 Light"/>
      <w:color w:val="000000"/>
      <w:lang w:eastAsia="en-US"/>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cPr>
        <w:tcBorders>
          <w:top w:val="nil"/>
          <w:left w:val="nil"/>
          <w:bottom w:val="single" w:color="ED7D31" w:sz="24" w:space="0"/>
          <w:right w:val="nil"/>
          <w:insideH w:val="nil"/>
          <w:insideV w:val="nil"/>
        </w:tcBorders>
        <w:shd w:val="clear" w:color="auto" w:fill="FFFFFF"/>
      </w:tcPr>
    </w:tblStylePr>
    <w:tblStylePr w:type="lastRow">
      <w:tcPr>
        <w:tcBorders>
          <w:top w:val="single" w:color="ED7D31" w:sz="8" w:space="0"/>
          <w:left w:val="nil"/>
          <w:bottom w:val="nil"/>
          <w:right w:val="nil"/>
          <w:insideH w:val="nil"/>
          <w:insideV w:val="nil"/>
        </w:tcBorders>
        <w:shd w:val="clear" w:color="auto" w:fill="FFFFFF"/>
      </w:tcPr>
    </w:tblStylePr>
    <w:tblStylePr w:type="firstCol">
      <w:tcPr>
        <w:tcBorders>
          <w:top w:val="nil"/>
          <w:left w:val="nil"/>
          <w:bottom w:val="nil"/>
          <w:right w:val="single" w:color="ED7D31" w:sz="8" w:space="0"/>
          <w:insideH w:val="nil"/>
          <w:insideV w:val="nil"/>
        </w:tcBorders>
        <w:shd w:val="clear" w:color="auto" w:fill="FFFFFF"/>
      </w:tcPr>
    </w:tblStylePr>
    <w:tblStylePr w:type="lastCol">
      <w:tcPr>
        <w:tcBorders>
          <w:top w:val="nil"/>
          <w:left w:val="single" w:color="ED7D31"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FADECB"/>
      </w:tcPr>
    </w:tblStylePr>
    <w:tblStylePr w:type="band1Horz">
      <w:tcPr>
        <w:tcBorders>
          <w:top w:val="nil"/>
          <w:bottom w:val="nil"/>
          <w:insideH w:val="nil"/>
          <w:insideV w:val="nil"/>
        </w:tcBorders>
        <w:shd w:val="clear" w:color="auto" w:fill="FADECB"/>
      </w:tcPr>
    </w:tblStylePr>
    <w:tblStylePr w:type="nwCell">
      <w:tcPr>
        <w:shd w:val="clear" w:color="auto" w:fill="FFFFFF"/>
      </w:tcPr>
    </w:tblStylePr>
    <w:tblStylePr w:type="swCell">
      <w:tcPr>
        <w:tcBorders>
          <w:top w:val="nil"/>
        </w:tcBorders>
      </w:tcPr>
    </w:tblStylePr>
  </w:style>
  <w:style w:type="table" w:customStyle="1" w:styleId="268">
    <w:name w:val="中等深浅列表 2 - 着色 31"/>
    <w:basedOn w:val="54"/>
    <w:qFormat/>
    <w:uiPriority w:val="66"/>
    <w:rPr>
      <w:rFonts w:ascii="等线 Light" w:hAnsi="等线 Light" w:eastAsia="等线 Light"/>
      <w:color w:val="000000"/>
      <w:lang w:eastAsia="en-US"/>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cPr>
        <w:tcBorders>
          <w:top w:val="nil"/>
          <w:left w:val="nil"/>
          <w:bottom w:val="single" w:color="A5A5A5" w:sz="24" w:space="0"/>
          <w:right w:val="nil"/>
          <w:insideH w:val="nil"/>
          <w:insideV w:val="nil"/>
        </w:tcBorders>
        <w:shd w:val="clear" w:color="auto" w:fill="FFFFFF"/>
      </w:tcPr>
    </w:tblStylePr>
    <w:tblStylePr w:type="lastRow">
      <w:tcPr>
        <w:tcBorders>
          <w:top w:val="single" w:color="A5A5A5" w:sz="8" w:space="0"/>
          <w:left w:val="nil"/>
          <w:bottom w:val="nil"/>
          <w:right w:val="nil"/>
          <w:insideH w:val="nil"/>
          <w:insideV w:val="nil"/>
        </w:tcBorders>
        <w:shd w:val="clear" w:color="auto" w:fill="FFFFFF"/>
      </w:tcPr>
    </w:tblStylePr>
    <w:tblStylePr w:type="firstCol">
      <w:tcPr>
        <w:tcBorders>
          <w:top w:val="nil"/>
          <w:left w:val="nil"/>
          <w:bottom w:val="nil"/>
          <w:right w:val="single" w:color="A5A5A5" w:sz="8" w:space="0"/>
          <w:insideH w:val="nil"/>
          <w:insideV w:val="nil"/>
        </w:tcBorders>
        <w:shd w:val="clear" w:color="auto" w:fill="FFFFFF"/>
      </w:tcPr>
    </w:tblStylePr>
    <w:tblStylePr w:type="lastCol">
      <w:tcPr>
        <w:tcBorders>
          <w:top w:val="nil"/>
          <w:left w:val="single" w:color="A5A5A5"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E8E8E8"/>
      </w:tcPr>
    </w:tblStylePr>
    <w:tblStylePr w:type="band1Horz">
      <w:tcPr>
        <w:tcBorders>
          <w:top w:val="nil"/>
          <w:bottom w:val="nil"/>
          <w:insideH w:val="nil"/>
          <w:insideV w:val="nil"/>
        </w:tcBorders>
        <w:shd w:val="clear" w:color="auto" w:fill="E8E8E8"/>
      </w:tcPr>
    </w:tblStylePr>
    <w:tblStylePr w:type="nwCell">
      <w:tcPr>
        <w:shd w:val="clear" w:color="auto" w:fill="FFFFFF"/>
      </w:tcPr>
    </w:tblStylePr>
    <w:tblStylePr w:type="swCell">
      <w:tcPr>
        <w:tcBorders>
          <w:top w:val="nil"/>
        </w:tcBorders>
      </w:tcPr>
    </w:tblStylePr>
  </w:style>
  <w:style w:type="table" w:customStyle="1" w:styleId="269">
    <w:name w:val="中等深浅列表 2 - 着色 41"/>
    <w:basedOn w:val="54"/>
    <w:qFormat/>
    <w:uiPriority w:val="66"/>
    <w:rPr>
      <w:rFonts w:ascii="等线 Light" w:hAnsi="等线 Light" w:eastAsia="等线 Light"/>
      <w:color w:val="000000"/>
      <w:lang w:eastAsia="en-US"/>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cPr>
        <w:tcBorders>
          <w:top w:val="nil"/>
          <w:left w:val="nil"/>
          <w:bottom w:val="single" w:color="FFC000" w:sz="24" w:space="0"/>
          <w:right w:val="nil"/>
          <w:insideH w:val="nil"/>
          <w:insideV w:val="nil"/>
        </w:tcBorders>
        <w:shd w:val="clear" w:color="auto" w:fill="FFFFFF"/>
      </w:tcPr>
    </w:tblStylePr>
    <w:tblStylePr w:type="lastRow">
      <w:tcPr>
        <w:tcBorders>
          <w:top w:val="single" w:color="FFC000" w:sz="8" w:space="0"/>
          <w:left w:val="nil"/>
          <w:bottom w:val="nil"/>
          <w:right w:val="nil"/>
          <w:insideH w:val="nil"/>
          <w:insideV w:val="nil"/>
        </w:tcBorders>
        <w:shd w:val="clear" w:color="auto" w:fill="FFFFFF"/>
      </w:tcPr>
    </w:tblStylePr>
    <w:tblStylePr w:type="firstCol">
      <w:tcPr>
        <w:tcBorders>
          <w:top w:val="nil"/>
          <w:left w:val="nil"/>
          <w:bottom w:val="nil"/>
          <w:right w:val="single" w:color="FFC000" w:sz="8" w:space="0"/>
          <w:insideH w:val="nil"/>
          <w:insideV w:val="nil"/>
        </w:tcBorders>
        <w:shd w:val="clear" w:color="auto" w:fill="FFFFFF"/>
      </w:tcPr>
    </w:tblStylePr>
    <w:tblStylePr w:type="lastCol">
      <w:tcPr>
        <w:tcBorders>
          <w:top w:val="nil"/>
          <w:left w:val="single" w:color="FFC000"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FFEFC0"/>
      </w:tcPr>
    </w:tblStylePr>
    <w:tblStylePr w:type="band1Horz">
      <w:tcPr>
        <w:tcBorders>
          <w:top w:val="nil"/>
          <w:bottom w:val="nil"/>
          <w:insideH w:val="nil"/>
          <w:insideV w:val="nil"/>
        </w:tcBorders>
        <w:shd w:val="clear" w:color="auto" w:fill="FFEFC0"/>
      </w:tcPr>
    </w:tblStylePr>
    <w:tblStylePr w:type="nwCell">
      <w:tcPr>
        <w:shd w:val="clear" w:color="auto" w:fill="FFFFFF"/>
      </w:tcPr>
    </w:tblStylePr>
    <w:tblStylePr w:type="swCell">
      <w:tcPr>
        <w:tcBorders>
          <w:top w:val="nil"/>
        </w:tcBorders>
      </w:tcPr>
    </w:tblStylePr>
  </w:style>
  <w:style w:type="table" w:customStyle="1" w:styleId="270">
    <w:name w:val="中等深浅列表 2 - 着色 51"/>
    <w:basedOn w:val="54"/>
    <w:qFormat/>
    <w:uiPriority w:val="66"/>
    <w:rPr>
      <w:rFonts w:ascii="等线 Light" w:hAnsi="等线 Light" w:eastAsia="等线 Light"/>
      <w:color w:val="000000"/>
      <w:lang w:eastAsia="en-US"/>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cPr>
        <w:tcBorders>
          <w:top w:val="nil"/>
          <w:left w:val="nil"/>
          <w:bottom w:val="single" w:color="5B9BD5" w:sz="24" w:space="0"/>
          <w:right w:val="nil"/>
          <w:insideH w:val="nil"/>
          <w:insideV w:val="nil"/>
        </w:tcBorders>
        <w:shd w:val="clear" w:color="auto" w:fill="FFFFFF"/>
      </w:tcPr>
    </w:tblStylePr>
    <w:tblStylePr w:type="lastRow">
      <w:tcPr>
        <w:tcBorders>
          <w:top w:val="single" w:color="5B9BD5" w:sz="8" w:space="0"/>
          <w:left w:val="nil"/>
          <w:bottom w:val="nil"/>
          <w:right w:val="nil"/>
          <w:insideH w:val="nil"/>
          <w:insideV w:val="nil"/>
        </w:tcBorders>
        <w:shd w:val="clear" w:color="auto" w:fill="FFFFFF"/>
      </w:tcPr>
    </w:tblStylePr>
    <w:tblStylePr w:type="firstCol">
      <w:tcPr>
        <w:tcBorders>
          <w:top w:val="nil"/>
          <w:left w:val="nil"/>
          <w:bottom w:val="nil"/>
          <w:right w:val="single" w:color="5B9BD5" w:sz="8" w:space="0"/>
          <w:insideH w:val="nil"/>
          <w:insideV w:val="nil"/>
        </w:tcBorders>
        <w:shd w:val="clear" w:color="auto" w:fill="FFFFFF"/>
      </w:tcPr>
    </w:tblStylePr>
    <w:tblStylePr w:type="lastCol">
      <w:tcPr>
        <w:tcBorders>
          <w:top w:val="nil"/>
          <w:left w:val="single" w:color="5B9BD5"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D6E6F4"/>
      </w:tcPr>
    </w:tblStylePr>
    <w:tblStylePr w:type="band1Horz">
      <w:tcPr>
        <w:tcBorders>
          <w:top w:val="nil"/>
          <w:bottom w:val="nil"/>
          <w:insideH w:val="nil"/>
          <w:insideV w:val="nil"/>
        </w:tcBorders>
        <w:shd w:val="clear" w:color="auto" w:fill="D6E6F4"/>
      </w:tcPr>
    </w:tblStylePr>
    <w:tblStylePr w:type="nwCell">
      <w:tcPr>
        <w:shd w:val="clear" w:color="auto" w:fill="FFFFFF"/>
      </w:tcPr>
    </w:tblStylePr>
    <w:tblStylePr w:type="swCell">
      <w:tcPr>
        <w:tcBorders>
          <w:top w:val="nil"/>
        </w:tcBorders>
      </w:tcPr>
    </w:tblStylePr>
  </w:style>
  <w:style w:type="table" w:customStyle="1" w:styleId="271">
    <w:name w:val="中等深浅列表 2 - 着色 61"/>
    <w:basedOn w:val="54"/>
    <w:qFormat/>
    <w:uiPriority w:val="66"/>
    <w:rPr>
      <w:rFonts w:ascii="等线 Light" w:hAnsi="等线 Light" w:eastAsia="等线 Light"/>
      <w:color w:val="000000"/>
      <w:lang w:eastAsia="en-US"/>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cPr>
        <w:tcBorders>
          <w:top w:val="nil"/>
          <w:left w:val="nil"/>
          <w:bottom w:val="single" w:color="70AD47" w:sz="24" w:space="0"/>
          <w:right w:val="nil"/>
          <w:insideH w:val="nil"/>
          <w:insideV w:val="nil"/>
        </w:tcBorders>
        <w:shd w:val="clear" w:color="auto" w:fill="FFFFFF"/>
      </w:tcPr>
    </w:tblStylePr>
    <w:tblStylePr w:type="lastRow">
      <w:tcPr>
        <w:tcBorders>
          <w:top w:val="single" w:color="70AD47" w:sz="8" w:space="0"/>
          <w:left w:val="nil"/>
          <w:bottom w:val="nil"/>
          <w:right w:val="nil"/>
          <w:insideH w:val="nil"/>
          <w:insideV w:val="nil"/>
        </w:tcBorders>
        <w:shd w:val="clear" w:color="auto" w:fill="FFFFFF"/>
      </w:tcPr>
    </w:tblStylePr>
    <w:tblStylePr w:type="firstCol">
      <w:tcPr>
        <w:tcBorders>
          <w:top w:val="nil"/>
          <w:left w:val="nil"/>
          <w:bottom w:val="nil"/>
          <w:right w:val="single" w:color="70AD47" w:sz="8" w:space="0"/>
          <w:insideH w:val="nil"/>
          <w:insideV w:val="nil"/>
        </w:tcBorders>
        <w:shd w:val="clear" w:color="auto" w:fill="FFFFFF"/>
      </w:tcPr>
    </w:tblStylePr>
    <w:tblStylePr w:type="lastCol">
      <w:tcPr>
        <w:tcBorders>
          <w:top w:val="nil"/>
          <w:left w:val="single" w:color="70AD47"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DBEBD0"/>
      </w:tcPr>
    </w:tblStylePr>
    <w:tblStylePr w:type="band1Horz">
      <w:tcPr>
        <w:tcBorders>
          <w:top w:val="nil"/>
          <w:bottom w:val="nil"/>
          <w:insideH w:val="nil"/>
          <w:insideV w:val="nil"/>
        </w:tcBorders>
        <w:shd w:val="clear" w:color="auto" w:fill="DBEBD0"/>
      </w:tcPr>
    </w:tblStylePr>
    <w:tblStylePr w:type="nwCell">
      <w:tcPr>
        <w:shd w:val="clear" w:color="auto" w:fill="FFFFFF"/>
      </w:tcPr>
    </w:tblStylePr>
    <w:tblStylePr w:type="swCell">
      <w:tcPr>
        <w:tcBorders>
          <w:top w:val="nil"/>
        </w:tcBorders>
      </w:tcPr>
    </w:tblStylePr>
  </w:style>
  <w:style w:type="table" w:customStyle="1" w:styleId="272">
    <w:name w:val="中等深浅网格 11"/>
    <w:basedOn w:val="54"/>
    <w:qFormat/>
    <w:uiPriority w:val="67"/>
    <w:rPr>
      <w:lang w:eastAsia="en-US"/>
    </w:rPr>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cPr>
        <w:tcBorders>
          <w:top w:val="single" w:color="404040" w:sz="18" w:space="0"/>
        </w:tcBorders>
      </w:tcPr>
    </w:tblStylePr>
    <w:tblStylePr w:type="firstCol">
      <w:rPr>
        <w:b/>
        <w:bCs/>
      </w:rPr>
    </w:tblStylePr>
    <w:tblStylePr w:type="lastCol">
      <w:rPr>
        <w:b/>
        <w:bCs/>
      </w:rPr>
    </w:tblStylePr>
    <w:tblStylePr w:type="band1Vert">
      <w:tcPr>
        <w:shd w:val="clear" w:color="auto" w:fill="808080"/>
      </w:tcPr>
    </w:tblStylePr>
    <w:tblStylePr w:type="band1Horz">
      <w:tcPr>
        <w:shd w:val="clear" w:color="auto" w:fill="808080"/>
      </w:tcPr>
    </w:tblStylePr>
  </w:style>
  <w:style w:type="table" w:customStyle="1" w:styleId="273">
    <w:name w:val="中等深浅网格 1 - 着色 11"/>
    <w:basedOn w:val="54"/>
    <w:qFormat/>
    <w:uiPriority w:val="67"/>
    <w:rPr>
      <w:lang w:eastAsia="en-US"/>
    </w:rPr>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cPr>
        <w:tcBorders>
          <w:top w:val="single" w:color="7295D2" w:sz="18" w:space="0"/>
        </w:tcBorders>
      </w:tcPr>
    </w:tblStylePr>
    <w:tblStylePr w:type="firstCol">
      <w:rPr>
        <w:b/>
        <w:bCs/>
      </w:rPr>
    </w:tblStylePr>
    <w:tblStylePr w:type="lastCol">
      <w:rPr>
        <w:b/>
        <w:bCs/>
      </w:rPr>
    </w:tblStylePr>
    <w:tblStylePr w:type="band1Vert">
      <w:tcPr>
        <w:shd w:val="clear" w:color="auto" w:fill="A1B8E1"/>
      </w:tcPr>
    </w:tblStylePr>
    <w:tblStylePr w:type="band1Horz">
      <w:tcPr>
        <w:shd w:val="clear" w:color="auto" w:fill="A1B8E1"/>
      </w:tcPr>
    </w:tblStylePr>
  </w:style>
  <w:style w:type="table" w:customStyle="1" w:styleId="274">
    <w:name w:val="中等深浅网格 1 - 着色 21"/>
    <w:basedOn w:val="54"/>
    <w:qFormat/>
    <w:uiPriority w:val="67"/>
    <w:rPr>
      <w:lang w:eastAsia="en-US"/>
    </w:rPr>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cPr>
        <w:tcBorders>
          <w:top w:val="single" w:color="F19D64" w:sz="18" w:space="0"/>
        </w:tcBorders>
      </w:tcPr>
    </w:tblStylePr>
    <w:tblStylePr w:type="firstCol">
      <w:rPr>
        <w:b/>
        <w:bCs/>
      </w:rPr>
    </w:tblStylePr>
    <w:tblStylePr w:type="lastCol">
      <w:rPr>
        <w:b/>
        <w:bCs/>
      </w:rPr>
    </w:tblStylePr>
    <w:tblStylePr w:type="band1Vert">
      <w:tcPr>
        <w:shd w:val="clear" w:color="auto" w:fill="F6BE98"/>
      </w:tcPr>
    </w:tblStylePr>
    <w:tblStylePr w:type="band1Horz">
      <w:tcPr>
        <w:shd w:val="clear" w:color="auto" w:fill="F6BE98"/>
      </w:tcPr>
    </w:tblStylePr>
  </w:style>
  <w:style w:type="table" w:customStyle="1" w:styleId="275">
    <w:name w:val="中等深浅网格 1 - 着色 31"/>
    <w:basedOn w:val="54"/>
    <w:qFormat/>
    <w:uiPriority w:val="67"/>
    <w:rPr>
      <w:lang w:eastAsia="en-US"/>
    </w:rPr>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cPr>
        <w:tcBorders>
          <w:top w:val="single" w:color="BBBBBB" w:sz="18" w:space="0"/>
        </w:tcBorders>
      </w:tcPr>
    </w:tblStylePr>
    <w:tblStylePr w:type="firstCol">
      <w:rPr>
        <w:b/>
        <w:bCs/>
      </w:rPr>
    </w:tblStylePr>
    <w:tblStylePr w:type="lastCol">
      <w:rPr>
        <w:b/>
        <w:bCs/>
      </w:rPr>
    </w:tblStylePr>
    <w:tblStylePr w:type="band1Vert">
      <w:tcPr>
        <w:shd w:val="clear" w:color="auto" w:fill="D2D2D2"/>
      </w:tcPr>
    </w:tblStylePr>
    <w:tblStylePr w:type="band1Horz">
      <w:tcPr>
        <w:shd w:val="clear" w:color="auto" w:fill="D2D2D2"/>
      </w:tcPr>
    </w:tblStylePr>
  </w:style>
  <w:style w:type="table" w:customStyle="1" w:styleId="276">
    <w:name w:val="中等深浅网格 1 - 着色 41"/>
    <w:basedOn w:val="54"/>
    <w:qFormat/>
    <w:uiPriority w:val="67"/>
    <w:rPr>
      <w:lang w:eastAsia="en-US"/>
    </w:rPr>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cPr>
        <w:tcBorders>
          <w:top w:val="single" w:color="FFCF40" w:sz="18" w:space="0"/>
        </w:tcBorders>
      </w:tcPr>
    </w:tblStylePr>
    <w:tblStylePr w:type="firstCol">
      <w:rPr>
        <w:b/>
        <w:bCs/>
      </w:rPr>
    </w:tblStylePr>
    <w:tblStylePr w:type="lastCol">
      <w:rPr>
        <w:b/>
        <w:bCs/>
      </w:rPr>
    </w:tblStylePr>
    <w:tblStylePr w:type="band1Vert">
      <w:tcPr>
        <w:shd w:val="clear" w:color="auto" w:fill="FFDF80"/>
      </w:tcPr>
    </w:tblStylePr>
    <w:tblStylePr w:type="band1Horz">
      <w:tcPr>
        <w:shd w:val="clear" w:color="auto" w:fill="FFDF80"/>
      </w:tcPr>
    </w:tblStylePr>
  </w:style>
  <w:style w:type="table" w:customStyle="1" w:styleId="277">
    <w:name w:val="中等深浅网格 1 - 着色 51"/>
    <w:basedOn w:val="54"/>
    <w:qFormat/>
    <w:uiPriority w:val="67"/>
    <w:rPr>
      <w:lang w:eastAsia="en-US"/>
    </w:rPr>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cPr>
        <w:tcBorders>
          <w:top w:val="single" w:color="84B3DF" w:sz="18" w:space="0"/>
        </w:tcBorders>
      </w:tcPr>
    </w:tblStylePr>
    <w:tblStylePr w:type="firstCol">
      <w:rPr>
        <w:b/>
        <w:bCs/>
      </w:rPr>
    </w:tblStylePr>
    <w:tblStylePr w:type="lastCol">
      <w:rPr>
        <w:b/>
        <w:bCs/>
      </w:rPr>
    </w:tblStylePr>
    <w:tblStylePr w:type="band1Vert">
      <w:tcPr>
        <w:shd w:val="clear" w:color="auto" w:fill="ADCCEA"/>
      </w:tcPr>
    </w:tblStylePr>
    <w:tblStylePr w:type="band1Horz">
      <w:tcPr>
        <w:shd w:val="clear" w:color="auto" w:fill="ADCCEA"/>
      </w:tcPr>
    </w:tblStylePr>
  </w:style>
  <w:style w:type="table" w:customStyle="1" w:styleId="278">
    <w:name w:val="中等深浅网格 1 - 着色 61"/>
    <w:basedOn w:val="54"/>
    <w:qFormat/>
    <w:uiPriority w:val="67"/>
    <w:rPr>
      <w:lang w:eastAsia="en-US"/>
    </w:rPr>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cPr>
        <w:tcBorders>
          <w:top w:val="single" w:color="93C571" w:sz="18" w:space="0"/>
        </w:tcBorders>
      </w:tcPr>
    </w:tblStylePr>
    <w:tblStylePr w:type="firstCol">
      <w:rPr>
        <w:b/>
        <w:bCs/>
      </w:rPr>
    </w:tblStylePr>
    <w:tblStylePr w:type="lastCol">
      <w:rPr>
        <w:b/>
        <w:bCs/>
      </w:rPr>
    </w:tblStylePr>
    <w:tblStylePr w:type="band1Vert">
      <w:tcPr>
        <w:shd w:val="clear" w:color="auto" w:fill="B7D8A0"/>
      </w:tcPr>
    </w:tblStylePr>
    <w:tblStylePr w:type="band1Horz">
      <w:tcPr>
        <w:shd w:val="clear" w:color="auto" w:fill="B7D8A0"/>
      </w:tcPr>
    </w:tblStylePr>
  </w:style>
  <w:style w:type="table" w:customStyle="1" w:styleId="279">
    <w:name w:val="中等深浅网格 21"/>
    <w:basedOn w:val="54"/>
    <w:qFormat/>
    <w:uiPriority w:val="68"/>
    <w:rPr>
      <w:rFonts w:ascii="等线 Light" w:hAnsi="等线 Light" w:eastAsia="等线 Light"/>
      <w:color w:val="000000"/>
      <w:lang w:eastAsia="en-US"/>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cPr>
        <w:shd w:val="clear" w:color="auto" w:fill="E6E6E6"/>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80">
    <w:name w:val="中等深浅网格 2 - 着色 11"/>
    <w:basedOn w:val="54"/>
    <w:qFormat/>
    <w:uiPriority w:val="68"/>
    <w:rPr>
      <w:rFonts w:ascii="等线 Light" w:hAnsi="等线 Light" w:eastAsia="等线 Light"/>
      <w:color w:val="000000"/>
      <w:lang w:eastAsia="en-US"/>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cPr>
        <w:shd w:val="clear" w:color="auto" w:fill="ECF1F9"/>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D9E2F3"/>
      </w:tcPr>
    </w:tblStylePr>
    <w:tblStylePr w:type="band1Vert">
      <w:tcPr>
        <w:shd w:val="clear" w:color="auto" w:fill="A1B8E1"/>
      </w:tcPr>
    </w:tblStylePr>
    <w:tblStylePr w:type="band1Horz">
      <w:tcPr>
        <w:tcBorders>
          <w:insideH w:val="single" w:sz="6" w:space="0"/>
          <w:insideV w:val="single" w:sz="6" w:space="0"/>
        </w:tcBorders>
        <w:shd w:val="clear" w:color="auto" w:fill="A1B8E1"/>
      </w:tcPr>
    </w:tblStylePr>
    <w:tblStylePr w:type="nwCell">
      <w:tcPr>
        <w:shd w:val="clear" w:color="auto" w:fill="FFFFFF"/>
      </w:tcPr>
    </w:tblStylePr>
  </w:style>
  <w:style w:type="table" w:customStyle="1" w:styleId="281">
    <w:name w:val="中等深浅网格 2 - 着色 21"/>
    <w:basedOn w:val="54"/>
    <w:qFormat/>
    <w:uiPriority w:val="68"/>
    <w:rPr>
      <w:rFonts w:ascii="等线 Light" w:hAnsi="等线 Light" w:eastAsia="等线 Light"/>
      <w:color w:val="000000"/>
      <w:lang w:eastAsia="en-US"/>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cPr>
        <w:shd w:val="clear" w:color="auto" w:fill="FDF2EA"/>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82">
    <w:name w:val="中等深浅网格 2 - 着色 31"/>
    <w:basedOn w:val="54"/>
    <w:qFormat/>
    <w:uiPriority w:val="68"/>
    <w:rPr>
      <w:rFonts w:ascii="等线 Light" w:hAnsi="等线 Light" w:eastAsia="等线 Light"/>
      <w:color w:val="000000"/>
      <w:lang w:eastAsia="en-US"/>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cPr>
        <w:shd w:val="clear" w:color="auto" w:fill="F6F6F6"/>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EDEDED"/>
      </w:tcPr>
    </w:tblStylePr>
    <w:tblStylePr w:type="band1Vert">
      <w:tcPr>
        <w:shd w:val="clear" w:color="auto" w:fill="D2D2D2"/>
      </w:tcPr>
    </w:tblStylePr>
    <w:tblStylePr w:type="band1Horz">
      <w:tcPr>
        <w:tcBorders>
          <w:insideH w:val="single" w:sz="6" w:space="0"/>
          <w:insideV w:val="single" w:sz="6" w:space="0"/>
        </w:tcBorders>
        <w:shd w:val="clear" w:color="auto" w:fill="D2D2D2"/>
      </w:tcPr>
    </w:tblStylePr>
    <w:tblStylePr w:type="nwCell">
      <w:tcPr>
        <w:shd w:val="clear" w:color="auto" w:fill="FFFFFF"/>
      </w:tcPr>
    </w:tblStylePr>
  </w:style>
  <w:style w:type="table" w:customStyle="1" w:styleId="283">
    <w:name w:val="中等深浅网格 2 - 着色 41"/>
    <w:basedOn w:val="54"/>
    <w:qFormat/>
    <w:uiPriority w:val="68"/>
    <w:rPr>
      <w:rFonts w:ascii="等线 Light" w:hAnsi="等线 Light" w:eastAsia="等线 Light"/>
      <w:color w:val="000000"/>
      <w:lang w:eastAsia="en-US"/>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cPr>
        <w:shd w:val="clear" w:color="auto" w:fill="FFF8E6"/>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FFF2CC"/>
      </w:tcPr>
    </w:tblStylePr>
    <w:tblStylePr w:type="band1Vert">
      <w:tcPr>
        <w:shd w:val="clear" w:color="auto" w:fill="FFDF80"/>
      </w:tcPr>
    </w:tblStylePr>
    <w:tblStylePr w:type="band1Horz">
      <w:tcPr>
        <w:tcBorders>
          <w:insideH w:val="single" w:sz="6" w:space="0"/>
          <w:insideV w:val="single" w:sz="6" w:space="0"/>
        </w:tcBorders>
        <w:shd w:val="clear" w:color="auto" w:fill="FFDF80"/>
      </w:tcPr>
    </w:tblStylePr>
    <w:tblStylePr w:type="nwCell">
      <w:tcPr>
        <w:shd w:val="clear" w:color="auto" w:fill="FFFFFF"/>
      </w:tcPr>
    </w:tblStylePr>
  </w:style>
  <w:style w:type="table" w:customStyle="1" w:styleId="284">
    <w:name w:val="中等深浅网格 2 - 着色 51"/>
    <w:basedOn w:val="54"/>
    <w:qFormat/>
    <w:uiPriority w:val="68"/>
    <w:rPr>
      <w:rFonts w:ascii="等线 Light" w:hAnsi="等线 Light" w:eastAsia="等线 Light"/>
      <w:color w:val="000000"/>
      <w:lang w:eastAsia="en-US"/>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cPr>
        <w:shd w:val="clear" w:color="auto" w:fill="EEF5FB"/>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DEEAF6"/>
      </w:tcPr>
    </w:tblStylePr>
    <w:tblStylePr w:type="band1Vert">
      <w:tcPr>
        <w:shd w:val="clear" w:color="auto" w:fill="ADCCEA"/>
      </w:tcPr>
    </w:tblStylePr>
    <w:tblStylePr w:type="band1Horz">
      <w:tcPr>
        <w:tcBorders>
          <w:insideH w:val="single" w:sz="6" w:space="0"/>
          <w:insideV w:val="single" w:sz="6" w:space="0"/>
        </w:tcBorders>
        <w:shd w:val="clear" w:color="auto" w:fill="ADCCEA"/>
      </w:tcPr>
    </w:tblStylePr>
    <w:tblStylePr w:type="nwCell">
      <w:tcPr>
        <w:shd w:val="clear" w:color="auto" w:fill="FFFFFF"/>
      </w:tcPr>
    </w:tblStylePr>
  </w:style>
  <w:style w:type="table" w:customStyle="1" w:styleId="285">
    <w:name w:val="中等深浅网格 2 - 着色 61"/>
    <w:basedOn w:val="54"/>
    <w:qFormat/>
    <w:uiPriority w:val="68"/>
    <w:rPr>
      <w:rFonts w:ascii="等线 Light" w:hAnsi="等线 Light" w:eastAsia="等线 Light"/>
      <w:color w:val="000000"/>
      <w:lang w:eastAsia="en-US"/>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cPr>
        <w:shd w:val="clear" w:color="auto" w:fill="F0F7EC"/>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E2EFD9"/>
      </w:tcPr>
    </w:tblStylePr>
    <w:tblStylePr w:type="band1Vert">
      <w:tcPr>
        <w:shd w:val="clear" w:color="auto" w:fill="B7D8A0"/>
      </w:tcPr>
    </w:tblStylePr>
    <w:tblStylePr w:type="band1Horz">
      <w:tcPr>
        <w:tcBorders>
          <w:insideH w:val="single" w:sz="6" w:space="0"/>
          <w:insideV w:val="single" w:sz="6" w:space="0"/>
        </w:tcBorders>
        <w:shd w:val="clear" w:color="auto" w:fill="B7D8A0"/>
      </w:tcPr>
    </w:tblStylePr>
    <w:tblStylePr w:type="nwCell">
      <w:tcPr>
        <w:shd w:val="clear" w:color="auto" w:fill="FFFFFF"/>
      </w:tcPr>
    </w:tblStylePr>
  </w:style>
  <w:style w:type="table" w:customStyle="1" w:styleId="286">
    <w:name w:val="中等深浅网格 3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000000"/>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customStyle="1" w:styleId="287">
    <w:name w:val="中等深浅网格 3 - 着色 1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472C4"/>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customStyle="1" w:styleId="288">
    <w:name w:val="中等深浅网格 3 - 着色 2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89">
    <w:name w:val="中等深浅网格 3 - 着色 3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A5A5A5"/>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customStyle="1" w:styleId="290">
    <w:name w:val="中等深浅网格 3 - 着色 4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FFC000"/>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customStyle="1" w:styleId="291">
    <w:name w:val="中等深浅网格 3 - 着色 5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5B9BD5"/>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customStyle="1" w:styleId="292">
    <w:name w:val="中等深浅网格 3 - 着色 6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70AD47"/>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customStyle="1" w:styleId="293">
    <w:name w:val="深色列表1"/>
    <w:basedOn w:val="54"/>
    <w:qFormat/>
    <w:uiPriority w:val="70"/>
    <w:rPr>
      <w:color w:val="FFFFFF"/>
      <w:lang w:eastAsia="en-US"/>
    </w:rPr>
    <w:tcPr>
      <w:shd w:val="clear" w:color="auto" w:fill="000000"/>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000000"/>
      </w:tcPr>
    </w:tblStylePr>
    <w:tblStylePr w:type="firstCol">
      <w:tcPr>
        <w:tcBorders>
          <w:top w:val="nil"/>
          <w:left w:val="nil"/>
          <w:bottom w:val="nil"/>
          <w:right w:val="single" w:color="FFFFFF" w:sz="18" w:space="0"/>
          <w:insideH w:val="nil"/>
          <w:insideV w:val="nil"/>
        </w:tcBorders>
        <w:shd w:val="clear" w:color="auto" w:fill="000000"/>
      </w:tcPr>
    </w:tblStylePr>
    <w:tblStylePr w:type="lastCol">
      <w:tcPr>
        <w:tcBorders>
          <w:top w:val="nil"/>
          <w:left w:val="single" w:color="FFFFFF" w:sz="18" w:space="0"/>
          <w:bottom w:val="nil"/>
          <w:right w:val="nil"/>
          <w:insideH w:val="nil"/>
          <w:insideV w:val="nil"/>
        </w:tcBorders>
        <w:shd w:val="clear" w:color="auto" w:fill="000000"/>
      </w:tcPr>
    </w:tblStylePr>
    <w:tblStylePr w:type="band1Vert">
      <w:tcPr>
        <w:tcBorders>
          <w:top w:val="nil"/>
          <w:left w:val="nil"/>
          <w:bottom w:val="nil"/>
          <w:right w:val="nil"/>
          <w:insideH w:val="nil"/>
          <w:insideV w:val="nil"/>
        </w:tcBorders>
        <w:shd w:val="clear" w:color="auto" w:fill="000000"/>
      </w:tcPr>
    </w:tblStylePr>
    <w:tblStylePr w:type="band1Horz">
      <w:tcPr>
        <w:tcBorders>
          <w:top w:val="nil"/>
          <w:left w:val="nil"/>
          <w:bottom w:val="nil"/>
          <w:right w:val="nil"/>
          <w:insideH w:val="nil"/>
          <w:insideV w:val="nil"/>
        </w:tcBorders>
        <w:shd w:val="clear" w:color="auto" w:fill="000000"/>
      </w:tcPr>
    </w:tblStylePr>
  </w:style>
  <w:style w:type="table" w:customStyle="1" w:styleId="294">
    <w:name w:val="深色列表 - 着色 11"/>
    <w:basedOn w:val="54"/>
    <w:qFormat/>
    <w:uiPriority w:val="70"/>
    <w:rPr>
      <w:color w:val="FFFFFF"/>
      <w:lang w:eastAsia="en-US"/>
    </w:rPr>
    <w:tcPr>
      <w:shd w:val="clear" w:color="auto" w:fill="4472C4"/>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1F3763"/>
      </w:tcPr>
    </w:tblStylePr>
    <w:tblStylePr w:type="firstCol">
      <w:tcPr>
        <w:tcBorders>
          <w:top w:val="nil"/>
          <w:left w:val="nil"/>
          <w:bottom w:val="nil"/>
          <w:right w:val="single" w:color="FFFFFF" w:sz="18" w:space="0"/>
          <w:insideH w:val="nil"/>
          <w:insideV w:val="nil"/>
        </w:tcBorders>
        <w:shd w:val="clear" w:color="auto" w:fill="2F5496"/>
      </w:tcPr>
    </w:tblStylePr>
    <w:tblStylePr w:type="lastCol">
      <w:tcPr>
        <w:tcBorders>
          <w:top w:val="nil"/>
          <w:left w:val="single" w:color="FFFFFF" w:sz="18" w:space="0"/>
          <w:bottom w:val="nil"/>
          <w:right w:val="nil"/>
          <w:insideH w:val="nil"/>
          <w:insideV w:val="nil"/>
        </w:tcBorders>
        <w:shd w:val="clear" w:color="auto" w:fill="2F5496"/>
      </w:tcPr>
    </w:tblStylePr>
    <w:tblStylePr w:type="band1Vert">
      <w:tcPr>
        <w:tcBorders>
          <w:top w:val="nil"/>
          <w:left w:val="nil"/>
          <w:bottom w:val="nil"/>
          <w:right w:val="nil"/>
          <w:insideH w:val="nil"/>
          <w:insideV w:val="nil"/>
        </w:tcBorders>
        <w:shd w:val="clear" w:color="auto" w:fill="2F5496"/>
      </w:tcPr>
    </w:tblStylePr>
    <w:tblStylePr w:type="band1Horz">
      <w:tcPr>
        <w:tcBorders>
          <w:top w:val="nil"/>
          <w:left w:val="nil"/>
          <w:bottom w:val="nil"/>
          <w:right w:val="nil"/>
          <w:insideH w:val="nil"/>
          <w:insideV w:val="nil"/>
        </w:tcBorders>
        <w:shd w:val="clear" w:color="auto" w:fill="2F5496"/>
      </w:tcPr>
    </w:tblStylePr>
  </w:style>
  <w:style w:type="table" w:customStyle="1" w:styleId="295">
    <w:name w:val="深色列表 - 着色 21"/>
    <w:basedOn w:val="54"/>
    <w:qFormat/>
    <w:uiPriority w:val="70"/>
    <w:rPr>
      <w:color w:val="FFFFFF"/>
      <w:lang w:eastAsia="en-US"/>
    </w:rPr>
    <w:tcPr>
      <w:shd w:val="clear" w:color="auto" w:fill="ED7D31"/>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823B0B"/>
      </w:tcPr>
    </w:tblStylePr>
    <w:tblStylePr w:type="firstCol">
      <w:tcPr>
        <w:tcBorders>
          <w:top w:val="nil"/>
          <w:left w:val="nil"/>
          <w:bottom w:val="nil"/>
          <w:right w:val="single" w:color="FFFFFF" w:sz="18" w:space="0"/>
          <w:insideH w:val="nil"/>
          <w:insideV w:val="nil"/>
        </w:tcBorders>
        <w:shd w:val="clear" w:color="auto" w:fill="C45911"/>
      </w:tcPr>
    </w:tblStylePr>
    <w:tblStylePr w:type="lastCol">
      <w:tcPr>
        <w:tcBorders>
          <w:top w:val="nil"/>
          <w:left w:val="single" w:color="FFFFFF" w:sz="18" w:space="0"/>
          <w:bottom w:val="nil"/>
          <w:right w:val="nil"/>
          <w:insideH w:val="nil"/>
          <w:insideV w:val="nil"/>
        </w:tcBorders>
        <w:shd w:val="clear" w:color="auto" w:fill="C45911"/>
      </w:tcPr>
    </w:tblStylePr>
    <w:tblStylePr w:type="band1Vert">
      <w:tcPr>
        <w:tcBorders>
          <w:top w:val="nil"/>
          <w:left w:val="nil"/>
          <w:bottom w:val="nil"/>
          <w:right w:val="nil"/>
          <w:insideH w:val="nil"/>
          <w:insideV w:val="nil"/>
        </w:tcBorders>
        <w:shd w:val="clear" w:color="auto" w:fill="C45911"/>
      </w:tcPr>
    </w:tblStylePr>
    <w:tblStylePr w:type="band1Horz">
      <w:tcPr>
        <w:tcBorders>
          <w:top w:val="nil"/>
          <w:left w:val="nil"/>
          <w:bottom w:val="nil"/>
          <w:right w:val="nil"/>
          <w:insideH w:val="nil"/>
          <w:insideV w:val="nil"/>
        </w:tcBorders>
        <w:shd w:val="clear" w:color="auto" w:fill="C45911"/>
      </w:tcPr>
    </w:tblStylePr>
  </w:style>
  <w:style w:type="table" w:customStyle="1" w:styleId="296">
    <w:name w:val="深色列表 - 着色 31"/>
    <w:basedOn w:val="54"/>
    <w:qFormat/>
    <w:uiPriority w:val="70"/>
    <w:rPr>
      <w:color w:val="FFFFFF"/>
      <w:lang w:eastAsia="en-US"/>
    </w:rPr>
    <w:tcPr>
      <w:shd w:val="clear" w:color="auto" w:fill="A5A5A5"/>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525252"/>
      </w:tcPr>
    </w:tblStylePr>
    <w:tblStylePr w:type="firstCol">
      <w:tcPr>
        <w:tcBorders>
          <w:top w:val="nil"/>
          <w:left w:val="nil"/>
          <w:bottom w:val="nil"/>
          <w:right w:val="single" w:color="FFFFFF" w:sz="18" w:space="0"/>
          <w:insideH w:val="nil"/>
          <w:insideV w:val="nil"/>
        </w:tcBorders>
        <w:shd w:val="clear" w:color="auto" w:fill="7B7B7B"/>
      </w:tcPr>
    </w:tblStylePr>
    <w:tblStylePr w:type="lastCol">
      <w:tcPr>
        <w:tcBorders>
          <w:top w:val="nil"/>
          <w:left w:val="single" w:color="FFFFFF" w:sz="18" w:space="0"/>
          <w:bottom w:val="nil"/>
          <w:right w:val="nil"/>
          <w:insideH w:val="nil"/>
          <w:insideV w:val="nil"/>
        </w:tcBorders>
        <w:shd w:val="clear" w:color="auto" w:fill="7B7B7B"/>
      </w:tcPr>
    </w:tblStylePr>
    <w:tblStylePr w:type="band1Vert">
      <w:tcPr>
        <w:tcBorders>
          <w:top w:val="nil"/>
          <w:left w:val="nil"/>
          <w:bottom w:val="nil"/>
          <w:right w:val="nil"/>
          <w:insideH w:val="nil"/>
          <w:insideV w:val="nil"/>
        </w:tcBorders>
        <w:shd w:val="clear" w:color="auto" w:fill="7B7B7B"/>
      </w:tcPr>
    </w:tblStylePr>
    <w:tblStylePr w:type="band1Horz">
      <w:tcPr>
        <w:tcBorders>
          <w:top w:val="nil"/>
          <w:left w:val="nil"/>
          <w:bottom w:val="nil"/>
          <w:right w:val="nil"/>
          <w:insideH w:val="nil"/>
          <w:insideV w:val="nil"/>
        </w:tcBorders>
        <w:shd w:val="clear" w:color="auto" w:fill="7B7B7B"/>
      </w:tcPr>
    </w:tblStylePr>
  </w:style>
  <w:style w:type="table" w:customStyle="1" w:styleId="297">
    <w:name w:val="深色列表 - 着色 41"/>
    <w:basedOn w:val="54"/>
    <w:qFormat/>
    <w:uiPriority w:val="70"/>
    <w:rPr>
      <w:color w:val="FFFFFF"/>
      <w:lang w:eastAsia="en-US"/>
    </w:rPr>
    <w:tcPr>
      <w:shd w:val="clear" w:color="auto" w:fill="FFC000"/>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7F5F00"/>
      </w:tcPr>
    </w:tblStylePr>
    <w:tblStylePr w:type="firstCol">
      <w:tcPr>
        <w:tcBorders>
          <w:top w:val="nil"/>
          <w:left w:val="nil"/>
          <w:bottom w:val="nil"/>
          <w:right w:val="single" w:color="FFFFFF" w:sz="18" w:space="0"/>
          <w:insideH w:val="nil"/>
          <w:insideV w:val="nil"/>
        </w:tcBorders>
        <w:shd w:val="clear" w:color="auto" w:fill="BF8F00"/>
      </w:tcPr>
    </w:tblStylePr>
    <w:tblStylePr w:type="lastCol">
      <w:tcPr>
        <w:tcBorders>
          <w:top w:val="nil"/>
          <w:left w:val="single" w:color="FFFFFF" w:sz="18" w:space="0"/>
          <w:bottom w:val="nil"/>
          <w:right w:val="nil"/>
          <w:insideH w:val="nil"/>
          <w:insideV w:val="nil"/>
        </w:tcBorders>
        <w:shd w:val="clear" w:color="auto" w:fill="BF8F00"/>
      </w:tcPr>
    </w:tblStylePr>
    <w:tblStylePr w:type="band1Vert">
      <w:tcPr>
        <w:tcBorders>
          <w:top w:val="nil"/>
          <w:left w:val="nil"/>
          <w:bottom w:val="nil"/>
          <w:right w:val="nil"/>
          <w:insideH w:val="nil"/>
          <w:insideV w:val="nil"/>
        </w:tcBorders>
        <w:shd w:val="clear" w:color="auto" w:fill="BF8F00"/>
      </w:tcPr>
    </w:tblStylePr>
    <w:tblStylePr w:type="band1Horz">
      <w:tcPr>
        <w:tcBorders>
          <w:top w:val="nil"/>
          <w:left w:val="nil"/>
          <w:bottom w:val="nil"/>
          <w:right w:val="nil"/>
          <w:insideH w:val="nil"/>
          <w:insideV w:val="nil"/>
        </w:tcBorders>
        <w:shd w:val="clear" w:color="auto" w:fill="BF8F00"/>
      </w:tcPr>
    </w:tblStylePr>
  </w:style>
  <w:style w:type="table" w:customStyle="1" w:styleId="298">
    <w:name w:val="深色列表 - 着色 51"/>
    <w:basedOn w:val="54"/>
    <w:qFormat/>
    <w:uiPriority w:val="70"/>
    <w:rPr>
      <w:color w:val="FFFFFF"/>
      <w:lang w:eastAsia="en-US"/>
    </w:rPr>
    <w:tcPr>
      <w:shd w:val="clear" w:color="auto" w:fill="5B9BD5"/>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1F4D78"/>
      </w:tcPr>
    </w:tblStylePr>
    <w:tblStylePr w:type="firstCol">
      <w:tcPr>
        <w:tcBorders>
          <w:top w:val="nil"/>
          <w:left w:val="nil"/>
          <w:bottom w:val="nil"/>
          <w:right w:val="single" w:color="FFFFFF" w:sz="18" w:space="0"/>
          <w:insideH w:val="nil"/>
          <w:insideV w:val="nil"/>
        </w:tcBorders>
        <w:shd w:val="clear" w:color="auto" w:fill="2E74B5"/>
      </w:tcPr>
    </w:tblStylePr>
    <w:tblStylePr w:type="lastCol">
      <w:tcPr>
        <w:tcBorders>
          <w:top w:val="nil"/>
          <w:left w:val="single" w:color="FFFFFF" w:sz="18" w:space="0"/>
          <w:bottom w:val="nil"/>
          <w:right w:val="nil"/>
          <w:insideH w:val="nil"/>
          <w:insideV w:val="nil"/>
        </w:tcBorders>
        <w:shd w:val="clear" w:color="auto" w:fill="2E74B5"/>
      </w:tcPr>
    </w:tblStylePr>
    <w:tblStylePr w:type="band1Vert">
      <w:tcPr>
        <w:tcBorders>
          <w:top w:val="nil"/>
          <w:left w:val="nil"/>
          <w:bottom w:val="nil"/>
          <w:right w:val="nil"/>
          <w:insideH w:val="nil"/>
          <w:insideV w:val="nil"/>
        </w:tcBorders>
        <w:shd w:val="clear" w:color="auto" w:fill="2E74B5"/>
      </w:tcPr>
    </w:tblStylePr>
    <w:tblStylePr w:type="band1Horz">
      <w:tcPr>
        <w:tcBorders>
          <w:top w:val="nil"/>
          <w:left w:val="nil"/>
          <w:bottom w:val="nil"/>
          <w:right w:val="nil"/>
          <w:insideH w:val="nil"/>
          <w:insideV w:val="nil"/>
        </w:tcBorders>
        <w:shd w:val="clear" w:color="auto" w:fill="2E74B5"/>
      </w:tcPr>
    </w:tblStylePr>
  </w:style>
  <w:style w:type="table" w:customStyle="1" w:styleId="299">
    <w:name w:val="深色列表 - 着色 61"/>
    <w:basedOn w:val="54"/>
    <w:qFormat/>
    <w:uiPriority w:val="70"/>
    <w:rPr>
      <w:color w:val="FFFFFF"/>
      <w:lang w:eastAsia="en-US"/>
    </w:rPr>
    <w:tcPr>
      <w:shd w:val="clear" w:color="auto" w:fill="70AD47"/>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375623"/>
      </w:tcPr>
    </w:tblStylePr>
    <w:tblStylePr w:type="firstCol">
      <w:tcPr>
        <w:tcBorders>
          <w:top w:val="nil"/>
          <w:left w:val="nil"/>
          <w:bottom w:val="nil"/>
          <w:right w:val="single" w:color="FFFFFF" w:sz="18" w:space="0"/>
          <w:insideH w:val="nil"/>
          <w:insideV w:val="nil"/>
        </w:tcBorders>
        <w:shd w:val="clear" w:color="auto" w:fill="538135"/>
      </w:tcPr>
    </w:tblStylePr>
    <w:tblStylePr w:type="lastCol">
      <w:tcPr>
        <w:tcBorders>
          <w:top w:val="nil"/>
          <w:left w:val="single" w:color="FFFFFF" w:sz="18" w:space="0"/>
          <w:bottom w:val="nil"/>
          <w:right w:val="nil"/>
          <w:insideH w:val="nil"/>
          <w:insideV w:val="nil"/>
        </w:tcBorders>
        <w:shd w:val="clear" w:color="auto" w:fill="538135"/>
      </w:tcPr>
    </w:tblStylePr>
    <w:tblStylePr w:type="band1Vert">
      <w:tcPr>
        <w:tcBorders>
          <w:top w:val="nil"/>
          <w:left w:val="nil"/>
          <w:bottom w:val="nil"/>
          <w:right w:val="nil"/>
          <w:insideH w:val="nil"/>
          <w:insideV w:val="nil"/>
        </w:tcBorders>
        <w:shd w:val="clear" w:color="auto" w:fill="538135"/>
      </w:tcPr>
    </w:tblStylePr>
    <w:tblStylePr w:type="band1Horz">
      <w:tcPr>
        <w:tcBorders>
          <w:top w:val="nil"/>
          <w:left w:val="nil"/>
          <w:bottom w:val="nil"/>
          <w:right w:val="nil"/>
          <w:insideH w:val="nil"/>
          <w:insideV w:val="nil"/>
        </w:tcBorders>
        <w:shd w:val="clear" w:color="auto" w:fill="538135"/>
      </w:tcPr>
    </w:tblStylePr>
  </w:style>
  <w:style w:type="table" w:customStyle="1" w:styleId="300">
    <w:name w:val="彩色底纹1"/>
    <w:basedOn w:val="54"/>
    <w:qFormat/>
    <w:uiPriority w:val="71"/>
    <w:rPr>
      <w:color w:val="000000"/>
      <w:lang w:eastAsia="en-US"/>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cPr>
        <w:tcBorders>
          <w:top w:val="nil"/>
          <w:left w:val="nil"/>
          <w:bottom w:val="single" w:color="ED7D31"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000000"/>
      </w:tcPr>
    </w:tblStylePr>
    <w:tblStylePr w:type="firstCol">
      <w:rPr>
        <w:color w:val="FFFFFF"/>
      </w:rPr>
      <w:tcPr>
        <w:tcBorders>
          <w:top w:val="nil"/>
          <w:left w:val="nil"/>
          <w:bottom w:val="nil"/>
          <w:right w:val="nil"/>
          <w:insideH w:val="single" w:sz="4" w:space="0"/>
          <w:insideV w:val="nil"/>
        </w:tcBorders>
        <w:shd w:val="clear" w:color="auto" w:fill="000000"/>
      </w:tcPr>
    </w:tblStylePr>
    <w:tblStylePr w:type="lastCol">
      <w:rPr>
        <w:color w:val="FFFFFF"/>
      </w:rPr>
      <w:tcPr>
        <w:tcBorders>
          <w:top w:val="nil"/>
          <w:left w:val="nil"/>
          <w:bottom w:val="nil"/>
          <w:right w:val="nil"/>
          <w:insideH w:val="nil"/>
          <w:insideV w:val="nil"/>
        </w:tcBorders>
        <w:shd w:val="clear" w:color="auto" w:fill="000000"/>
      </w:tcPr>
    </w:tblStylePr>
    <w:tblStylePr w:type="band1Vert">
      <w:tcPr>
        <w:shd w:val="clear" w:color="auto" w:fill="999999"/>
      </w:tcPr>
    </w:tblStylePr>
    <w:tblStylePr w:type="band1Horz">
      <w:tcPr>
        <w:shd w:val="clear" w:color="auto" w:fill="808080"/>
      </w:tcPr>
    </w:tblStylePr>
    <w:tblStylePr w:type="neCell">
      <w:rPr>
        <w:color w:val="000000"/>
      </w:rPr>
    </w:tblStylePr>
    <w:tblStylePr w:type="nwCell">
      <w:rPr>
        <w:color w:val="000000"/>
      </w:rPr>
    </w:tblStylePr>
  </w:style>
  <w:style w:type="table" w:customStyle="1" w:styleId="301">
    <w:name w:val="彩色底纹 - 着色 11"/>
    <w:basedOn w:val="54"/>
    <w:qFormat/>
    <w:uiPriority w:val="71"/>
    <w:rPr>
      <w:color w:val="000000"/>
      <w:lang w:eastAsia="en-US"/>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cPr>
        <w:tcBorders>
          <w:top w:val="nil"/>
          <w:left w:val="nil"/>
          <w:bottom w:val="single" w:color="ED7D31"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264378"/>
      </w:tcPr>
    </w:tblStylePr>
    <w:tblStylePr w:type="firstCol">
      <w:rPr>
        <w:color w:val="FFFFFF"/>
      </w:rPr>
      <w:tcPr>
        <w:tcBorders>
          <w:top w:val="nil"/>
          <w:left w:val="nil"/>
          <w:bottom w:val="nil"/>
          <w:right w:val="nil"/>
          <w:insideH w:val="single" w:sz="4" w:space="0"/>
          <w:insideV w:val="nil"/>
        </w:tcBorders>
        <w:shd w:val="clear" w:color="auto" w:fill="264378"/>
      </w:tcPr>
    </w:tblStylePr>
    <w:tblStylePr w:type="lastCol">
      <w:rPr>
        <w:color w:val="FFFFFF"/>
      </w:rPr>
      <w:tcPr>
        <w:tcBorders>
          <w:top w:val="nil"/>
          <w:left w:val="nil"/>
          <w:bottom w:val="nil"/>
          <w:right w:val="nil"/>
          <w:insideH w:val="nil"/>
          <w:insideV w:val="nil"/>
        </w:tcBorders>
        <w:shd w:val="clear" w:color="auto" w:fill="264378"/>
      </w:tcPr>
    </w:tblStylePr>
    <w:tblStylePr w:type="band1Vert">
      <w:tcPr>
        <w:shd w:val="clear" w:color="auto" w:fill="B4C6E7"/>
      </w:tcPr>
    </w:tblStylePr>
    <w:tblStylePr w:type="band1Horz">
      <w:tcPr>
        <w:shd w:val="clear" w:color="auto" w:fill="A1B8E1"/>
      </w:tcPr>
    </w:tblStylePr>
    <w:tblStylePr w:type="neCell">
      <w:rPr>
        <w:color w:val="000000"/>
      </w:rPr>
    </w:tblStylePr>
    <w:tblStylePr w:type="nwCell">
      <w:rPr>
        <w:color w:val="000000"/>
      </w:rPr>
    </w:tblStylePr>
  </w:style>
  <w:style w:type="table" w:customStyle="1" w:styleId="302">
    <w:name w:val="彩色底纹 - 着色 21"/>
    <w:basedOn w:val="54"/>
    <w:qFormat/>
    <w:uiPriority w:val="71"/>
    <w:rPr>
      <w:color w:val="000000"/>
      <w:lang w:eastAsia="en-US"/>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cPr>
        <w:tcBorders>
          <w:top w:val="nil"/>
          <w:left w:val="nil"/>
          <w:bottom w:val="single" w:color="ED7D31"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9D470D"/>
      </w:tcPr>
    </w:tblStylePr>
    <w:tblStylePr w:type="firstCol">
      <w:rPr>
        <w:color w:val="FFFFFF"/>
      </w:rPr>
      <w:tcPr>
        <w:tcBorders>
          <w:top w:val="nil"/>
          <w:left w:val="nil"/>
          <w:bottom w:val="nil"/>
          <w:right w:val="nil"/>
          <w:insideH w:val="single" w:sz="4" w:space="0"/>
          <w:insideV w:val="nil"/>
        </w:tcBorders>
        <w:shd w:val="clear" w:color="auto" w:fill="9D470D"/>
      </w:tcPr>
    </w:tblStylePr>
    <w:tblStylePr w:type="lastCol">
      <w:rPr>
        <w:color w:val="FFFFFF"/>
      </w:rPr>
      <w:tcPr>
        <w:tcBorders>
          <w:top w:val="nil"/>
          <w:left w:val="nil"/>
          <w:bottom w:val="nil"/>
          <w:right w:val="nil"/>
          <w:insideH w:val="nil"/>
          <w:insideV w:val="nil"/>
        </w:tcBorders>
        <w:shd w:val="clear" w:color="auto" w:fill="9D470D"/>
      </w:tcPr>
    </w:tblStylePr>
    <w:tblStylePr w:type="band1Vert">
      <w:tcPr>
        <w:shd w:val="clear" w:color="auto" w:fill="F7CAAC"/>
      </w:tcPr>
    </w:tblStylePr>
    <w:tblStylePr w:type="band1Horz">
      <w:tcPr>
        <w:shd w:val="clear" w:color="auto" w:fill="F6BE98"/>
      </w:tcPr>
    </w:tblStylePr>
    <w:tblStylePr w:type="neCell">
      <w:rPr>
        <w:color w:val="000000"/>
      </w:rPr>
    </w:tblStylePr>
    <w:tblStylePr w:type="nwCell">
      <w:rPr>
        <w:color w:val="000000"/>
      </w:rPr>
    </w:tblStylePr>
  </w:style>
  <w:style w:type="table" w:customStyle="1" w:styleId="303">
    <w:name w:val="彩色底纹 - 着色 31"/>
    <w:basedOn w:val="54"/>
    <w:qFormat/>
    <w:uiPriority w:val="71"/>
    <w:rPr>
      <w:color w:val="000000"/>
      <w:lang w:eastAsia="en-US"/>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cPr>
        <w:tcBorders>
          <w:top w:val="nil"/>
          <w:left w:val="nil"/>
          <w:bottom w:val="single" w:color="FFC000"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636363"/>
      </w:tcPr>
    </w:tblStylePr>
    <w:tblStylePr w:type="firstCol">
      <w:rPr>
        <w:color w:val="FFFFFF"/>
      </w:rPr>
      <w:tcPr>
        <w:tcBorders>
          <w:top w:val="nil"/>
          <w:left w:val="nil"/>
          <w:bottom w:val="nil"/>
          <w:right w:val="nil"/>
          <w:insideH w:val="single" w:sz="4" w:space="0"/>
          <w:insideV w:val="nil"/>
        </w:tcBorders>
        <w:shd w:val="clear" w:color="auto" w:fill="636363"/>
      </w:tcPr>
    </w:tblStylePr>
    <w:tblStylePr w:type="lastCol">
      <w:rPr>
        <w:color w:val="FFFFFF"/>
      </w:rPr>
      <w:tcPr>
        <w:tcBorders>
          <w:top w:val="nil"/>
          <w:left w:val="nil"/>
          <w:bottom w:val="nil"/>
          <w:right w:val="nil"/>
          <w:insideH w:val="nil"/>
          <w:insideV w:val="nil"/>
        </w:tcBorders>
        <w:shd w:val="clear" w:color="auto" w:fill="636363"/>
      </w:tcPr>
    </w:tblStylePr>
    <w:tblStylePr w:type="band1Vert">
      <w:tcPr>
        <w:shd w:val="clear" w:color="auto" w:fill="DBDBDB"/>
      </w:tcPr>
    </w:tblStylePr>
    <w:tblStylePr w:type="band1Horz">
      <w:tcPr>
        <w:shd w:val="clear" w:color="auto" w:fill="D2D2D2"/>
      </w:tcPr>
    </w:tblStylePr>
  </w:style>
  <w:style w:type="table" w:customStyle="1" w:styleId="304">
    <w:name w:val="彩色底纹 - 着色 41"/>
    <w:basedOn w:val="54"/>
    <w:qFormat/>
    <w:uiPriority w:val="71"/>
    <w:rPr>
      <w:color w:val="000000"/>
      <w:lang w:eastAsia="en-US"/>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cPr>
        <w:tcBorders>
          <w:top w:val="nil"/>
          <w:left w:val="nil"/>
          <w:bottom w:val="single" w:color="A5A5A5"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997300"/>
      </w:tcPr>
    </w:tblStylePr>
    <w:tblStylePr w:type="firstCol">
      <w:rPr>
        <w:color w:val="FFFFFF"/>
      </w:rPr>
      <w:tcPr>
        <w:tcBorders>
          <w:top w:val="nil"/>
          <w:left w:val="nil"/>
          <w:bottom w:val="nil"/>
          <w:right w:val="nil"/>
          <w:insideH w:val="single" w:sz="4" w:space="0"/>
          <w:insideV w:val="nil"/>
        </w:tcBorders>
        <w:shd w:val="clear" w:color="auto" w:fill="997300"/>
      </w:tcPr>
    </w:tblStylePr>
    <w:tblStylePr w:type="lastCol">
      <w:rPr>
        <w:color w:val="FFFFFF"/>
      </w:rPr>
      <w:tcPr>
        <w:tcBorders>
          <w:top w:val="nil"/>
          <w:left w:val="nil"/>
          <w:bottom w:val="nil"/>
          <w:right w:val="nil"/>
          <w:insideH w:val="nil"/>
          <w:insideV w:val="nil"/>
        </w:tcBorders>
        <w:shd w:val="clear" w:color="auto" w:fill="997300"/>
      </w:tcPr>
    </w:tblStylePr>
    <w:tblStylePr w:type="band1Vert">
      <w:tcPr>
        <w:shd w:val="clear" w:color="auto" w:fill="FFE599"/>
      </w:tcPr>
    </w:tblStylePr>
    <w:tblStylePr w:type="band1Horz">
      <w:tcPr>
        <w:shd w:val="clear" w:color="auto" w:fill="FFDF80"/>
      </w:tcPr>
    </w:tblStylePr>
    <w:tblStylePr w:type="neCell">
      <w:rPr>
        <w:color w:val="000000"/>
      </w:rPr>
    </w:tblStylePr>
    <w:tblStylePr w:type="nwCell">
      <w:rPr>
        <w:color w:val="000000"/>
      </w:rPr>
    </w:tblStylePr>
  </w:style>
  <w:style w:type="table" w:customStyle="1" w:styleId="305">
    <w:name w:val="彩色底纹 - 着色 51"/>
    <w:basedOn w:val="54"/>
    <w:qFormat/>
    <w:uiPriority w:val="71"/>
    <w:rPr>
      <w:color w:val="000000"/>
      <w:lang w:eastAsia="en-US"/>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cPr>
        <w:tcBorders>
          <w:top w:val="nil"/>
          <w:left w:val="nil"/>
          <w:bottom w:val="single" w:color="70AD47"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255D91"/>
      </w:tcPr>
    </w:tblStylePr>
    <w:tblStylePr w:type="firstCol">
      <w:rPr>
        <w:color w:val="FFFFFF"/>
      </w:rPr>
      <w:tcPr>
        <w:tcBorders>
          <w:top w:val="nil"/>
          <w:left w:val="nil"/>
          <w:bottom w:val="nil"/>
          <w:right w:val="nil"/>
          <w:insideH w:val="single" w:sz="4" w:space="0"/>
          <w:insideV w:val="nil"/>
        </w:tcBorders>
        <w:shd w:val="clear" w:color="auto" w:fill="255D91"/>
      </w:tcPr>
    </w:tblStylePr>
    <w:tblStylePr w:type="lastCol">
      <w:rPr>
        <w:color w:val="FFFFFF"/>
      </w:rPr>
      <w:tcPr>
        <w:tcBorders>
          <w:top w:val="nil"/>
          <w:left w:val="nil"/>
          <w:bottom w:val="nil"/>
          <w:right w:val="nil"/>
          <w:insideH w:val="nil"/>
          <w:insideV w:val="nil"/>
        </w:tcBorders>
        <w:shd w:val="clear" w:color="auto" w:fill="255D91"/>
      </w:tcPr>
    </w:tblStylePr>
    <w:tblStylePr w:type="band1Vert">
      <w:tcPr>
        <w:shd w:val="clear" w:color="auto" w:fill="BDD6EE"/>
      </w:tcPr>
    </w:tblStylePr>
    <w:tblStylePr w:type="band1Horz">
      <w:tcPr>
        <w:shd w:val="clear" w:color="auto" w:fill="ADCCEA"/>
      </w:tcPr>
    </w:tblStylePr>
    <w:tblStylePr w:type="neCell">
      <w:rPr>
        <w:color w:val="000000"/>
      </w:rPr>
    </w:tblStylePr>
    <w:tblStylePr w:type="nwCell">
      <w:rPr>
        <w:color w:val="000000"/>
      </w:rPr>
    </w:tblStylePr>
  </w:style>
  <w:style w:type="table" w:customStyle="1" w:styleId="306">
    <w:name w:val="彩色底纹 - 着色 61"/>
    <w:basedOn w:val="54"/>
    <w:qFormat/>
    <w:uiPriority w:val="71"/>
    <w:rPr>
      <w:color w:val="000000"/>
      <w:lang w:eastAsia="en-US"/>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cPr>
        <w:tcBorders>
          <w:top w:val="nil"/>
          <w:left w:val="nil"/>
          <w:bottom w:val="single" w:color="5B9BD5"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43672A"/>
      </w:tcPr>
    </w:tblStylePr>
    <w:tblStylePr w:type="firstCol">
      <w:rPr>
        <w:color w:val="FFFFFF"/>
      </w:rPr>
      <w:tcPr>
        <w:tcBorders>
          <w:top w:val="nil"/>
          <w:left w:val="nil"/>
          <w:bottom w:val="nil"/>
          <w:right w:val="nil"/>
          <w:insideH w:val="single" w:sz="4" w:space="0"/>
          <w:insideV w:val="nil"/>
        </w:tcBorders>
        <w:shd w:val="clear" w:color="auto" w:fill="43672A"/>
      </w:tcPr>
    </w:tblStylePr>
    <w:tblStylePr w:type="lastCol">
      <w:rPr>
        <w:color w:val="FFFFFF"/>
      </w:rPr>
      <w:tcPr>
        <w:tcBorders>
          <w:top w:val="nil"/>
          <w:left w:val="nil"/>
          <w:bottom w:val="nil"/>
          <w:right w:val="nil"/>
          <w:insideH w:val="nil"/>
          <w:insideV w:val="nil"/>
        </w:tcBorders>
        <w:shd w:val="clear" w:color="auto" w:fill="43672A"/>
      </w:tcPr>
    </w:tblStylePr>
    <w:tblStylePr w:type="band1Vert">
      <w:tcPr>
        <w:shd w:val="clear" w:color="auto" w:fill="C5E0B3"/>
      </w:tcPr>
    </w:tblStylePr>
    <w:tblStylePr w:type="band1Horz">
      <w:tcPr>
        <w:shd w:val="clear" w:color="auto" w:fill="B7D8A0"/>
      </w:tcPr>
    </w:tblStylePr>
    <w:tblStylePr w:type="neCell">
      <w:rPr>
        <w:color w:val="000000"/>
      </w:rPr>
    </w:tblStylePr>
    <w:tblStylePr w:type="nwCell">
      <w:rPr>
        <w:color w:val="000000"/>
      </w:rPr>
    </w:tblStylePr>
  </w:style>
  <w:style w:type="table" w:customStyle="1" w:styleId="307">
    <w:name w:val="彩色列表1"/>
    <w:basedOn w:val="54"/>
    <w:qFormat/>
    <w:uiPriority w:val="72"/>
    <w:rPr>
      <w:color w:val="000000"/>
      <w:lang w:eastAsia="en-US"/>
    </w:rPr>
    <w:tcPr>
      <w:shd w:val="clear" w:color="auto" w:fill="E6E6E6"/>
    </w:tcPr>
    <w:tblStylePr w:type="firstRow">
      <w:rPr>
        <w:b/>
        <w:bCs/>
        <w:color w:val="FFFFFF"/>
      </w:rPr>
      <w:tcPr>
        <w:tcBorders>
          <w:bottom w:val="single" w:color="FFFFFF" w:sz="12" w:space="0"/>
        </w:tcBorders>
        <w:shd w:val="clear" w:color="auto" w:fill="D25F12"/>
      </w:tcPr>
    </w:tblStylePr>
    <w:tblStylePr w:type="lastRow">
      <w:rPr>
        <w:b/>
        <w:bCs/>
        <w:color w:val="D25F12"/>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table" w:customStyle="1" w:styleId="308">
    <w:name w:val="彩色列表 - 着色 11"/>
    <w:basedOn w:val="54"/>
    <w:qFormat/>
    <w:uiPriority w:val="72"/>
    <w:rPr>
      <w:color w:val="000000"/>
      <w:lang w:eastAsia="en-US"/>
    </w:rPr>
    <w:tcPr>
      <w:shd w:val="clear" w:color="auto" w:fill="ECF1F9"/>
    </w:tcPr>
    <w:tblStylePr w:type="firstRow">
      <w:rPr>
        <w:b/>
        <w:bCs/>
        <w:color w:val="FFFFFF"/>
      </w:rPr>
      <w:tcPr>
        <w:tcBorders>
          <w:bottom w:val="single" w:color="FFFFFF" w:sz="12" w:space="0"/>
        </w:tcBorders>
        <w:shd w:val="clear" w:color="auto" w:fill="D25F12"/>
      </w:tcPr>
    </w:tblStylePr>
    <w:tblStylePr w:type="lastRow">
      <w:rPr>
        <w:b/>
        <w:bCs/>
        <w:color w:val="D25F12"/>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309">
    <w:name w:val="彩色列表 - 着色 21"/>
    <w:basedOn w:val="54"/>
    <w:qFormat/>
    <w:uiPriority w:val="72"/>
    <w:rPr>
      <w:color w:val="000000"/>
      <w:lang w:eastAsia="en-US"/>
    </w:rPr>
    <w:tcPr>
      <w:shd w:val="clear" w:color="auto" w:fill="FDF2EA"/>
    </w:tcPr>
    <w:tblStylePr w:type="firstRow">
      <w:rPr>
        <w:b/>
        <w:bCs/>
        <w:color w:val="FFFFFF"/>
      </w:rPr>
      <w:tcPr>
        <w:tcBorders>
          <w:bottom w:val="single" w:color="FFFFFF" w:sz="12" w:space="0"/>
        </w:tcBorders>
        <w:shd w:val="clear" w:color="auto" w:fill="D25F12"/>
      </w:tcPr>
    </w:tblStylePr>
    <w:tblStylePr w:type="lastRow">
      <w:rPr>
        <w:b/>
        <w:bCs/>
        <w:color w:val="D25F12"/>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FADECB"/>
      </w:tcPr>
    </w:tblStylePr>
    <w:tblStylePr w:type="band1Horz">
      <w:tcPr>
        <w:shd w:val="clear" w:color="auto" w:fill="FBE4D5"/>
      </w:tcPr>
    </w:tblStylePr>
  </w:style>
  <w:style w:type="table" w:customStyle="1" w:styleId="310">
    <w:name w:val="彩色列表 - 着色 31"/>
    <w:basedOn w:val="54"/>
    <w:qFormat/>
    <w:uiPriority w:val="72"/>
    <w:rPr>
      <w:color w:val="000000"/>
      <w:lang w:eastAsia="en-US"/>
    </w:rPr>
    <w:tcPr>
      <w:shd w:val="clear" w:color="auto" w:fill="F6F6F6"/>
    </w:tcPr>
    <w:tblStylePr w:type="firstRow">
      <w:rPr>
        <w:b/>
        <w:bCs/>
        <w:color w:val="FFFFFF"/>
      </w:rPr>
      <w:tcPr>
        <w:tcBorders>
          <w:bottom w:val="single" w:color="FFFFFF" w:sz="12" w:space="0"/>
        </w:tcBorders>
        <w:shd w:val="clear" w:color="auto" w:fill="CC9900"/>
      </w:tcPr>
    </w:tblStylePr>
    <w:tblStylePr w:type="lastRow">
      <w:rPr>
        <w:b/>
        <w:bCs/>
        <w:color w:val="CC9900"/>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E8E8E8"/>
      </w:tcPr>
    </w:tblStylePr>
    <w:tblStylePr w:type="band1Horz">
      <w:tcPr>
        <w:shd w:val="clear" w:color="auto" w:fill="EDEDED"/>
      </w:tcPr>
    </w:tblStylePr>
  </w:style>
  <w:style w:type="table" w:customStyle="1" w:styleId="311">
    <w:name w:val="彩色列表 - 着色 41"/>
    <w:basedOn w:val="54"/>
    <w:qFormat/>
    <w:uiPriority w:val="72"/>
    <w:rPr>
      <w:color w:val="000000"/>
      <w:lang w:eastAsia="en-US"/>
    </w:rPr>
    <w:tcPr>
      <w:shd w:val="clear" w:color="auto" w:fill="FFF8E6"/>
    </w:tcPr>
    <w:tblStylePr w:type="firstRow">
      <w:rPr>
        <w:b/>
        <w:bCs/>
        <w:color w:val="FFFFFF"/>
      </w:rPr>
      <w:tcPr>
        <w:tcBorders>
          <w:bottom w:val="single" w:color="FFFFFF" w:sz="12" w:space="0"/>
        </w:tcBorders>
        <w:shd w:val="clear" w:color="auto" w:fill="848484"/>
      </w:tcPr>
    </w:tblStylePr>
    <w:tblStylePr w:type="lastRow">
      <w:rPr>
        <w:b/>
        <w:bCs/>
        <w:color w:val="848484"/>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FFEFC0"/>
      </w:tcPr>
    </w:tblStylePr>
    <w:tblStylePr w:type="band1Horz">
      <w:tcPr>
        <w:shd w:val="clear" w:color="auto" w:fill="FFF2CC"/>
      </w:tcPr>
    </w:tblStylePr>
  </w:style>
  <w:style w:type="table" w:customStyle="1" w:styleId="312">
    <w:name w:val="彩色列表 - 着色 51"/>
    <w:basedOn w:val="54"/>
    <w:qFormat/>
    <w:uiPriority w:val="72"/>
    <w:rPr>
      <w:color w:val="000000"/>
      <w:lang w:eastAsia="en-US"/>
    </w:rPr>
    <w:tcPr>
      <w:shd w:val="clear" w:color="auto" w:fill="EEF5FB"/>
    </w:tcPr>
    <w:tblStylePr w:type="firstRow">
      <w:rPr>
        <w:b/>
        <w:bCs/>
        <w:color w:val="FFFFFF"/>
      </w:rPr>
      <w:tcPr>
        <w:tcBorders>
          <w:bottom w:val="single" w:color="FFFFFF" w:sz="12" w:space="0"/>
        </w:tcBorders>
        <w:shd w:val="clear" w:color="auto" w:fill="598A38"/>
      </w:tcPr>
    </w:tblStylePr>
    <w:tblStylePr w:type="lastRow">
      <w:rPr>
        <w:b/>
        <w:bCs/>
        <w:color w:val="598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6E6F4"/>
      </w:tcPr>
    </w:tblStylePr>
    <w:tblStylePr w:type="band1Horz">
      <w:tcPr>
        <w:shd w:val="clear" w:color="auto" w:fill="DEEAF6"/>
      </w:tcPr>
    </w:tblStylePr>
  </w:style>
  <w:style w:type="table" w:customStyle="1" w:styleId="313">
    <w:name w:val="彩色列表 - 着色 61"/>
    <w:basedOn w:val="54"/>
    <w:qFormat/>
    <w:uiPriority w:val="72"/>
    <w:rPr>
      <w:color w:val="000000"/>
      <w:lang w:eastAsia="en-US"/>
    </w:rPr>
    <w:tcPr>
      <w:shd w:val="clear" w:color="auto" w:fill="F0F7EC"/>
    </w:tcPr>
    <w:tblStylePr w:type="firstRow">
      <w:rPr>
        <w:b/>
        <w:bCs/>
        <w:color w:val="FFFFFF"/>
      </w:rPr>
      <w:tcPr>
        <w:tcBorders>
          <w:bottom w:val="single" w:color="FFFFFF" w:sz="12" w:space="0"/>
        </w:tcBorders>
        <w:shd w:val="clear" w:color="auto" w:fill="317CC1"/>
      </w:tcPr>
    </w:tblStylePr>
    <w:tblStylePr w:type="lastRow">
      <w:rPr>
        <w:b/>
        <w:bCs/>
        <w:color w:val="317CC1"/>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BEBD0"/>
      </w:tcPr>
    </w:tblStylePr>
    <w:tblStylePr w:type="band1Horz">
      <w:tcPr>
        <w:shd w:val="clear" w:color="auto" w:fill="E2EFD9"/>
      </w:tcPr>
    </w:tblStylePr>
  </w:style>
  <w:style w:type="table" w:customStyle="1" w:styleId="314">
    <w:name w:val="彩色网格1"/>
    <w:basedOn w:val="54"/>
    <w:qFormat/>
    <w:uiPriority w:val="73"/>
    <w:rPr>
      <w:color w:val="000000"/>
      <w:lang w:eastAsia="en-US"/>
    </w:rPr>
    <w:tblPr>
      <w:tblBorders>
        <w:insideH w:val="single" w:color="FFFFFF" w:sz="4" w:space="0"/>
      </w:tblBorders>
    </w:tblPr>
    <w:tcPr>
      <w:shd w:val="clear" w:color="auto" w:fill="CCCCCC"/>
    </w:tcPr>
    <w:tblStylePr w:type="firstRow">
      <w:rPr>
        <w:b/>
        <w:bCs/>
      </w:rPr>
      <w:tcPr>
        <w:shd w:val="clear" w:color="auto" w:fill="999999"/>
      </w:tcPr>
    </w:tblStylePr>
    <w:tblStylePr w:type="lastRow">
      <w:rPr>
        <w:b/>
        <w:bCs/>
        <w:color w:val="000000"/>
      </w:rPr>
      <w:tcPr>
        <w:shd w:val="clear" w:color="auto" w:fill="999999"/>
      </w:tcPr>
    </w:tblStylePr>
    <w:tblStylePr w:type="firstCol">
      <w:rPr>
        <w:color w:val="FFFFFF"/>
      </w:rPr>
      <w:tcPr>
        <w:shd w:val="clear" w:color="auto" w:fill="000000"/>
      </w:tcPr>
    </w:tblStylePr>
    <w:tblStylePr w:type="lastCol">
      <w:rPr>
        <w:color w:val="FFFFFF"/>
      </w:rPr>
      <w:tcPr>
        <w:shd w:val="clear" w:color="auto" w:fill="000000"/>
      </w:tcPr>
    </w:tblStylePr>
    <w:tblStylePr w:type="band1Vert">
      <w:tcPr>
        <w:shd w:val="clear" w:color="auto" w:fill="808080"/>
      </w:tcPr>
    </w:tblStylePr>
    <w:tblStylePr w:type="band1Horz">
      <w:tcPr>
        <w:shd w:val="clear" w:color="auto" w:fill="808080"/>
      </w:tcPr>
    </w:tblStylePr>
  </w:style>
  <w:style w:type="table" w:customStyle="1" w:styleId="315">
    <w:name w:val="彩色网格 - 着色 11"/>
    <w:basedOn w:val="54"/>
    <w:qFormat/>
    <w:uiPriority w:val="73"/>
    <w:rPr>
      <w:color w:val="000000"/>
      <w:lang w:eastAsia="en-US"/>
    </w:rPr>
    <w:tblPr>
      <w:tblBorders>
        <w:insideH w:val="single" w:color="FFFFFF" w:sz="4" w:space="0"/>
      </w:tblBorders>
    </w:tblPr>
    <w:tcPr>
      <w:shd w:val="clear" w:color="auto" w:fill="D9E2F3"/>
    </w:tcPr>
    <w:tblStylePr w:type="firstRow">
      <w:rPr>
        <w:b/>
        <w:bCs/>
      </w:rPr>
      <w:tcPr>
        <w:shd w:val="clear" w:color="auto" w:fill="B4C6E7"/>
      </w:tcPr>
    </w:tblStylePr>
    <w:tblStylePr w:type="lastRow">
      <w:rPr>
        <w:b/>
        <w:bCs/>
        <w:color w:val="000000"/>
      </w:rPr>
      <w:tcPr>
        <w:shd w:val="clear" w:color="auto" w:fill="B4C6E7"/>
      </w:tcPr>
    </w:tblStylePr>
    <w:tblStylePr w:type="firstCol">
      <w:rPr>
        <w:color w:val="FFFFFF"/>
      </w:rPr>
      <w:tcPr>
        <w:shd w:val="clear" w:color="auto" w:fill="2F5496"/>
      </w:tcPr>
    </w:tblStylePr>
    <w:tblStylePr w:type="lastCol">
      <w:rPr>
        <w:color w:val="FFFFFF"/>
      </w:rPr>
      <w:tcPr>
        <w:shd w:val="clear" w:color="auto" w:fill="2F5496"/>
      </w:tcPr>
    </w:tblStylePr>
    <w:tblStylePr w:type="band1Vert">
      <w:tcPr>
        <w:shd w:val="clear" w:color="auto" w:fill="A1B8E1"/>
      </w:tcPr>
    </w:tblStylePr>
    <w:tblStylePr w:type="band1Horz">
      <w:tcPr>
        <w:shd w:val="clear" w:color="auto" w:fill="A1B8E1"/>
      </w:tcPr>
    </w:tblStylePr>
  </w:style>
  <w:style w:type="table" w:customStyle="1" w:styleId="316">
    <w:name w:val="彩色网格 - 着色 21"/>
    <w:basedOn w:val="54"/>
    <w:qFormat/>
    <w:uiPriority w:val="73"/>
    <w:rPr>
      <w:color w:val="000000"/>
      <w:lang w:eastAsia="en-US"/>
    </w:rPr>
    <w:tblPr>
      <w:tblBorders>
        <w:insideH w:val="single" w:color="FFFFFF" w:sz="4" w:space="0"/>
      </w:tblBorders>
    </w:tblPr>
    <w:tcPr>
      <w:shd w:val="clear" w:color="auto" w:fill="FBE4D5"/>
    </w:tcPr>
    <w:tblStylePr w:type="firstRow">
      <w:rPr>
        <w:b/>
        <w:bCs/>
      </w:rPr>
      <w:tcPr>
        <w:shd w:val="clear" w:color="auto" w:fill="F7CAAC"/>
      </w:tcPr>
    </w:tblStylePr>
    <w:tblStylePr w:type="lastRow">
      <w:rPr>
        <w:b/>
        <w:bCs/>
        <w:color w:val="000000"/>
      </w:rPr>
      <w:tcPr>
        <w:shd w:val="clear" w:color="auto" w:fill="F7CAAC"/>
      </w:tcPr>
    </w:tblStylePr>
    <w:tblStylePr w:type="firstCol">
      <w:rPr>
        <w:color w:val="FFFFFF"/>
      </w:rPr>
      <w:tcPr>
        <w:shd w:val="clear" w:color="auto" w:fill="C45911"/>
      </w:tcPr>
    </w:tblStylePr>
    <w:tblStylePr w:type="lastCol">
      <w:rPr>
        <w:color w:val="FFFFFF"/>
      </w:rPr>
      <w:tcPr>
        <w:shd w:val="clear" w:color="auto" w:fill="C45911"/>
      </w:tcPr>
    </w:tblStylePr>
    <w:tblStylePr w:type="band1Vert">
      <w:tcPr>
        <w:shd w:val="clear" w:color="auto" w:fill="F6BE98"/>
      </w:tcPr>
    </w:tblStylePr>
    <w:tblStylePr w:type="band1Horz">
      <w:tcPr>
        <w:shd w:val="clear" w:color="auto" w:fill="F6BE98"/>
      </w:tcPr>
    </w:tblStylePr>
  </w:style>
  <w:style w:type="table" w:customStyle="1" w:styleId="317">
    <w:name w:val="彩色网格 - 着色 31"/>
    <w:basedOn w:val="54"/>
    <w:qFormat/>
    <w:uiPriority w:val="73"/>
    <w:rPr>
      <w:color w:val="000000"/>
      <w:lang w:eastAsia="en-US"/>
    </w:rPr>
    <w:tblPr>
      <w:tblBorders>
        <w:insideH w:val="single" w:color="FFFFFF" w:sz="4" w:space="0"/>
      </w:tblBorders>
    </w:tblPr>
    <w:tcPr>
      <w:shd w:val="clear" w:color="auto" w:fill="EDEDED"/>
    </w:tcPr>
    <w:tblStylePr w:type="firstRow">
      <w:rPr>
        <w:b/>
        <w:bCs/>
      </w:rPr>
      <w:tcPr>
        <w:shd w:val="clear" w:color="auto" w:fill="DBDBDB"/>
      </w:tcPr>
    </w:tblStylePr>
    <w:tblStylePr w:type="lastRow">
      <w:rPr>
        <w:b/>
        <w:bCs/>
        <w:color w:val="000000"/>
      </w:rPr>
      <w:tcPr>
        <w:shd w:val="clear" w:color="auto" w:fill="DBDBDB"/>
      </w:tcPr>
    </w:tblStylePr>
    <w:tblStylePr w:type="firstCol">
      <w:rPr>
        <w:color w:val="FFFFFF"/>
      </w:rPr>
      <w:tcPr>
        <w:shd w:val="clear" w:color="auto" w:fill="7B7B7B"/>
      </w:tcPr>
    </w:tblStylePr>
    <w:tblStylePr w:type="lastCol">
      <w:rPr>
        <w:color w:val="FFFFFF"/>
      </w:rPr>
      <w:tcPr>
        <w:shd w:val="clear" w:color="auto" w:fill="7B7B7B"/>
      </w:tcPr>
    </w:tblStylePr>
    <w:tblStylePr w:type="band1Vert">
      <w:tcPr>
        <w:shd w:val="clear" w:color="auto" w:fill="D2D2D2"/>
      </w:tcPr>
    </w:tblStylePr>
    <w:tblStylePr w:type="band1Horz">
      <w:tcPr>
        <w:shd w:val="clear" w:color="auto" w:fill="D2D2D2"/>
      </w:tcPr>
    </w:tblStylePr>
  </w:style>
  <w:style w:type="table" w:customStyle="1" w:styleId="318">
    <w:name w:val="彩色网格 - 着色 41"/>
    <w:basedOn w:val="54"/>
    <w:qFormat/>
    <w:uiPriority w:val="73"/>
    <w:rPr>
      <w:color w:val="000000"/>
      <w:lang w:eastAsia="en-US"/>
    </w:rPr>
    <w:tblPr>
      <w:tblBorders>
        <w:insideH w:val="single" w:color="FFFFFF" w:sz="4" w:space="0"/>
      </w:tblBorders>
    </w:tblPr>
    <w:tcPr>
      <w:shd w:val="clear" w:color="auto" w:fill="FFF2CC"/>
    </w:tcPr>
    <w:tblStylePr w:type="firstRow">
      <w:rPr>
        <w:b/>
        <w:bCs/>
      </w:rPr>
      <w:tcPr>
        <w:shd w:val="clear" w:color="auto" w:fill="FFE599"/>
      </w:tcPr>
    </w:tblStylePr>
    <w:tblStylePr w:type="lastRow">
      <w:rPr>
        <w:b/>
        <w:bCs/>
        <w:color w:val="000000"/>
      </w:rPr>
      <w:tcPr>
        <w:shd w:val="clear" w:color="auto" w:fill="FFE599"/>
      </w:tcPr>
    </w:tblStylePr>
    <w:tblStylePr w:type="firstCol">
      <w:rPr>
        <w:color w:val="FFFFFF"/>
      </w:rPr>
      <w:tcPr>
        <w:shd w:val="clear" w:color="auto" w:fill="BF8F00"/>
      </w:tcPr>
    </w:tblStylePr>
    <w:tblStylePr w:type="lastCol">
      <w:rPr>
        <w:color w:val="FFFFFF"/>
      </w:rPr>
      <w:tcPr>
        <w:shd w:val="clear" w:color="auto" w:fill="BF8F00"/>
      </w:tcPr>
    </w:tblStylePr>
    <w:tblStylePr w:type="band1Vert">
      <w:tcPr>
        <w:shd w:val="clear" w:color="auto" w:fill="FFDF80"/>
      </w:tcPr>
    </w:tblStylePr>
    <w:tblStylePr w:type="band1Horz">
      <w:tcPr>
        <w:shd w:val="clear" w:color="auto" w:fill="FFDF80"/>
      </w:tcPr>
    </w:tblStylePr>
  </w:style>
  <w:style w:type="table" w:customStyle="1" w:styleId="319">
    <w:name w:val="彩色网格 - 着色 51"/>
    <w:basedOn w:val="54"/>
    <w:qFormat/>
    <w:uiPriority w:val="73"/>
    <w:rPr>
      <w:color w:val="000000"/>
      <w:lang w:eastAsia="en-US"/>
    </w:rPr>
    <w:tblPr>
      <w:tblBorders>
        <w:insideH w:val="single" w:color="FFFFFF" w:sz="4" w:space="0"/>
      </w:tblBorders>
    </w:tblPr>
    <w:tcPr>
      <w:shd w:val="clear" w:color="auto" w:fill="DEEAF6"/>
    </w:tcPr>
    <w:tblStylePr w:type="firstRow">
      <w:rPr>
        <w:b/>
        <w:bCs/>
      </w:rPr>
      <w:tcPr>
        <w:shd w:val="clear" w:color="auto" w:fill="BDD6EE"/>
      </w:tcPr>
    </w:tblStylePr>
    <w:tblStylePr w:type="lastRow">
      <w:rPr>
        <w:b/>
        <w:bCs/>
        <w:color w:val="000000"/>
      </w:rPr>
      <w:tcPr>
        <w:shd w:val="clear" w:color="auto" w:fill="BDD6EE"/>
      </w:tcPr>
    </w:tblStylePr>
    <w:tblStylePr w:type="firstCol">
      <w:rPr>
        <w:color w:val="FFFFFF"/>
      </w:rPr>
      <w:tcPr>
        <w:shd w:val="clear" w:color="auto" w:fill="2E74B5"/>
      </w:tcPr>
    </w:tblStylePr>
    <w:tblStylePr w:type="lastCol">
      <w:rPr>
        <w:color w:val="FFFFFF"/>
      </w:rPr>
      <w:tcPr>
        <w:shd w:val="clear" w:color="auto" w:fill="2E74B5"/>
      </w:tcPr>
    </w:tblStylePr>
    <w:tblStylePr w:type="band1Vert">
      <w:tcPr>
        <w:shd w:val="clear" w:color="auto" w:fill="ADCCEA"/>
      </w:tcPr>
    </w:tblStylePr>
    <w:tblStylePr w:type="band1Horz">
      <w:tcPr>
        <w:shd w:val="clear" w:color="auto" w:fill="ADCCEA"/>
      </w:tcPr>
    </w:tblStylePr>
  </w:style>
  <w:style w:type="table" w:customStyle="1" w:styleId="320">
    <w:name w:val="彩色网格 - 着色 61"/>
    <w:basedOn w:val="54"/>
    <w:qFormat/>
    <w:uiPriority w:val="73"/>
    <w:rPr>
      <w:color w:val="000000"/>
      <w:lang w:eastAsia="en-US"/>
    </w:rPr>
    <w:tblPr>
      <w:tblBorders>
        <w:insideH w:val="single" w:color="FFFFFF" w:sz="4" w:space="0"/>
      </w:tblBorders>
    </w:tblPr>
    <w:tcPr>
      <w:shd w:val="clear" w:color="auto" w:fill="E2EFD9"/>
    </w:tcPr>
    <w:tblStylePr w:type="firstRow">
      <w:rPr>
        <w:b/>
        <w:bCs/>
      </w:rPr>
      <w:tcPr>
        <w:shd w:val="clear" w:color="auto" w:fill="C5E0B3"/>
      </w:tcPr>
    </w:tblStylePr>
    <w:tblStylePr w:type="lastRow">
      <w:rPr>
        <w:b/>
        <w:bCs/>
        <w:color w:val="000000"/>
      </w:rPr>
      <w:tcPr>
        <w:shd w:val="clear" w:color="auto" w:fill="C5E0B3"/>
      </w:tcPr>
    </w:tblStylePr>
    <w:tblStylePr w:type="firstCol">
      <w:rPr>
        <w:color w:val="FFFFFF"/>
      </w:rPr>
      <w:tcPr>
        <w:shd w:val="clear" w:color="auto" w:fill="538135"/>
      </w:tcPr>
    </w:tblStylePr>
    <w:tblStylePr w:type="lastCol">
      <w:rPr>
        <w:color w:val="FFFFFF"/>
      </w:rPr>
      <w:tcPr>
        <w:shd w:val="clear" w:color="auto" w:fill="538135"/>
      </w:tcPr>
    </w:tblStylePr>
    <w:tblStylePr w:type="band1Vert">
      <w:tcPr>
        <w:shd w:val="clear" w:color="auto" w:fill="B7D8A0"/>
      </w:tcPr>
    </w:tblStylePr>
    <w:tblStylePr w:type="band1Horz">
      <w:tcPr>
        <w:shd w:val="clear" w:color="auto" w:fill="B7D8A0"/>
      </w:tcPr>
    </w:tblStylePr>
  </w:style>
  <w:style w:type="paragraph" w:customStyle="1" w:styleId="321">
    <w:name w:val="无间隔1"/>
    <w:qFormat/>
    <w:uiPriority w:val="1"/>
    <w:rPr>
      <w:rFonts w:ascii="等线" w:hAnsi="等线" w:eastAsia="等线" w:cs="Times New Roman"/>
      <w:sz w:val="22"/>
      <w:szCs w:val="22"/>
      <w:lang w:val="en-US" w:eastAsia="en-US" w:bidi="ar-SA"/>
    </w:rPr>
  </w:style>
  <w:style w:type="paragraph" w:customStyle="1" w:styleId="322">
    <w:name w:val="列表段落1"/>
    <w:basedOn w:val="1"/>
    <w:qFormat/>
    <w:uiPriority w:val="34"/>
    <w:pPr>
      <w:widowControl/>
      <w:spacing w:line="315" w:lineRule="exact"/>
      <w:ind w:left="720"/>
      <w:contextualSpacing/>
      <w:jc w:val="left"/>
    </w:pPr>
    <w:rPr>
      <w:rFonts w:ascii="宋体" w:hAnsi="宋体" w:cs="宋体"/>
      <w:kern w:val="0"/>
      <w:sz w:val="21"/>
      <w:szCs w:val="21"/>
      <w:lang w:eastAsia="en-US"/>
    </w:rPr>
  </w:style>
  <w:style w:type="paragraph" w:customStyle="1" w:styleId="323">
    <w:name w:val="引用1"/>
    <w:basedOn w:val="1"/>
    <w:next w:val="1"/>
    <w:link w:val="324"/>
    <w:qFormat/>
    <w:uiPriority w:val="29"/>
    <w:pPr>
      <w:widowControl/>
      <w:spacing w:line="315" w:lineRule="exact"/>
      <w:jc w:val="left"/>
    </w:pPr>
    <w:rPr>
      <w:rFonts w:ascii="宋体" w:hAnsi="宋体" w:cs="宋体"/>
      <w:i/>
      <w:iCs/>
      <w:color w:val="000000"/>
      <w:kern w:val="0"/>
      <w:sz w:val="21"/>
      <w:szCs w:val="21"/>
      <w:lang w:eastAsia="en-US"/>
    </w:rPr>
  </w:style>
  <w:style w:type="character" w:customStyle="1" w:styleId="324">
    <w:name w:val="Quote Char"/>
    <w:basedOn w:val="154"/>
    <w:link w:val="323"/>
    <w:qFormat/>
    <w:uiPriority w:val="29"/>
    <w:rPr>
      <w:rFonts w:ascii="宋体" w:hAnsi="宋体" w:cs="宋体"/>
      <w:i/>
      <w:iCs/>
      <w:color w:val="000000"/>
      <w:sz w:val="21"/>
      <w:szCs w:val="21"/>
      <w:lang w:eastAsia="en-US"/>
    </w:rPr>
  </w:style>
  <w:style w:type="paragraph" w:customStyle="1" w:styleId="325">
    <w:name w:val="明显引用1"/>
    <w:basedOn w:val="1"/>
    <w:next w:val="1"/>
    <w:link w:val="326"/>
    <w:qFormat/>
    <w:uiPriority w:val="30"/>
    <w:pPr>
      <w:widowControl/>
      <w:pBdr>
        <w:bottom w:val="single" w:color="4472C4" w:sz="4" w:space="4"/>
      </w:pBdr>
      <w:spacing w:before="200" w:after="280" w:line="315" w:lineRule="exact"/>
      <w:ind w:left="936" w:right="936"/>
      <w:jc w:val="left"/>
    </w:pPr>
    <w:rPr>
      <w:rFonts w:ascii="宋体" w:hAnsi="宋体" w:cs="宋体"/>
      <w:b/>
      <w:bCs/>
      <w:i/>
      <w:iCs/>
      <w:color w:val="4472C4"/>
      <w:kern w:val="0"/>
      <w:sz w:val="21"/>
      <w:szCs w:val="21"/>
      <w:lang w:eastAsia="en-US"/>
    </w:rPr>
  </w:style>
  <w:style w:type="character" w:customStyle="1" w:styleId="326">
    <w:name w:val="Intense Quote Char"/>
    <w:basedOn w:val="154"/>
    <w:link w:val="325"/>
    <w:qFormat/>
    <w:uiPriority w:val="30"/>
    <w:rPr>
      <w:rFonts w:ascii="宋体" w:hAnsi="宋体" w:cs="宋体"/>
      <w:b/>
      <w:bCs/>
      <w:i/>
      <w:iCs/>
      <w:color w:val="4472C4"/>
      <w:sz w:val="21"/>
      <w:szCs w:val="21"/>
      <w:lang w:eastAsia="en-US"/>
    </w:rPr>
  </w:style>
  <w:style w:type="character" w:customStyle="1" w:styleId="327">
    <w:name w:val="不明显强调1"/>
    <w:basedOn w:val="154"/>
    <w:qFormat/>
    <w:uiPriority w:val="19"/>
    <w:rPr>
      <w:i/>
      <w:iCs/>
      <w:color w:val="7F7F7F"/>
    </w:rPr>
  </w:style>
  <w:style w:type="character" w:customStyle="1" w:styleId="328">
    <w:name w:val="明显强调1"/>
    <w:basedOn w:val="154"/>
    <w:qFormat/>
    <w:uiPriority w:val="21"/>
    <w:rPr>
      <w:b/>
      <w:bCs/>
      <w:i/>
      <w:iCs/>
      <w:color w:val="4472C4"/>
    </w:rPr>
  </w:style>
  <w:style w:type="character" w:customStyle="1" w:styleId="329">
    <w:name w:val="不明显参考1"/>
    <w:basedOn w:val="154"/>
    <w:qFormat/>
    <w:uiPriority w:val="31"/>
    <w:rPr>
      <w:smallCaps/>
      <w:color w:val="ED7D31"/>
      <w:u w:val="single"/>
    </w:rPr>
  </w:style>
  <w:style w:type="character" w:customStyle="1" w:styleId="330">
    <w:name w:val="明显参考1"/>
    <w:basedOn w:val="154"/>
    <w:qFormat/>
    <w:uiPriority w:val="32"/>
    <w:rPr>
      <w:b/>
      <w:bCs/>
      <w:smallCaps/>
      <w:color w:val="ED7D31"/>
      <w:spacing w:val="5"/>
      <w:u w:val="single"/>
    </w:rPr>
  </w:style>
  <w:style w:type="character" w:customStyle="1" w:styleId="331">
    <w:name w:val="书籍标题1"/>
    <w:basedOn w:val="154"/>
    <w:qFormat/>
    <w:uiPriority w:val="33"/>
    <w:rPr>
      <w:b/>
      <w:bCs/>
      <w:smallCaps/>
      <w:spacing w:val="5"/>
    </w:rPr>
  </w:style>
  <w:style w:type="paragraph" w:customStyle="1" w:styleId="332">
    <w:name w:val="TOC 标题1"/>
    <w:basedOn w:val="5"/>
    <w:next w:val="1"/>
    <w:unhideWhenUsed/>
    <w:qFormat/>
    <w:uiPriority w:val="39"/>
    <w:pPr>
      <w:widowControl/>
      <w:autoSpaceDE/>
      <w:autoSpaceDN/>
      <w:adjustRightInd/>
      <w:spacing w:before="480" w:after="0" w:line="315" w:lineRule="exact"/>
      <w:textAlignment w:val="auto"/>
      <w:outlineLvl w:val="9"/>
    </w:pPr>
    <w:rPr>
      <w:rFonts w:ascii="等线 Light" w:hAnsi="等线 Light" w:eastAsia="等线 Light" w:cs="黑体"/>
      <w:b w:val="0"/>
      <w:bCs/>
      <w:color w:val="000000"/>
      <w:kern w:val="0"/>
      <w:sz w:val="28"/>
      <w:szCs w:val="32"/>
      <w:lang w:eastAsia="en-US"/>
    </w:rPr>
  </w:style>
  <w:style w:type="paragraph" w:customStyle="1" w:styleId="333">
    <w:name w:val="Head1"/>
    <w:basedOn w:val="5"/>
    <w:qFormat/>
    <w:uiPriority w:val="0"/>
    <w:pPr>
      <w:widowControl/>
      <w:autoSpaceDE/>
      <w:autoSpaceDN/>
      <w:adjustRightInd/>
      <w:spacing w:before="480" w:after="0" w:line="315" w:lineRule="auto"/>
      <w:jc w:val="center"/>
      <w:textAlignment w:val="auto"/>
    </w:pPr>
    <w:rPr>
      <w:rFonts w:ascii="黑体" w:hAnsi="黑体" w:eastAsia="黑体" w:cs="黑体"/>
      <w:b w:val="0"/>
      <w:bCs/>
      <w:color w:val="000000"/>
      <w:kern w:val="0"/>
      <w:sz w:val="32"/>
      <w:szCs w:val="32"/>
      <w:lang w:eastAsia="en-US"/>
    </w:rPr>
  </w:style>
  <w:style w:type="paragraph" w:customStyle="1" w:styleId="334">
    <w:name w:val="Head2"/>
    <w:basedOn w:val="6"/>
    <w:qFormat/>
    <w:uiPriority w:val="0"/>
    <w:pPr>
      <w:widowControl/>
      <w:autoSpaceDE/>
      <w:autoSpaceDN/>
      <w:adjustRightInd/>
      <w:spacing w:before="200" w:after="0" w:line="315" w:lineRule="auto"/>
      <w:textAlignment w:val="auto"/>
    </w:pPr>
    <w:rPr>
      <w:rFonts w:ascii="黑体" w:hAnsi="黑体" w:cs="黑体"/>
      <w:b w:val="0"/>
      <w:bCs/>
      <w:color w:val="000000"/>
      <w:sz w:val="28"/>
      <w:szCs w:val="28"/>
      <w:lang w:eastAsia="en-US"/>
    </w:rPr>
  </w:style>
  <w:style w:type="paragraph" w:customStyle="1" w:styleId="335">
    <w:name w:val="Head3"/>
    <w:basedOn w:val="7"/>
    <w:qFormat/>
    <w:uiPriority w:val="0"/>
    <w:pPr>
      <w:widowControl/>
      <w:adjustRightInd/>
      <w:spacing w:before="200" w:after="0" w:line="315" w:lineRule="auto"/>
      <w:jc w:val="left"/>
      <w:textAlignment w:val="auto"/>
    </w:pPr>
    <w:rPr>
      <w:rFonts w:ascii="黑体" w:hAnsi="黑体" w:eastAsia="黑体" w:cs="黑体"/>
      <w:b w:val="0"/>
      <w:bCs/>
      <w:color w:val="000000"/>
      <w:sz w:val="24"/>
      <w:szCs w:val="24"/>
      <w:lang w:eastAsia="en-US"/>
    </w:rPr>
  </w:style>
  <w:style w:type="paragraph" w:customStyle="1" w:styleId="336">
    <w:name w:val="Text"/>
    <w:qFormat/>
    <w:uiPriority w:val="0"/>
    <w:pPr>
      <w:spacing w:line="315" w:lineRule="auto"/>
    </w:pPr>
    <w:rPr>
      <w:rFonts w:ascii="宋体" w:hAnsi="宋体" w:eastAsia="宋体" w:cs="宋体"/>
      <w:color w:val="000000"/>
      <w:sz w:val="21"/>
      <w:lang w:val="en-US" w:eastAsia="en-US" w:bidi="ar-SA"/>
    </w:rPr>
  </w:style>
  <w:style w:type="paragraph" w:customStyle="1" w:styleId="337">
    <w:name w:val="Text_Center"/>
    <w:qFormat/>
    <w:uiPriority w:val="0"/>
    <w:pPr>
      <w:spacing w:line="315" w:lineRule="auto"/>
      <w:jc w:val="center"/>
    </w:pPr>
    <w:rPr>
      <w:rFonts w:ascii="宋体" w:hAnsi="宋体" w:eastAsia="宋体" w:cs="宋体"/>
      <w:color w:val="000000"/>
      <w:sz w:val="21"/>
      <w:lang w:val="en-US" w:eastAsia="en-US" w:bidi="ar-SA"/>
    </w:rPr>
  </w:style>
  <w:style w:type="paragraph" w:customStyle="1" w:styleId="338">
    <w:name w:val="Default"/>
    <w:next w:val="45"/>
    <w:qFormat/>
    <w:uiPriority w:val="0"/>
    <w:pPr>
      <w:widowControl w:val="0"/>
      <w:autoSpaceDE w:val="0"/>
      <w:autoSpaceDN w:val="0"/>
      <w:adjustRightInd w:val="0"/>
    </w:pPr>
    <w:rPr>
      <w:rFonts w:ascii="Times New Roman" w:hAnsi="Calibri" w:eastAsia="Times New Roman" w:cs="Times New Roman"/>
      <w:color w:val="000000"/>
      <w:sz w:val="24"/>
      <w:szCs w:val="24"/>
      <w:lang w:val="en-US" w:eastAsia="zh-CN" w:bidi="ar-SA"/>
    </w:rPr>
  </w:style>
  <w:style w:type="paragraph" w:customStyle="1" w:styleId="339">
    <w:name w:val="Normal_1"/>
    <w:qFormat/>
    <w:uiPriority w:val="0"/>
    <w:rPr>
      <w:rFonts w:ascii="Times New Roman" w:hAnsi="Times New Roman" w:eastAsia="Times New Roman" w:cs="Times New Roman"/>
      <w:sz w:val="24"/>
      <w:szCs w:val="24"/>
      <w:lang w:val="en-US" w:eastAsia="uk-UA" w:bidi="ar-SA"/>
    </w:rPr>
  </w:style>
  <w:style w:type="paragraph" w:customStyle="1" w:styleId="340">
    <w:name w:val="Normal (Web)_0"/>
    <w:basedOn w:val="339"/>
    <w:qFormat/>
    <w:uiPriority w:val="0"/>
  </w:style>
  <w:style w:type="paragraph" w:customStyle="1" w:styleId="341">
    <w:name w:val="Normal_2"/>
    <w:qFormat/>
    <w:uiPriority w:val="0"/>
    <w:rPr>
      <w:rFonts w:ascii="Times New Roman" w:hAnsi="Times New Roman" w:eastAsia="Times New Roman" w:cs="Times New Roman"/>
      <w:sz w:val="24"/>
      <w:szCs w:val="24"/>
      <w:lang w:val="en-US" w:eastAsia="uk-UA" w:bidi="ar-SA"/>
    </w:rPr>
  </w:style>
  <w:style w:type="paragraph" w:customStyle="1" w:styleId="342">
    <w:name w:val="Normal (Web)_1"/>
    <w:basedOn w:val="341"/>
    <w:qFormat/>
    <w:uiPriority w:val="0"/>
  </w:style>
  <w:style w:type="paragraph" w:customStyle="1" w:styleId="343">
    <w:name w:val="Normal_3"/>
    <w:qFormat/>
    <w:uiPriority w:val="0"/>
    <w:rPr>
      <w:rFonts w:ascii="Times New Roman" w:hAnsi="Times New Roman" w:eastAsia="Times New Roman" w:cs="Times New Roman"/>
      <w:sz w:val="24"/>
      <w:szCs w:val="24"/>
      <w:lang w:val="en-US" w:eastAsia="uk-UA" w:bidi="ar-SA"/>
    </w:rPr>
  </w:style>
  <w:style w:type="paragraph" w:customStyle="1" w:styleId="344">
    <w:name w:val="Normal (Web)_2"/>
    <w:basedOn w:val="343"/>
    <w:qFormat/>
    <w:uiPriority w:val="0"/>
  </w:style>
  <w:style w:type="paragraph" w:customStyle="1" w:styleId="345">
    <w:name w:val="Normal_4"/>
    <w:next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6">
    <w:name w:val="Normal_5"/>
    <w:next w:val="34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7">
    <w:name w:val="Heading 1_0"/>
    <w:basedOn w:val="346"/>
    <w:next w:val="346"/>
    <w:link w:val="348"/>
    <w:qFormat/>
    <w:uiPriority w:val="9"/>
    <w:pPr>
      <w:keepNext/>
      <w:keepLines/>
      <w:spacing w:before="340" w:after="330" w:line="578" w:lineRule="auto"/>
      <w:outlineLvl w:val="0"/>
    </w:pPr>
    <w:rPr>
      <w:b/>
      <w:bCs/>
      <w:kern w:val="44"/>
      <w:sz w:val="44"/>
      <w:szCs w:val="44"/>
    </w:rPr>
  </w:style>
  <w:style w:type="character" w:customStyle="1" w:styleId="348">
    <w:name w:val="标题 1 Char_0"/>
    <w:link w:val="347"/>
    <w:qFormat/>
    <w:uiPriority w:val="9"/>
    <w:rPr>
      <w:b/>
      <w:bCs/>
      <w:kern w:val="44"/>
      <w:sz w:val="44"/>
      <w:szCs w:val="44"/>
    </w:rPr>
  </w:style>
  <w:style w:type="paragraph" w:customStyle="1" w:styleId="349">
    <w:name w:val="Normal_6"/>
    <w:next w:val="35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0">
    <w:name w:val="Heading 1_1"/>
    <w:basedOn w:val="349"/>
    <w:next w:val="349"/>
    <w:link w:val="351"/>
    <w:qFormat/>
    <w:uiPriority w:val="9"/>
    <w:pPr>
      <w:keepNext/>
      <w:keepLines/>
      <w:spacing w:before="340" w:after="330" w:line="578" w:lineRule="auto"/>
      <w:outlineLvl w:val="0"/>
    </w:pPr>
    <w:rPr>
      <w:b/>
      <w:bCs/>
      <w:kern w:val="44"/>
      <w:sz w:val="44"/>
      <w:szCs w:val="44"/>
    </w:rPr>
  </w:style>
  <w:style w:type="character" w:customStyle="1" w:styleId="351">
    <w:name w:val="标题 1 Char_1"/>
    <w:link w:val="350"/>
    <w:qFormat/>
    <w:uiPriority w:val="9"/>
    <w:rPr>
      <w:b/>
      <w:bCs/>
      <w:kern w:val="44"/>
      <w:sz w:val="44"/>
      <w:szCs w:val="44"/>
    </w:rPr>
  </w:style>
  <w:style w:type="paragraph" w:customStyle="1" w:styleId="352">
    <w:name w:val="Normal_7"/>
    <w:next w:val="353"/>
    <w:qFormat/>
    <w:uiPriority w:val="0"/>
    <w:pPr>
      <w:spacing w:line="315" w:lineRule="exact"/>
    </w:pPr>
    <w:rPr>
      <w:rFonts w:ascii="宋体" w:hAnsi="宋体" w:eastAsia="宋体" w:cs="宋体"/>
      <w:sz w:val="21"/>
      <w:szCs w:val="21"/>
      <w:lang w:val="en-US" w:eastAsia="en-US" w:bidi="ar-SA"/>
    </w:rPr>
  </w:style>
  <w:style w:type="paragraph" w:customStyle="1" w:styleId="353">
    <w:name w:val="Heading 2_0"/>
    <w:basedOn w:val="352"/>
    <w:next w:val="352"/>
    <w:unhideWhenUsed/>
    <w:qFormat/>
    <w:uiPriority w:val="9"/>
    <w:pPr>
      <w:keepNext/>
      <w:keepLines/>
      <w:spacing w:before="200"/>
      <w:outlineLvl w:val="1"/>
    </w:pPr>
    <w:rPr>
      <w:rFonts w:ascii="Calibri Light" w:hAnsi="Calibri Light" w:eastAsia="Times New Roman" w:cs="黑体"/>
      <w:bCs/>
      <w:color w:val="000000"/>
      <w:sz w:val="26"/>
      <w:szCs w:val="28"/>
    </w:rPr>
  </w:style>
  <w:style w:type="paragraph" w:customStyle="1" w:styleId="354">
    <w:name w:val="--排版样式--单行表格文字"/>
    <w:basedOn w:val="352"/>
    <w:qFormat/>
    <w:uiPriority w:val="0"/>
    <w:pPr>
      <w:widowControl w:val="0"/>
      <w:adjustRightInd w:val="0"/>
      <w:snapToGrid w:val="0"/>
      <w:spacing w:beforeLines="50" w:afterLines="50" w:line="240" w:lineRule="auto"/>
      <w:jc w:val="center"/>
    </w:pPr>
    <w:rPr>
      <w:rFonts w:cs="Times New Roman"/>
      <w:color w:val="000000"/>
      <w:kern w:val="2"/>
      <w:lang w:eastAsia="zh-CN"/>
    </w:rPr>
  </w:style>
  <w:style w:type="paragraph" w:customStyle="1" w:styleId="355">
    <w:name w:val="Normal_8"/>
    <w:qFormat/>
    <w:uiPriority w:val="0"/>
    <w:rPr>
      <w:rFonts w:ascii="Times New Roman" w:hAnsi="Times New Roman" w:eastAsia="Times New Roman" w:cs="Times New Roman"/>
      <w:sz w:val="24"/>
      <w:szCs w:val="24"/>
      <w:lang w:val="en-US" w:eastAsia="uk-UA" w:bidi="ar-SA"/>
    </w:rPr>
  </w:style>
  <w:style w:type="paragraph" w:customStyle="1" w:styleId="356">
    <w:name w:val="Normal (Web)_3"/>
    <w:basedOn w:val="355"/>
    <w:qFormat/>
    <w:uiPriority w:val="0"/>
  </w:style>
  <w:style w:type="paragraph" w:customStyle="1" w:styleId="357">
    <w:name w:val="Normal_9"/>
    <w:qFormat/>
    <w:uiPriority w:val="0"/>
    <w:rPr>
      <w:rFonts w:ascii="Times New Roman" w:hAnsi="Times New Roman" w:eastAsia="Times New Roman" w:cs="Times New Roman"/>
      <w:sz w:val="24"/>
      <w:szCs w:val="24"/>
      <w:lang w:val="en-US" w:eastAsia="uk-UA" w:bidi="ar-SA"/>
    </w:rPr>
  </w:style>
  <w:style w:type="paragraph" w:customStyle="1" w:styleId="358">
    <w:name w:val="Normal (Web)_4"/>
    <w:basedOn w:val="357"/>
    <w:qFormat/>
    <w:uiPriority w:val="0"/>
  </w:style>
  <w:style w:type="paragraph" w:customStyle="1" w:styleId="359">
    <w:name w:val="Normal_10"/>
    <w:qFormat/>
    <w:uiPriority w:val="0"/>
    <w:rPr>
      <w:rFonts w:ascii="Times New Roman" w:hAnsi="Times New Roman" w:eastAsia="Times New Roman" w:cs="Times New Roman"/>
      <w:sz w:val="24"/>
      <w:szCs w:val="24"/>
      <w:lang w:val="en-US" w:eastAsia="uk-UA" w:bidi="ar-SA"/>
    </w:rPr>
  </w:style>
  <w:style w:type="paragraph" w:customStyle="1" w:styleId="360">
    <w:name w:val="Normal (Web)_5"/>
    <w:basedOn w:val="359"/>
    <w:qFormat/>
    <w:uiPriority w:val="0"/>
  </w:style>
  <w:style w:type="paragraph" w:customStyle="1" w:styleId="361">
    <w:name w:val="Normal_11"/>
    <w:qFormat/>
    <w:uiPriority w:val="0"/>
    <w:rPr>
      <w:rFonts w:ascii="Times New Roman" w:hAnsi="Times New Roman" w:eastAsia="Times New Roman" w:cs="Times New Roman"/>
      <w:sz w:val="24"/>
      <w:szCs w:val="24"/>
      <w:lang w:val="en-US" w:eastAsia="uk-UA" w:bidi="ar-SA"/>
    </w:rPr>
  </w:style>
  <w:style w:type="paragraph" w:customStyle="1" w:styleId="362">
    <w:name w:val="Normal (Web)_6"/>
    <w:basedOn w:val="361"/>
    <w:qFormat/>
    <w:uiPriority w:val="0"/>
  </w:style>
  <w:style w:type="paragraph" w:customStyle="1" w:styleId="363">
    <w:name w:val="Normal_12"/>
    <w:next w:val="36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4">
    <w:name w:val="Heading 1_2"/>
    <w:basedOn w:val="363"/>
    <w:next w:val="363"/>
    <w:link w:val="365"/>
    <w:qFormat/>
    <w:uiPriority w:val="9"/>
    <w:pPr>
      <w:keepNext/>
      <w:keepLines/>
      <w:spacing w:before="340" w:after="330" w:line="578" w:lineRule="auto"/>
      <w:outlineLvl w:val="0"/>
    </w:pPr>
    <w:rPr>
      <w:b/>
      <w:bCs/>
      <w:kern w:val="44"/>
      <w:sz w:val="44"/>
      <w:szCs w:val="44"/>
    </w:rPr>
  </w:style>
  <w:style w:type="character" w:customStyle="1" w:styleId="365">
    <w:name w:val="标题 1 Char_2"/>
    <w:link w:val="364"/>
    <w:qFormat/>
    <w:uiPriority w:val="9"/>
    <w:rPr>
      <w:b/>
      <w:bCs/>
      <w:kern w:val="44"/>
      <w:sz w:val="44"/>
      <w:szCs w:val="44"/>
    </w:rPr>
  </w:style>
  <w:style w:type="paragraph" w:customStyle="1" w:styleId="366">
    <w:name w:val="Normal_13"/>
    <w:qFormat/>
    <w:uiPriority w:val="0"/>
    <w:rPr>
      <w:rFonts w:ascii="Times New Roman" w:hAnsi="Times New Roman" w:eastAsia="Times New Roman" w:cs="Times New Roman"/>
      <w:sz w:val="24"/>
      <w:szCs w:val="24"/>
      <w:lang w:val="en-US" w:eastAsia="uk-UA" w:bidi="ar-SA"/>
    </w:rPr>
  </w:style>
  <w:style w:type="paragraph" w:customStyle="1" w:styleId="367">
    <w:name w:val="Normal (Web)_7"/>
    <w:basedOn w:val="366"/>
    <w:qFormat/>
    <w:uiPriority w:val="0"/>
  </w:style>
  <w:style w:type="paragraph" w:customStyle="1" w:styleId="368">
    <w:name w:val="Normal_14"/>
    <w:next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9">
    <w:name w:val="Heading 1_3"/>
    <w:basedOn w:val="368"/>
    <w:next w:val="368"/>
    <w:link w:val="370"/>
    <w:qFormat/>
    <w:uiPriority w:val="9"/>
    <w:pPr>
      <w:keepNext/>
      <w:keepLines/>
      <w:spacing w:before="340" w:after="330" w:line="578" w:lineRule="auto"/>
      <w:outlineLvl w:val="0"/>
    </w:pPr>
    <w:rPr>
      <w:b/>
      <w:bCs/>
      <w:kern w:val="44"/>
      <w:sz w:val="44"/>
      <w:szCs w:val="44"/>
    </w:rPr>
  </w:style>
  <w:style w:type="character" w:customStyle="1" w:styleId="370">
    <w:name w:val="标题 1 Char_3"/>
    <w:link w:val="369"/>
    <w:qFormat/>
    <w:uiPriority w:val="9"/>
    <w:rPr>
      <w:b/>
      <w:bCs/>
      <w:kern w:val="44"/>
      <w:sz w:val="44"/>
      <w:szCs w:val="44"/>
    </w:rPr>
  </w:style>
  <w:style w:type="paragraph" w:customStyle="1" w:styleId="371">
    <w:name w:val="Normal_15"/>
    <w:next w:val="37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2">
    <w:name w:val="Heading 1_4"/>
    <w:basedOn w:val="371"/>
    <w:next w:val="371"/>
    <w:link w:val="373"/>
    <w:qFormat/>
    <w:uiPriority w:val="9"/>
    <w:pPr>
      <w:keepNext/>
      <w:keepLines/>
      <w:spacing w:before="340" w:after="330" w:line="578" w:lineRule="auto"/>
      <w:outlineLvl w:val="0"/>
    </w:pPr>
    <w:rPr>
      <w:b/>
      <w:bCs/>
      <w:kern w:val="44"/>
      <w:sz w:val="44"/>
      <w:szCs w:val="44"/>
    </w:rPr>
  </w:style>
  <w:style w:type="character" w:customStyle="1" w:styleId="373">
    <w:name w:val="标题 1 Char_4"/>
    <w:link w:val="372"/>
    <w:qFormat/>
    <w:uiPriority w:val="9"/>
    <w:rPr>
      <w:b/>
      <w:bCs/>
      <w:kern w:val="44"/>
      <w:sz w:val="44"/>
      <w:szCs w:val="44"/>
    </w:rPr>
  </w:style>
  <w:style w:type="paragraph" w:customStyle="1" w:styleId="374">
    <w:name w:val="Heading 2_1"/>
    <w:basedOn w:val="371"/>
    <w:next w:val="371"/>
    <w:link w:val="375"/>
    <w:qFormat/>
    <w:uiPriority w:val="9"/>
    <w:pPr>
      <w:keepNext/>
      <w:keepLines/>
      <w:spacing w:before="260" w:after="260" w:line="416" w:lineRule="auto"/>
      <w:outlineLvl w:val="1"/>
    </w:pPr>
    <w:rPr>
      <w:rFonts w:ascii="Cambria" w:hAnsi="Cambria"/>
      <w:b/>
      <w:bCs/>
      <w:sz w:val="32"/>
      <w:szCs w:val="32"/>
    </w:rPr>
  </w:style>
  <w:style w:type="character" w:customStyle="1" w:styleId="375">
    <w:name w:val="标题 2 Char_0"/>
    <w:link w:val="374"/>
    <w:qFormat/>
    <w:uiPriority w:val="9"/>
    <w:rPr>
      <w:rFonts w:ascii="Cambria" w:hAnsi="Cambria"/>
      <w:b/>
      <w:bCs/>
      <w:kern w:val="2"/>
      <w:sz w:val="32"/>
      <w:szCs w:val="32"/>
    </w:rPr>
  </w:style>
  <w:style w:type="paragraph" w:customStyle="1" w:styleId="376">
    <w:name w:val="Heading 1_5"/>
    <w:basedOn w:val="201"/>
    <w:next w:val="201"/>
    <w:link w:val="377"/>
    <w:qFormat/>
    <w:uiPriority w:val="9"/>
    <w:pPr>
      <w:keepNext/>
      <w:keepLines/>
      <w:widowControl w:val="0"/>
      <w:spacing w:before="340" w:after="330" w:line="578" w:lineRule="auto"/>
      <w:jc w:val="both"/>
      <w:outlineLvl w:val="0"/>
    </w:pPr>
    <w:rPr>
      <w:rFonts w:eastAsia="宋体"/>
      <w:b/>
      <w:bCs/>
      <w:kern w:val="44"/>
      <w:sz w:val="44"/>
      <w:szCs w:val="44"/>
    </w:rPr>
  </w:style>
  <w:style w:type="character" w:customStyle="1" w:styleId="377">
    <w:name w:val="标题 1 Char_5"/>
    <w:link w:val="376"/>
    <w:qFormat/>
    <w:uiPriority w:val="9"/>
    <w:rPr>
      <w:b/>
      <w:bCs/>
      <w:kern w:val="44"/>
      <w:sz w:val="44"/>
      <w:szCs w:val="44"/>
    </w:rPr>
  </w:style>
  <w:style w:type="paragraph" w:customStyle="1" w:styleId="378">
    <w:name w:val="Heading 2_2"/>
    <w:basedOn w:val="201"/>
    <w:next w:val="201"/>
    <w:link w:val="379"/>
    <w:qFormat/>
    <w:uiPriority w:val="9"/>
    <w:pPr>
      <w:keepNext/>
      <w:keepLines/>
      <w:widowControl w:val="0"/>
      <w:spacing w:before="260" w:after="260" w:line="416" w:lineRule="auto"/>
      <w:jc w:val="both"/>
      <w:outlineLvl w:val="1"/>
    </w:pPr>
    <w:rPr>
      <w:rFonts w:ascii="Cambria" w:hAnsi="Cambria" w:eastAsia="宋体"/>
      <w:b/>
      <w:bCs/>
      <w:kern w:val="2"/>
      <w:sz w:val="32"/>
      <w:szCs w:val="32"/>
    </w:rPr>
  </w:style>
  <w:style w:type="character" w:customStyle="1" w:styleId="379">
    <w:name w:val="标题 2 Char_1"/>
    <w:link w:val="378"/>
    <w:qFormat/>
    <w:uiPriority w:val="9"/>
    <w:rPr>
      <w:rFonts w:ascii="Cambria" w:hAnsi="Cambria"/>
      <w:b/>
      <w:bCs/>
      <w:kern w:val="2"/>
      <w:sz w:val="32"/>
      <w:szCs w:val="32"/>
    </w:rPr>
  </w:style>
  <w:style w:type="paragraph" w:customStyle="1" w:styleId="380">
    <w:name w:val="Normal_17"/>
    <w:next w:val="38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Heading 1_6"/>
    <w:basedOn w:val="380"/>
    <w:next w:val="380"/>
    <w:link w:val="382"/>
    <w:qFormat/>
    <w:uiPriority w:val="9"/>
    <w:pPr>
      <w:keepNext/>
      <w:keepLines/>
      <w:spacing w:before="340" w:after="330" w:line="578" w:lineRule="auto"/>
      <w:outlineLvl w:val="0"/>
    </w:pPr>
    <w:rPr>
      <w:b/>
      <w:bCs/>
      <w:kern w:val="44"/>
      <w:sz w:val="44"/>
      <w:szCs w:val="44"/>
    </w:rPr>
  </w:style>
  <w:style w:type="character" w:customStyle="1" w:styleId="382">
    <w:name w:val="标题 1 Char_6"/>
    <w:link w:val="381"/>
    <w:qFormat/>
    <w:uiPriority w:val="9"/>
    <w:rPr>
      <w:b/>
      <w:bCs/>
      <w:kern w:val="44"/>
      <w:sz w:val="44"/>
      <w:szCs w:val="44"/>
    </w:rPr>
  </w:style>
  <w:style w:type="paragraph" w:customStyle="1" w:styleId="383">
    <w:name w:val="Heading 2_3"/>
    <w:basedOn w:val="380"/>
    <w:next w:val="380"/>
    <w:link w:val="384"/>
    <w:qFormat/>
    <w:uiPriority w:val="9"/>
    <w:pPr>
      <w:keepNext/>
      <w:keepLines/>
      <w:spacing w:before="260" w:after="260" w:line="416" w:lineRule="auto"/>
      <w:outlineLvl w:val="1"/>
    </w:pPr>
    <w:rPr>
      <w:rFonts w:ascii="Cambria" w:hAnsi="Cambria"/>
      <w:b/>
      <w:bCs/>
      <w:sz w:val="32"/>
      <w:szCs w:val="32"/>
    </w:rPr>
  </w:style>
  <w:style w:type="character" w:customStyle="1" w:styleId="384">
    <w:name w:val="标题 2 Char_2"/>
    <w:link w:val="383"/>
    <w:qFormat/>
    <w:uiPriority w:val="9"/>
    <w:rPr>
      <w:rFonts w:ascii="Cambria" w:hAnsi="Cambria"/>
      <w:b/>
      <w:bCs/>
      <w:kern w:val="2"/>
      <w:sz w:val="32"/>
      <w:szCs w:val="32"/>
    </w:rPr>
  </w:style>
  <w:style w:type="paragraph" w:customStyle="1" w:styleId="385">
    <w:name w:val="Normal_18"/>
    <w:next w:val="38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6">
    <w:name w:val="Heading 1_7"/>
    <w:basedOn w:val="385"/>
    <w:next w:val="385"/>
    <w:link w:val="387"/>
    <w:qFormat/>
    <w:uiPriority w:val="9"/>
    <w:pPr>
      <w:keepNext/>
      <w:keepLines/>
      <w:spacing w:before="340" w:after="330" w:line="578" w:lineRule="auto"/>
      <w:outlineLvl w:val="0"/>
    </w:pPr>
    <w:rPr>
      <w:b/>
      <w:bCs/>
      <w:kern w:val="44"/>
      <w:sz w:val="44"/>
      <w:szCs w:val="44"/>
    </w:rPr>
  </w:style>
  <w:style w:type="character" w:customStyle="1" w:styleId="387">
    <w:name w:val="标题 1 Char_7"/>
    <w:link w:val="386"/>
    <w:qFormat/>
    <w:uiPriority w:val="9"/>
    <w:rPr>
      <w:b/>
      <w:bCs/>
      <w:kern w:val="44"/>
      <w:sz w:val="44"/>
      <w:szCs w:val="44"/>
    </w:rPr>
  </w:style>
  <w:style w:type="paragraph" w:customStyle="1" w:styleId="388">
    <w:name w:val="Normal_19"/>
    <w:qFormat/>
    <w:uiPriority w:val="0"/>
    <w:rPr>
      <w:rFonts w:ascii="Times New Roman" w:hAnsi="Times New Roman" w:eastAsia="Times New Roman" w:cs="Times New Roman"/>
      <w:sz w:val="24"/>
      <w:szCs w:val="24"/>
      <w:lang w:val="en-US" w:eastAsia="uk-UA" w:bidi="ar-SA"/>
    </w:rPr>
  </w:style>
  <w:style w:type="paragraph" w:customStyle="1" w:styleId="389">
    <w:name w:val="Normal (Web)_8"/>
    <w:basedOn w:val="388"/>
    <w:qFormat/>
    <w:uiPriority w:val="0"/>
  </w:style>
  <w:style w:type="paragraph" w:customStyle="1" w:styleId="390">
    <w:name w:val="Normal_20"/>
    <w:qFormat/>
    <w:uiPriority w:val="0"/>
    <w:rPr>
      <w:rFonts w:ascii="Times New Roman" w:hAnsi="Times New Roman" w:eastAsia="Times New Roman" w:cs="Times New Roman"/>
      <w:sz w:val="24"/>
      <w:szCs w:val="24"/>
      <w:lang w:val="en-US" w:eastAsia="uk-UA" w:bidi="ar-SA"/>
    </w:rPr>
  </w:style>
  <w:style w:type="paragraph" w:customStyle="1" w:styleId="391">
    <w:name w:val="Normal (Web)_9"/>
    <w:basedOn w:val="390"/>
    <w:qFormat/>
    <w:uiPriority w:val="0"/>
  </w:style>
  <w:style w:type="paragraph" w:customStyle="1" w:styleId="392">
    <w:name w:val="!正文"/>
    <w:qFormat/>
    <w:uiPriority w:val="0"/>
    <w:pPr>
      <w:spacing w:line="360" w:lineRule="auto"/>
    </w:pPr>
    <w:rPr>
      <w:rFonts w:ascii="微软雅黑" w:hAnsi="微软雅黑" w:eastAsia="宋体" w:cs="Times New Roman"/>
      <w:sz w:val="24"/>
      <w:szCs w:val="32"/>
      <w:lang w:val="en-US" w:eastAsia="en-US" w:bidi="ar-SA"/>
    </w:rPr>
  </w:style>
  <w:style w:type="table" w:customStyle="1" w:styleId="393">
    <w:name w:val="Table Grid_0"/>
    <w:basedOn w:val="54"/>
    <w:qFormat/>
    <w:uiPriority w:val="5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MsoNormal"/>
    <w:basedOn w:val="1"/>
    <w:qFormat/>
    <w:uiPriority w:val="0"/>
    <w:pPr>
      <w:widowControl/>
      <w:spacing w:line="315" w:lineRule="exact"/>
      <w:jc w:val="left"/>
    </w:pPr>
    <w:rPr>
      <w:rFonts w:ascii="宋体" w:hAnsi="宋体"/>
      <w:kern w:val="0"/>
      <w:sz w:val="21"/>
      <w:szCs w:val="22"/>
      <w:lang w:eastAsia="en-US"/>
    </w:rPr>
  </w:style>
  <w:style w:type="character" w:customStyle="1" w:styleId="395">
    <w:name w:val="副标题 字符1"/>
    <w:basedOn w:val="154"/>
    <w:qFormat/>
    <w:uiPriority w:val="11"/>
    <w:rPr>
      <w:rFonts w:asciiTheme="minorHAnsi" w:hAnsiTheme="minorHAnsi" w:eastAsiaTheme="minorEastAsia" w:cstheme="minorBidi"/>
      <w:b/>
      <w:bCs/>
      <w:kern w:val="28"/>
      <w:sz w:val="32"/>
      <w:szCs w:val="32"/>
    </w:rPr>
  </w:style>
  <w:style w:type="character" w:customStyle="1" w:styleId="396">
    <w:name w:val="标题 字符1"/>
    <w:basedOn w:val="154"/>
    <w:qFormat/>
    <w:uiPriority w:val="10"/>
    <w:rPr>
      <w:rFonts w:asciiTheme="majorHAnsi" w:hAnsiTheme="majorHAnsi" w:eastAsiaTheme="majorEastAsia" w:cstheme="majorBidi"/>
      <w:b/>
      <w:bCs/>
      <w:kern w:val="2"/>
      <w:sz w:val="32"/>
      <w:szCs w:val="32"/>
    </w:rPr>
  </w:style>
  <w:style w:type="character" w:customStyle="1" w:styleId="397">
    <w:name w:val="标题 5 Char"/>
    <w:qFormat/>
    <w:uiPriority w:val="0"/>
    <w:rPr>
      <w:rFonts w:ascii="宋体"/>
      <w:b/>
      <w:kern w:val="2"/>
      <w:sz w:val="28"/>
    </w:rPr>
  </w:style>
  <w:style w:type="character" w:customStyle="1" w:styleId="398">
    <w:name w:val="标题 1 Char"/>
    <w:qFormat/>
    <w:uiPriority w:val="0"/>
    <w:rPr>
      <w:rFonts w:ascii="宋体"/>
      <w:b/>
      <w:kern w:val="44"/>
      <w:sz w:val="44"/>
    </w:rPr>
  </w:style>
  <w:style w:type="paragraph" w:styleId="399">
    <w:name w:val="List Paragraph"/>
    <w:basedOn w:val="1"/>
    <w:qFormat/>
    <w:uiPriority w:val="34"/>
    <w:pPr>
      <w:ind w:firstLine="420" w:firstLineChars="200"/>
    </w:pPr>
  </w:style>
  <w:style w:type="paragraph" w:customStyle="1" w:styleId="400">
    <w:name w:val="正文_8"/>
    <w:next w:val="194"/>
    <w:qFormat/>
    <w:uiPriority w:val="0"/>
    <w:pPr>
      <w:widowControl w:val="0"/>
      <w:jc w:val="both"/>
    </w:pPr>
    <w:rPr>
      <w:rFonts w:ascii="Arial" w:hAnsi="Arial" w:eastAsia="宋体" w:cs="Times New Roman"/>
      <w:kern w:val="2"/>
      <w:sz w:val="24"/>
      <w:lang w:val="en-US" w:eastAsia="zh-CN" w:bidi="ar-SA"/>
    </w:rPr>
  </w:style>
  <w:style w:type="paragraph" w:customStyle="1" w:styleId="401">
    <w:name w:val="--排版样式--正文"/>
    <w:basedOn w:val="1"/>
    <w:qFormat/>
    <w:uiPriority w:val="0"/>
    <w:pPr>
      <w:tabs>
        <w:tab w:val="left" w:pos="600"/>
      </w:tabs>
      <w:adjustRightInd w:val="0"/>
      <w:snapToGrid w:val="0"/>
      <w:spacing w:after="200" w:line="360" w:lineRule="auto"/>
      <w:ind w:firstLine="420" w:firstLineChars="200"/>
      <w:jc w:val="left"/>
    </w:pPr>
    <w:rPr>
      <w:rFonts w:ascii="宋体" w:hAnsi="宋体"/>
      <w:sz w:val="21"/>
      <w:szCs w:val="21"/>
    </w:rPr>
  </w:style>
  <w:style w:type="paragraph" w:customStyle="1" w:styleId="402">
    <w:name w:val="xl27"/>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jc w:val="center"/>
      <w:textAlignment w:val="center"/>
    </w:pPr>
    <w:rPr>
      <w:rFonts w:hint="eastAsia" w:ascii="黑体" w:hAnsi="Arial Unicode MS" w:eastAsia="黑体" w:cs="Arial Unicode MS"/>
      <w:b/>
      <w:bCs/>
      <w:kern w:val="0"/>
      <w:sz w:val="18"/>
      <w:szCs w:val="18"/>
    </w:rPr>
  </w:style>
  <w:style w:type="character" w:customStyle="1" w:styleId="403">
    <w:name w:val="正文文本首行缩进 字符"/>
    <w:basedOn w:val="167"/>
    <w:link w:val="53"/>
    <w:qFormat/>
    <w:uiPriority w:val="0"/>
    <w:rPr>
      <w:rFonts w:ascii="Arial" w:hAnsi="Arial"/>
      <w:color w:val="000000"/>
      <w:kern w:val="2"/>
      <w:sz w:val="24"/>
    </w:rPr>
  </w:style>
  <w:style w:type="character" w:customStyle="1" w:styleId="404">
    <w:name w:val="font01"/>
    <w:basedOn w:val="154"/>
    <w:qFormat/>
    <w:uiPriority w:val="0"/>
    <w:rPr>
      <w:rFonts w:hint="eastAsia" w:ascii="宋体" w:hAnsi="宋体" w:eastAsia="宋体" w:cs="宋体"/>
      <w:color w:val="000000"/>
      <w:sz w:val="24"/>
      <w:szCs w:val="24"/>
      <w:u w:val="none"/>
    </w:rPr>
  </w:style>
  <w:style w:type="character" w:customStyle="1" w:styleId="405">
    <w:name w:val="表格文字 字符"/>
    <w:link w:val="406"/>
    <w:qFormat/>
    <w:uiPriority w:val="0"/>
    <w:rPr>
      <w:rFonts w:ascii="宋体" w:hAnsi="宋体" w:cs="宋体"/>
      <w:kern w:val="2"/>
      <w:sz w:val="24"/>
      <w:szCs w:val="22"/>
    </w:rPr>
  </w:style>
  <w:style w:type="paragraph" w:customStyle="1" w:styleId="406">
    <w:name w:val="表格文字"/>
    <w:link w:val="405"/>
    <w:qFormat/>
    <w:uiPriority w:val="0"/>
    <w:pPr>
      <w:widowControl w:val="0"/>
      <w:spacing w:line="440" w:lineRule="exact"/>
      <w:jc w:val="center"/>
    </w:pPr>
    <w:rPr>
      <w:rFonts w:ascii="宋体" w:hAnsi="宋体" w:eastAsia="宋体" w:cs="宋体"/>
      <w:kern w:val="2"/>
      <w:sz w:val="24"/>
      <w:szCs w:val="22"/>
      <w:lang w:val="en-US" w:eastAsia="zh-CN" w:bidi="ar-SA"/>
    </w:rPr>
  </w:style>
  <w:style w:type="character" w:customStyle="1" w:styleId="407">
    <w:name w:val="正文文本 字符1"/>
    <w:basedOn w:val="154"/>
    <w:qFormat/>
    <w:uiPriority w:val="0"/>
    <w:rPr>
      <w:rFonts w:hint="default" w:ascii="Arial" w:hAnsi="Arial" w:cs="Arial"/>
      <w:kern w:val="2"/>
      <w:sz w:val="24"/>
    </w:rPr>
  </w:style>
  <w:style w:type="paragraph" w:customStyle="1" w:styleId="408">
    <w:name w:val="修订1"/>
    <w:hidden/>
    <w:semiHidden/>
    <w:qFormat/>
    <w:uiPriority w:val="99"/>
    <w:rPr>
      <w:rFonts w:ascii="Arial" w:hAnsi="Arial" w:eastAsia="宋体" w:cs="Times New Roman"/>
      <w:kern w:val="2"/>
      <w:sz w:val="24"/>
      <w:lang w:val="en-US" w:eastAsia="zh-CN" w:bidi="ar-SA"/>
    </w:rPr>
  </w:style>
  <w:style w:type="character" w:customStyle="1" w:styleId="409">
    <w:name w:val="页眉 Char"/>
    <w:basedOn w:val="154"/>
    <w:qFormat/>
    <w:uiPriority w:val="99"/>
    <w:rPr>
      <w:sz w:val="18"/>
      <w:szCs w:val="18"/>
    </w:rPr>
  </w:style>
  <w:style w:type="paragraph" w:customStyle="1" w:styleId="410">
    <w:name w:val="修订2"/>
    <w:hidden/>
    <w:unhideWhenUsed/>
    <w:qFormat/>
    <w:uiPriority w:val="99"/>
    <w:rPr>
      <w:rFonts w:ascii="Arial" w:hAnsi="Arial" w:eastAsia="宋体" w:cs="Times New Roman"/>
      <w:kern w:val="2"/>
      <w:sz w:val="24"/>
      <w:lang w:val="en-US" w:eastAsia="zh-CN" w:bidi="ar-SA"/>
    </w:rPr>
  </w:style>
  <w:style w:type="paragraph" w:customStyle="1" w:styleId="411">
    <w:name w:val="修订3"/>
    <w:hidden/>
    <w:unhideWhenUsed/>
    <w:qFormat/>
    <w:uiPriority w:val="99"/>
    <w:rPr>
      <w:rFonts w:ascii="Arial" w:hAnsi="Arial" w:eastAsia="宋体" w:cs="Times New Roman"/>
      <w:kern w:val="2"/>
      <w:sz w:val="24"/>
      <w:lang w:val="en-US" w:eastAsia="zh-CN" w:bidi="ar-SA"/>
    </w:rPr>
  </w:style>
  <w:style w:type="paragraph" w:customStyle="1" w:styleId="412">
    <w:name w:val="Revision"/>
    <w:hidden/>
    <w:unhideWhenUsed/>
    <w:qFormat/>
    <w:uiPriority w:val="99"/>
    <w:rPr>
      <w:rFonts w:ascii="Arial" w:hAnsi="Arial" w:eastAsia="宋体" w:cs="Times New Roman"/>
      <w:kern w:val="2"/>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5237;&#26631;H"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53E406-8A8F-4352-A125-EC9779CB3FE0}">
  <ds:schemaRefs/>
</ds:datastoreItem>
</file>

<file path=docProps/app.xml><?xml version="1.0" encoding="utf-8"?>
<Properties xmlns="http://schemas.openxmlformats.org/officeDocument/2006/extended-properties" xmlns:vt="http://schemas.openxmlformats.org/officeDocument/2006/docPropsVTypes">
  <Template>投标H</Template>
  <Company>Asus</Company>
  <Pages>59</Pages>
  <Words>7351</Words>
  <Characters>10301</Characters>
  <Lines>3654</Lines>
  <Paragraphs>2880</Paragraphs>
  <TotalTime>2</TotalTime>
  <ScaleCrop>false</ScaleCrop>
  <LinksUpToDate>false</LinksUpToDate>
  <CharactersWithSpaces>10487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2025-08-19T08:46:00Z</dcterms:created>
  <dc:creator>ct</dc:creator>
  <cp:lastModifiedBy>王飞琛</cp:lastModifiedBy>
  <cp:lastPrinted>2023-02-28T03:23:00Z</cp:lastPrinted>
  <dcterms:modified xsi:type="dcterms:W3CDTF">2025-09-28T06:50:14Z</dcterms:modified>
  <dc:title>巴基斯坦古杜747MW联合循环发电工程</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D42AE39059004A688EA8259EB4883CD2_13</vt:lpwstr>
  </property>
  <property fmtid="{D5CDD505-2E9C-101B-9397-08002B2CF9AE}" pid="4" name="KSOTemplateDocerSaveRecord">
    <vt:lpwstr>eyJoZGlkIjoiODAzNzFmNmVkMzZjNTliNzZlMzVlZDVhOWM2MWI5ZDQiLCJ1c2VySWQiOiIxNTcwMjg4MTAxIn0=</vt:lpwstr>
  </property>
</Properties>
</file>